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719F" w:rsidRPr="00D2719F" w:rsidRDefault="00D2719F" w:rsidP="00D2719F">
      <w:pPr>
        <w:widowControl w:val="0"/>
        <w:autoSpaceDE w:val="0"/>
        <w:autoSpaceDN w:val="0"/>
        <w:spacing w:before="68" w:after="0" w:line="240" w:lineRule="auto"/>
        <w:ind w:right="243"/>
        <w:jc w:val="right"/>
        <w:rPr>
          <w:rFonts w:ascii="Times New Roman" w:eastAsia="Times New Roman" w:hAnsi="Times New Roman" w:cs="Times New Roman"/>
          <w:sz w:val="24"/>
        </w:rPr>
      </w:pPr>
      <w:r w:rsidRPr="00D2719F">
        <w:rPr>
          <w:rFonts w:ascii="Times New Roman" w:eastAsia="Times New Roman" w:hAnsi="Times New Roman" w:cs="Times New Roman"/>
          <w:sz w:val="24"/>
        </w:rPr>
        <w:t>Приложение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13</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szCs w:val="26"/>
        </w:rPr>
      </w:pPr>
    </w:p>
    <w:p w:rsidR="00D2719F" w:rsidRPr="00D2719F" w:rsidRDefault="00D2719F" w:rsidP="00D2719F">
      <w:pPr>
        <w:widowControl w:val="0"/>
        <w:autoSpaceDE w:val="0"/>
        <w:autoSpaceDN w:val="0"/>
        <w:spacing w:before="1" w:after="0" w:line="240" w:lineRule="auto"/>
        <w:rPr>
          <w:rFonts w:ascii="Times New Roman" w:eastAsia="Times New Roman" w:hAnsi="Times New Roman" w:cs="Times New Roman"/>
          <w:sz w:val="25"/>
          <w:szCs w:val="26"/>
        </w:rPr>
      </w:pPr>
    </w:p>
    <w:p w:rsidR="00D2719F" w:rsidRPr="00D2719F" w:rsidRDefault="00D2719F" w:rsidP="00D2719F">
      <w:pPr>
        <w:widowControl w:val="0"/>
        <w:autoSpaceDE w:val="0"/>
        <w:autoSpaceDN w:val="0"/>
        <w:spacing w:before="85" w:after="0" w:line="240" w:lineRule="auto"/>
        <w:ind w:left="1569" w:right="1585"/>
        <w:jc w:val="center"/>
        <w:rPr>
          <w:rFonts w:ascii="Times New Roman" w:eastAsia="Times New Roman" w:hAnsi="Times New Roman" w:cs="Times New Roman"/>
          <w:b/>
          <w:sz w:val="32"/>
        </w:rPr>
      </w:pPr>
      <w:r w:rsidRPr="00D2719F">
        <w:rPr>
          <w:rFonts w:ascii="Times New Roman" w:eastAsia="Times New Roman" w:hAnsi="Times New Roman" w:cs="Times New Roman"/>
          <w:b/>
          <w:sz w:val="32"/>
        </w:rPr>
        <w:t>РАБОЧАЯ</w:t>
      </w:r>
      <w:r w:rsidRPr="00D2719F">
        <w:rPr>
          <w:rFonts w:ascii="Times New Roman" w:eastAsia="Times New Roman" w:hAnsi="Times New Roman" w:cs="Times New Roman"/>
          <w:b/>
          <w:spacing w:val="-2"/>
          <w:sz w:val="32"/>
        </w:rPr>
        <w:t xml:space="preserve"> </w:t>
      </w:r>
      <w:r w:rsidRPr="00D2719F">
        <w:rPr>
          <w:rFonts w:ascii="Times New Roman" w:eastAsia="Times New Roman" w:hAnsi="Times New Roman" w:cs="Times New Roman"/>
          <w:b/>
          <w:sz w:val="32"/>
        </w:rPr>
        <w:t>ПРОГРАММА</w:t>
      </w:r>
    </w:p>
    <w:p w:rsidR="00D2719F" w:rsidRPr="00D2719F" w:rsidRDefault="00D2719F" w:rsidP="00D2719F">
      <w:pPr>
        <w:widowControl w:val="0"/>
        <w:autoSpaceDE w:val="0"/>
        <w:autoSpaceDN w:val="0"/>
        <w:spacing w:before="185" w:after="0" w:line="240" w:lineRule="auto"/>
        <w:ind w:left="1569" w:right="1584"/>
        <w:jc w:val="center"/>
        <w:rPr>
          <w:rFonts w:ascii="Times New Roman" w:eastAsia="Times New Roman" w:hAnsi="Times New Roman" w:cs="Times New Roman"/>
          <w:b/>
          <w:sz w:val="32"/>
        </w:rPr>
      </w:pPr>
      <w:r w:rsidRPr="00D2719F">
        <w:rPr>
          <w:rFonts w:ascii="Times New Roman" w:eastAsia="Times New Roman" w:hAnsi="Times New Roman" w:cs="Times New Roman"/>
          <w:b/>
          <w:sz w:val="32"/>
        </w:rPr>
        <w:t>учебного</w:t>
      </w:r>
      <w:r w:rsidRPr="00D2719F">
        <w:rPr>
          <w:rFonts w:ascii="Times New Roman" w:eastAsia="Times New Roman" w:hAnsi="Times New Roman" w:cs="Times New Roman"/>
          <w:b/>
          <w:spacing w:val="-8"/>
          <w:sz w:val="32"/>
        </w:rPr>
        <w:t xml:space="preserve"> </w:t>
      </w:r>
      <w:r w:rsidRPr="00D2719F">
        <w:rPr>
          <w:rFonts w:ascii="Times New Roman" w:eastAsia="Times New Roman" w:hAnsi="Times New Roman" w:cs="Times New Roman"/>
          <w:b/>
          <w:sz w:val="32"/>
        </w:rPr>
        <w:t>предмета</w:t>
      </w:r>
    </w:p>
    <w:p w:rsidR="00D2719F" w:rsidRPr="00D2719F" w:rsidRDefault="00D2719F" w:rsidP="00D2719F">
      <w:pPr>
        <w:widowControl w:val="0"/>
        <w:autoSpaceDE w:val="0"/>
        <w:autoSpaceDN w:val="0"/>
        <w:spacing w:before="184" w:after="0" w:line="240" w:lineRule="auto"/>
        <w:ind w:left="1568" w:right="1586"/>
        <w:jc w:val="center"/>
        <w:rPr>
          <w:rFonts w:ascii="Times New Roman" w:eastAsia="Times New Roman" w:hAnsi="Times New Roman" w:cs="Times New Roman"/>
          <w:b/>
          <w:sz w:val="32"/>
        </w:rPr>
      </w:pPr>
      <w:r w:rsidRPr="00D2719F">
        <w:rPr>
          <w:rFonts w:ascii="Times New Roman" w:eastAsia="Times New Roman" w:hAnsi="Times New Roman" w:cs="Times New Roman"/>
          <w:b/>
          <w:sz w:val="32"/>
        </w:rPr>
        <w:t>«ФИЗИЧЕСКАЯ</w:t>
      </w:r>
      <w:r w:rsidRPr="00D2719F">
        <w:rPr>
          <w:rFonts w:ascii="Times New Roman" w:eastAsia="Times New Roman" w:hAnsi="Times New Roman" w:cs="Times New Roman"/>
          <w:b/>
          <w:spacing w:val="-7"/>
          <w:sz w:val="32"/>
        </w:rPr>
        <w:t xml:space="preserve"> </w:t>
      </w:r>
      <w:r w:rsidRPr="00D2719F">
        <w:rPr>
          <w:rFonts w:ascii="Times New Roman" w:eastAsia="Times New Roman" w:hAnsi="Times New Roman" w:cs="Times New Roman"/>
          <w:b/>
          <w:sz w:val="32"/>
        </w:rPr>
        <w:t>КУЛЬТУРА»</w:t>
      </w:r>
    </w:p>
    <w:p w:rsidR="00D2719F" w:rsidRPr="00D2719F" w:rsidRDefault="00D2719F" w:rsidP="00D2719F">
      <w:pPr>
        <w:widowControl w:val="0"/>
        <w:autoSpaceDE w:val="0"/>
        <w:autoSpaceDN w:val="0"/>
        <w:spacing w:before="184" w:after="0" w:line="240" w:lineRule="auto"/>
        <w:ind w:left="1569" w:right="1586"/>
        <w:jc w:val="center"/>
        <w:rPr>
          <w:rFonts w:ascii="Times New Roman" w:eastAsia="Times New Roman" w:hAnsi="Times New Roman" w:cs="Times New Roman"/>
          <w:b/>
          <w:sz w:val="32"/>
        </w:rPr>
      </w:pPr>
      <w:r w:rsidRPr="00D2719F">
        <w:rPr>
          <w:rFonts w:ascii="Times New Roman" w:eastAsia="Times New Roman" w:hAnsi="Times New Roman" w:cs="Times New Roman"/>
          <w:b/>
          <w:sz w:val="32"/>
        </w:rPr>
        <w:t>Срок</w:t>
      </w:r>
      <w:r w:rsidRPr="00D2719F">
        <w:rPr>
          <w:rFonts w:ascii="Times New Roman" w:eastAsia="Times New Roman" w:hAnsi="Times New Roman" w:cs="Times New Roman"/>
          <w:b/>
          <w:spacing w:val="-4"/>
          <w:sz w:val="32"/>
        </w:rPr>
        <w:t xml:space="preserve"> </w:t>
      </w:r>
      <w:r w:rsidRPr="00D2719F">
        <w:rPr>
          <w:rFonts w:ascii="Times New Roman" w:eastAsia="Times New Roman" w:hAnsi="Times New Roman" w:cs="Times New Roman"/>
          <w:b/>
          <w:sz w:val="32"/>
        </w:rPr>
        <w:t>освоения</w:t>
      </w:r>
      <w:r w:rsidRPr="00D2719F">
        <w:rPr>
          <w:rFonts w:ascii="Times New Roman" w:eastAsia="Times New Roman" w:hAnsi="Times New Roman" w:cs="Times New Roman"/>
          <w:b/>
          <w:spacing w:val="-3"/>
          <w:sz w:val="32"/>
        </w:rPr>
        <w:t xml:space="preserve"> </w:t>
      </w:r>
      <w:r w:rsidRPr="00D2719F">
        <w:rPr>
          <w:rFonts w:ascii="Times New Roman" w:eastAsia="Times New Roman" w:hAnsi="Times New Roman" w:cs="Times New Roman"/>
          <w:b/>
          <w:sz w:val="32"/>
        </w:rPr>
        <w:t>программы:</w:t>
      </w:r>
      <w:r w:rsidRPr="00D2719F">
        <w:rPr>
          <w:rFonts w:ascii="Times New Roman" w:eastAsia="Times New Roman" w:hAnsi="Times New Roman" w:cs="Times New Roman"/>
          <w:b/>
          <w:spacing w:val="-4"/>
          <w:sz w:val="32"/>
        </w:rPr>
        <w:t xml:space="preserve"> </w:t>
      </w:r>
      <w:r w:rsidRPr="00D2719F">
        <w:rPr>
          <w:rFonts w:ascii="Times New Roman" w:eastAsia="Times New Roman" w:hAnsi="Times New Roman" w:cs="Times New Roman"/>
          <w:b/>
          <w:sz w:val="32"/>
        </w:rPr>
        <w:t>4</w:t>
      </w:r>
      <w:r w:rsidRPr="00D2719F">
        <w:rPr>
          <w:rFonts w:ascii="Times New Roman" w:eastAsia="Times New Roman" w:hAnsi="Times New Roman" w:cs="Times New Roman"/>
          <w:b/>
          <w:spacing w:val="1"/>
          <w:sz w:val="32"/>
        </w:rPr>
        <w:t xml:space="preserve"> </w:t>
      </w:r>
      <w:r w:rsidRPr="00D2719F">
        <w:rPr>
          <w:rFonts w:ascii="Times New Roman" w:eastAsia="Times New Roman" w:hAnsi="Times New Roman" w:cs="Times New Roman"/>
          <w:b/>
          <w:sz w:val="32"/>
        </w:rPr>
        <w:t>года</w:t>
      </w:r>
      <w:r w:rsidRPr="00D2719F">
        <w:rPr>
          <w:rFonts w:ascii="Times New Roman" w:eastAsia="Times New Roman" w:hAnsi="Times New Roman" w:cs="Times New Roman"/>
          <w:b/>
          <w:spacing w:val="-3"/>
          <w:sz w:val="32"/>
        </w:rPr>
        <w:t xml:space="preserve"> </w:t>
      </w:r>
      <w:r w:rsidRPr="00D2719F">
        <w:rPr>
          <w:rFonts w:ascii="Times New Roman" w:eastAsia="Times New Roman" w:hAnsi="Times New Roman" w:cs="Times New Roman"/>
          <w:b/>
          <w:sz w:val="32"/>
        </w:rPr>
        <w:t>(1</w:t>
      </w:r>
      <w:r w:rsidRPr="00D2719F">
        <w:rPr>
          <w:rFonts w:ascii="Times New Roman" w:eastAsia="Times New Roman" w:hAnsi="Times New Roman" w:cs="Times New Roman"/>
          <w:b/>
          <w:spacing w:val="-1"/>
          <w:sz w:val="32"/>
        </w:rPr>
        <w:t xml:space="preserve"> </w:t>
      </w:r>
      <w:r w:rsidRPr="00D2719F">
        <w:rPr>
          <w:rFonts w:ascii="Times New Roman" w:eastAsia="Times New Roman" w:hAnsi="Times New Roman" w:cs="Times New Roman"/>
          <w:b/>
          <w:sz w:val="32"/>
        </w:rPr>
        <w:t>-</w:t>
      </w:r>
      <w:r w:rsidRPr="00D2719F">
        <w:rPr>
          <w:rFonts w:ascii="Times New Roman" w:eastAsia="Times New Roman" w:hAnsi="Times New Roman" w:cs="Times New Roman"/>
          <w:b/>
          <w:spacing w:val="-5"/>
          <w:sz w:val="32"/>
        </w:rPr>
        <w:t xml:space="preserve"> </w:t>
      </w:r>
      <w:r w:rsidRPr="00D2719F">
        <w:rPr>
          <w:rFonts w:ascii="Times New Roman" w:eastAsia="Times New Roman" w:hAnsi="Times New Roman" w:cs="Times New Roman"/>
          <w:b/>
          <w:sz w:val="32"/>
        </w:rPr>
        <w:t>4</w:t>
      </w:r>
      <w:r w:rsidRPr="00D2719F">
        <w:rPr>
          <w:rFonts w:ascii="Times New Roman" w:eastAsia="Times New Roman" w:hAnsi="Times New Roman" w:cs="Times New Roman"/>
          <w:b/>
          <w:spacing w:val="-2"/>
          <w:sz w:val="32"/>
        </w:rPr>
        <w:t xml:space="preserve"> </w:t>
      </w:r>
      <w:r w:rsidRPr="00D2719F">
        <w:rPr>
          <w:rFonts w:ascii="Times New Roman" w:eastAsia="Times New Roman" w:hAnsi="Times New Roman" w:cs="Times New Roman"/>
          <w:b/>
          <w:sz w:val="32"/>
        </w:rPr>
        <w:t>классы)</w:t>
      </w:r>
    </w:p>
    <w:p w:rsidR="00D2719F" w:rsidRPr="00D2719F" w:rsidRDefault="00D2719F" w:rsidP="00D2719F">
      <w:pPr>
        <w:widowControl w:val="0"/>
        <w:autoSpaceDE w:val="0"/>
        <w:autoSpaceDN w:val="0"/>
        <w:spacing w:after="0" w:line="240" w:lineRule="auto"/>
        <w:jc w:val="center"/>
        <w:rPr>
          <w:rFonts w:ascii="Times New Roman" w:eastAsia="Times New Roman" w:hAnsi="Times New Roman" w:cs="Times New Roman"/>
          <w:sz w:val="32"/>
        </w:rPr>
        <w:sectPr w:rsidR="00D2719F" w:rsidRPr="00D2719F">
          <w:footerReference w:type="default" r:id="rId5"/>
          <w:pgSz w:w="11910" w:h="16840"/>
          <w:pgMar w:top="620" w:right="720" w:bottom="280" w:left="1020" w:header="0" w:footer="0" w:gutter="0"/>
          <w:cols w:space="720"/>
        </w:sectPr>
      </w:pPr>
    </w:p>
    <w:p w:rsidR="00D2719F" w:rsidRPr="00D2719F" w:rsidRDefault="00D2719F" w:rsidP="00D2719F">
      <w:pPr>
        <w:widowControl w:val="0"/>
        <w:autoSpaceDE w:val="0"/>
        <w:autoSpaceDN w:val="0"/>
        <w:spacing w:before="68" w:after="0" w:line="240" w:lineRule="auto"/>
        <w:ind w:left="4170" w:right="4184"/>
        <w:jc w:val="center"/>
        <w:rPr>
          <w:rFonts w:ascii="Times New Roman" w:eastAsia="Times New Roman" w:hAnsi="Times New Roman" w:cs="Times New Roman"/>
          <w:b/>
          <w:sz w:val="24"/>
        </w:rPr>
      </w:pPr>
      <w:r w:rsidRPr="00D2719F">
        <w:rPr>
          <w:rFonts w:ascii="Times New Roman" w:eastAsia="Times New Roman" w:hAnsi="Times New Roman" w:cs="Times New Roman"/>
          <w:b/>
          <w:sz w:val="24"/>
        </w:rPr>
        <w:lastRenderedPageBreak/>
        <w:t>СОДЕРЖАНИЕ</w:t>
      </w:r>
    </w:p>
    <w:p w:rsidR="00D2719F" w:rsidRPr="00D2719F" w:rsidRDefault="00D2719F" w:rsidP="00D2719F">
      <w:pPr>
        <w:widowControl w:val="0"/>
        <w:autoSpaceDE w:val="0"/>
        <w:autoSpaceDN w:val="0"/>
        <w:spacing w:before="5" w:after="0" w:line="240" w:lineRule="auto"/>
        <w:rPr>
          <w:rFonts w:ascii="Times New Roman" w:eastAsia="Times New Roman" w:hAnsi="Times New Roman" w:cs="Times New Roman"/>
          <w:b/>
          <w:sz w:val="27"/>
          <w:szCs w:val="26"/>
        </w:rPr>
      </w:pPr>
    </w:p>
    <w:tbl>
      <w:tblPr>
        <w:tblStyle w:val="TableNormal"/>
        <w:tblW w:w="0" w:type="auto"/>
        <w:tblInd w:w="8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09"/>
        <w:gridCol w:w="2809"/>
      </w:tblGrid>
      <w:tr w:rsidR="00D2719F" w:rsidRPr="00D2719F" w:rsidTr="00EF0B46">
        <w:trPr>
          <w:trHeight w:val="535"/>
        </w:trPr>
        <w:tc>
          <w:tcPr>
            <w:tcW w:w="6409" w:type="dxa"/>
          </w:tcPr>
          <w:p w:rsidR="00D2719F" w:rsidRPr="00D2719F" w:rsidRDefault="00D2719F" w:rsidP="00D2719F">
            <w:pPr>
              <w:spacing w:line="298" w:lineRule="exact"/>
              <w:ind w:left="110"/>
              <w:rPr>
                <w:rFonts w:ascii="Times New Roman" w:eastAsia="Times New Roman" w:hAnsi="Times New Roman" w:cs="Times New Roman"/>
                <w:b/>
                <w:sz w:val="26"/>
              </w:rPr>
            </w:pPr>
            <w:r w:rsidRPr="00D2719F">
              <w:rPr>
                <w:rFonts w:ascii="Times New Roman" w:eastAsia="Times New Roman" w:hAnsi="Times New Roman" w:cs="Times New Roman"/>
                <w:b/>
                <w:sz w:val="26"/>
              </w:rPr>
              <w:t>Наименование</w:t>
            </w:r>
            <w:r w:rsidRPr="00D2719F">
              <w:rPr>
                <w:rFonts w:ascii="Times New Roman" w:eastAsia="Times New Roman" w:hAnsi="Times New Roman" w:cs="Times New Roman"/>
                <w:b/>
                <w:spacing w:val="-5"/>
                <w:sz w:val="26"/>
              </w:rPr>
              <w:t xml:space="preserve"> </w:t>
            </w:r>
            <w:r w:rsidRPr="00D2719F">
              <w:rPr>
                <w:rFonts w:ascii="Times New Roman" w:eastAsia="Times New Roman" w:hAnsi="Times New Roman" w:cs="Times New Roman"/>
                <w:b/>
                <w:sz w:val="26"/>
              </w:rPr>
              <w:t>раздела</w:t>
            </w:r>
          </w:p>
        </w:tc>
        <w:tc>
          <w:tcPr>
            <w:tcW w:w="2809" w:type="dxa"/>
          </w:tcPr>
          <w:p w:rsidR="00D2719F" w:rsidRPr="00D2719F" w:rsidRDefault="00D2719F" w:rsidP="00D2719F">
            <w:pPr>
              <w:spacing w:line="298" w:lineRule="exact"/>
              <w:ind w:left="995" w:right="986"/>
              <w:jc w:val="center"/>
              <w:rPr>
                <w:rFonts w:ascii="Times New Roman" w:eastAsia="Times New Roman" w:hAnsi="Times New Roman" w:cs="Times New Roman"/>
                <w:b/>
                <w:sz w:val="26"/>
              </w:rPr>
            </w:pPr>
            <w:r w:rsidRPr="00D2719F">
              <w:rPr>
                <w:rFonts w:ascii="Times New Roman" w:eastAsia="Times New Roman" w:hAnsi="Times New Roman" w:cs="Times New Roman"/>
                <w:b/>
                <w:sz w:val="26"/>
              </w:rPr>
              <w:t>№</w:t>
            </w:r>
            <w:r w:rsidRPr="00D2719F">
              <w:rPr>
                <w:rFonts w:ascii="Times New Roman" w:eastAsia="Times New Roman" w:hAnsi="Times New Roman" w:cs="Times New Roman"/>
                <w:b/>
                <w:spacing w:val="-1"/>
                <w:sz w:val="26"/>
              </w:rPr>
              <w:t xml:space="preserve"> </w:t>
            </w:r>
            <w:r w:rsidRPr="00D2719F">
              <w:rPr>
                <w:rFonts w:ascii="Times New Roman" w:eastAsia="Times New Roman" w:hAnsi="Times New Roman" w:cs="Times New Roman"/>
                <w:b/>
                <w:sz w:val="26"/>
              </w:rPr>
              <w:t>стр.</w:t>
            </w:r>
          </w:p>
        </w:tc>
      </w:tr>
      <w:tr w:rsidR="00D2719F" w:rsidRPr="00D2719F" w:rsidTr="00EF0B46">
        <w:trPr>
          <w:trHeight w:val="537"/>
        </w:trPr>
        <w:tc>
          <w:tcPr>
            <w:tcW w:w="6409" w:type="dxa"/>
          </w:tcPr>
          <w:p w:rsidR="00D2719F" w:rsidRPr="00D2719F" w:rsidRDefault="00D2719F" w:rsidP="00D2719F">
            <w:pPr>
              <w:spacing w:before="2"/>
              <w:ind w:left="67"/>
              <w:rPr>
                <w:rFonts w:ascii="Times New Roman" w:eastAsia="Times New Roman" w:hAnsi="Times New Roman" w:cs="Times New Roman"/>
                <w:b/>
                <w:sz w:val="26"/>
              </w:rPr>
            </w:pPr>
            <w:r w:rsidRPr="00D2719F">
              <w:rPr>
                <w:rFonts w:ascii="Times New Roman" w:eastAsia="Times New Roman" w:hAnsi="Times New Roman" w:cs="Times New Roman"/>
                <w:b/>
                <w:sz w:val="26"/>
              </w:rPr>
              <w:t>1.</w:t>
            </w:r>
            <w:r w:rsidRPr="00D2719F">
              <w:rPr>
                <w:rFonts w:ascii="Times New Roman" w:eastAsia="Times New Roman" w:hAnsi="Times New Roman" w:cs="Times New Roman"/>
                <w:b/>
                <w:spacing w:val="30"/>
                <w:sz w:val="26"/>
              </w:rPr>
              <w:t xml:space="preserve"> </w:t>
            </w:r>
            <w:r w:rsidRPr="00D2719F">
              <w:rPr>
                <w:rFonts w:ascii="Times New Roman" w:eastAsia="Times New Roman" w:hAnsi="Times New Roman" w:cs="Times New Roman"/>
                <w:b/>
                <w:sz w:val="26"/>
              </w:rPr>
              <w:t>Пояснительная</w:t>
            </w:r>
            <w:r w:rsidRPr="00D2719F">
              <w:rPr>
                <w:rFonts w:ascii="Times New Roman" w:eastAsia="Times New Roman" w:hAnsi="Times New Roman" w:cs="Times New Roman"/>
                <w:b/>
                <w:spacing w:val="-5"/>
                <w:sz w:val="26"/>
              </w:rPr>
              <w:t xml:space="preserve"> </w:t>
            </w:r>
            <w:r w:rsidRPr="00D2719F">
              <w:rPr>
                <w:rFonts w:ascii="Times New Roman" w:eastAsia="Times New Roman" w:hAnsi="Times New Roman" w:cs="Times New Roman"/>
                <w:b/>
                <w:sz w:val="26"/>
              </w:rPr>
              <w:t>записка</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3</w:t>
            </w:r>
          </w:p>
        </w:tc>
      </w:tr>
      <w:tr w:rsidR="00D2719F" w:rsidRPr="00D2719F" w:rsidTr="00EF0B46">
        <w:trPr>
          <w:trHeight w:val="597"/>
        </w:trPr>
        <w:tc>
          <w:tcPr>
            <w:tcW w:w="6409" w:type="dxa"/>
          </w:tcPr>
          <w:p w:rsidR="00D2719F" w:rsidRPr="00D2719F" w:rsidRDefault="00D2719F" w:rsidP="00D2719F">
            <w:pPr>
              <w:tabs>
                <w:tab w:val="left" w:pos="2112"/>
                <w:tab w:val="left" w:pos="3405"/>
                <w:tab w:val="left" w:pos="4741"/>
              </w:tabs>
              <w:spacing w:line="300" w:lineRule="exact"/>
              <w:ind w:left="426" w:right="96" w:hanging="360"/>
              <w:rPr>
                <w:rFonts w:ascii="Times New Roman" w:eastAsia="Times New Roman" w:hAnsi="Times New Roman" w:cs="Times New Roman"/>
                <w:b/>
                <w:sz w:val="26"/>
                <w:lang w:val="ru-RU"/>
              </w:rPr>
            </w:pPr>
            <w:r w:rsidRPr="00D2719F">
              <w:rPr>
                <w:rFonts w:ascii="Times New Roman" w:eastAsia="Times New Roman" w:hAnsi="Times New Roman" w:cs="Times New Roman"/>
                <w:b/>
                <w:sz w:val="26"/>
                <w:lang w:val="ru-RU"/>
              </w:rPr>
              <w:t>2.</w:t>
            </w:r>
            <w:r w:rsidRPr="00D2719F">
              <w:rPr>
                <w:rFonts w:ascii="Times New Roman" w:eastAsia="Times New Roman" w:hAnsi="Times New Roman" w:cs="Times New Roman"/>
                <w:b/>
                <w:spacing w:val="95"/>
                <w:sz w:val="26"/>
                <w:lang w:val="ru-RU"/>
              </w:rPr>
              <w:t xml:space="preserve"> </w:t>
            </w:r>
            <w:r w:rsidRPr="00D2719F">
              <w:rPr>
                <w:rFonts w:ascii="Times New Roman" w:eastAsia="Times New Roman" w:hAnsi="Times New Roman" w:cs="Times New Roman"/>
                <w:b/>
                <w:sz w:val="26"/>
                <w:lang w:val="ru-RU"/>
              </w:rPr>
              <w:t>Содержание</w:t>
            </w:r>
            <w:r w:rsidRPr="00D2719F">
              <w:rPr>
                <w:rFonts w:ascii="Times New Roman" w:eastAsia="Times New Roman" w:hAnsi="Times New Roman" w:cs="Times New Roman"/>
                <w:b/>
                <w:sz w:val="26"/>
                <w:lang w:val="ru-RU"/>
              </w:rPr>
              <w:tab/>
              <w:t>учебного</w:t>
            </w:r>
            <w:r w:rsidRPr="00D2719F">
              <w:rPr>
                <w:rFonts w:ascii="Times New Roman" w:eastAsia="Times New Roman" w:hAnsi="Times New Roman" w:cs="Times New Roman"/>
                <w:b/>
                <w:sz w:val="26"/>
                <w:lang w:val="ru-RU"/>
              </w:rPr>
              <w:tab/>
              <w:t>предмета</w:t>
            </w:r>
            <w:r w:rsidRPr="00D2719F">
              <w:rPr>
                <w:rFonts w:ascii="Times New Roman" w:eastAsia="Times New Roman" w:hAnsi="Times New Roman" w:cs="Times New Roman"/>
                <w:b/>
                <w:sz w:val="26"/>
                <w:lang w:val="ru-RU"/>
              </w:rPr>
              <w:tab/>
              <w:t>«Физическая</w:t>
            </w:r>
            <w:r w:rsidRPr="00D2719F">
              <w:rPr>
                <w:rFonts w:ascii="Times New Roman" w:eastAsia="Times New Roman" w:hAnsi="Times New Roman" w:cs="Times New Roman"/>
                <w:b/>
                <w:spacing w:val="-62"/>
                <w:sz w:val="26"/>
                <w:lang w:val="ru-RU"/>
              </w:rPr>
              <w:t xml:space="preserve"> </w:t>
            </w:r>
            <w:r w:rsidRPr="00D2719F">
              <w:rPr>
                <w:rFonts w:ascii="Times New Roman" w:eastAsia="Times New Roman" w:hAnsi="Times New Roman" w:cs="Times New Roman"/>
                <w:b/>
                <w:sz w:val="26"/>
                <w:lang w:val="ru-RU"/>
              </w:rPr>
              <w:t>культура»</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5</w:t>
            </w:r>
          </w:p>
        </w:tc>
      </w:tr>
      <w:tr w:rsidR="00D2719F" w:rsidRPr="00D2719F" w:rsidTr="00EF0B46">
        <w:trPr>
          <w:trHeight w:val="534"/>
        </w:trPr>
        <w:tc>
          <w:tcPr>
            <w:tcW w:w="6409" w:type="dxa"/>
          </w:tcPr>
          <w:p w:rsidR="00D2719F" w:rsidRPr="00D2719F" w:rsidRDefault="00D2719F" w:rsidP="00D2719F">
            <w:pPr>
              <w:spacing w:line="296" w:lineRule="exact"/>
              <w:ind w:left="2371" w:right="2363"/>
              <w:jc w:val="center"/>
              <w:rPr>
                <w:rFonts w:ascii="Times New Roman" w:eastAsia="Times New Roman" w:hAnsi="Times New Roman" w:cs="Times New Roman"/>
                <w:b/>
                <w:sz w:val="26"/>
              </w:rPr>
            </w:pPr>
            <w:r w:rsidRPr="00D2719F">
              <w:rPr>
                <w:rFonts w:ascii="Times New Roman" w:eastAsia="Times New Roman" w:hAnsi="Times New Roman" w:cs="Times New Roman"/>
                <w:b/>
                <w:sz w:val="26"/>
              </w:rPr>
              <w:t>1</w:t>
            </w:r>
            <w:r w:rsidRPr="00D2719F">
              <w:rPr>
                <w:rFonts w:ascii="Times New Roman" w:eastAsia="Times New Roman" w:hAnsi="Times New Roman" w:cs="Times New Roman"/>
                <w:b/>
                <w:spacing w:val="-5"/>
                <w:sz w:val="26"/>
              </w:rPr>
              <w:t xml:space="preserve"> </w:t>
            </w:r>
            <w:r w:rsidRPr="00D2719F">
              <w:rPr>
                <w:rFonts w:ascii="Times New Roman" w:eastAsia="Times New Roman" w:hAnsi="Times New Roman" w:cs="Times New Roman"/>
                <w:b/>
                <w:sz w:val="26"/>
              </w:rPr>
              <w:t>класс</w:t>
            </w:r>
          </w:p>
        </w:tc>
        <w:tc>
          <w:tcPr>
            <w:tcW w:w="2809" w:type="dxa"/>
          </w:tcPr>
          <w:p w:rsidR="00D2719F" w:rsidRPr="00D2719F" w:rsidRDefault="00D2719F" w:rsidP="00D2719F">
            <w:pPr>
              <w:spacing w:line="296"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5</w:t>
            </w:r>
          </w:p>
        </w:tc>
      </w:tr>
      <w:tr w:rsidR="00D2719F" w:rsidRPr="00D2719F" w:rsidTr="00EF0B46">
        <w:trPr>
          <w:trHeight w:val="534"/>
        </w:trPr>
        <w:tc>
          <w:tcPr>
            <w:tcW w:w="6409" w:type="dxa"/>
          </w:tcPr>
          <w:p w:rsidR="00D2719F" w:rsidRPr="00D2719F" w:rsidRDefault="00D2719F" w:rsidP="00D2719F">
            <w:pPr>
              <w:spacing w:line="298" w:lineRule="exact"/>
              <w:ind w:left="2371" w:right="2363"/>
              <w:jc w:val="center"/>
              <w:rPr>
                <w:rFonts w:ascii="Times New Roman" w:eastAsia="Times New Roman" w:hAnsi="Times New Roman" w:cs="Times New Roman"/>
                <w:b/>
                <w:sz w:val="26"/>
              </w:rPr>
            </w:pPr>
            <w:r w:rsidRPr="00D2719F">
              <w:rPr>
                <w:rFonts w:ascii="Times New Roman" w:eastAsia="Times New Roman" w:hAnsi="Times New Roman" w:cs="Times New Roman"/>
                <w:b/>
                <w:sz w:val="26"/>
              </w:rPr>
              <w:t>2</w:t>
            </w:r>
            <w:r w:rsidRPr="00D2719F">
              <w:rPr>
                <w:rFonts w:ascii="Times New Roman" w:eastAsia="Times New Roman" w:hAnsi="Times New Roman" w:cs="Times New Roman"/>
                <w:b/>
                <w:spacing w:val="-5"/>
                <w:sz w:val="26"/>
              </w:rPr>
              <w:t xml:space="preserve"> </w:t>
            </w:r>
            <w:r w:rsidRPr="00D2719F">
              <w:rPr>
                <w:rFonts w:ascii="Times New Roman" w:eastAsia="Times New Roman" w:hAnsi="Times New Roman" w:cs="Times New Roman"/>
                <w:b/>
                <w:sz w:val="26"/>
              </w:rPr>
              <w:t>класс</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6</w:t>
            </w:r>
          </w:p>
        </w:tc>
      </w:tr>
      <w:tr w:rsidR="00D2719F" w:rsidRPr="00D2719F" w:rsidTr="00EF0B46">
        <w:trPr>
          <w:trHeight w:val="578"/>
        </w:trPr>
        <w:tc>
          <w:tcPr>
            <w:tcW w:w="6409" w:type="dxa"/>
          </w:tcPr>
          <w:p w:rsidR="00D2719F" w:rsidRPr="00D2719F" w:rsidRDefault="00D2719F" w:rsidP="00D2719F">
            <w:pPr>
              <w:spacing w:line="298" w:lineRule="exact"/>
              <w:ind w:left="2371" w:right="2363"/>
              <w:jc w:val="center"/>
              <w:rPr>
                <w:rFonts w:ascii="Times New Roman" w:eastAsia="Times New Roman" w:hAnsi="Times New Roman" w:cs="Times New Roman"/>
                <w:b/>
                <w:sz w:val="26"/>
              </w:rPr>
            </w:pPr>
            <w:r w:rsidRPr="00D2719F">
              <w:rPr>
                <w:rFonts w:ascii="Times New Roman" w:eastAsia="Times New Roman" w:hAnsi="Times New Roman" w:cs="Times New Roman"/>
                <w:b/>
                <w:sz w:val="26"/>
              </w:rPr>
              <w:t>3</w:t>
            </w:r>
            <w:r w:rsidRPr="00D2719F">
              <w:rPr>
                <w:rFonts w:ascii="Times New Roman" w:eastAsia="Times New Roman" w:hAnsi="Times New Roman" w:cs="Times New Roman"/>
                <w:b/>
                <w:spacing w:val="-5"/>
                <w:sz w:val="26"/>
              </w:rPr>
              <w:t xml:space="preserve"> </w:t>
            </w:r>
            <w:r w:rsidRPr="00D2719F">
              <w:rPr>
                <w:rFonts w:ascii="Times New Roman" w:eastAsia="Times New Roman" w:hAnsi="Times New Roman" w:cs="Times New Roman"/>
                <w:b/>
                <w:sz w:val="26"/>
              </w:rPr>
              <w:t>класс</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7</w:t>
            </w:r>
          </w:p>
        </w:tc>
      </w:tr>
      <w:tr w:rsidR="00D2719F" w:rsidRPr="00D2719F" w:rsidTr="00EF0B46">
        <w:trPr>
          <w:trHeight w:val="534"/>
        </w:trPr>
        <w:tc>
          <w:tcPr>
            <w:tcW w:w="6409" w:type="dxa"/>
          </w:tcPr>
          <w:p w:rsidR="00D2719F" w:rsidRPr="00D2719F" w:rsidRDefault="00D2719F" w:rsidP="00D2719F">
            <w:pPr>
              <w:spacing w:line="298" w:lineRule="exact"/>
              <w:ind w:left="2371" w:right="2363"/>
              <w:jc w:val="center"/>
              <w:rPr>
                <w:rFonts w:ascii="Times New Roman" w:eastAsia="Times New Roman" w:hAnsi="Times New Roman" w:cs="Times New Roman"/>
                <w:b/>
                <w:sz w:val="26"/>
              </w:rPr>
            </w:pPr>
            <w:r w:rsidRPr="00D2719F">
              <w:rPr>
                <w:rFonts w:ascii="Times New Roman" w:eastAsia="Times New Roman" w:hAnsi="Times New Roman" w:cs="Times New Roman"/>
                <w:b/>
                <w:sz w:val="26"/>
              </w:rPr>
              <w:t>4</w:t>
            </w:r>
            <w:r w:rsidRPr="00D2719F">
              <w:rPr>
                <w:rFonts w:ascii="Times New Roman" w:eastAsia="Times New Roman" w:hAnsi="Times New Roman" w:cs="Times New Roman"/>
                <w:b/>
                <w:spacing w:val="-5"/>
                <w:sz w:val="26"/>
              </w:rPr>
              <w:t xml:space="preserve"> </w:t>
            </w:r>
            <w:r w:rsidRPr="00D2719F">
              <w:rPr>
                <w:rFonts w:ascii="Times New Roman" w:eastAsia="Times New Roman" w:hAnsi="Times New Roman" w:cs="Times New Roman"/>
                <w:b/>
                <w:sz w:val="26"/>
              </w:rPr>
              <w:t>класс</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7</w:t>
            </w:r>
          </w:p>
        </w:tc>
      </w:tr>
      <w:tr w:rsidR="00D2719F" w:rsidRPr="00D2719F" w:rsidTr="00EF0B46">
        <w:trPr>
          <w:trHeight w:val="1125"/>
        </w:trPr>
        <w:tc>
          <w:tcPr>
            <w:tcW w:w="6409" w:type="dxa"/>
          </w:tcPr>
          <w:p w:rsidR="00D2719F" w:rsidRPr="00D2719F" w:rsidRDefault="00D2719F" w:rsidP="00D2719F">
            <w:pPr>
              <w:spacing w:before="2"/>
              <w:ind w:left="426" w:right="93" w:hanging="360"/>
              <w:jc w:val="both"/>
              <w:rPr>
                <w:rFonts w:ascii="Times New Roman" w:eastAsia="Times New Roman" w:hAnsi="Times New Roman" w:cs="Times New Roman"/>
                <w:b/>
                <w:sz w:val="26"/>
                <w:lang w:val="ru-RU"/>
              </w:rPr>
            </w:pPr>
            <w:r w:rsidRPr="00D2719F">
              <w:rPr>
                <w:rFonts w:ascii="Times New Roman" w:eastAsia="Times New Roman" w:hAnsi="Times New Roman" w:cs="Times New Roman"/>
                <w:b/>
                <w:sz w:val="26"/>
                <w:lang w:val="ru-RU"/>
              </w:rPr>
              <w:t>3.</w:t>
            </w:r>
            <w:r w:rsidRPr="00D2719F">
              <w:rPr>
                <w:rFonts w:ascii="Times New Roman" w:eastAsia="Times New Roman" w:hAnsi="Times New Roman" w:cs="Times New Roman"/>
                <w:b/>
                <w:spacing w:val="1"/>
                <w:sz w:val="26"/>
                <w:lang w:val="ru-RU"/>
              </w:rPr>
              <w:t xml:space="preserve"> </w:t>
            </w:r>
            <w:r w:rsidRPr="00D2719F">
              <w:rPr>
                <w:rFonts w:ascii="Times New Roman" w:eastAsia="Times New Roman" w:hAnsi="Times New Roman" w:cs="Times New Roman"/>
                <w:b/>
                <w:sz w:val="26"/>
                <w:lang w:val="ru-RU"/>
              </w:rPr>
              <w:t>Планируемые</w:t>
            </w:r>
            <w:r w:rsidRPr="00D2719F">
              <w:rPr>
                <w:rFonts w:ascii="Times New Roman" w:eastAsia="Times New Roman" w:hAnsi="Times New Roman" w:cs="Times New Roman"/>
                <w:b/>
                <w:spacing w:val="1"/>
                <w:sz w:val="26"/>
                <w:lang w:val="ru-RU"/>
              </w:rPr>
              <w:t xml:space="preserve"> </w:t>
            </w:r>
            <w:r w:rsidRPr="00D2719F">
              <w:rPr>
                <w:rFonts w:ascii="Times New Roman" w:eastAsia="Times New Roman" w:hAnsi="Times New Roman" w:cs="Times New Roman"/>
                <w:b/>
                <w:sz w:val="26"/>
                <w:lang w:val="ru-RU"/>
              </w:rPr>
              <w:t>результаты</w:t>
            </w:r>
            <w:r w:rsidRPr="00D2719F">
              <w:rPr>
                <w:rFonts w:ascii="Times New Roman" w:eastAsia="Times New Roman" w:hAnsi="Times New Roman" w:cs="Times New Roman"/>
                <w:b/>
                <w:spacing w:val="1"/>
                <w:sz w:val="26"/>
                <w:lang w:val="ru-RU"/>
              </w:rPr>
              <w:t xml:space="preserve"> </w:t>
            </w:r>
            <w:r w:rsidRPr="00D2719F">
              <w:rPr>
                <w:rFonts w:ascii="Times New Roman" w:eastAsia="Times New Roman" w:hAnsi="Times New Roman" w:cs="Times New Roman"/>
                <w:b/>
                <w:sz w:val="26"/>
                <w:lang w:val="ru-RU"/>
              </w:rPr>
              <w:t>освоения</w:t>
            </w:r>
            <w:r w:rsidRPr="00D2719F">
              <w:rPr>
                <w:rFonts w:ascii="Times New Roman" w:eastAsia="Times New Roman" w:hAnsi="Times New Roman" w:cs="Times New Roman"/>
                <w:b/>
                <w:spacing w:val="1"/>
                <w:sz w:val="26"/>
                <w:lang w:val="ru-RU"/>
              </w:rPr>
              <w:t xml:space="preserve"> </w:t>
            </w:r>
            <w:r w:rsidRPr="00D2719F">
              <w:rPr>
                <w:rFonts w:ascii="Times New Roman" w:eastAsia="Times New Roman" w:hAnsi="Times New Roman" w:cs="Times New Roman"/>
                <w:b/>
                <w:sz w:val="26"/>
                <w:lang w:val="ru-RU"/>
              </w:rPr>
              <w:t>программы</w:t>
            </w:r>
            <w:r w:rsidRPr="00D2719F">
              <w:rPr>
                <w:rFonts w:ascii="Times New Roman" w:eastAsia="Times New Roman" w:hAnsi="Times New Roman" w:cs="Times New Roman"/>
                <w:b/>
                <w:spacing w:val="-62"/>
                <w:sz w:val="26"/>
                <w:lang w:val="ru-RU"/>
              </w:rPr>
              <w:t xml:space="preserve"> </w:t>
            </w:r>
            <w:r w:rsidRPr="00D2719F">
              <w:rPr>
                <w:rFonts w:ascii="Times New Roman" w:eastAsia="Times New Roman" w:hAnsi="Times New Roman" w:cs="Times New Roman"/>
                <w:b/>
                <w:sz w:val="26"/>
                <w:lang w:val="ru-RU"/>
              </w:rPr>
              <w:t>учебного</w:t>
            </w:r>
            <w:r w:rsidRPr="00D2719F">
              <w:rPr>
                <w:rFonts w:ascii="Times New Roman" w:eastAsia="Times New Roman" w:hAnsi="Times New Roman" w:cs="Times New Roman"/>
                <w:b/>
                <w:spacing w:val="1"/>
                <w:sz w:val="26"/>
                <w:lang w:val="ru-RU"/>
              </w:rPr>
              <w:t xml:space="preserve"> </w:t>
            </w:r>
            <w:r w:rsidRPr="00D2719F">
              <w:rPr>
                <w:rFonts w:ascii="Times New Roman" w:eastAsia="Times New Roman" w:hAnsi="Times New Roman" w:cs="Times New Roman"/>
                <w:b/>
                <w:sz w:val="26"/>
                <w:lang w:val="ru-RU"/>
              </w:rPr>
              <w:t>предмета</w:t>
            </w:r>
            <w:r w:rsidRPr="00D2719F">
              <w:rPr>
                <w:rFonts w:ascii="Times New Roman" w:eastAsia="Times New Roman" w:hAnsi="Times New Roman" w:cs="Times New Roman"/>
                <w:b/>
                <w:spacing w:val="1"/>
                <w:sz w:val="26"/>
                <w:lang w:val="ru-RU"/>
              </w:rPr>
              <w:t xml:space="preserve"> </w:t>
            </w:r>
            <w:r w:rsidRPr="00D2719F">
              <w:rPr>
                <w:rFonts w:ascii="Times New Roman" w:eastAsia="Times New Roman" w:hAnsi="Times New Roman" w:cs="Times New Roman"/>
                <w:b/>
                <w:sz w:val="26"/>
                <w:lang w:val="ru-RU"/>
              </w:rPr>
              <w:t>«Физическая</w:t>
            </w:r>
            <w:r w:rsidRPr="00D2719F">
              <w:rPr>
                <w:rFonts w:ascii="Times New Roman" w:eastAsia="Times New Roman" w:hAnsi="Times New Roman" w:cs="Times New Roman"/>
                <w:b/>
                <w:spacing w:val="1"/>
                <w:sz w:val="26"/>
                <w:lang w:val="ru-RU"/>
              </w:rPr>
              <w:t xml:space="preserve"> </w:t>
            </w:r>
            <w:r w:rsidRPr="00D2719F">
              <w:rPr>
                <w:rFonts w:ascii="Times New Roman" w:eastAsia="Times New Roman" w:hAnsi="Times New Roman" w:cs="Times New Roman"/>
                <w:b/>
                <w:sz w:val="26"/>
                <w:lang w:val="ru-RU"/>
              </w:rPr>
              <w:t>культура»</w:t>
            </w:r>
            <w:r w:rsidRPr="00D2719F">
              <w:rPr>
                <w:rFonts w:ascii="Times New Roman" w:eastAsia="Times New Roman" w:hAnsi="Times New Roman" w:cs="Times New Roman"/>
                <w:b/>
                <w:spacing w:val="1"/>
                <w:sz w:val="26"/>
                <w:lang w:val="ru-RU"/>
              </w:rPr>
              <w:t xml:space="preserve"> </w:t>
            </w:r>
            <w:r w:rsidRPr="00D2719F">
              <w:rPr>
                <w:rFonts w:ascii="Times New Roman" w:eastAsia="Times New Roman" w:hAnsi="Times New Roman" w:cs="Times New Roman"/>
                <w:b/>
                <w:sz w:val="26"/>
                <w:lang w:val="ru-RU"/>
              </w:rPr>
              <w:t>на</w:t>
            </w:r>
            <w:r w:rsidRPr="00D2719F">
              <w:rPr>
                <w:rFonts w:ascii="Times New Roman" w:eastAsia="Times New Roman" w:hAnsi="Times New Roman" w:cs="Times New Roman"/>
                <w:b/>
                <w:spacing w:val="1"/>
                <w:sz w:val="26"/>
                <w:lang w:val="ru-RU"/>
              </w:rPr>
              <w:t xml:space="preserve"> </w:t>
            </w:r>
            <w:r w:rsidRPr="00D2719F">
              <w:rPr>
                <w:rFonts w:ascii="Times New Roman" w:eastAsia="Times New Roman" w:hAnsi="Times New Roman" w:cs="Times New Roman"/>
                <w:b/>
                <w:sz w:val="26"/>
                <w:lang w:val="ru-RU"/>
              </w:rPr>
              <w:t>уровне</w:t>
            </w:r>
            <w:r w:rsidRPr="00D2719F">
              <w:rPr>
                <w:rFonts w:ascii="Times New Roman" w:eastAsia="Times New Roman" w:hAnsi="Times New Roman" w:cs="Times New Roman"/>
                <w:b/>
                <w:spacing w:val="-2"/>
                <w:sz w:val="26"/>
                <w:lang w:val="ru-RU"/>
              </w:rPr>
              <w:t xml:space="preserve"> </w:t>
            </w:r>
            <w:r w:rsidRPr="00D2719F">
              <w:rPr>
                <w:rFonts w:ascii="Times New Roman" w:eastAsia="Times New Roman" w:hAnsi="Times New Roman" w:cs="Times New Roman"/>
                <w:b/>
                <w:sz w:val="26"/>
                <w:lang w:val="ru-RU"/>
              </w:rPr>
              <w:t>начального</w:t>
            </w:r>
            <w:r w:rsidRPr="00D2719F">
              <w:rPr>
                <w:rFonts w:ascii="Times New Roman" w:eastAsia="Times New Roman" w:hAnsi="Times New Roman" w:cs="Times New Roman"/>
                <w:b/>
                <w:spacing w:val="-1"/>
                <w:sz w:val="26"/>
                <w:lang w:val="ru-RU"/>
              </w:rPr>
              <w:t xml:space="preserve"> </w:t>
            </w:r>
            <w:r w:rsidRPr="00D2719F">
              <w:rPr>
                <w:rFonts w:ascii="Times New Roman" w:eastAsia="Times New Roman" w:hAnsi="Times New Roman" w:cs="Times New Roman"/>
                <w:b/>
                <w:sz w:val="26"/>
                <w:lang w:val="ru-RU"/>
              </w:rPr>
              <w:t>общего</w:t>
            </w:r>
            <w:r w:rsidRPr="00D2719F">
              <w:rPr>
                <w:rFonts w:ascii="Times New Roman" w:eastAsia="Times New Roman" w:hAnsi="Times New Roman" w:cs="Times New Roman"/>
                <w:b/>
                <w:spacing w:val="-1"/>
                <w:sz w:val="26"/>
                <w:lang w:val="ru-RU"/>
              </w:rPr>
              <w:t xml:space="preserve"> </w:t>
            </w:r>
            <w:r w:rsidRPr="00D2719F">
              <w:rPr>
                <w:rFonts w:ascii="Times New Roman" w:eastAsia="Times New Roman" w:hAnsi="Times New Roman" w:cs="Times New Roman"/>
                <w:b/>
                <w:sz w:val="26"/>
                <w:lang w:val="ru-RU"/>
              </w:rPr>
              <w:t>образования</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8</w:t>
            </w:r>
          </w:p>
        </w:tc>
      </w:tr>
      <w:tr w:rsidR="00D2719F" w:rsidRPr="00D2719F" w:rsidTr="00EF0B46">
        <w:trPr>
          <w:trHeight w:val="575"/>
        </w:trPr>
        <w:tc>
          <w:tcPr>
            <w:tcW w:w="6409" w:type="dxa"/>
          </w:tcPr>
          <w:p w:rsidR="00D2719F" w:rsidRPr="00D2719F" w:rsidRDefault="00D2719F" w:rsidP="00D2719F">
            <w:pPr>
              <w:spacing w:line="298" w:lineRule="exact"/>
              <w:ind w:left="110"/>
              <w:rPr>
                <w:rFonts w:ascii="Times New Roman" w:eastAsia="Times New Roman" w:hAnsi="Times New Roman" w:cs="Times New Roman"/>
                <w:b/>
                <w:sz w:val="26"/>
              </w:rPr>
            </w:pPr>
            <w:r w:rsidRPr="00D2719F">
              <w:rPr>
                <w:rFonts w:ascii="Times New Roman" w:eastAsia="Times New Roman" w:hAnsi="Times New Roman" w:cs="Times New Roman"/>
                <w:b/>
                <w:sz w:val="26"/>
              </w:rPr>
              <w:t>Личностные</w:t>
            </w:r>
            <w:r w:rsidRPr="00D2719F">
              <w:rPr>
                <w:rFonts w:ascii="Times New Roman" w:eastAsia="Times New Roman" w:hAnsi="Times New Roman" w:cs="Times New Roman"/>
                <w:b/>
                <w:spacing w:val="-4"/>
                <w:sz w:val="26"/>
              </w:rPr>
              <w:t xml:space="preserve"> </w:t>
            </w:r>
            <w:r w:rsidRPr="00D2719F">
              <w:rPr>
                <w:rFonts w:ascii="Times New Roman" w:eastAsia="Times New Roman" w:hAnsi="Times New Roman" w:cs="Times New Roman"/>
                <w:b/>
                <w:sz w:val="26"/>
              </w:rPr>
              <w:t>результаты</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8</w:t>
            </w:r>
          </w:p>
        </w:tc>
      </w:tr>
      <w:tr w:rsidR="00D2719F" w:rsidRPr="00D2719F" w:rsidTr="00EF0B46">
        <w:trPr>
          <w:trHeight w:val="537"/>
        </w:trPr>
        <w:tc>
          <w:tcPr>
            <w:tcW w:w="6409" w:type="dxa"/>
          </w:tcPr>
          <w:p w:rsidR="00D2719F" w:rsidRPr="00D2719F" w:rsidRDefault="00D2719F" w:rsidP="00D2719F">
            <w:pPr>
              <w:spacing w:line="298" w:lineRule="exact"/>
              <w:ind w:left="110"/>
              <w:rPr>
                <w:rFonts w:ascii="Times New Roman" w:eastAsia="Times New Roman" w:hAnsi="Times New Roman" w:cs="Times New Roman"/>
                <w:b/>
                <w:sz w:val="26"/>
              </w:rPr>
            </w:pPr>
            <w:r w:rsidRPr="00D2719F">
              <w:rPr>
                <w:rFonts w:ascii="Times New Roman" w:eastAsia="Times New Roman" w:hAnsi="Times New Roman" w:cs="Times New Roman"/>
                <w:b/>
                <w:sz w:val="26"/>
              </w:rPr>
              <w:t>Метапредметные</w:t>
            </w:r>
            <w:r w:rsidRPr="00D2719F">
              <w:rPr>
                <w:rFonts w:ascii="Times New Roman" w:eastAsia="Times New Roman" w:hAnsi="Times New Roman" w:cs="Times New Roman"/>
                <w:b/>
                <w:spacing w:val="-5"/>
                <w:sz w:val="26"/>
              </w:rPr>
              <w:t xml:space="preserve"> </w:t>
            </w:r>
            <w:r w:rsidRPr="00D2719F">
              <w:rPr>
                <w:rFonts w:ascii="Times New Roman" w:eastAsia="Times New Roman" w:hAnsi="Times New Roman" w:cs="Times New Roman"/>
                <w:b/>
                <w:sz w:val="26"/>
              </w:rPr>
              <w:t>результаты</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8</w:t>
            </w:r>
          </w:p>
        </w:tc>
      </w:tr>
      <w:tr w:rsidR="00D2719F" w:rsidRPr="00D2719F" w:rsidTr="00EF0B46">
        <w:trPr>
          <w:trHeight w:val="534"/>
        </w:trPr>
        <w:tc>
          <w:tcPr>
            <w:tcW w:w="6409" w:type="dxa"/>
          </w:tcPr>
          <w:p w:rsidR="00D2719F" w:rsidRPr="00D2719F" w:rsidRDefault="00D2719F" w:rsidP="00D2719F">
            <w:pPr>
              <w:spacing w:line="298" w:lineRule="exact"/>
              <w:ind w:left="110"/>
              <w:rPr>
                <w:rFonts w:ascii="Times New Roman" w:eastAsia="Times New Roman" w:hAnsi="Times New Roman" w:cs="Times New Roman"/>
                <w:b/>
                <w:sz w:val="26"/>
              </w:rPr>
            </w:pPr>
            <w:r w:rsidRPr="00D2719F">
              <w:rPr>
                <w:rFonts w:ascii="Times New Roman" w:eastAsia="Times New Roman" w:hAnsi="Times New Roman" w:cs="Times New Roman"/>
                <w:b/>
                <w:sz w:val="26"/>
              </w:rPr>
              <w:t>Предметные</w:t>
            </w:r>
            <w:r w:rsidRPr="00D2719F">
              <w:rPr>
                <w:rFonts w:ascii="Times New Roman" w:eastAsia="Times New Roman" w:hAnsi="Times New Roman" w:cs="Times New Roman"/>
                <w:b/>
                <w:spacing w:val="-5"/>
                <w:sz w:val="26"/>
              </w:rPr>
              <w:t xml:space="preserve"> </w:t>
            </w:r>
            <w:r w:rsidRPr="00D2719F">
              <w:rPr>
                <w:rFonts w:ascii="Times New Roman" w:eastAsia="Times New Roman" w:hAnsi="Times New Roman" w:cs="Times New Roman"/>
                <w:b/>
                <w:sz w:val="26"/>
              </w:rPr>
              <w:t>результаты</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17</w:t>
            </w:r>
          </w:p>
        </w:tc>
      </w:tr>
      <w:tr w:rsidR="00D2719F" w:rsidRPr="00D2719F" w:rsidTr="00EF0B46">
        <w:trPr>
          <w:trHeight w:val="577"/>
        </w:trPr>
        <w:tc>
          <w:tcPr>
            <w:tcW w:w="6409" w:type="dxa"/>
          </w:tcPr>
          <w:p w:rsidR="00D2719F" w:rsidRPr="00D2719F" w:rsidRDefault="00D2719F" w:rsidP="00D2719F">
            <w:pPr>
              <w:spacing w:line="298" w:lineRule="exact"/>
              <w:ind w:left="2371" w:right="2363"/>
              <w:jc w:val="center"/>
              <w:rPr>
                <w:rFonts w:ascii="Times New Roman" w:eastAsia="Times New Roman" w:hAnsi="Times New Roman" w:cs="Times New Roman"/>
                <w:b/>
                <w:sz w:val="26"/>
              </w:rPr>
            </w:pPr>
            <w:r w:rsidRPr="00D2719F">
              <w:rPr>
                <w:rFonts w:ascii="Times New Roman" w:eastAsia="Times New Roman" w:hAnsi="Times New Roman" w:cs="Times New Roman"/>
                <w:b/>
                <w:sz w:val="26"/>
              </w:rPr>
              <w:t>1</w:t>
            </w:r>
            <w:r w:rsidRPr="00D2719F">
              <w:rPr>
                <w:rFonts w:ascii="Times New Roman" w:eastAsia="Times New Roman" w:hAnsi="Times New Roman" w:cs="Times New Roman"/>
                <w:b/>
                <w:spacing w:val="-5"/>
                <w:sz w:val="26"/>
              </w:rPr>
              <w:t xml:space="preserve"> </w:t>
            </w:r>
            <w:r w:rsidRPr="00D2719F">
              <w:rPr>
                <w:rFonts w:ascii="Times New Roman" w:eastAsia="Times New Roman" w:hAnsi="Times New Roman" w:cs="Times New Roman"/>
                <w:b/>
                <w:sz w:val="26"/>
              </w:rPr>
              <w:t>класс</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17</w:t>
            </w:r>
          </w:p>
        </w:tc>
      </w:tr>
      <w:tr w:rsidR="00D2719F" w:rsidRPr="00D2719F" w:rsidTr="00EF0B46">
        <w:trPr>
          <w:trHeight w:val="534"/>
        </w:trPr>
        <w:tc>
          <w:tcPr>
            <w:tcW w:w="6409" w:type="dxa"/>
          </w:tcPr>
          <w:p w:rsidR="00D2719F" w:rsidRPr="00D2719F" w:rsidRDefault="00D2719F" w:rsidP="00D2719F">
            <w:pPr>
              <w:spacing w:line="298" w:lineRule="exact"/>
              <w:ind w:left="2371" w:right="2363"/>
              <w:jc w:val="center"/>
              <w:rPr>
                <w:rFonts w:ascii="Times New Roman" w:eastAsia="Times New Roman" w:hAnsi="Times New Roman" w:cs="Times New Roman"/>
                <w:b/>
                <w:sz w:val="26"/>
              </w:rPr>
            </w:pPr>
            <w:r w:rsidRPr="00D2719F">
              <w:rPr>
                <w:rFonts w:ascii="Times New Roman" w:eastAsia="Times New Roman" w:hAnsi="Times New Roman" w:cs="Times New Roman"/>
                <w:b/>
                <w:sz w:val="26"/>
              </w:rPr>
              <w:t>2</w:t>
            </w:r>
            <w:r w:rsidRPr="00D2719F">
              <w:rPr>
                <w:rFonts w:ascii="Times New Roman" w:eastAsia="Times New Roman" w:hAnsi="Times New Roman" w:cs="Times New Roman"/>
                <w:b/>
                <w:spacing w:val="-5"/>
                <w:sz w:val="26"/>
              </w:rPr>
              <w:t xml:space="preserve"> </w:t>
            </w:r>
            <w:r w:rsidRPr="00D2719F">
              <w:rPr>
                <w:rFonts w:ascii="Times New Roman" w:eastAsia="Times New Roman" w:hAnsi="Times New Roman" w:cs="Times New Roman"/>
                <w:b/>
                <w:sz w:val="26"/>
              </w:rPr>
              <w:t>класс</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18</w:t>
            </w:r>
          </w:p>
        </w:tc>
      </w:tr>
      <w:tr w:rsidR="00D2719F" w:rsidRPr="00D2719F" w:rsidTr="00EF0B46">
        <w:trPr>
          <w:trHeight w:val="578"/>
        </w:trPr>
        <w:tc>
          <w:tcPr>
            <w:tcW w:w="6409" w:type="dxa"/>
          </w:tcPr>
          <w:p w:rsidR="00D2719F" w:rsidRPr="00D2719F" w:rsidRDefault="00D2719F" w:rsidP="00D2719F">
            <w:pPr>
              <w:ind w:left="2371" w:right="2363"/>
              <w:jc w:val="center"/>
              <w:rPr>
                <w:rFonts w:ascii="Times New Roman" w:eastAsia="Times New Roman" w:hAnsi="Times New Roman" w:cs="Times New Roman"/>
                <w:b/>
                <w:sz w:val="26"/>
              </w:rPr>
            </w:pPr>
            <w:r w:rsidRPr="00D2719F">
              <w:rPr>
                <w:rFonts w:ascii="Times New Roman" w:eastAsia="Times New Roman" w:hAnsi="Times New Roman" w:cs="Times New Roman"/>
                <w:b/>
                <w:sz w:val="26"/>
              </w:rPr>
              <w:t>3</w:t>
            </w:r>
            <w:r w:rsidRPr="00D2719F">
              <w:rPr>
                <w:rFonts w:ascii="Times New Roman" w:eastAsia="Times New Roman" w:hAnsi="Times New Roman" w:cs="Times New Roman"/>
                <w:b/>
                <w:spacing w:val="-5"/>
                <w:sz w:val="26"/>
              </w:rPr>
              <w:t xml:space="preserve"> </w:t>
            </w:r>
            <w:r w:rsidRPr="00D2719F">
              <w:rPr>
                <w:rFonts w:ascii="Times New Roman" w:eastAsia="Times New Roman" w:hAnsi="Times New Roman" w:cs="Times New Roman"/>
                <w:b/>
                <w:sz w:val="26"/>
              </w:rPr>
              <w:t>класс</w:t>
            </w:r>
          </w:p>
        </w:tc>
        <w:tc>
          <w:tcPr>
            <w:tcW w:w="2809" w:type="dxa"/>
          </w:tcPr>
          <w:p w:rsidR="00D2719F" w:rsidRPr="00D2719F" w:rsidRDefault="00D2719F" w:rsidP="00D2719F">
            <w:pPr>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19</w:t>
            </w:r>
          </w:p>
        </w:tc>
      </w:tr>
      <w:tr w:rsidR="00D2719F" w:rsidRPr="00D2719F" w:rsidTr="00EF0B46">
        <w:trPr>
          <w:trHeight w:val="534"/>
        </w:trPr>
        <w:tc>
          <w:tcPr>
            <w:tcW w:w="6409" w:type="dxa"/>
          </w:tcPr>
          <w:p w:rsidR="00D2719F" w:rsidRPr="00D2719F" w:rsidRDefault="00D2719F" w:rsidP="00D2719F">
            <w:pPr>
              <w:spacing w:line="298" w:lineRule="exact"/>
              <w:ind w:left="2371" w:right="2363"/>
              <w:jc w:val="center"/>
              <w:rPr>
                <w:rFonts w:ascii="Times New Roman" w:eastAsia="Times New Roman" w:hAnsi="Times New Roman" w:cs="Times New Roman"/>
                <w:b/>
                <w:sz w:val="26"/>
              </w:rPr>
            </w:pPr>
            <w:r w:rsidRPr="00D2719F">
              <w:rPr>
                <w:rFonts w:ascii="Times New Roman" w:eastAsia="Times New Roman" w:hAnsi="Times New Roman" w:cs="Times New Roman"/>
                <w:b/>
                <w:sz w:val="26"/>
              </w:rPr>
              <w:t>4</w:t>
            </w:r>
            <w:r w:rsidRPr="00D2719F">
              <w:rPr>
                <w:rFonts w:ascii="Times New Roman" w:eastAsia="Times New Roman" w:hAnsi="Times New Roman" w:cs="Times New Roman"/>
                <w:b/>
                <w:spacing w:val="-5"/>
                <w:sz w:val="26"/>
              </w:rPr>
              <w:t xml:space="preserve"> </w:t>
            </w:r>
            <w:r w:rsidRPr="00D2719F">
              <w:rPr>
                <w:rFonts w:ascii="Times New Roman" w:eastAsia="Times New Roman" w:hAnsi="Times New Roman" w:cs="Times New Roman"/>
                <w:b/>
                <w:sz w:val="26"/>
              </w:rPr>
              <w:t>класс</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19</w:t>
            </w:r>
          </w:p>
        </w:tc>
      </w:tr>
      <w:tr w:rsidR="00D2719F" w:rsidRPr="00D2719F" w:rsidTr="00EF0B46">
        <w:trPr>
          <w:trHeight w:val="537"/>
        </w:trPr>
        <w:tc>
          <w:tcPr>
            <w:tcW w:w="6409" w:type="dxa"/>
          </w:tcPr>
          <w:p w:rsidR="00D2719F" w:rsidRPr="00D2719F" w:rsidRDefault="00D2719F" w:rsidP="00D2719F">
            <w:pPr>
              <w:spacing w:before="2"/>
              <w:ind w:left="1506"/>
              <w:rPr>
                <w:rFonts w:ascii="Times New Roman" w:eastAsia="Times New Roman" w:hAnsi="Times New Roman" w:cs="Times New Roman"/>
                <w:b/>
                <w:sz w:val="26"/>
              </w:rPr>
            </w:pPr>
            <w:r w:rsidRPr="00D2719F">
              <w:rPr>
                <w:rFonts w:ascii="Times New Roman" w:eastAsia="Times New Roman" w:hAnsi="Times New Roman" w:cs="Times New Roman"/>
                <w:b/>
                <w:sz w:val="26"/>
              </w:rPr>
              <w:t>4.</w:t>
            </w:r>
            <w:r w:rsidRPr="00D2719F">
              <w:rPr>
                <w:rFonts w:ascii="Times New Roman" w:eastAsia="Times New Roman" w:hAnsi="Times New Roman" w:cs="Times New Roman"/>
                <w:b/>
                <w:spacing w:val="28"/>
                <w:sz w:val="26"/>
              </w:rPr>
              <w:t xml:space="preserve"> </w:t>
            </w:r>
            <w:r w:rsidRPr="00D2719F">
              <w:rPr>
                <w:rFonts w:ascii="Times New Roman" w:eastAsia="Times New Roman" w:hAnsi="Times New Roman" w:cs="Times New Roman"/>
                <w:b/>
                <w:sz w:val="26"/>
              </w:rPr>
              <w:t>Тематическое</w:t>
            </w:r>
            <w:r w:rsidRPr="00D2719F">
              <w:rPr>
                <w:rFonts w:ascii="Times New Roman" w:eastAsia="Times New Roman" w:hAnsi="Times New Roman" w:cs="Times New Roman"/>
                <w:b/>
                <w:spacing w:val="-4"/>
                <w:sz w:val="26"/>
              </w:rPr>
              <w:t xml:space="preserve"> </w:t>
            </w:r>
            <w:r w:rsidRPr="00D2719F">
              <w:rPr>
                <w:rFonts w:ascii="Times New Roman" w:eastAsia="Times New Roman" w:hAnsi="Times New Roman" w:cs="Times New Roman"/>
                <w:b/>
                <w:sz w:val="26"/>
              </w:rPr>
              <w:t>планирование</w:t>
            </w:r>
          </w:p>
        </w:tc>
        <w:tc>
          <w:tcPr>
            <w:tcW w:w="2809" w:type="dxa"/>
          </w:tcPr>
          <w:p w:rsidR="00D2719F" w:rsidRPr="00D2719F" w:rsidRDefault="00D2719F" w:rsidP="00D2719F">
            <w:pPr>
              <w:spacing w:before="2"/>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14</w:t>
            </w:r>
          </w:p>
        </w:tc>
      </w:tr>
      <w:tr w:rsidR="00D2719F" w:rsidRPr="00D2719F" w:rsidTr="00EF0B46">
        <w:trPr>
          <w:trHeight w:val="575"/>
        </w:trPr>
        <w:tc>
          <w:tcPr>
            <w:tcW w:w="6409" w:type="dxa"/>
          </w:tcPr>
          <w:p w:rsidR="00D2719F" w:rsidRPr="00D2719F" w:rsidRDefault="00D2719F" w:rsidP="00D2719F">
            <w:pPr>
              <w:spacing w:line="298" w:lineRule="exact"/>
              <w:ind w:left="2374" w:right="2363"/>
              <w:jc w:val="center"/>
              <w:rPr>
                <w:rFonts w:ascii="Times New Roman" w:eastAsia="Times New Roman" w:hAnsi="Times New Roman" w:cs="Times New Roman"/>
                <w:b/>
                <w:sz w:val="26"/>
              </w:rPr>
            </w:pPr>
            <w:r w:rsidRPr="00D2719F">
              <w:rPr>
                <w:rFonts w:ascii="Times New Roman" w:eastAsia="Times New Roman" w:hAnsi="Times New Roman" w:cs="Times New Roman"/>
                <w:b/>
                <w:sz w:val="26"/>
              </w:rPr>
              <w:t>1</w:t>
            </w:r>
            <w:r w:rsidRPr="00D2719F">
              <w:rPr>
                <w:rFonts w:ascii="Times New Roman" w:eastAsia="Times New Roman" w:hAnsi="Times New Roman" w:cs="Times New Roman"/>
                <w:b/>
                <w:spacing w:val="-3"/>
                <w:sz w:val="26"/>
              </w:rPr>
              <w:t xml:space="preserve"> </w:t>
            </w:r>
            <w:r w:rsidRPr="00D2719F">
              <w:rPr>
                <w:rFonts w:ascii="Times New Roman" w:eastAsia="Times New Roman" w:hAnsi="Times New Roman" w:cs="Times New Roman"/>
                <w:b/>
                <w:sz w:val="26"/>
              </w:rPr>
              <w:t>класс</w:t>
            </w:r>
            <w:r w:rsidRPr="00D2719F">
              <w:rPr>
                <w:rFonts w:ascii="Times New Roman" w:eastAsia="Times New Roman" w:hAnsi="Times New Roman" w:cs="Times New Roman"/>
                <w:b/>
                <w:spacing w:val="-3"/>
                <w:sz w:val="26"/>
              </w:rPr>
              <w:t xml:space="preserve"> </w:t>
            </w:r>
            <w:r w:rsidRPr="00D2719F">
              <w:rPr>
                <w:rFonts w:ascii="Times New Roman" w:eastAsia="Times New Roman" w:hAnsi="Times New Roman" w:cs="Times New Roman"/>
                <w:b/>
                <w:sz w:val="26"/>
              </w:rPr>
              <w:t>(33 ч.)</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14</w:t>
            </w:r>
          </w:p>
        </w:tc>
      </w:tr>
      <w:tr w:rsidR="00D2719F" w:rsidRPr="00D2719F" w:rsidTr="00EF0B46">
        <w:trPr>
          <w:trHeight w:val="537"/>
        </w:trPr>
        <w:tc>
          <w:tcPr>
            <w:tcW w:w="6409" w:type="dxa"/>
          </w:tcPr>
          <w:p w:rsidR="00D2719F" w:rsidRPr="00D2719F" w:rsidRDefault="00D2719F" w:rsidP="00D2719F">
            <w:pPr>
              <w:spacing w:before="2"/>
              <w:ind w:left="2374" w:right="2363"/>
              <w:jc w:val="center"/>
              <w:rPr>
                <w:rFonts w:ascii="Times New Roman" w:eastAsia="Times New Roman" w:hAnsi="Times New Roman" w:cs="Times New Roman"/>
                <w:b/>
                <w:sz w:val="26"/>
              </w:rPr>
            </w:pPr>
            <w:r w:rsidRPr="00D2719F">
              <w:rPr>
                <w:rFonts w:ascii="Times New Roman" w:eastAsia="Times New Roman" w:hAnsi="Times New Roman" w:cs="Times New Roman"/>
                <w:b/>
                <w:sz w:val="26"/>
              </w:rPr>
              <w:t>2</w:t>
            </w:r>
            <w:r w:rsidRPr="00D2719F">
              <w:rPr>
                <w:rFonts w:ascii="Times New Roman" w:eastAsia="Times New Roman" w:hAnsi="Times New Roman" w:cs="Times New Roman"/>
                <w:b/>
                <w:spacing w:val="-3"/>
                <w:sz w:val="26"/>
              </w:rPr>
              <w:t xml:space="preserve"> </w:t>
            </w:r>
            <w:r w:rsidRPr="00D2719F">
              <w:rPr>
                <w:rFonts w:ascii="Times New Roman" w:eastAsia="Times New Roman" w:hAnsi="Times New Roman" w:cs="Times New Roman"/>
                <w:b/>
                <w:sz w:val="26"/>
              </w:rPr>
              <w:t>класс</w:t>
            </w:r>
            <w:r w:rsidRPr="00D2719F">
              <w:rPr>
                <w:rFonts w:ascii="Times New Roman" w:eastAsia="Times New Roman" w:hAnsi="Times New Roman" w:cs="Times New Roman"/>
                <w:b/>
                <w:spacing w:val="-3"/>
                <w:sz w:val="26"/>
              </w:rPr>
              <w:t xml:space="preserve"> </w:t>
            </w:r>
            <w:r w:rsidRPr="00D2719F">
              <w:rPr>
                <w:rFonts w:ascii="Times New Roman" w:eastAsia="Times New Roman" w:hAnsi="Times New Roman" w:cs="Times New Roman"/>
                <w:b/>
                <w:sz w:val="26"/>
              </w:rPr>
              <w:t>(34 ч.)</w:t>
            </w:r>
          </w:p>
        </w:tc>
        <w:tc>
          <w:tcPr>
            <w:tcW w:w="2809" w:type="dxa"/>
          </w:tcPr>
          <w:p w:rsidR="00D2719F" w:rsidRPr="00D2719F" w:rsidRDefault="00D2719F" w:rsidP="00D2719F">
            <w:pPr>
              <w:spacing w:before="2"/>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19</w:t>
            </w:r>
          </w:p>
        </w:tc>
      </w:tr>
      <w:tr w:rsidR="00D2719F" w:rsidRPr="00D2719F" w:rsidTr="00EF0B46">
        <w:trPr>
          <w:trHeight w:val="534"/>
        </w:trPr>
        <w:tc>
          <w:tcPr>
            <w:tcW w:w="6409" w:type="dxa"/>
          </w:tcPr>
          <w:p w:rsidR="00D2719F" w:rsidRPr="00D2719F" w:rsidRDefault="00D2719F" w:rsidP="00D2719F">
            <w:pPr>
              <w:spacing w:line="298" w:lineRule="exact"/>
              <w:ind w:left="2374" w:right="2363"/>
              <w:jc w:val="center"/>
              <w:rPr>
                <w:rFonts w:ascii="Times New Roman" w:eastAsia="Times New Roman" w:hAnsi="Times New Roman" w:cs="Times New Roman"/>
                <w:b/>
                <w:sz w:val="26"/>
              </w:rPr>
            </w:pPr>
            <w:r w:rsidRPr="00D2719F">
              <w:rPr>
                <w:rFonts w:ascii="Times New Roman" w:eastAsia="Times New Roman" w:hAnsi="Times New Roman" w:cs="Times New Roman"/>
                <w:b/>
                <w:sz w:val="26"/>
              </w:rPr>
              <w:t>3</w:t>
            </w:r>
            <w:r w:rsidRPr="00D2719F">
              <w:rPr>
                <w:rFonts w:ascii="Times New Roman" w:eastAsia="Times New Roman" w:hAnsi="Times New Roman" w:cs="Times New Roman"/>
                <w:b/>
                <w:spacing w:val="-3"/>
                <w:sz w:val="26"/>
              </w:rPr>
              <w:t xml:space="preserve"> </w:t>
            </w:r>
            <w:r w:rsidRPr="00D2719F">
              <w:rPr>
                <w:rFonts w:ascii="Times New Roman" w:eastAsia="Times New Roman" w:hAnsi="Times New Roman" w:cs="Times New Roman"/>
                <w:b/>
                <w:sz w:val="26"/>
              </w:rPr>
              <w:t>класс</w:t>
            </w:r>
            <w:r w:rsidRPr="00D2719F">
              <w:rPr>
                <w:rFonts w:ascii="Times New Roman" w:eastAsia="Times New Roman" w:hAnsi="Times New Roman" w:cs="Times New Roman"/>
                <w:b/>
                <w:spacing w:val="-3"/>
                <w:sz w:val="26"/>
              </w:rPr>
              <w:t xml:space="preserve"> </w:t>
            </w:r>
            <w:r w:rsidRPr="00D2719F">
              <w:rPr>
                <w:rFonts w:ascii="Times New Roman" w:eastAsia="Times New Roman" w:hAnsi="Times New Roman" w:cs="Times New Roman"/>
                <w:b/>
                <w:sz w:val="26"/>
              </w:rPr>
              <w:t>(34 ч.)</w:t>
            </w:r>
          </w:p>
        </w:tc>
        <w:tc>
          <w:tcPr>
            <w:tcW w:w="2809" w:type="dxa"/>
          </w:tcPr>
          <w:p w:rsidR="00D2719F" w:rsidRPr="00D2719F" w:rsidRDefault="00D2719F" w:rsidP="00D2719F">
            <w:pPr>
              <w:spacing w:line="298" w:lineRule="exact"/>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29</w:t>
            </w:r>
          </w:p>
        </w:tc>
      </w:tr>
      <w:tr w:rsidR="00D2719F" w:rsidRPr="00D2719F" w:rsidTr="00EF0B46">
        <w:trPr>
          <w:trHeight w:val="578"/>
        </w:trPr>
        <w:tc>
          <w:tcPr>
            <w:tcW w:w="6409" w:type="dxa"/>
          </w:tcPr>
          <w:p w:rsidR="00D2719F" w:rsidRPr="00D2719F" w:rsidRDefault="00D2719F" w:rsidP="00D2719F">
            <w:pPr>
              <w:spacing w:before="2"/>
              <w:ind w:left="2374" w:right="2363"/>
              <w:jc w:val="center"/>
              <w:rPr>
                <w:rFonts w:ascii="Times New Roman" w:eastAsia="Times New Roman" w:hAnsi="Times New Roman" w:cs="Times New Roman"/>
                <w:b/>
                <w:sz w:val="26"/>
              </w:rPr>
            </w:pPr>
            <w:r w:rsidRPr="00D2719F">
              <w:rPr>
                <w:rFonts w:ascii="Times New Roman" w:eastAsia="Times New Roman" w:hAnsi="Times New Roman" w:cs="Times New Roman"/>
                <w:b/>
                <w:sz w:val="26"/>
              </w:rPr>
              <w:t>4</w:t>
            </w:r>
            <w:r w:rsidRPr="00D2719F">
              <w:rPr>
                <w:rFonts w:ascii="Times New Roman" w:eastAsia="Times New Roman" w:hAnsi="Times New Roman" w:cs="Times New Roman"/>
                <w:b/>
                <w:spacing w:val="-3"/>
                <w:sz w:val="26"/>
              </w:rPr>
              <w:t xml:space="preserve"> </w:t>
            </w:r>
            <w:r w:rsidRPr="00D2719F">
              <w:rPr>
                <w:rFonts w:ascii="Times New Roman" w:eastAsia="Times New Roman" w:hAnsi="Times New Roman" w:cs="Times New Roman"/>
                <w:b/>
                <w:sz w:val="26"/>
              </w:rPr>
              <w:t>класс</w:t>
            </w:r>
            <w:r w:rsidRPr="00D2719F">
              <w:rPr>
                <w:rFonts w:ascii="Times New Roman" w:eastAsia="Times New Roman" w:hAnsi="Times New Roman" w:cs="Times New Roman"/>
                <w:b/>
                <w:spacing w:val="-3"/>
                <w:sz w:val="26"/>
              </w:rPr>
              <w:t xml:space="preserve"> </w:t>
            </w:r>
            <w:r w:rsidRPr="00D2719F">
              <w:rPr>
                <w:rFonts w:ascii="Times New Roman" w:eastAsia="Times New Roman" w:hAnsi="Times New Roman" w:cs="Times New Roman"/>
                <w:b/>
                <w:sz w:val="26"/>
              </w:rPr>
              <w:t>(34 ч.)</w:t>
            </w:r>
          </w:p>
        </w:tc>
        <w:tc>
          <w:tcPr>
            <w:tcW w:w="2809" w:type="dxa"/>
          </w:tcPr>
          <w:p w:rsidR="00D2719F" w:rsidRPr="00D2719F" w:rsidRDefault="00D2719F" w:rsidP="00D2719F">
            <w:pPr>
              <w:spacing w:before="2"/>
              <w:ind w:left="993" w:right="986"/>
              <w:jc w:val="center"/>
              <w:rPr>
                <w:rFonts w:ascii="Times New Roman" w:eastAsia="Times New Roman" w:hAnsi="Times New Roman" w:cs="Times New Roman"/>
                <w:sz w:val="26"/>
              </w:rPr>
            </w:pPr>
            <w:r w:rsidRPr="00D2719F">
              <w:rPr>
                <w:rFonts w:ascii="Times New Roman" w:eastAsia="Times New Roman" w:hAnsi="Times New Roman" w:cs="Times New Roman"/>
                <w:sz w:val="26"/>
              </w:rPr>
              <w:t>стр.</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40</w:t>
            </w:r>
          </w:p>
        </w:tc>
      </w:tr>
    </w:tbl>
    <w:p w:rsidR="00D2719F" w:rsidRPr="00D2719F" w:rsidRDefault="00D2719F" w:rsidP="00D2719F">
      <w:pPr>
        <w:widowControl w:val="0"/>
        <w:autoSpaceDE w:val="0"/>
        <w:autoSpaceDN w:val="0"/>
        <w:spacing w:after="0" w:line="240" w:lineRule="auto"/>
        <w:jc w:val="center"/>
        <w:rPr>
          <w:rFonts w:ascii="Times New Roman" w:eastAsia="Times New Roman" w:hAnsi="Times New Roman" w:cs="Times New Roman"/>
          <w:sz w:val="26"/>
        </w:rPr>
        <w:sectPr w:rsidR="00D2719F" w:rsidRPr="00D2719F">
          <w:footerReference w:type="default" r:id="rId6"/>
          <w:pgSz w:w="11910" w:h="16840"/>
          <w:pgMar w:top="620" w:right="720" w:bottom="760" w:left="1020" w:header="0" w:footer="576" w:gutter="0"/>
          <w:pgNumType w:start="2"/>
          <w:cols w:space="720"/>
        </w:sectPr>
      </w:pPr>
    </w:p>
    <w:p w:rsidR="00D2719F" w:rsidRPr="00D2719F" w:rsidRDefault="00D2719F" w:rsidP="00D2719F">
      <w:pPr>
        <w:widowControl w:val="0"/>
        <w:numPr>
          <w:ilvl w:val="1"/>
          <w:numId w:val="149"/>
        </w:numPr>
        <w:tabs>
          <w:tab w:val="left" w:pos="3666"/>
        </w:tabs>
        <w:autoSpaceDE w:val="0"/>
        <w:autoSpaceDN w:val="0"/>
        <w:spacing w:before="64" w:after="0" w:line="240" w:lineRule="auto"/>
        <w:ind w:hanging="361"/>
        <w:rPr>
          <w:rFonts w:ascii="Times New Roman" w:eastAsia="Times New Roman" w:hAnsi="Times New Roman" w:cs="Times New Roman"/>
          <w:b/>
          <w:sz w:val="24"/>
        </w:rPr>
      </w:pPr>
      <w:r w:rsidRPr="00D2719F">
        <w:rPr>
          <w:rFonts w:ascii="Times New Roman" w:eastAsia="Times New Roman" w:hAnsi="Times New Roman" w:cs="Times New Roman"/>
          <w:b/>
          <w:sz w:val="24"/>
        </w:rPr>
        <w:lastRenderedPageBreak/>
        <w:t>ПОЯСНИТЕЛЬНАЯ</w:t>
      </w:r>
      <w:r w:rsidRPr="00D2719F">
        <w:rPr>
          <w:rFonts w:ascii="Times New Roman" w:eastAsia="Times New Roman" w:hAnsi="Times New Roman" w:cs="Times New Roman"/>
          <w:b/>
          <w:spacing w:val="-2"/>
          <w:sz w:val="24"/>
        </w:rPr>
        <w:t xml:space="preserve"> </w:t>
      </w:r>
      <w:r w:rsidRPr="00D2719F">
        <w:rPr>
          <w:rFonts w:ascii="Times New Roman" w:eastAsia="Times New Roman" w:hAnsi="Times New Roman" w:cs="Times New Roman"/>
          <w:b/>
          <w:sz w:val="24"/>
        </w:rPr>
        <w:t>ЗАПИСКА</w:t>
      </w:r>
    </w:p>
    <w:p w:rsidR="00D2719F" w:rsidRPr="00D2719F" w:rsidRDefault="00D2719F" w:rsidP="00D2719F">
      <w:pPr>
        <w:widowControl w:val="0"/>
        <w:autoSpaceDE w:val="0"/>
        <w:autoSpaceDN w:val="0"/>
        <w:spacing w:before="181" w:after="0" w:line="240" w:lineRule="auto"/>
        <w:ind w:left="112" w:right="280" w:firstLine="540"/>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Рабочая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программа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учебного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предмета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уровне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начального</w:t>
      </w:r>
      <w:r w:rsidRPr="00D2719F">
        <w:rPr>
          <w:rFonts w:ascii="Times New Roman" w:eastAsia="Times New Roman" w:hAnsi="Times New Roman" w:cs="Times New Roman"/>
          <w:spacing w:val="19"/>
          <w:sz w:val="26"/>
          <w:szCs w:val="26"/>
        </w:rPr>
        <w:t xml:space="preserve"> </w:t>
      </w:r>
      <w:r w:rsidRPr="00D2719F">
        <w:rPr>
          <w:rFonts w:ascii="Times New Roman" w:eastAsia="Times New Roman" w:hAnsi="Times New Roman" w:cs="Times New Roman"/>
          <w:sz w:val="26"/>
          <w:szCs w:val="26"/>
        </w:rPr>
        <w:t>общего</w:t>
      </w:r>
      <w:r w:rsidRPr="00D2719F">
        <w:rPr>
          <w:rFonts w:ascii="Times New Roman" w:eastAsia="Times New Roman" w:hAnsi="Times New Roman" w:cs="Times New Roman"/>
          <w:spacing w:val="20"/>
          <w:sz w:val="26"/>
          <w:szCs w:val="26"/>
        </w:rPr>
        <w:t xml:space="preserve"> </w:t>
      </w:r>
      <w:r w:rsidRPr="00D2719F">
        <w:rPr>
          <w:rFonts w:ascii="Times New Roman" w:eastAsia="Times New Roman" w:hAnsi="Times New Roman" w:cs="Times New Roman"/>
          <w:sz w:val="26"/>
          <w:szCs w:val="26"/>
        </w:rPr>
        <w:t>образования</w:t>
      </w:r>
      <w:r w:rsidRPr="00D2719F">
        <w:rPr>
          <w:rFonts w:ascii="Times New Roman" w:eastAsia="Times New Roman" w:hAnsi="Times New Roman" w:cs="Times New Roman"/>
          <w:spacing w:val="21"/>
          <w:sz w:val="26"/>
          <w:szCs w:val="26"/>
        </w:rPr>
        <w:t xml:space="preserve"> </w:t>
      </w:r>
      <w:r w:rsidRPr="00D2719F">
        <w:rPr>
          <w:rFonts w:ascii="Times New Roman" w:eastAsia="Times New Roman" w:hAnsi="Times New Roman" w:cs="Times New Roman"/>
          <w:sz w:val="26"/>
          <w:szCs w:val="26"/>
        </w:rPr>
        <w:t>разработана</w:t>
      </w:r>
      <w:r w:rsidRPr="00D2719F">
        <w:rPr>
          <w:rFonts w:ascii="Times New Roman" w:eastAsia="Times New Roman" w:hAnsi="Times New Roman" w:cs="Times New Roman"/>
          <w:spacing w:val="20"/>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9"/>
          <w:sz w:val="26"/>
          <w:szCs w:val="26"/>
        </w:rPr>
        <w:t xml:space="preserve"> </w:t>
      </w:r>
      <w:r w:rsidRPr="00D2719F">
        <w:rPr>
          <w:rFonts w:ascii="Times New Roman" w:eastAsia="Times New Roman" w:hAnsi="Times New Roman" w:cs="Times New Roman"/>
          <w:sz w:val="26"/>
          <w:szCs w:val="26"/>
        </w:rPr>
        <w:t>соответствии</w:t>
      </w:r>
      <w:r w:rsidRPr="00D2719F">
        <w:rPr>
          <w:rFonts w:ascii="Times New Roman" w:eastAsia="Times New Roman" w:hAnsi="Times New Roman" w:cs="Times New Roman"/>
          <w:spacing w:val="20"/>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22"/>
          <w:sz w:val="26"/>
          <w:szCs w:val="26"/>
        </w:rPr>
        <w:t xml:space="preserve"> </w:t>
      </w:r>
      <w:r w:rsidRPr="00D2719F">
        <w:rPr>
          <w:rFonts w:ascii="Times New Roman" w:eastAsia="Times New Roman" w:hAnsi="Times New Roman" w:cs="Times New Roman"/>
          <w:sz w:val="26"/>
          <w:szCs w:val="26"/>
        </w:rPr>
        <w:t>нормативно-правовыми</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64"/>
          <w:sz w:val="26"/>
          <w:szCs w:val="26"/>
        </w:rPr>
        <w:t xml:space="preserve"> </w:t>
      </w:r>
      <w:r w:rsidRPr="00D2719F">
        <w:rPr>
          <w:rFonts w:ascii="Times New Roman" w:eastAsia="Times New Roman" w:hAnsi="Times New Roman" w:cs="Times New Roman"/>
          <w:sz w:val="26"/>
          <w:szCs w:val="26"/>
        </w:rPr>
        <w:t>инструктивно –</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методическими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документами:</w:t>
      </w:r>
    </w:p>
    <w:p w:rsidR="00D2719F" w:rsidRPr="00D2719F" w:rsidRDefault="00D2719F" w:rsidP="00D2719F">
      <w:pPr>
        <w:widowControl w:val="0"/>
        <w:numPr>
          <w:ilvl w:val="0"/>
          <w:numId w:val="148"/>
        </w:numPr>
        <w:tabs>
          <w:tab w:val="left" w:pos="416"/>
        </w:tabs>
        <w:autoSpaceDE w:val="0"/>
        <w:autoSpaceDN w:val="0"/>
        <w:spacing w:after="0" w:line="240" w:lineRule="auto"/>
        <w:ind w:right="288"/>
        <w:jc w:val="both"/>
        <w:rPr>
          <w:rFonts w:ascii="Times New Roman" w:eastAsia="Times New Roman" w:hAnsi="Times New Roman" w:cs="Times New Roman"/>
          <w:sz w:val="26"/>
        </w:rPr>
      </w:pPr>
      <w:r w:rsidRPr="00D2719F">
        <w:rPr>
          <w:rFonts w:ascii="Times New Roman" w:eastAsia="Times New Roman" w:hAnsi="Times New Roman" w:cs="Times New Roman"/>
          <w:sz w:val="26"/>
        </w:rPr>
        <w:t>Федеральный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государственный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образовательный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стандарт</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начального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общего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образования</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(приказ</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Министерства</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просвещения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РФ</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от</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31 мая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2021</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года №</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286);</w:t>
      </w:r>
    </w:p>
    <w:p w:rsidR="00D2719F" w:rsidRPr="00D2719F" w:rsidRDefault="00D2719F" w:rsidP="00D2719F">
      <w:pPr>
        <w:widowControl w:val="0"/>
        <w:numPr>
          <w:ilvl w:val="0"/>
          <w:numId w:val="148"/>
        </w:numPr>
        <w:tabs>
          <w:tab w:val="left" w:pos="378"/>
        </w:tabs>
        <w:autoSpaceDE w:val="0"/>
        <w:autoSpaceDN w:val="0"/>
        <w:spacing w:after="0" w:line="240" w:lineRule="auto"/>
        <w:ind w:right="283"/>
        <w:jc w:val="both"/>
        <w:rPr>
          <w:rFonts w:ascii="Times New Roman" w:eastAsia="Times New Roman" w:hAnsi="Times New Roman" w:cs="Times New Roman"/>
          <w:sz w:val="26"/>
        </w:rPr>
      </w:pPr>
      <w:r w:rsidRPr="00D2719F">
        <w:rPr>
          <w:rFonts w:ascii="Times New Roman" w:eastAsia="Times New Roman" w:hAnsi="Times New Roman" w:cs="Times New Roman"/>
          <w:sz w:val="26"/>
        </w:rPr>
        <w:t>Примерная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программа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начального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общего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образования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«Физическая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культура»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(базовый уровень) (одобрена решением ФУМО по общему образованию, протокол №</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3/21</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от</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27.09.2021</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г.);</w:t>
      </w:r>
    </w:p>
    <w:p w:rsidR="00D2719F" w:rsidRPr="00D2719F" w:rsidRDefault="00D2719F" w:rsidP="00D2719F">
      <w:pPr>
        <w:widowControl w:val="0"/>
        <w:numPr>
          <w:ilvl w:val="0"/>
          <w:numId w:val="148"/>
        </w:numPr>
        <w:tabs>
          <w:tab w:val="left" w:pos="265"/>
        </w:tabs>
        <w:autoSpaceDE w:val="0"/>
        <w:autoSpaceDN w:val="0"/>
        <w:spacing w:after="0" w:line="240" w:lineRule="auto"/>
        <w:ind w:left="264" w:hanging="153"/>
        <w:jc w:val="both"/>
        <w:rPr>
          <w:rFonts w:ascii="Times New Roman" w:eastAsia="Times New Roman" w:hAnsi="Times New Roman" w:cs="Times New Roman"/>
          <w:sz w:val="26"/>
        </w:rPr>
      </w:pPr>
      <w:r w:rsidRPr="00D2719F">
        <w:rPr>
          <w:rFonts w:ascii="Times New Roman" w:eastAsia="Times New Roman" w:hAnsi="Times New Roman" w:cs="Times New Roman"/>
          <w:sz w:val="26"/>
        </w:rPr>
        <w:t>УМК:</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Физическая</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культура</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1</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класс.</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Лях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В.И.</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АО</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«Издательство</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«Просвещение»»;</w:t>
      </w:r>
    </w:p>
    <w:p w:rsidR="00D2719F" w:rsidRPr="00D2719F" w:rsidRDefault="00D2719F" w:rsidP="00D2719F">
      <w:pPr>
        <w:widowControl w:val="0"/>
        <w:numPr>
          <w:ilvl w:val="0"/>
          <w:numId w:val="148"/>
        </w:numPr>
        <w:tabs>
          <w:tab w:val="left" w:pos="265"/>
        </w:tabs>
        <w:autoSpaceDE w:val="0"/>
        <w:autoSpaceDN w:val="0"/>
        <w:spacing w:after="0" w:line="298" w:lineRule="exact"/>
        <w:ind w:left="264" w:hanging="153"/>
        <w:rPr>
          <w:rFonts w:ascii="Times New Roman" w:eastAsia="Times New Roman" w:hAnsi="Times New Roman" w:cs="Times New Roman"/>
          <w:sz w:val="26"/>
        </w:rPr>
      </w:pPr>
      <w:r w:rsidRPr="00D2719F">
        <w:rPr>
          <w:rFonts w:ascii="Times New Roman" w:eastAsia="Times New Roman" w:hAnsi="Times New Roman" w:cs="Times New Roman"/>
          <w:sz w:val="26"/>
        </w:rPr>
        <w:t>УМК:</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Физическая</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культура</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2</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класс.</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Лях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В.И.</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АО</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«Издательство</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«Просвещение»»;</w:t>
      </w:r>
    </w:p>
    <w:p w:rsidR="00D2719F" w:rsidRPr="00D2719F" w:rsidRDefault="00D2719F" w:rsidP="00D2719F">
      <w:pPr>
        <w:widowControl w:val="0"/>
        <w:numPr>
          <w:ilvl w:val="0"/>
          <w:numId w:val="148"/>
        </w:numPr>
        <w:tabs>
          <w:tab w:val="left" w:pos="265"/>
        </w:tabs>
        <w:autoSpaceDE w:val="0"/>
        <w:autoSpaceDN w:val="0"/>
        <w:spacing w:after="0" w:line="298" w:lineRule="exact"/>
        <w:ind w:left="264" w:hanging="153"/>
        <w:rPr>
          <w:rFonts w:ascii="Times New Roman" w:eastAsia="Times New Roman" w:hAnsi="Times New Roman" w:cs="Times New Roman"/>
          <w:sz w:val="26"/>
        </w:rPr>
      </w:pPr>
      <w:r w:rsidRPr="00D2719F">
        <w:rPr>
          <w:rFonts w:ascii="Times New Roman" w:eastAsia="Times New Roman" w:hAnsi="Times New Roman" w:cs="Times New Roman"/>
          <w:sz w:val="26"/>
        </w:rPr>
        <w:t>УМК:</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Физическая</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культура</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3</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класс.</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Лях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В.И.</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АО</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«Издательство</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«Просвещение»»;</w:t>
      </w:r>
    </w:p>
    <w:p w:rsidR="00D2719F" w:rsidRPr="00D2719F" w:rsidRDefault="00D2719F" w:rsidP="00D2719F">
      <w:pPr>
        <w:widowControl w:val="0"/>
        <w:numPr>
          <w:ilvl w:val="0"/>
          <w:numId w:val="148"/>
        </w:numPr>
        <w:tabs>
          <w:tab w:val="left" w:pos="265"/>
        </w:tabs>
        <w:autoSpaceDE w:val="0"/>
        <w:autoSpaceDN w:val="0"/>
        <w:spacing w:before="1" w:after="0" w:line="240" w:lineRule="auto"/>
        <w:ind w:left="264" w:hanging="153"/>
        <w:rPr>
          <w:rFonts w:ascii="Times New Roman" w:eastAsia="Times New Roman" w:hAnsi="Times New Roman" w:cs="Times New Roman"/>
          <w:sz w:val="26"/>
        </w:rPr>
      </w:pPr>
      <w:r w:rsidRPr="00D2719F">
        <w:rPr>
          <w:rFonts w:ascii="Times New Roman" w:eastAsia="Times New Roman" w:hAnsi="Times New Roman" w:cs="Times New Roman"/>
          <w:sz w:val="26"/>
        </w:rPr>
        <w:t>УМК:</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Физическая</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культура</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4</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класс.</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Лях</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В.И. АО</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«Издательство</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«Просвещение»»;</w:t>
      </w:r>
    </w:p>
    <w:p w:rsidR="00D2719F" w:rsidRPr="00D2719F" w:rsidRDefault="00D2719F" w:rsidP="00D2719F">
      <w:pPr>
        <w:widowControl w:val="0"/>
        <w:numPr>
          <w:ilvl w:val="0"/>
          <w:numId w:val="148"/>
        </w:numPr>
        <w:tabs>
          <w:tab w:val="left" w:pos="265"/>
        </w:tabs>
        <w:autoSpaceDE w:val="0"/>
        <w:autoSpaceDN w:val="0"/>
        <w:spacing w:before="1" w:after="0" w:line="299" w:lineRule="exact"/>
        <w:ind w:left="264" w:hanging="153"/>
        <w:rPr>
          <w:rFonts w:ascii="Times New Roman" w:eastAsia="Times New Roman" w:hAnsi="Times New Roman" w:cs="Times New Roman"/>
          <w:sz w:val="26"/>
        </w:rPr>
      </w:pPr>
      <w:r w:rsidRPr="00D2719F">
        <w:rPr>
          <w:rFonts w:ascii="Times New Roman" w:eastAsia="Times New Roman" w:hAnsi="Times New Roman" w:cs="Times New Roman"/>
          <w:sz w:val="26"/>
        </w:rPr>
        <w:t>Учебный</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план</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МБОУ</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«СОШ№33»</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г.</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Грозного;</w:t>
      </w:r>
    </w:p>
    <w:p w:rsidR="00D2719F" w:rsidRPr="00D2719F" w:rsidRDefault="00D2719F" w:rsidP="00D2719F">
      <w:pPr>
        <w:widowControl w:val="0"/>
        <w:numPr>
          <w:ilvl w:val="0"/>
          <w:numId w:val="148"/>
        </w:numPr>
        <w:tabs>
          <w:tab w:val="left" w:pos="265"/>
        </w:tabs>
        <w:autoSpaceDE w:val="0"/>
        <w:autoSpaceDN w:val="0"/>
        <w:spacing w:after="0" w:line="299" w:lineRule="exact"/>
        <w:ind w:left="264" w:hanging="153"/>
        <w:rPr>
          <w:rFonts w:ascii="Times New Roman" w:eastAsia="Times New Roman" w:hAnsi="Times New Roman" w:cs="Times New Roman"/>
          <w:sz w:val="26"/>
        </w:rPr>
      </w:pPr>
      <w:r w:rsidRPr="00D2719F">
        <w:rPr>
          <w:rFonts w:ascii="Times New Roman" w:eastAsia="Times New Roman" w:hAnsi="Times New Roman" w:cs="Times New Roman"/>
          <w:sz w:val="26"/>
        </w:rPr>
        <w:t>Положение</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о</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рабочей</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программе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МБОУ</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«СОШ№33»</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г.</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Грозного.</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6"/>
          <w:szCs w:val="26"/>
        </w:rPr>
      </w:pPr>
    </w:p>
    <w:p w:rsidR="00D2719F" w:rsidRPr="00D2719F" w:rsidRDefault="00D2719F" w:rsidP="00D2719F">
      <w:pPr>
        <w:widowControl w:val="0"/>
        <w:autoSpaceDE w:val="0"/>
        <w:autoSpaceDN w:val="0"/>
        <w:spacing w:after="0" w:line="240" w:lineRule="auto"/>
        <w:ind w:left="112" w:right="128"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Рабочая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программа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уровне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начального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общего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образования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составлена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основе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Требований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результатам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освоения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основной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образовательной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программы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начального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общего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образования,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представленных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Федеральном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государственном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образовательном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стандарте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начального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общего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образования,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также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основе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характеристики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планируемых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результатов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духовно-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нравственного развития, воспитания и социализации обучающихся, представленной 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Примерной</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программе</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воспитания</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(одобрено</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решением</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ФУМО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от</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02.06.2020</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w:t>
      </w:r>
    </w:p>
    <w:p w:rsidR="00D2719F" w:rsidRPr="00D2719F" w:rsidRDefault="00D2719F" w:rsidP="00D2719F">
      <w:pPr>
        <w:widowControl w:val="0"/>
        <w:autoSpaceDE w:val="0"/>
        <w:autoSpaceDN w:val="0"/>
        <w:spacing w:after="0" w:line="240" w:lineRule="auto"/>
        <w:ind w:left="112" w:firstLine="708"/>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При</w:t>
      </w:r>
      <w:r w:rsidRPr="00D2719F">
        <w:rPr>
          <w:rFonts w:ascii="Times New Roman" w:eastAsia="Times New Roman" w:hAnsi="Times New Roman" w:cs="Times New Roman"/>
          <w:spacing w:val="55"/>
          <w:sz w:val="26"/>
          <w:szCs w:val="26"/>
        </w:rPr>
        <w:t xml:space="preserve"> </w:t>
      </w:r>
      <w:r w:rsidRPr="00D2719F">
        <w:rPr>
          <w:rFonts w:ascii="Times New Roman" w:eastAsia="Times New Roman" w:hAnsi="Times New Roman" w:cs="Times New Roman"/>
          <w:sz w:val="26"/>
          <w:szCs w:val="26"/>
        </w:rPr>
        <w:t>создании</w:t>
      </w:r>
      <w:r w:rsidRPr="00D2719F">
        <w:rPr>
          <w:rFonts w:ascii="Times New Roman" w:eastAsia="Times New Roman" w:hAnsi="Times New Roman" w:cs="Times New Roman"/>
          <w:spacing w:val="55"/>
          <w:sz w:val="26"/>
          <w:szCs w:val="26"/>
        </w:rPr>
        <w:t xml:space="preserve"> </w:t>
      </w:r>
      <w:r w:rsidRPr="00D2719F">
        <w:rPr>
          <w:rFonts w:ascii="Times New Roman" w:eastAsia="Times New Roman" w:hAnsi="Times New Roman" w:cs="Times New Roman"/>
          <w:sz w:val="26"/>
          <w:szCs w:val="26"/>
        </w:rPr>
        <w:t>программы</w:t>
      </w:r>
      <w:r w:rsidRPr="00D2719F">
        <w:rPr>
          <w:rFonts w:ascii="Times New Roman" w:eastAsia="Times New Roman" w:hAnsi="Times New Roman" w:cs="Times New Roman"/>
          <w:spacing w:val="56"/>
          <w:sz w:val="26"/>
          <w:szCs w:val="26"/>
        </w:rPr>
        <w:t xml:space="preserve"> </w:t>
      </w:r>
      <w:r w:rsidRPr="00D2719F">
        <w:rPr>
          <w:rFonts w:ascii="Times New Roman" w:eastAsia="Times New Roman" w:hAnsi="Times New Roman" w:cs="Times New Roman"/>
          <w:sz w:val="26"/>
          <w:szCs w:val="26"/>
        </w:rPr>
        <w:t>учитывались</w:t>
      </w:r>
      <w:r w:rsidRPr="00D2719F">
        <w:rPr>
          <w:rFonts w:ascii="Times New Roman" w:eastAsia="Times New Roman" w:hAnsi="Times New Roman" w:cs="Times New Roman"/>
          <w:spacing w:val="54"/>
          <w:sz w:val="26"/>
          <w:szCs w:val="26"/>
        </w:rPr>
        <w:t xml:space="preserve"> </w:t>
      </w:r>
      <w:r w:rsidRPr="00D2719F">
        <w:rPr>
          <w:rFonts w:ascii="Times New Roman" w:eastAsia="Times New Roman" w:hAnsi="Times New Roman" w:cs="Times New Roman"/>
          <w:sz w:val="26"/>
          <w:szCs w:val="26"/>
        </w:rPr>
        <w:t>потребности</w:t>
      </w:r>
      <w:r w:rsidRPr="00D2719F">
        <w:rPr>
          <w:rFonts w:ascii="Times New Roman" w:eastAsia="Times New Roman" w:hAnsi="Times New Roman" w:cs="Times New Roman"/>
          <w:spacing w:val="55"/>
          <w:sz w:val="26"/>
          <w:szCs w:val="26"/>
        </w:rPr>
        <w:t xml:space="preserve"> </w:t>
      </w:r>
      <w:r w:rsidRPr="00D2719F">
        <w:rPr>
          <w:rFonts w:ascii="Times New Roman" w:eastAsia="Times New Roman" w:hAnsi="Times New Roman" w:cs="Times New Roman"/>
          <w:sz w:val="26"/>
          <w:szCs w:val="26"/>
        </w:rPr>
        <w:t>современного</w:t>
      </w:r>
      <w:r w:rsidRPr="00D2719F">
        <w:rPr>
          <w:rFonts w:ascii="Times New Roman" w:eastAsia="Times New Roman" w:hAnsi="Times New Roman" w:cs="Times New Roman"/>
          <w:spacing w:val="55"/>
          <w:sz w:val="26"/>
          <w:szCs w:val="26"/>
        </w:rPr>
        <w:t xml:space="preserve"> </w:t>
      </w:r>
      <w:r w:rsidRPr="00D2719F">
        <w:rPr>
          <w:rFonts w:ascii="Times New Roman" w:eastAsia="Times New Roman" w:hAnsi="Times New Roman" w:cs="Times New Roman"/>
          <w:sz w:val="26"/>
          <w:szCs w:val="26"/>
        </w:rPr>
        <w:t>российского</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общества</w:t>
      </w:r>
      <w:r w:rsidRPr="00D2719F">
        <w:rPr>
          <w:rFonts w:ascii="Times New Roman" w:eastAsia="Times New Roman" w:hAnsi="Times New Roman" w:cs="Times New Roman"/>
          <w:spacing w:val="8"/>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6"/>
          <w:sz w:val="26"/>
          <w:szCs w:val="26"/>
        </w:rPr>
        <w:t xml:space="preserve"> </w:t>
      </w:r>
      <w:r w:rsidRPr="00D2719F">
        <w:rPr>
          <w:rFonts w:ascii="Times New Roman" w:eastAsia="Times New Roman" w:hAnsi="Times New Roman" w:cs="Times New Roman"/>
          <w:sz w:val="26"/>
          <w:szCs w:val="26"/>
        </w:rPr>
        <w:t>физически</w:t>
      </w:r>
      <w:r w:rsidRPr="00D2719F">
        <w:rPr>
          <w:rFonts w:ascii="Times New Roman" w:eastAsia="Times New Roman" w:hAnsi="Times New Roman" w:cs="Times New Roman"/>
          <w:spacing w:val="7"/>
          <w:sz w:val="26"/>
          <w:szCs w:val="26"/>
        </w:rPr>
        <w:t xml:space="preserve"> </w:t>
      </w:r>
      <w:r w:rsidRPr="00D2719F">
        <w:rPr>
          <w:rFonts w:ascii="Times New Roman" w:eastAsia="Times New Roman" w:hAnsi="Times New Roman" w:cs="Times New Roman"/>
          <w:sz w:val="26"/>
          <w:szCs w:val="26"/>
        </w:rPr>
        <w:t>крепком</w:t>
      </w:r>
      <w:r w:rsidRPr="00D2719F">
        <w:rPr>
          <w:rFonts w:ascii="Times New Roman" w:eastAsia="Times New Roman" w:hAnsi="Times New Roman" w:cs="Times New Roman"/>
          <w:spacing w:val="6"/>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7"/>
          <w:sz w:val="26"/>
          <w:szCs w:val="26"/>
        </w:rPr>
        <w:t xml:space="preserve"> </w:t>
      </w:r>
      <w:r w:rsidRPr="00D2719F">
        <w:rPr>
          <w:rFonts w:ascii="Times New Roman" w:eastAsia="Times New Roman" w:hAnsi="Times New Roman" w:cs="Times New Roman"/>
          <w:sz w:val="26"/>
          <w:szCs w:val="26"/>
        </w:rPr>
        <w:t>деятельном</w:t>
      </w:r>
      <w:r w:rsidRPr="00D2719F">
        <w:rPr>
          <w:rFonts w:ascii="Times New Roman" w:eastAsia="Times New Roman" w:hAnsi="Times New Roman" w:cs="Times New Roman"/>
          <w:spacing w:val="6"/>
          <w:sz w:val="26"/>
          <w:szCs w:val="26"/>
        </w:rPr>
        <w:t xml:space="preserve"> </w:t>
      </w:r>
      <w:r w:rsidRPr="00D2719F">
        <w:rPr>
          <w:rFonts w:ascii="Times New Roman" w:eastAsia="Times New Roman" w:hAnsi="Times New Roman" w:cs="Times New Roman"/>
          <w:sz w:val="26"/>
          <w:szCs w:val="26"/>
        </w:rPr>
        <w:t>подрастающем</w:t>
      </w:r>
      <w:r w:rsidRPr="00D2719F">
        <w:rPr>
          <w:rFonts w:ascii="Times New Roman" w:eastAsia="Times New Roman" w:hAnsi="Times New Roman" w:cs="Times New Roman"/>
          <w:spacing w:val="6"/>
          <w:sz w:val="26"/>
          <w:szCs w:val="26"/>
        </w:rPr>
        <w:t xml:space="preserve"> </w:t>
      </w:r>
      <w:r w:rsidRPr="00D2719F">
        <w:rPr>
          <w:rFonts w:ascii="Times New Roman" w:eastAsia="Times New Roman" w:hAnsi="Times New Roman" w:cs="Times New Roman"/>
          <w:sz w:val="26"/>
          <w:szCs w:val="26"/>
        </w:rPr>
        <w:t>поколении,</w:t>
      </w:r>
      <w:r w:rsidRPr="00D2719F">
        <w:rPr>
          <w:rFonts w:ascii="Times New Roman" w:eastAsia="Times New Roman" w:hAnsi="Times New Roman" w:cs="Times New Roman"/>
          <w:spacing w:val="6"/>
          <w:sz w:val="26"/>
          <w:szCs w:val="26"/>
        </w:rPr>
        <w:t xml:space="preserve"> </w:t>
      </w:r>
      <w:r w:rsidRPr="00D2719F">
        <w:rPr>
          <w:rFonts w:ascii="Times New Roman" w:eastAsia="Times New Roman" w:hAnsi="Times New Roman" w:cs="Times New Roman"/>
          <w:sz w:val="26"/>
          <w:szCs w:val="26"/>
        </w:rPr>
        <w:t>способном</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активно включаться в разнообразные формы здорового образа жизни, использовать</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ценности</w:t>
      </w:r>
      <w:r w:rsidRPr="00D2719F">
        <w:rPr>
          <w:rFonts w:ascii="Times New Roman" w:eastAsia="Times New Roman" w:hAnsi="Times New Roman" w:cs="Times New Roman"/>
          <w:spacing w:val="-4"/>
          <w:sz w:val="26"/>
          <w:szCs w:val="26"/>
        </w:rPr>
        <w:t xml:space="preserve"> </w:t>
      </w:r>
      <w:r w:rsidRPr="00D2719F">
        <w:rPr>
          <w:rFonts w:ascii="Times New Roman" w:eastAsia="Times New Roman" w:hAnsi="Times New Roman" w:cs="Times New Roman"/>
          <w:sz w:val="26"/>
          <w:szCs w:val="26"/>
        </w:rPr>
        <w:t>физической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культуры</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для</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саморазвития,</w:t>
      </w:r>
      <w:r w:rsidRPr="00D2719F">
        <w:rPr>
          <w:rFonts w:ascii="Times New Roman" w:eastAsia="Times New Roman" w:hAnsi="Times New Roman" w:cs="Times New Roman"/>
          <w:spacing w:val="-4"/>
          <w:sz w:val="26"/>
          <w:szCs w:val="26"/>
        </w:rPr>
        <w:t xml:space="preserve"> </w:t>
      </w:r>
      <w:r w:rsidRPr="00D2719F">
        <w:rPr>
          <w:rFonts w:ascii="Times New Roman" w:eastAsia="Times New Roman" w:hAnsi="Times New Roman" w:cs="Times New Roman"/>
          <w:sz w:val="26"/>
          <w:szCs w:val="26"/>
        </w:rPr>
        <w:t>самоопределения</w:t>
      </w:r>
      <w:r w:rsidRPr="00D2719F">
        <w:rPr>
          <w:rFonts w:ascii="Times New Roman" w:eastAsia="Times New Roman" w:hAnsi="Times New Roman" w:cs="Times New Roman"/>
          <w:spacing w:val="-4"/>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самореализации.</w:t>
      </w:r>
    </w:p>
    <w:p w:rsidR="00D2719F" w:rsidRPr="00D2719F" w:rsidRDefault="00D2719F" w:rsidP="00D2719F">
      <w:pPr>
        <w:widowControl w:val="0"/>
        <w:autoSpaceDE w:val="0"/>
        <w:autoSpaceDN w:val="0"/>
        <w:spacing w:before="2" w:after="0" w:line="240" w:lineRule="auto"/>
        <w:ind w:left="112" w:right="129"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программе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нашли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своё</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отражение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объективно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сложившиеся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реалии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современного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социокультурного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развития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общества,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условия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деятельности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образовательных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организаций,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запросы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родителей,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учителей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методистов</w:t>
      </w:r>
      <w:r w:rsidRPr="00D2719F">
        <w:rPr>
          <w:rFonts w:ascii="Times New Roman" w:eastAsia="Times New Roman" w:hAnsi="Times New Roman" w:cs="Times New Roman"/>
          <w:spacing w:val="66"/>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обновление</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содержания</w:t>
      </w:r>
    </w:p>
    <w:p w:rsidR="00D2719F" w:rsidRPr="00D2719F" w:rsidRDefault="00D2719F" w:rsidP="00D2719F">
      <w:pPr>
        <w:widowControl w:val="0"/>
        <w:autoSpaceDE w:val="0"/>
        <w:autoSpaceDN w:val="0"/>
        <w:spacing w:after="0" w:line="240" w:lineRule="auto"/>
        <w:ind w:left="112" w:right="126"/>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образовательного процесса, внедрение в его практику современных подходов, новых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методик 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технологий.</w:t>
      </w:r>
    </w:p>
    <w:p w:rsidR="00D2719F" w:rsidRPr="00D2719F" w:rsidRDefault="00D2719F" w:rsidP="00D2719F">
      <w:pPr>
        <w:widowControl w:val="0"/>
        <w:autoSpaceDE w:val="0"/>
        <w:autoSpaceDN w:val="0"/>
        <w:spacing w:after="0" w:line="240" w:lineRule="auto"/>
        <w:ind w:left="112" w:right="128"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Изучение учебного предмета «Физическая культура» имеет важное значение 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онтогенезе детей младшего школьного возраста. Оно активно воздействует на развитие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их физической, психической и социальной природы, содействует укреплению здоровья,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повышению защитных свойств организма, развитию памяти, внимания и мышления,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предметно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ориентируется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активное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вовлечение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младших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школьников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самостоятельные</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занятия физической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спортом.</w:t>
      </w:r>
    </w:p>
    <w:p w:rsidR="00D2719F" w:rsidRPr="00D2719F" w:rsidRDefault="00D2719F" w:rsidP="00D2719F">
      <w:pPr>
        <w:widowControl w:val="0"/>
        <w:autoSpaceDE w:val="0"/>
        <w:autoSpaceDN w:val="0"/>
        <w:spacing w:after="0" w:line="240" w:lineRule="auto"/>
        <w:ind w:left="112" w:right="129"/>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Целью образования по физической культуре в начальной школе является формирование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 учащихся основ здорового образа жизни, активной творческой самостоятельности 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проведении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разнообразных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форм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занятий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физическими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упражнениями.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Достижение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данной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цели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обеспечивается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ориентацией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учебного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предмета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укрепление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сохранение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здоровья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школьников,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приобретение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знаний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способов</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самостоятельной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деятельности, развитие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физических качеств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 освоение физических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оздоровительной,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спортивной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прикладно-ориентированной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направленности.</w:t>
      </w:r>
    </w:p>
    <w:p w:rsidR="00D2719F" w:rsidRPr="00D2719F" w:rsidRDefault="00D2719F" w:rsidP="00D2719F">
      <w:pPr>
        <w:widowControl w:val="0"/>
        <w:autoSpaceDE w:val="0"/>
        <w:autoSpaceDN w:val="0"/>
        <w:spacing w:after="0" w:line="240" w:lineRule="auto"/>
        <w:jc w:val="both"/>
        <w:rPr>
          <w:rFonts w:ascii="Times New Roman" w:eastAsia="Times New Roman" w:hAnsi="Times New Roman" w:cs="Times New Roman"/>
        </w:rPr>
        <w:sectPr w:rsidR="00D2719F" w:rsidRPr="00D2719F">
          <w:pgSz w:w="11910" w:h="16840"/>
          <w:pgMar w:top="1080" w:right="720" w:bottom="760" w:left="1020" w:header="0" w:footer="576" w:gutter="0"/>
          <w:cols w:space="720"/>
        </w:sectPr>
      </w:pPr>
    </w:p>
    <w:p w:rsidR="00D2719F" w:rsidRPr="00D2719F" w:rsidRDefault="00D2719F" w:rsidP="00D2719F">
      <w:pPr>
        <w:widowControl w:val="0"/>
        <w:autoSpaceDE w:val="0"/>
        <w:autoSpaceDN w:val="0"/>
        <w:spacing w:before="71" w:after="0" w:line="240" w:lineRule="auto"/>
        <w:ind w:left="112" w:right="133"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lastRenderedPageBreak/>
        <w:t>Развивающая ориентация учебного предмета «Физическая культура» заключается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 формировании у</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младших школьников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необходимого 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достаточного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здоровья,</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уровня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развития физических</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качеств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обучения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физическим</w:t>
      </w:r>
    </w:p>
    <w:p w:rsidR="00D2719F" w:rsidRPr="00D2719F" w:rsidRDefault="00D2719F" w:rsidP="00D2719F">
      <w:pPr>
        <w:widowControl w:val="0"/>
        <w:autoSpaceDE w:val="0"/>
        <w:autoSpaceDN w:val="0"/>
        <w:spacing w:before="1" w:after="0" w:line="240" w:lineRule="auto"/>
        <w:ind w:left="112" w:right="124"/>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упражнениям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функциональной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направленности.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Существенным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достижением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такой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ориентации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является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постепенное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вовлечение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обучающихся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здоровый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образ</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жизни за счёт овладения ими знаниями и умениями по организации самостоятельных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занятий подвижными играми, коррекционной, дыхательной и зрительной гимнастикой,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проведения физкультминуток и утренней зарядки, закаливающих процедур, наблюдений</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за</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физическим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развитием</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физической</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подготовленностью.</w:t>
      </w:r>
    </w:p>
    <w:p w:rsidR="00D2719F" w:rsidRPr="00D2719F" w:rsidRDefault="00D2719F" w:rsidP="00D2719F">
      <w:pPr>
        <w:widowControl w:val="0"/>
        <w:autoSpaceDE w:val="0"/>
        <w:autoSpaceDN w:val="0"/>
        <w:spacing w:after="0" w:line="240" w:lineRule="auto"/>
        <w:ind w:left="112" w:right="127"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Воспитывающее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значение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учебного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предмета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раскрывается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приобщении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обучающихся к истории и традициям физической культуры и спорта народов России,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формировании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интереса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регулярным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занятиям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спортом,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осознании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роли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занятий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укреплении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здоровья,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организации</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активного отдыха и досуга. В процессе обучения у обучающихся активно формируются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положительные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навыки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способы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поведения,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общения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взаимодействия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сверстниками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учителями,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оценивания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своих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действий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поступков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процессе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совместной</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коллективной деятельности.</w:t>
      </w:r>
    </w:p>
    <w:p w:rsidR="00D2719F" w:rsidRPr="00D2719F" w:rsidRDefault="00D2719F" w:rsidP="00D2719F">
      <w:pPr>
        <w:widowControl w:val="0"/>
        <w:autoSpaceDE w:val="0"/>
        <w:autoSpaceDN w:val="0"/>
        <w:spacing w:before="1" w:after="0" w:line="240" w:lineRule="auto"/>
        <w:ind w:left="112" w:right="127"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Методологической основой структуры и содержания программы по физической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для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начального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общего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образования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является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личностно-деятельностный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подход,</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ориентирующий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педагогический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процесс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развитие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целостной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личности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обучающихся.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Достижение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целостного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развития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становится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возможным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благодаря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освоению младшими школьниками двигательной деятельности, представляющей собой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основу</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содержания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учебного предмета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культура».</w:t>
      </w:r>
    </w:p>
    <w:p w:rsidR="00D2719F" w:rsidRPr="00D2719F" w:rsidRDefault="00D2719F" w:rsidP="00D2719F">
      <w:pPr>
        <w:widowControl w:val="0"/>
        <w:autoSpaceDE w:val="0"/>
        <w:autoSpaceDN w:val="0"/>
        <w:spacing w:after="0" w:line="240" w:lineRule="auto"/>
        <w:ind w:left="112" w:right="127"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Двигательная деятельность оказывает активное влияние на развитие психической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социальной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природы обучающихся.</w:t>
      </w:r>
    </w:p>
    <w:p w:rsidR="00D2719F" w:rsidRPr="00D2719F" w:rsidRDefault="00D2719F" w:rsidP="00D2719F">
      <w:pPr>
        <w:widowControl w:val="0"/>
        <w:autoSpaceDE w:val="0"/>
        <w:autoSpaceDN w:val="0"/>
        <w:spacing w:after="0" w:line="240" w:lineRule="auto"/>
        <w:ind w:left="112" w:right="130"/>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Как и любая деятельность, она включает в себя информационный, операциональный 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мотивационно-процессуальный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компоненты,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которые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находят</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своё</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отражение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соответствующих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дидактических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линиях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учебного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предмета.</w:t>
      </w:r>
    </w:p>
    <w:p w:rsidR="00D2719F" w:rsidRPr="00D2719F" w:rsidRDefault="00D2719F" w:rsidP="00D2719F">
      <w:pPr>
        <w:widowControl w:val="0"/>
        <w:autoSpaceDE w:val="0"/>
        <w:autoSpaceDN w:val="0"/>
        <w:spacing w:after="0" w:line="240" w:lineRule="auto"/>
        <w:ind w:left="112" w:right="127"/>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целях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усиления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мотивационной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составляющей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учебного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предмета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подготовки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школьников</w:t>
      </w:r>
      <w:r w:rsidRPr="00D2719F">
        <w:rPr>
          <w:rFonts w:ascii="Times New Roman" w:eastAsia="Times New Roman" w:hAnsi="Times New Roman" w:cs="Times New Roman"/>
          <w:spacing w:val="24"/>
          <w:sz w:val="26"/>
          <w:szCs w:val="26"/>
        </w:rPr>
        <w:t xml:space="preserve"> </w:t>
      </w:r>
      <w:r w:rsidRPr="00D2719F">
        <w:rPr>
          <w:rFonts w:ascii="Times New Roman" w:eastAsia="Times New Roman" w:hAnsi="Times New Roman" w:cs="Times New Roman"/>
          <w:sz w:val="26"/>
          <w:szCs w:val="26"/>
        </w:rPr>
        <w:t>к</w:t>
      </w:r>
      <w:r w:rsidRPr="00D2719F">
        <w:rPr>
          <w:rFonts w:ascii="Times New Roman" w:eastAsia="Times New Roman" w:hAnsi="Times New Roman" w:cs="Times New Roman"/>
          <w:spacing w:val="26"/>
          <w:sz w:val="26"/>
          <w:szCs w:val="26"/>
        </w:rPr>
        <w:t xml:space="preserve"> </w:t>
      </w:r>
      <w:r w:rsidRPr="00D2719F">
        <w:rPr>
          <w:rFonts w:ascii="Times New Roman" w:eastAsia="Times New Roman" w:hAnsi="Times New Roman" w:cs="Times New Roman"/>
          <w:sz w:val="26"/>
          <w:szCs w:val="26"/>
        </w:rPr>
        <w:t>выполнению</w:t>
      </w:r>
      <w:r w:rsidRPr="00D2719F">
        <w:rPr>
          <w:rFonts w:ascii="Times New Roman" w:eastAsia="Times New Roman" w:hAnsi="Times New Roman" w:cs="Times New Roman"/>
          <w:spacing w:val="25"/>
          <w:sz w:val="26"/>
          <w:szCs w:val="26"/>
        </w:rPr>
        <w:t xml:space="preserve"> </w:t>
      </w:r>
      <w:r w:rsidRPr="00D2719F">
        <w:rPr>
          <w:rFonts w:ascii="Times New Roman" w:eastAsia="Times New Roman" w:hAnsi="Times New Roman" w:cs="Times New Roman"/>
          <w:sz w:val="26"/>
          <w:szCs w:val="26"/>
        </w:rPr>
        <w:t>комплекса</w:t>
      </w:r>
      <w:r w:rsidRPr="00D2719F">
        <w:rPr>
          <w:rFonts w:ascii="Times New Roman" w:eastAsia="Times New Roman" w:hAnsi="Times New Roman" w:cs="Times New Roman"/>
          <w:spacing w:val="29"/>
          <w:sz w:val="26"/>
          <w:szCs w:val="26"/>
        </w:rPr>
        <w:t xml:space="preserve"> </w:t>
      </w:r>
      <w:r w:rsidRPr="00D2719F">
        <w:rPr>
          <w:rFonts w:ascii="Times New Roman" w:eastAsia="Times New Roman" w:hAnsi="Times New Roman" w:cs="Times New Roman"/>
          <w:sz w:val="26"/>
          <w:szCs w:val="26"/>
        </w:rPr>
        <w:t>ГТО</w:t>
      </w:r>
      <w:r w:rsidRPr="00D2719F">
        <w:rPr>
          <w:rFonts w:ascii="Times New Roman" w:eastAsia="Times New Roman" w:hAnsi="Times New Roman" w:cs="Times New Roman"/>
          <w:spacing w:val="25"/>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24"/>
          <w:sz w:val="26"/>
          <w:szCs w:val="26"/>
        </w:rPr>
        <w:t xml:space="preserve"> </w:t>
      </w:r>
      <w:r w:rsidRPr="00D2719F">
        <w:rPr>
          <w:rFonts w:ascii="Times New Roman" w:eastAsia="Times New Roman" w:hAnsi="Times New Roman" w:cs="Times New Roman"/>
          <w:sz w:val="26"/>
          <w:szCs w:val="26"/>
        </w:rPr>
        <w:t>структуру</w:t>
      </w:r>
      <w:r w:rsidRPr="00D2719F">
        <w:rPr>
          <w:rFonts w:ascii="Times New Roman" w:eastAsia="Times New Roman" w:hAnsi="Times New Roman" w:cs="Times New Roman"/>
          <w:spacing w:val="26"/>
          <w:sz w:val="26"/>
          <w:szCs w:val="26"/>
        </w:rPr>
        <w:t xml:space="preserve"> </w:t>
      </w:r>
      <w:r w:rsidRPr="00D2719F">
        <w:rPr>
          <w:rFonts w:ascii="Times New Roman" w:eastAsia="Times New Roman" w:hAnsi="Times New Roman" w:cs="Times New Roman"/>
          <w:sz w:val="26"/>
          <w:szCs w:val="26"/>
        </w:rPr>
        <w:t>программы</w:t>
      </w:r>
      <w:r w:rsidRPr="00D2719F">
        <w:rPr>
          <w:rFonts w:ascii="Times New Roman" w:eastAsia="Times New Roman" w:hAnsi="Times New Roman" w:cs="Times New Roman"/>
          <w:spacing w:val="25"/>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24"/>
          <w:sz w:val="26"/>
          <w:szCs w:val="26"/>
        </w:rPr>
        <w:t xml:space="preserve"> </w:t>
      </w:r>
      <w:r w:rsidRPr="00D2719F">
        <w:rPr>
          <w:rFonts w:ascii="Times New Roman" w:eastAsia="Times New Roman" w:hAnsi="Times New Roman" w:cs="Times New Roman"/>
          <w:sz w:val="26"/>
          <w:szCs w:val="26"/>
        </w:rPr>
        <w:t>раздел</w:t>
      </w:r>
    </w:p>
    <w:p w:rsidR="00D2719F" w:rsidRPr="00D2719F" w:rsidRDefault="00D2719F" w:rsidP="00D2719F">
      <w:pPr>
        <w:widowControl w:val="0"/>
        <w:autoSpaceDE w:val="0"/>
        <w:autoSpaceDN w:val="0"/>
        <w:spacing w:after="0" w:line="240" w:lineRule="auto"/>
        <w:ind w:left="112" w:right="125"/>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«Физическое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совершенствование»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вводится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образовательный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модуль</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«Прикладно-</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ориентированная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Данный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модуль</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позволит</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удовлетворить</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интересы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учащихся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занятиях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спортом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активном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участии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спортивных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соревнованиях, развитии национальных форм соревновательной деятельности и систем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физического</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воспитания.</w:t>
      </w:r>
    </w:p>
    <w:p w:rsidR="00D2719F" w:rsidRPr="00D2719F" w:rsidRDefault="00D2719F" w:rsidP="00D2719F">
      <w:pPr>
        <w:widowControl w:val="0"/>
        <w:autoSpaceDE w:val="0"/>
        <w:autoSpaceDN w:val="0"/>
        <w:spacing w:after="0" w:line="240" w:lineRule="auto"/>
        <w:ind w:left="112" w:right="124"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Содержание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модуля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«Прикладно-ориентированная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обеспечивается Примерными программами по видам спорта, которые рекомендуются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Министерством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просвещения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РФ</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для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занятий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могут</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использоваться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образовательными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организациями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исходя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из</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интересов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учащихся,</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физкультурно-спортивных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традиций,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наличия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необходимой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материально-технической</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базы,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квалификации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педагогического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состава.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Помимо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Примерных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программ,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рекомендуемых Министерством просвещения РФ, образовательные организации могут</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разрабатывать своё содержание для модуля «Прикладно-ориентированная физическая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культура»</w:t>
      </w:r>
      <w:r w:rsidRPr="00D2719F">
        <w:rPr>
          <w:rFonts w:ascii="Times New Roman" w:eastAsia="Times New Roman" w:hAnsi="Times New Roman" w:cs="Times New Roman"/>
          <w:spacing w:val="18"/>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6"/>
          <w:sz w:val="26"/>
          <w:szCs w:val="26"/>
        </w:rPr>
        <w:t xml:space="preserve"> </w:t>
      </w:r>
      <w:r w:rsidRPr="00D2719F">
        <w:rPr>
          <w:rFonts w:ascii="Times New Roman" w:eastAsia="Times New Roman" w:hAnsi="Times New Roman" w:cs="Times New Roman"/>
          <w:sz w:val="26"/>
          <w:szCs w:val="26"/>
        </w:rPr>
        <w:t>включать</w:t>
      </w:r>
      <w:r w:rsidRPr="00D2719F">
        <w:rPr>
          <w:rFonts w:ascii="Times New Roman" w:eastAsia="Times New Roman" w:hAnsi="Times New Roman" w:cs="Times New Roman"/>
          <w:spacing w:val="15"/>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7"/>
          <w:sz w:val="26"/>
          <w:szCs w:val="26"/>
        </w:rPr>
        <w:t xml:space="preserve"> </w:t>
      </w:r>
      <w:r w:rsidRPr="00D2719F">
        <w:rPr>
          <w:rFonts w:ascii="Times New Roman" w:eastAsia="Times New Roman" w:hAnsi="Times New Roman" w:cs="Times New Roman"/>
          <w:sz w:val="26"/>
          <w:szCs w:val="26"/>
        </w:rPr>
        <w:t>него</w:t>
      </w:r>
      <w:r w:rsidRPr="00D2719F">
        <w:rPr>
          <w:rFonts w:ascii="Times New Roman" w:eastAsia="Times New Roman" w:hAnsi="Times New Roman" w:cs="Times New Roman"/>
          <w:spacing w:val="17"/>
          <w:sz w:val="26"/>
          <w:szCs w:val="26"/>
        </w:rPr>
        <w:t xml:space="preserve"> </w:t>
      </w:r>
      <w:r w:rsidRPr="00D2719F">
        <w:rPr>
          <w:rFonts w:ascii="Times New Roman" w:eastAsia="Times New Roman" w:hAnsi="Times New Roman" w:cs="Times New Roman"/>
          <w:sz w:val="26"/>
          <w:szCs w:val="26"/>
        </w:rPr>
        <w:t>популярные</w:t>
      </w:r>
      <w:r w:rsidRPr="00D2719F">
        <w:rPr>
          <w:rFonts w:ascii="Times New Roman" w:eastAsia="Times New Roman" w:hAnsi="Times New Roman" w:cs="Times New Roman"/>
          <w:spacing w:val="20"/>
          <w:sz w:val="26"/>
          <w:szCs w:val="26"/>
        </w:rPr>
        <w:t xml:space="preserve"> </w:t>
      </w:r>
      <w:r w:rsidRPr="00D2719F">
        <w:rPr>
          <w:rFonts w:ascii="Times New Roman" w:eastAsia="Times New Roman" w:hAnsi="Times New Roman" w:cs="Times New Roman"/>
          <w:sz w:val="26"/>
          <w:szCs w:val="26"/>
        </w:rPr>
        <w:t>национальные</w:t>
      </w:r>
      <w:r w:rsidRPr="00D2719F">
        <w:rPr>
          <w:rFonts w:ascii="Times New Roman" w:eastAsia="Times New Roman" w:hAnsi="Times New Roman" w:cs="Times New Roman"/>
          <w:spacing w:val="16"/>
          <w:sz w:val="26"/>
          <w:szCs w:val="26"/>
        </w:rPr>
        <w:t xml:space="preserve"> </w:t>
      </w:r>
      <w:r w:rsidRPr="00D2719F">
        <w:rPr>
          <w:rFonts w:ascii="Times New Roman" w:eastAsia="Times New Roman" w:hAnsi="Times New Roman" w:cs="Times New Roman"/>
          <w:sz w:val="26"/>
          <w:szCs w:val="26"/>
        </w:rPr>
        <w:t>виды</w:t>
      </w:r>
      <w:r w:rsidRPr="00D2719F">
        <w:rPr>
          <w:rFonts w:ascii="Times New Roman" w:eastAsia="Times New Roman" w:hAnsi="Times New Roman" w:cs="Times New Roman"/>
          <w:spacing w:val="18"/>
          <w:sz w:val="26"/>
          <w:szCs w:val="26"/>
        </w:rPr>
        <w:t xml:space="preserve"> </w:t>
      </w:r>
      <w:r w:rsidRPr="00D2719F">
        <w:rPr>
          <w:rFonts w:ascii="Times New Roman" w:eastAsia="Times New Roman" w:hAnsi="Times New Roman" w:cs="Times New Roman"/>
          <w:sz w:val="26"/>
          <w:szCs w:val="26"/>
        </w:rPr>
        <w:t>спорта,</w:t>
      </w:r>
      <w:r w:rsidRPr="00D2719F">
        <w:rPr>
          <w:rFonts w:ascii="Times New Roman" w:eastAsia="Times New Roman" w:hAnsi="Times New Roman" w:cs="Times New Roman"/>
          <w:spacing w:val="15"/>
          <w:sz w:val="26"/>
          <w:szCs w:val="26"/>
        </w:rPr>
        <w:t xml:space="preserve"> </w:t>
      </w:r>
      <w:r w:rsidRPr="00D2719F">
        <w:rPr>
          <w:rFonts w:ascii="Times New Roman" w:eastAsia="Times New Roman" w:hAnsi="Times New Roman" w:cs="Times New Roman"/>
          <w:sz w:val="26"/>
          <w:szCs w:val="26"/>
        </w:rPr>
        <w:t>подвижные</w:t>
      </w:r>
      <w:r w:rsidRPr="00D2719F">
        <w:rPr>
          <w:rFonts w:ascii="Times New Roman" w:eastAsia="Times New Roman" w:hAnsi="Times New Roman" w:cs="Times New Roman"/>
          <w:spacing w:val="16"/>
          <w:sz w:val="26"/>
          <w:szCs w:val="26"/>
        </w:rPr>
        <w:t xml:space="preserve"> </w:t>
      </w:r>
      <w:r w:rsidRPr="00D2719F">
        <w:rPr>
          <w:rFonts w:ascii="Times New Roman" w:eastAsia="Times New Roman" w:hAnsi="Times New Roman" w:cs="Times New Roman"/>
          <w:sz w:val="26"/>
          <w:szCs w:val="26"/>
        </w:rPr>
        <w:t>игры</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развлечения,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основывающиеся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этнокультурных,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исторических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современных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традициях</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региона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4"/>
          <w:sz w:val="26"/>
          <w:szCs w:val="26"/>
        </w:rPr>
        <w:t xml:space="preserve"> </w:t>
      </w:r>
      <w:r w:rsidRPr="00D2719F">
        <w:rPr>
          <w:rFonts w:ascii="Times New Roman" w:eastAsia="Times New Roman" w:hAnsi="Times New Roman" w:cs="Times New Roman"/>
          <w:sz w:val="26"/>
          <w:szCs w:val="26"/>
        </w:rPr>
        <w:t>гимназии.</w:t>
      </w:r>
    </w:p>
    <w:p w:rsidR="00D2719F" w:rsidRPr="00D2719F" w:rsidRDefault="00D2719F" w:rsidP="00D2719F">
      <w:pPr>
        <w:widowControl w:val="0"/>
        <w:autoSpaceDE w:val="0"/>
        <w:autoSpaceDN w:val="0"/>
        <w:spacing w:after="0" w:line="240" w:lineRule="auto"/>
        <w:ind w:left="112" w:right="132"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Содержание программы изложено по годам обучения и раскрывает основные её</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содержательные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линии,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обязательные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для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изучения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каждом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классе: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«Знания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«Способы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самостоятельной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деятельности»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«Физическое</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совершенствование».</w:t>
      </w:r>
    </w:p>
    <w:p w:rsidR="00D2719F" w:rsidRPr="00D2719F" w:rsidRDefault="00D2719F" w:rsidP="00D2719F">
      <w:pPr>
        <w:widowControl w:val="0"/>
        <w:autoSpaceDE w:val="0"/>
        <w:autoSpaceDN w:val="0"/>
        <w:spacing w:after="0" w:line="240" w:lineRule="auto"/>
        <w:jc w:val="both"/>
        <w:rPr>
          <w:rFonts w:ascii="Times New Roman" w:eastAsia="Times New Roman" w:hAnsi="Times New Roman" w:cs="Times New Roman"/>
        </w:rPr>
        <w:sectPr w:rsidR="00D2719F" w:rsidRPr="00D2719F">
          <w:pgSz w:w="11910" w:h="16840"/>
          <w:pgMar w:top="620" w:right="720" w:bottom="760" w:left="1020" w:header="0" w:footer="576" w:gutter="0"/>
          <w:cols w:space="720"/>
        </w:sectPr>
      </w:pPr>
    </w:p>
    <w:p w:rsidR="00D2719F" w:rsidRPr="00D2719F" w:rsidRDefault="00D2719F" w:rsidP="00D2719F">
      <w:pPr>
        <w:widowControl w:val="0"/>
        <w:autoSpaceDE w:val="0"/>
        <w:autoSpaceDN w:val="0"/>
        <w:spacing w:before="71" w:after="0" w:line="240" w:lineRule="auto"/>
        <w:ind w:left="112" w:right="128"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lastRenderedPageBreak/>
        <w:t>Планируемые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результаты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включают</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себя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личностные,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метапредметные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предметные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результаты.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Личностные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результаты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представлены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программе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весь</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период обучения в начальной школе; метапредметные и предметные результаты — за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каждый</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год</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обучения.</w:t>
      </w:r>
    </w:p>
    <w:p w:rsidR="00D2719F" w:rsidRPr="00D2719F" w:rsidRDefault="00D2719F" w:rsidP="00D2719F">
      <w:pPr>
        <w:widowControl w:val="0"/>
        <w:autoSpaceDE w:val="0"/>
        <w:autoSpaceDN w:val="0"/>
        <w:spacing w:after="0" w:line="240" w:lineRule="auto"/>
        <w:ind w:left="112" w:right="128"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Результативность</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освоения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учебного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предмета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учащимися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достигается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посредством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современных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научно-обоснованных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инновационных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средств,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методов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форм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обучения,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информационно-коммуникативных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технологий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передового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педагогического опыта.</w:t>
      </w:r>
    </w:p>
    <w:p w:rsidR="00D2719F" w:rsidRPr="00D2719F" w:rsidRDefault="00D2719F" w:rsidP="00D2719F">
      <w:pPr>
        <w:widowControl w:val="0"/>
        <w:autoSpaceDE w:val="0"/>
        <w:autoSpaceDN w:val="0"/>
        <w:spacing w:before="2" w:after="0" w:line="240" w:lineRule="auto"/>
        <w:ind w:left="112" w:right="128"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Общее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число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часов,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отведённых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изучение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учебного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предмета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«Физическая</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культура» на уровне НОО составляет   135 ч. (1 час в неделю в 1-4 классах): 1 класс-33</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ч.;</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2</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класс -</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34</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ч.;</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3</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класс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34</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ч.;</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4</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класс -</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34</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ч.</w:t>
      </w:r>
    </w:p>
    <w:p w:rsidR="00D2719F" w:rsidRPr="00D2719F" w:rsidRDefault="00D2719F" w:rsidP="00D2719F">
      <w:pPr>
        <w:widowControl w:val="0"/>
        <w:autoSpaceDE w:val="0"/>
        <w:autoSpaceDN w:val="0"/>
        <w:spacing w:before="10" w:after="0" w:line="240" w:lineRule="auto"/>
        <w:rPr>
          <w:rFonts w:ascii="Times New Roman" w:eastAsia="Times New Roman" w:hAnsi="Times New Roman" w:cs="Times New Roman"/>
          <w:sz w:val="25"/>
          <w:szCs w:val="26"/>
        </w:rPr>
      </w:pPr>
    </w:p>
    <w:p w:rsidR="00D2719F" w:rsidRPr="00D2719F" w:rsidRDefault="00D2719F" w:rsidP="00D2719F">
      <w:pPr>
        <w:widowControl w:val="0"/>
        <w:numPr>
          <w:ilvl w:val="1"/>
          <w:numId w:val="149"/>
        </w:numPr>
        <w:tabs>
          <w:tab w:val="left" w:pos="1047"/>
        </w:tabs>
        <w:autoSpaceDE w:val="0"/>
        <w:autoSpaceDN w:val="0"/>
        <w:spacing w:before="1" w:after="0" w:line="240" w:lineRule="auto"/>
        <w:ind w:left="1046" w:hanging="361"/>
        <w:outlineLvl w:val="1"/>
        <w:rPr>
          <w:rFonts w:ascii="Times New Roman" w:eastAsia="Times New Roman" w:hAnsi="Times New Roman" w:cs="Times New Roman"/>
          <w:b/>
          <w:bCs/>
          <w:sz w:val="26"/>
          <w:szCs w:val="26"/>
        </w:rPr>
      </w:pPr>
      <w:r w:rsidRPr="00D2719F">
        <w:rPr>
          <w:rFonts w:ascii="Times New Roman" w:eastAsia="Times New Roman" w:hAnsi="Times New Roman" w:cs="Times New Roman"/>
          <w:b/>
          <w:bCs/>
          <w:sz w:val="26"/>
          <w:szCs w:val="26"/>
        </w:rPr>
        <w:t>СОДЕРЖАНИЕ</w:t>
      </w:r>
      <w:r w:rsidRPr="00D2719F">
        <w:rPr>
          <w:rFonts w:ascii="Times New Roman" w:eastAsia="Times New Roman" w:hAnsi="Times New Roman" w:cs="Times New Roman"/>
          <w:b/>
          <w:bCs/>
          <w:spacing w:val="-6"/>
          <w:sz w:val="26"/>
          <w:szCs w:val="26"/>
        </w:rPr>
        <w:t xml:space="preserve"> </w:t>
      </w:r>
      <w:r w:rsidRPr="00D2719F">
        <w:rPr>
          <w:rFonts w:ascii="Times New Roman" w:eastAsia="Times New Roman" w:hAnsi="Times New Roman" w:cs="Times New Roman"/>
          <w:b/>
          <w:bCs/>
          <w:sz w:val="26"/>
          <w:szCs w:val="26"/>
        </w:rPr>
        <w:t>УЧЕБНОГО</w:t>
      </w:r>
      <w:r w:rsidRPr="00D2719F">
        <w:rPr>
          <w:rFonts w:ascii="Times New Roman" w:eastAsia="Times New Roman" w:hAnsi="Times New Roman" w:cs="Times New Roman"/>
          <w:b/>
          <w:bCs/>
          <w:spacing w:val="-5"/>
          <w:sz w:val="26"/>
          <w:szCs w:val="26"/>
        </w:rPr>
        <w:t xml:space="preserve"> </w:t>
      </w:r>
      <w:r w:rsidRPr="00D2719F">
        <w:rPr>
          <w:rFonts w:ascii="Times New Roman" w:eastAsia="Times New Roman" w:hAnsi="Times New Roman" w:cs="Times New Roman"/>
          <w:b/>
          <w:bCs/>
          <w:sz w:val="26"/>
          <w:szCs w:val="26"/>
        </w:rPr>
        <w:t>ПРЕДМЕТА</w:t>
      </w:r>
      <w:r w:rsidRPr="00D2719F">
        <w:rPr>
          <w:rFonts w:ascii="Times New Roman" w:eastAsia="Times New Roman" w:hAnsi="Times New Roman" w:cs="Times New Roman"/>
          <w:b/>
          <w:bCs/>
          <w:spacing w:val="-5"/>
          <w:sz w:val="26"/>
          <w:szCs w:val="26"/>
        </w:rPr>
        <w:t xml:space="preserve"> </w:t>
      </w:r>
      <w:r w:rsidRPr="00D2719F">
        <w:rPr>
          <w:rFonts w:ascii="Times New Roman" w:eastAsia="Times New Roman" w:hAnsi="Times New Roman" w:cs="Times New Roman"/>
          <w:b/>
          <w:bCs/>
          <w:sz w:val="26"/>
          <w:szCs w:val="26"/>
        </w:rPr>
        <w:t>«ФИЗИЧЕСКАЯ</w:t>
      </w:r>
      <w:r w:rsidRPr="00D2719F">
        <w:rPr>
          <w:rFonts w:ascii="Times New Roman" w:eastAsia="Times New Roman" w:hAnsi="Times New Roman" w:cs="Times New Roman"/>
          <w:b/>
          <w:bCs/>
          <w:spacing w:val="-3"/>
          <w:sz w:val="26"/>
          <w:szCs w:val="26"/>
        </w:rPr>
        <w:t xml:space="preserve"> </w:t>
      </w:r>
      <w:r w:rsidRPr="00D2719F">
        <w:rPr>
          <w:rFonts w:ascii="Times New Roman" w:eastAsia="Times New Roman" w:hAnsi="Times New Roman" w:cs="Times New Roman"/>
          <w:b/>
          <w:bCs/>
          <w:sz w:val="26"/>
          <w:szCs w:val="26"/>
        </w:rPr>
        <w:t>КУЛЬТУРА»</w:t>
      </w:r>
    </w:p>
    <w:p w:rsidR="00D2719F" w:rsidRPr="00D2719F" w:rsidRDefault="00D2719F" w:rsidP="00D2719F">
      <w:pPr>
        <w:widowControl w:val="0"/>
        <w:autoSpaceDE w:val="0"/>
        <w:autoSpaceDN w:val="0"/>
        <w:spacing w:before="3" w:after="0" w:line="240" w:lineRule="auto"/>
        <w:rPr>
          <w:rFonts w:ascii="Times New Roman" w:eastAsia="Times New Roman" w:hAnsi="Times New Roman" w:cs="Times New Roman"/>
          <w:b/>
          <w:sz w:val="18"/>
          <w:szCs w:val="26"/>
        </w:rPr>
      </w:pPr>
    </w:p>
    <w:p w:rsidR="00D2719F" w:rsidRPr="00D2719F" w:rsidRDefault="00D2719F" w:rsidP="00D2719F">
      <w:pPr>
        <w:widowControl w:val="0"/>
        <w:numPr>
          <w:ilvl w:val="0"/>
          <w:numId w:val="147"/>
        </w:numPr>
        <w:tabs>
          <w:tab w:val="left" w:pos="308"/>
        </w:tabs>
        <w:autoSpaceDE w:val="0"/>
        <w:autoSpaceDN w:val="0"/>
        <w:spacing w:before="88" w:after="0" w:line="240" w:lineRule="auto"/>
        <w:ind w:hanging="196"/>
        <w:rPr>
          <w:rFonts w:ascii="Times New Roman" w:eastAsia="Times New Roman" w:hAnsi="Times New Roman" w:cs="Times New Roman"/>
          <w:b/>
          <w:sz w:val="26"/>
        </w:rPr>
      </w:pPr>
      <w:r w:rsidRPr="00D2719F">
        <w:rPr>
          <w:rFonts w:ascii="Times New Roman" w:eastAsia="Times New Roman" w:hAnsi="Times New Roman" w:cs="Times New Roman"/>
          <w:b/>
          <w:sz w:val="26"/>
        </w:rPr>
        <w:t>КЛАСС</w:t>
      </w:r>
    </w:p>
    <w:p w:rsidR="00D2719F" w:rsidRPr="00D2719F" w:rsidRDefault="00D2719F" w:rsidP="00D2719F">
      <w:pPr>
        <w:widowControl w:val="0"/>
        <w:autoSpaceDE w:val="0"/>
        <w:autoSpaceDN w:val="0"/>
        <w:spacing w:before="4" w:after="0" w:line="240" w:lineRule="auto"/>
        <w:rPr>
          <w:rFonts w:ascii="Times New Roman" w:eastAsia="Times New Roman" w:hAnsi="Times New Roman" w:cs="Times New Roman"/>
          <w:b/>
          <w:sz w:val="18"/>
          <w:szCs w:val="26"/>
        </w:rPr>
      </w:pPr>
    </w:p>
    <w:p w:rsidR="00D2719F" w:rsidRPr="00D2719F" w:rsidRDefault="00D2719F" w:rsidP="00D2719F">
      <w:pPr>
        <w:widowControl w:val="0"/>
        <w:autoSpaceDE w:val="0"/>
        <w:autoSpaceDN w:val="0"/>
        <w:spacing w:before="88" w:after="0" w:line="240" w:lineRule="auto"/>
        <w:ind w:left="112" w:right="131"/>
        <w:jc w:val="both"/>
        <w:rPr>
          <w:rFonts w:ascii="Times New Roman" w:eastAsia="Times New Roman" w:hAnsi="Times New Roman" w:cs="Times New Roman"/>
          <w:sz w:val="26"/>
          <w:szCs w:val="26"/>
        </w:rPr>
      </w:pPr>
      <w:r w:rsidRPr="00D2719F">
        <w:rPr>
          <w:rFonts w:ascii="Times New Roman" w:eastAsia="Times New Roman" w:hAnsi="Times New Roman" w:cs="Times New Roman"/>
          <w:b/>
          <w:i/>
          <w:sz w:val="26"/>
          <w:szCs w:val="26"/>
        </w:rPr>
        <w:t>Знания</w:t>
      </w:r>
      <w:r w:rsidRPr="00D2719F">
        <w:rPr>
          <w:rFonts w:ascii="Times New Roman" w:eastAsia="Times New Roman" w:hAnsi="Times New Roman" w:cs="Times New Roman"/>
          <w:b/>
          <w:i/>
          <w:spacing w:val="1"/>
          <w:sz w:val="26"/>
          <w:szCs w:val="26"/>
        </w:rPr>
        <w:t xml:space="preserve"> </w:t>
      </w:r>
      <w:r w:rsidRPr="00D2719F">
        <w:rPr>
          <w:rFonts w:ascii="Times New Roman" w:eastAsia="Times New Roman" w:hAnsi="Times New Roman" w:cs="Times New Roman"/>
          <w:b/>
          <w:i/>
          <w:sz w:val="26"/>
          <w:szCs w:val="26"/>
        </w:rPr>
        <w:t>о</w:t>
      </w:r>
      <w:r w:rsidRPr="00D2719F">
        <w:rPr>
          <w:rFonts w:ascii="Times New Roman" w:eastAsia="Times New Roman" w:hAnsi="Times New Roman" w:cs="Times New Roman"/>
          <w:b/>
          <w:i/>
          <w:spacing w:val="1"/>
          <w:sz w:val="26"/>
          <w:szCs w:val="26"/>
        </w:rPr>
        <w:t xml:space="preserve"> </w:t>
      </w:r>
      <w:r w:rsidRPr="00D2719F">
        <w:rPr>
          <w:rFonts w:ascii="Times New Roman" w:eastAsia="Times New Roman" w:hAnsi="Times New Roman" w:cs="Times New Roman"/>
          <w:b/>
          <w:i/>
          <w:sz w:val="26"/>
          <w:szCs w:val="26"/>
        </w:rPr>
        <w:t>физической</w:t>
      </w:r>
      <w:r w:rsidRPr="00D2719F">
        <w:rPr>
          <w:rFonts w:ascii="Times New Roman" w:eastAsia="Times New Roman" w:hAnsi="Times New Roman" w:cs="Times New Roman"/>
          <w:b/>
          <w:i/>
          <w:spacing w:val="1"/>
          <w:sz w:val="26"/>
          <w:szCs w:val="26"/>
        </w:rPr>
        <w:t xml:space="preserve"> </w:t>
      </w:r>
      <w:r w:rsidRPr="00D2719F">
        <w:rPr>
          <w:rFonts w:ascii="Times New Roman" w:eastAsia="Times New Roman" w:hAnsi="Times New Roman" w:cs="Times New Roman"/>
          <w:b/>
          <w:i/>
          <w:sz w:val="26"/>
          <w:szCs w:val="26"/>
        </w:rPr>
        <w:t>культуре.</w:t>
      </w:r>
      <w:r w:rsidRPr="00D2719F">
        <w:rPr>
          <w:rFonts w:ascii="Times New Roman" w:eastAsia="Times New Roman" w:hAnsi="Times New Roman" w:cs="Times New Roman"/>
          <w:b/>
          <w:i/>
          <w:spacing w:val="1"/>
          <w:sz w:val="26"/>
          <w:szCs w:val="26"/>
        </w:rPr>
        <w:t xml:space="preserve"> </w:t>
      </w:r>
      <w:r w:rsidRPr="00D2719F">
        <w:rPr>
          <w:rFonts w:ascii="Times New Roman" w:eastAsia="Times New Roman" w:hAnsi="Times New Roman" w:cs="Times New Roman"/>
          <w:sz w:val="26"/>
          <w:szCs w:val="26"/>
        </w:rPr>
        <w:t>Понятие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как</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занятия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физическими упражнениями и спортом по укреплению здоровья, физическому развитию</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и физической подготовке. Связь физических упражнений с движениями животных 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трудовыми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действиями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древних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людей.</w:t>
      </w:r>
    </w:p>
    <w:p w:rsidR="00D2719F" w:rsidRPr="00D2719F" w:rsidRDefault="00D2719F" w:rsidP="00D2719F">
      <w:pPr>
        <w:widowControl w:val="0"/>
        <w:autoSpaceDE w:val="0"/>
        <w:autoSpaceDN w:val="0"/>
        <w:spacing w:after="0" w:line="240" w:lineRule="auto"/>
        <w:ind w:left="112" w:right="133"/>
        <w:jc w:val="both"/>
        <w:rPr>
          <w:rFonts w:ascii="Times New Roman" w:eastAsia="Times New Roman" w:hAnsi="Times New Roman" w:cs="Times New Roman"/>
          <w:sz w:val="26"/>
        </w:rPr>
      </w:pPr>
      <w:r w:rsidRPr="00D2719F">
        <w:rPr>
          <w:rFonts w:ascii="Times New Roman" w:eastAsia="Times New Roman" w:hAnsi="Times New Roman" w:cs="Times New Roman"/>
          <w:b/>
          <w:i/>
          <w:sz w:val="26"/>
        </w:rPr>
        <w:t xml:space="preserve">Способы самостоятельной деятельности. </w:t>
      </w:r>
      <w:r w:rsidRPr="00D2719F">
        <w:rPr>
          <w:rFonts w:ascii="Times New Roman" w:eastAsia="Times New Roman" w:hAnsi="Times New Roman" w:cs="Times New Roman"/>
          <w:sz w:val="26"/>
        </w:rPr>
        <w:t>Режим дня и правила его составления 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соблюдения.</w:t>
      </w:r>
    </w:p>
    <w:p w:rsidR="00D2719F" w:rsidRPr="00D2719F" w:rsidRDefault="00D2719F" w:rsidP="00D2719F">
      <w:pPr>
        <w:widowControl w:val="0"/>
        <w:autoSpaceDE w:val="0"/>
        <w:autoSpaceDN w:val="0"/>
        <w:spacing w:before="2" w:after="0" w:line="240" w:lineRule="auto"/>
        <w:ind w:left="112" w:right="130"/>
        <w:jc w:val="both"/>
        <w:rPr>
          <w:rFonts w:ascii="Times New Roman" w:eastAsia="Times New Roman" w:hAnsi="Times New Roman" w:cs="Times New Roman"/>
          <w:sz w:val="26"/>
          <w:szCs w:val="26"/>
        </w:rPr>
      </w:pPr>
      <w:r w:rsidRPr="00D2719F">
        <w:rPr>
          <w:rFonts w:ascii="Times New Roman" w:eastAsia="Times New Roman" w:hAnsi="Times New Roman" w:cs="Times New Roman"/>
          <w:b/>
          <w:i/>
          <w:sz w:val="26"/>
          <w:szCs w:val="26"/>
        </w:rPr>
        <w:t>Физическое</w:t>
      </w:r>
      <w:r w:rsidRPr="00D2719F">
        <w:rPr>
          <w:rFonts w:ascii="Times New Roman" w:eastAsia="Times New Roman" w:hAnsi="Times New Roman" w:cs="Times New Roman"/>
          <w:b/>
          <w:i/>
          <w:spacing w:val="1"/>
          <w:sz w:val="26"/>
          <w:szCs w:val="26"/>
        </w:rPr>
        <w:t xml:space="preserve"> </w:t>
      </w:r>
      <w:r w:rsidRPr="00D2719F">
        <w:rPr>
          <w:rFonts w:ascii="Times New Roman" w:eastAsia="Times New Roman" w:hAnsi="Times New Roman" w:cs="Times New Roman"/>
          <w:b/>
          <w:i/>
          <w:sz w:val="26"/>
          <w:szCs w:val="26"/>
        </w:rPr>
        <w:t>совершенствование.</w:t>
      </w:r>
      <w:r w:rsidRPr="00D2719F">
        <w:rPr>
          <w:rFonts w:ascii="Times New Roman" w:eastAsia="Times New Roman" w:hAnsi="Times New Roman" w:cs="Times New Roman"/>
          <w:b/>
          <w:i/>
          <w:spacing w:val="1"/>
          <w:sz w:val="26"/>
          <w:szCs w:val="26"/>
        </w:rPr>
        <w:t xml:space="preserve"> </w:t>
      </w:r>
      <w:r w:rsidRPr="00D2719F">
        <w:rPr>
          <w:rFonts w:ascii="Times New Roman" w:eastAsia="Times New Roman" w:hAnsi="Times New Roman" w:cs="Times New Roman"/>
          <w:sz w:val="26"/>
          <w:szCs w:val="26"/>
        </w:rPr>
        <w:t>Оздоровительная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Гигиена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человека и требования к проведению гигиенических процедур. Осанка и комплексы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для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правильного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её</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развития.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упражнения</w:t>
      </w:r>
      <w:r w:rsidRPr="00D2719F">
        <w:rPr>
          <w:rFonts w:ascii="Times New Roman" w:eastAsia="Times New Roman" w:hAnsi="Times New Roman" w:cs="Times New Roman"/>
          <w:spacing w:val="66"/>
          <w:sz w:val="26"/>
          <w:szCs w:val="26"/>
        </w:rPr>
        <w:t xml:space="preserve"> </w:t>
      </w:r>
      <w:r w:rsidRPr="00D2719F">
        <w:rPr>
          <w:rFonts w:ascii="Times New Roman" w:eastAsia="Times New Roman" w:hAnsi="Times New Roman" w:cs="Times New Roman"/>
          <w:sz w:val="26"/>
          <w:szCs w:val="26"/>
        </w:rPr>
        <w:t>для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физкультминуток</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и утренней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зарядки.</w:t>
      </w:r>
    </w:p>
    <w:p w:rsidR="00D2719F" w:rsidRPr="00D2719F" w:rsidRDefault="00D2719F" w:rsidP="00D2719F">
      <w:pPr>
        <w:widowControl w:val="0"/>
        <w:autoSpaceDE w:val="0"/>
        <w:autoSpaceDN w:val="0"/>
        <w:spacing w:after="0" w:line="240" w:lineRule="auto"/>
        <w:ind w:left="112" w:right="129"/>
        <w:jc w:val="both"/>
        <w:rPr>
          <w:rFonts w:ascii="Times New Roman" w:eastAsia="Times New Roman" w:hAnsi="Times New Roman" w:cs="Times New Roman"/>
          <w:sz w:val="26"/>
        </w:rPr>
      </w:pPr>
      <w:r w:rsidRPr="00D2719F">
        <w:rPr>
          <w:rFonts w:ascii="Times New Roman" w:eastAsia="Times New Roman" w:hAnsi="Times New Roman" w:cs="Times New Roman"/>
          <w:b/>
          <w:i/>
          <w:sz w:val="26"/>
        </w:rPr>
        <w:t>Спортивно-оздоровительная</w:t>
      </w:r>
      <w:r w:rsidRPr="00D2719F">
        <w:rPr>
          <w:rFonts w:ascii="Times New Roman" w:eastAsia="Times New Roman" w:hAnsi="Times New Roman" w:cs="Times New Roman"/>
          <w:b/>
          <w:i/>
          <w:spacing w:val="1"/>
          <w:sz w:val="26"/>
        </w:rPr>
        <w:t xml:space="preserve"> </w:t>
      </w:r>
      <w:r w:rsidRPr="00D2719F">
        <w:rPr>
          <w:rFonts w:ascii="Times New Roman" w:eastAsia="Times New Roman" w:hAnsi="Times New Roman" w:cs="Times New Roman"/>
          <w:b/>
          <w:i/>
          <w:sz w:val="26"/>
        </w:rPr>
        <w:t>физическая</w:t>
      </w:r>
      <w:r w:rsidRPr="00D2719F">
        <w:rPr>
          <w:rFonts w:ascii="Times New Roman" w:eastAsia="Times New Roman" w:hAnsi="Times New Roman" w:cs="Times New Roman"/>
          <w:b/>
          <w:i/>
          <w:spacing w:val="1"/>
          <w:sz w:val="26"/>
        </w:rPr>
        <w:t xml:space="preserve"> </w:t>
      </w:r>
      <w:r w:rsidRPr="00D2719F">
        <w:rPr>
          <w:rFonts w:ascii="Times New Roman" w:eastAsia="Times New Roman" w:hAnsi="Times New Roman" w:cs="Times New Roman"/>
          <w:b/>
          <w:i/>
          <w:sz w:val="26"/>
        </w:rPr>
        <w:t>культура.</w:t>
      </w:r>
      <w:r w:rsidRPr="00D2719F">
        <w:rPr>
          <w:rFonts w:ascii="Times New Roman" w:eastAsia="Times New Roman" w:hAnsi="Times New Roman" w:cs="Times New Roman"/>
          <w:b/>
          <w:i/>
          <w:spacing w:val="1"/>
          <w:sz w:val="26"/>
        </w:rPr>
        <w:t xml:space="preserve"> </w:t>
      </w:r>
      <w:r w:rsidRPr="00D2719F">
        <w:rPr>
          <w:rFonts w:ascii="Times New Roman" w:eastAsia="Times New Roman" w:hAnsi="Times New Roman" w:cs="Times New Roman"/>
          <w:sz w:val="26"/>
        </w:rPr>
        <w:t>Правила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поведения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уроках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физической культуры, подбора одежды для занятий в спортивном зале и на открытом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воздухе.</w:t>
      </w:r>
    </w:p>
    <w:p w:rsidR="00D2719F" w:rsidRPr="00D2719F" w:rsidRDefault="00D2719F" w:rsidP="00D2719F">
      <w:pPr>
        <w:widowControl w:val="0"/>
        <w:autoSpaceDE w:val="0"/>
        <w:autoSpaceDN w:val="0"/>
        <w:spacing w:after="0" w:line="240" w:lineRule="auto"/>
        <w:ind w:left="112" w:right="132"/>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Гимнастика с основами акробатики. Исходные положения в физических упражнениях: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стойки,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упоры,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седы,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положения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лёжа.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Строевые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построение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перестроение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одну</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две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шеренги,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стоя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месте;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повороты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направо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налево;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передвижение</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колонне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одному</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равномерной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скоростью.</w:t>
      </w:r>
    </w:p>
    <w:p w:rsidR="00D2719F" w:rsidRPr="00D2719F" w:rsidRDefault="00D2719F" w:rsidP="00D2719F">
      <w:pPr>
        <w:widowControl w:val="0"/>
        <w:autoSpaceDE w:val="0"/>
        <w:autoSpaceDN w:val="0"/>
        <w:spacing w:after="0" w:line="240" w:lineRule="auto"/>
        <w:ind w:left="112" w:right="131"/>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Гимнастические упражнения: стилизованные способы передвижения ходьбой и бегом;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гимнастическим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мячом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гимнастической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скакалкой;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стилизованные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гимнастические прыжки. Акробатические упражнения: подъём туловища из положения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лёжа на спине и животе; подъём ног из положения лёжа на животе; сгибание рук 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положении упор лёжа; прыжки в группировке, толчком двумя ногами; прыжки в упоре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руки,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толчком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двумя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ногами.</w:t>
      </w:r>
    </w:p>
    <w:p w:rsidR="00D2719F" w:rsidRPr="00D2719F" w:rsidRDefault="00D2719F" w:rsidP="00D2719F">
      <w:pPr>
        <w:widowControl w:val="0"/>
        <w:autoSpaceDE w:val="0"/>
        <w:autoSpaceDN w:val="0"/>
        <w:spacing w:after="0" w:line="240" w:lineRule="auto"/>
        <w:ind w:left="112" w:right="13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Лёгкая атлетика. Равномерная ходьба и равномерный бег. Прыжки в длину и высоту 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места толчком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двумя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ногами,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высоту 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прямого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разбега.</w:t>
      </w:r>
    </w:p>
    <w:p w:rsidR="00D2719F" w:rsidRPr="00D2719F" w:rsidRDefault="00D2719F" w:rsidP="00D2719F">
      <w:pPr>
        <w:widowControl w:val="0"/>
        <w:autoSpaceDE w:val="0"/>
        <w:autoSpaceDN w:val="0"/>
        <w:spacing w:after="0" w:line="240" w:lineRule="auto"/>
        <w:ind w:left="112" w:right="133"/>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Подвижные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спортивные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игры.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Считалки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для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самостоятельной</w:t>
      </w:r>
      <w:r w:rsidRPr="00D2719F">
        <w:rPr>
          <w:rFonts w:ascii="Times New Roman" w:eastAsia="Times New Roman" w:hAnsi="Times New Roman" w:cs="Times New Roman"/>
          <w:spacing w:val="66"/>
          <w:sz w:val="26"/>
          <w:szCs w:val="26"/>
        </w:rPr>
        <w:t xml:space="preserve"> </w:t>
      </w:r>
      <w:r w:rsidRPr="00D2719F">
        <w:rPr>
          <w:rFonts w:ascii="Times New Roman" w:eastAsia="Times New Roman" w:hAnsi="Times New Roman" w:cs="Times New Roman"/>
          <w:sz w:val="26"/>
          <w:szCs w:val="26"/>
        </w:rPr>
        <w:t>организации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подвижных</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игр.</w:t>
      </w:r>
    </w:p>
    <w:p w:rsidR="00D2719F" w:rsidRPr="00D2719F" w:rsidRDefault="00D2719F" w:rsidP="00D2719F">
      <w:pPr>
        <w:widowControl w:val="0"/>
        <w:autoSpaceDE w:val="0"/>
        <w:autoSpaceDN w:val="0"/>
        <w:spacing w:before="1" w:after="0" w:line="240" w:lineRule="auto"/>
        <w:ind w:left="112" w:right="129"/>
        <w:jc w:val="both"/>
        <w:rPr>
          <w:rFonts w:ascii="Times New Roman" w:eastAsia="Times New Roman" w:hAnsi="Times New Roman" w:cs="Times New Roman"/>
          <w:sz w:val="26"/>
        </w:rPr>
      </w:pPr>
      <w:r w:rsidRPr="00D2719F">
        <w:rPr>
          <w:rFonts w:ascii="Times New Roman" w:eastAsia="Times New Roman" w:hAnsi="Times New Roman" w:cs="Times New Roman"/>
          <w:b/>
          <w:i/>
          <w:sz w:val="26"/>
        </w:rPr>
        <w:t xml:space="preserve">Прикладно-ориентированная физическая культура. </w:t>
      </w:r>
      <w:r w:rsidRPr="00D2719F">
        <w:rPr>
          <w:rFonts w:ascii="Times New Roman" w:eastAsia="Times New Roman" w:hAnsi="Times New Roman" w:cs="Times New Roman"/>
          <w:sz w:val="26"/>
        </w:rPr>
        <w:t>Развитие основных 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качеств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средствами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спортивных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подвижных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игр.</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Подготовка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выполнению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нормативных требований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комплекса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ГТО.</w:t>
      </w:r>
    </w:p>
    <w:p w:rsidR="00D2719F" w:rsidRPr="00D2719F" w:rsidRDefault="00D2719F" w:rsidP="00D2719F">
      <w:pPr>
        <w:widowControl w:val="0"/>
        <w:autoSpaceDE w:val="0"/>
        <w:autoSpaceDN w:val="0"/>
        <w:spacing w:before="10" w:after="0" w:line="240" w:lineRule="auto"/>
        <w:rPr>
          <w:rFonts w:ascii="Times New Roman" w:eastAsia="Times New Roman" w:hAnsi="Times New Roman" w:cs="Times New Roman"/>
          <w:sz w:val="25"/>
          <w:szCs w:val="26"/>
        </w:rPr>
      </w:pPr>
    </w:p>
    <w:p w:rsidR="00D2719F" w:rsidRPr="00D2719F" w:rsidRDefault="00D2719F" w:rsidP="00D2719F">
      <w:pPr>
        <w:widowControl w:val="0"/>
        <w:numPr>
          <w:ilvl w:val="0"/>
          <w:numId w:val="147"/>
        </w:numPr>
        <w:tabs>
          <w:tab w:val="left" w:pos="308"/>
        </w:tabs>
        <w:autoSpaceDE w:val="0"/>
        <w:autoSpaceDN w:val="0"/>
        <w:spacing w:after="0" w:line="240" w:lineRule="auto"/>
        <w:ind w:hanging="196"/>
        <w:outlineLvl w:val="1"/>
        <w:rPr>
          <w:rFonts w:ascii="Times New Roman" w:eastAsia="Times New Roman" w:hAnsi="Times New Roman" w:cs="Times New Roman"/>
          <w:b/>
          <w:bCs/>
          <w:sz w:val="26"/>
          <w:szCs w:val="26"/>
        </w:rPr>
      </w:pPr>
      <w:r w:rsidRPr="00D2719F">
        <w:rPr>
          <w:rFonts w:ascii="Times New Roman" w:eastAsia="Times New Roman" w:hAnsi="Times New Roman" w:cs="Times New Roman"/>
          <w:b/>
          <w:bCs/>
          <w:sz w:val="26"/>
          <w:szCs w:val="26"/>
        </w:rPr>
        <w:t>КЛАСС</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rPr>
        <w:sectPr w:rsidR="00D2719F" w:rsidRPr="00D2719F">
          <w:pgSz w:w="11910" w:h="16840"/>
          <w:pgMar w:top="620" w:right="720" w:bottom="760" w:left="1020" w:header="0" w:footer="576" w:gutter="0"/>
          <w:cols w:space="720"/>
        </w:sectPr>
      </w:pPr>
    </w:p>
    <w:p w:rsidR="00D2719F" w:rsidRPr="00D2719F" w:rsidRDefault="00D2719F" w:rsidP="00D2719F">
      <w:pPr>
        <w:widowControl w:val="0"/>
        <w:autoSpaceDE w:val="0"/>
        <w:autoSpaceDN w:val="0"/>
        <w:spacing w:before="71" w:after="0" w:line="240" w:lineRule="auto"/>
        <w:ind w:left="112" w:right="134"/>
        <w:jc w:val="both"/>
        <w:rPr>
          <w:rFonts w:ascii="Times New Roman" w:eastAsia="Times New Roman" w:hAnsi="Times New Roman" w:cs="Times New Roman"/>
          <w:sz w:val="26"/>
        </w:rPr>
      </w:pPr>
      <w:r w:rsidRPr="00D2719F">
        <w:rPr>
          <w:rFonts w:ascii="Times New Roman" w:eastAsia="Times New Roman" w:hAnsi="Times New Roman" w:cs="Times New Roman"/>
          <w:b/>
          <w:sz w:val="26"/>
        </w:rPr>
        <w:lastRenderedPageBreak/>
        <w:t xml:space="preserve">Знания о физической культуре. </w:t>
      </w:r>
      <w:r w:rsidRPr="00D2719F">
        <w:rPr>
          <w:rFonts w:ascii="Times New Roman" w:eastAsia="Times New Roman" w:hAnsi="Times New Roman" w:cs="Times New Roman"/>
          <w:sz w:val="26"/>
        </w:rPr>
        <w:t>Из истории возникновения физических упражнений 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первых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соревнований.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Зарождение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Олимпийских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игр</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древности.</w:t>
      </w:r>
    </w:p>
    <w:p w:rsidR="00D2719F" w:rsidRPr="00D2719F" w:rsidRDefault="00D2719F" w:rsidP="00D2719F">
      <w:pPr>
        <w:widowControl w:val="0"/>
        <w:autoSpaceDE w:val="0"/>
        <w:autoSpaceDN w:val="0"/>
        <w:spacing w:after="0" w:line="240" w:lineRule="auto"/>
        <w:ind w:left="112" w:right="129"/>
        <w:jc w:val="both"/>
        <w:rPr>
          <w:rFonts w:ascii="Times New Roman" w:eastAsia="Times New Roman" w:hAnsi="Times New Roman" w:cs="Times New Roman"/>
          <w:sz w:val="26"/>
          <w:szCs w:val="26"/>
        </w:rPr>
      </w:pPr>
      <w:r w:rsidRPr="00D2719F">
        <w:rPr>
          <w:rFonts w:ascii="Times New Roman" w:eastAsia="Times New Roman" w:hAnsi="Times New Roman" w:cs="Times New Roman"/>
          <w:b/>
          <w:sz w:val="26"/>
          <w:szCs w:val="26"/>
        </w:rPr>
        <w:t>Способы</w:t>
      </w:r>
      <w:r w:rsidRPr="00D2719F">
        <w:rPr>
          <w:rFonts w:ascii="Times New Roman" w:eastAsia="Times New Roman" w:hAnsi="Times New Roman" w:cs="Times New Roman"/>
          <w:b/>
          <w:spacing w:val="1"/>
          <w:sz w:val="26"/>
          <w:szCs w:val="26"/>
        </w:rPr>
        <w:t xml:space="preserve"> </w:t>
      </w:r>
      <w:r w:rsidRPr="00D2719F">
        <w:rPr>
          <w:rFonts w:ascii="Times New Roman" w:eastAsia="Times New Roman" w:hAnsi="Times New Roman" w:cs="Times New Roman"/>
          <w:b/>
          <w:sz w:val="26"/>
          <w:szCs w:val="26"/>
        </w:rPr>
        <w:t>самостоятельной</w:t>
      </w:r>
      <w:r w:rsidRPr="00D2719F">
        <w:rPr>
          <w:rFonts w:ascii="Times New Roman" w:eastAsia="Times New Roman" w:hAnsi="Times New Roman" w:cs="Times New Roman"/>
          <w:b/>
          <w:spacing w:val="1"/>
          <w:sz w:val="26"/>
          <w:szCs w:val="26"/>
        </w:rPr>
        <w:t xml:space="preserve"> </w:t>
      </w:r>
      <w:r w:rsidRPr="00D2719F">
        <w:rPr>
          <w:rFonts w:ascii="Times New Roman" w:eastAsia="Times New Roman" w:hAnsi="Times New Roman" w:cs="Times New Roman"/>
          <w:b/>
          <w:sz w:val="26"/>
          <w:szCs w:val="26"/>
        </w:rPr>
        <w:t>деятельности.</w:t>
      </w:r>
      <w:r w:rsidRPr="00D2719F">
        <w:rPr>
          <w:rFonts w:ascii="Times New Roman" w:eastAsia="Times New Roman" w:hAnsi="Times New Roman" w:cs="Times New Roman"/>
          <w:b/>
          <w:spacing w:val="1"/>
          <w:sz w:val="26"/>
          <w:szCs w:val="26"/>
        </w:rPr>
        <w:t xml:space="preserve"> </w:t>
      </w:r>
      <w:r w:rsidRPr="00D2719F">
        <w:rPr>
          <w:rFonts w:ascii="Times New Roman" w:eastAsia="Times New Roman" w:hAnsi="Times New Roman" w:cs="Times New Roman"/>
          <w:sz w:val="26"/>
          <w:szCs w:val="26"/>
        </w:rPr>
        <w:t>Физическое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развитие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его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измерение.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Физические качества человека: сила, быстрота, выносливость, гибкость, координация 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способы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измерения.</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Составление</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дневника</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наблюдений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физической</w:t>
      </w:r>
    </w:p>
    <w:p w:rsidR="00D2719F" w:rsidRPr="00D2719F" w:rsidRDefault="00D2719F" w:rsidP="00D2719F">
      <w:pPr>
        <w:widowControl w:val="0"/>
        <w:autoSpaceDE w:val="0"/>
        <w:autoSpaceDN w:val="0"/>
        <w:spacing w:before="1" w:after="0" w:line="298" w:lineRule="exact"/>
        <w:ind w:left="112"/>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культуре.</w:t>
      </w:r>
    </w:p>
    <w:p w:rsidR="00D2719F" w:rsidRPr="00D2719F" w:rsidRDefault="00D2719F" w:rsidP="00D2719F">
      <w:pPr>
        <w:widowControl w:val="0"/>
        <w:autoSpaceDE w:val="0"/>
        <w:autoSpaceDN w:val="0"/>
        <w:spacing w:after="0" w:line="240" w:lineRule="auto"/>
        <w:ind w:left="112" w:right="131"/>
        <w:jc w:val="both"/>
        <w:rPr>
          <w:rFonts w:ascii="Times New Roman" w:eastAsia="Times New Roman" w:hAnsi="Times New Roman" w:cs="Times New Roman"/>
          <w:sz w:val="26"/>
          <w:szCs w:val="26"/>
        </w:rPr>
      </w:pPr>
      <w:r w:rsidRPr="00D2719F">
        <w:rPr>
          <w:rFonts w:ascii="Times New Roman" w:eastAsia="Times New Roman" w:hAnsi="Times New Roman" w:cs="Times New Roman"/>
          <w:b/>
          <w:sz w:val="26"/>
          <w:szCs w:val="26"/>
        </w:rPr>
        <w:t xml:space="preserve">Физическое совершенствование. </w:t>
      </w:r>
      <w:r w:rsidRPr="00D2719F">
        <w:rPr>
          <w:rFonts w:ascii="Times New Roman" w:eastAsia="Times New Roman" w:hAnsi="Times New Roman" w:cs="Times New Roman"/>
          <w:sz w:val="26"/>
          <w:szCs w:val="26"/>
        </w:rPr>
        <w:t>Оздоровительная физическая культура. Закаливание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организма обтиранием. Составление комплекса утренней зарядки и физкультминутки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для</w:t>
      </w:r>
    </w:p>
    <w:p w:rsidR="00D2719F" w:rsidRPr="00D2719F" w:rsidRDefault="00D2719F" w:rsidP="00D2719F">
      <w:pPr>
        <w:widowControl w:val="0"/>
        <w:autoSpaceDE w:val="0"/>
        <w:autoSpaceDN w:val="0"/>
        <w:spacing w:after="0" w:line="240" w:lineRule="auto"/>
        <w:ind w:left="112"/>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занятий</w:t>
      </w:r>
      <w:r w:rsidRPr="00D2719F">
        <w:rPr>
          <w:rFonts w:ascii="Times New Roman" w:eastAsia="Times New Roman" w:hAnsi="Times New Roman" w:cs="Times New Roman"/>
          <w:spacing w:val="-4"/>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домашних условиях.</w:t>
      </w:r>
    </w:p>
    <w:p w:rsidR="00D2719F" w:rsidRPr="00D2719F" w:rsidRDefault="00D2719F" w:rsidP="00D2719F">
      <w:pPr>
        <w:widowControl w:val="0"/>
        <w:autoSpaceDE w:val="0"/>
        <w:autoSpaceDN w:val="0"/>
        <w:spacing w:before="1" w:after="0" w:line="240" w:lineRule="auto"/>
        <w:ind w:left="112" w:right="129"/>
        <w:jc w:val="both"/>
        <w:rPr>
          <w:rFonts w:ascii="Times New Roman" w:eastAsia="Times New Roman" w:hAnsi="Times New Roman" w:cs="Times New Roman"/>
          <w:sz w:val="26"/>
        </w:rPr>
      </w:pPr>
      <w:r w:rsidRPr="00D2719F">
        <w:rPr>
          <w:rFonts w:ascii="Times New Roman" w:eastAsia="Times New Roman" w:hAnsi="Times New Roman" w:cs="Times New Roman"/>
          <w:b/>
          <w:i/>
          <w:sz w:val="26"/>
        </w:rPr>
        <w:t>Спортивно-оздоровительная</w:t>
      </w:r>
      <w:r w:rsidRPr="00D2719F">
        <w:rPr>
          <w:rFonts w:ascii="Times New Roman" w:eastAsia="Times New Roman" w:hAnsi="Times New Roman" w:cs="Times New Roman"/>
          <w:b/>
          <w:i/>
          <w:spacing w:val="1"/>
          <w:sz w:val="26"/>
        </w:rPr>
        <w:t xml:space="preserve"> </w:t>
      </w:r>
      <w:r w:rsidRPr="00D2719F">
        <w:rPr>
          <w:rFonts w:ascii="Times New Roman" w:eastAsia="Times New Roman" w:hAnsi="Times New Roman" w:cs="Times New Roman"/>
          <w:b/>
          <w:i/>
          <w:sz w:val="26"/>
        </w:rPr>
        <w:t>физическая</w:t>
      </w:r>
      <w:r w:rsidRPr="00D2719F">
        <w:rPr>
          <w:rFonts w:ascii="Times New Roman" w:eastAsia="Times New Roman" w:hAnsi="Times New Roman" w:cs="Times New Roman"/>
          <w:b/>
          <w:i/>
          <w:spacing w:val="1"/>
          <w:sz w:val="26"/>
        </w:rPr>
        <w:t xml:space="preserve"> </w:t>
      </w:r>
      <w:r w:rsidRPr="00D2719F">
        <w:rPr>
          <w:rFonts w:ascii="Times New Roman" w:eastAsia="Times New Roman" w:hAnsi="Times New Roman" w:cs="Times New Roman"/>
          <w:b/>
          <w:i/>
          <w:sz w:val="26"/>
        </w:rPr>
        <w:t>культура.</w:t>
      </w:r>
      <w:r w:rsidRPr="00D2719F">
        <w:rPr>
          <w:rFonts w:ascii="Times New Roman" w:eastAsia="Times New Roman" w:hAnsi="Times New Roman" w:cs="Times New Roman"/>
          <w:b/>
          <w:i/>
          <w:spacing w:val="1"/>
          <w:sz w:val="26"/>
        </w:rPr>
        <w:t xml:space="preserve"> </w:t>
      </w:r>
      <w:r w:rsidRPr="00D2719F">
        <w:rPr>
          <w:rFonts w:ascii="Times New Roman" w:eastAsia="Times New Roman" w:hAnsi="Times New Roman" w:cs="Times New Roman"/>
          <w:sz w:val="26"/>
        </w:rPr>
        <w:t>Гимнастика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основами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акробатики.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Правила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поведения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занятиях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гимнастикой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акробатикой.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Строевые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команды 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построении</w:t>
      </w:r>
    </w:p>
    <w:p w:rsidR="00D2719F" w:rsidRPr="00D2719F" w:rsidRDefault="00D2719F" w:rsidP="00D2719F">
      <w:pPr>
        <w:widowControl w:val="0"/>
        <w:autoSpaceDE w:val="0"/>
        <w:autoSpaceDN w:val="0"/>
        <w:spacing w:after="0" w:line="240" w:lineRule="auto"/>
        <w:ind w:left="112" w:right="131"/>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и перестроении в одну шеренгу и колонну по одному; при поворотах направо и налево,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стоя 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месте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 в движении. Передвижение 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колонне по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одному 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равномерной 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изменяющейся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скоростью</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движения.</w:t>
      </w:r>
    </w:p>
    <w:p w:rsidR="00D2719F" w:rsidRPr="00D2719F" w:rsidRDefault="00D2719F" w:rsidP="00D2719F">
      <w:pPr>
        <w:widowControl w:val="0"/>
        <w:autoSpaceDE w:val="0"/>
        <w:autoSpaceDN w:val="0"/>
        <w:spacing w:after="0" w:line="240" w:lineRule="auto"/>
        <w:ind w:left="112" w:right="136"/>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Упражнения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разминки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перед</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выполнением гимнастических упражнений. Прыжки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скакалкой на двух ногах и поочерёдно на правой и левой ноге на месте. Упражнения 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гимнастическим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мячом:</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подбрасывание,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перекаты</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наклоны</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мячом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руках.</w:t>
      </w:r>
    </w:p>
    <w:p w:rsidR="00D2719F" w:rsidRPr="00D2719F" w:rsidRDefault="00D2719F" w:rsidP="00D2719F">
      <w:pPr>
        <w:widowControl w:val="0"/>
        <w:autoSpaceDE w:val="0"/>
        <w:autoSpaceDN w:val="0"/>
        <w:spacing w:after="0" w:line="240" w:lineRule="auto"/>
        <w:ind w:left="112" w:right="134"/>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Лёгкая атлетика. Правила поведения на занятиях лёгкой атлетикой. Броски малого мяча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неподвижную</w:t>
      </w:r>
      <w:r w:rsidRPr="00D2719F">
        <w:rPr>
          <w:rFonts w:ascii="Times New Roman" w:eastAsia="Times New Roman" w:hAnsi="Times New Roman" w:cs="Times New Roman"/>
          <w:spacing w:val="65"/>
          <w:sz w:val="26"/>
          <w:szCs w:val="26"/>
        </w:rPr>
        <w:t xml:space="preserve"> </w:t>
      </w:r>
      <w:r w:rsidRPr="00D2719F">
        <w:rPr>
          <w:rFonts w:ascii="Times New Roman" w:eastAsia="Times New Roman" w:hAnsi="Times New Roman" w:cs="Times New Roman"/>
          <w:sz w:val="26"/>
          <w:szCs w:val="26"/>
        </w:rPr>
        <w:t>мишень</w:t>
      </w:r>
      <w:r w:rsidRPr="00D2719F">
        <w:rPr>
          <w:rFonts w:ascii="Times New Roman" w:eastAsia="Times New Roman" w:hAnsi="Times New Roman" w:cs="Times New Roman"/>
          <w:spacing w:val="64"/>
          <w:sz w:val="26"/>
          <w:szCs w:val="26"/>
        </w:rPr>
        <w:t xml:space="preserve"> </w:t>
      </w:r>
      <w:r w:rsidRPr="00D2719F">
        <w:rPr>
          <w:rFonts w:ascii="Times New Roman" w:eastAsia="Times New Roman" w:hAnsi="Times New Roman" w:cs="Times New Roman"/>
          <w:sz w:val="26"/>
          <w:szCs w:val="26"/>
        </w:rPr>
        <w:t>разными</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способами</w:t>
      </w:r>
      <w:r w:rsidRPr="00D2719F">
        <w:rPr>
          <w:rFonts w:ascii="Times New Roman" w:eastAsia="Times New Roman" w:hAnsi="Times New Roman" w:cs="Times New Roman"/>
          <w:spacing w:val="61"/>
          <w:sz w:val="26"/>
          <w:szCs w:val="26"/>
        </w:rPr>
        <w:t xml:space="preserve"> </w:t>
      </w:r>
      <w:r w:rsidRPr="00D2719F">
        <w:rPr>
          <w:rFonts w:ascii="Times New Roman" w:eastAsia="Times New Roman" w:hAnsi="Times New Roman" w:cs="Times New Roman"/>
          <w:sz w:val="26"/>
          <w:szCs w:val="26"/>
        </w:rPr>
        <w:t>из</w:t>
      </w:r>
      <w:r w:rsidRPr="00D2719F">
        <w:rPr>
          <w:rFonts w:ascii="Times New Roman" w:eastAsia="Times New Roman" w:hAnsi="Times New Roman" w:cs="Times New Roman"/>
          <w:spacing w:val="65"/>
          <w:sz w:val="26"/>
          <w:szCs w:val="26"/>
        </w:rPr>
        <w:t xml:space="preserve"> </w:t>
      </w:r>
      <w:r w:rsidRPr="00D2719F">
        <w:rPr>
          <w:rFonts w:ascii="Times New Roman" w:eastAsia="Times New Roman" w:hAnsi="Times New Roman" w:cs="Times New Roman"/>
          <w:sz w:val="26"/>
          <w:szCs w:val="26"/>
        </w:rPr>
        <w:t>положения</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стоя,</w:t>
      </w:r>
      <w:r w:rsidRPr="00D2719F">
        <w:rPr>
          <w:rFonts w:ascii="Times New Roman" w:eastAsia="Times New Roman" w:hAnsi="Times New Roman" w:cs="Times New Roman"/>
          <w:spacing w:val="65"/>
          <w:sz w:val="26"/>
          <w:szCs w:val="26"/>
        </w:rPr>
        <w:t xml:space="preserve"> </w:t>
      </w:r>
      <w:r w:rsidRPr="00D2719F">
        <w:rPr>
          <w:rFonts w:ascii="Times New Roman" w:eastAsia="Times New Roman" w:hAnsi="Times New Roman" w:cs="Times New Roman"/>
          <w:sz w:val="26"/>
          <w:szCs w:val="26"/>
        </w:rPr>
        <w:t>сидя</w:t>
      </w:r>
      <w:r w:rsidRPr="00D2719F">
        <w:rPr>
          <w:rFonts w:ascii="Times New Roman" w:eastAsia="Times New Roman" w:hAnsi="Times New Roman" w:cs="Times New Roman"/>
          <w:spacing w:val="63"/>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64"/>
          <w:sz w:val="26"/>
          <w:szCs w:val="26"/>
        </w:rPr>
        <w:t xml:space="preserve"> </w:t>
      </w:r>
      <w:r w:rsidRPr="00D2719F">
        <w:rPr>
          <w:rFonts w:ascii="Times New Roman" w:eastAsia="Times New Roman" w:hAnsi="Times New Roman" w:cs="Times New Roman"/>
          <w:sz w:val="26"/>
          <w:szCs w:val="26"/>
        </w:rPr>
        <w:t>лёжа.</w:t>
      </w:r>
    </w:p>
    <w:p w:rsidR="00D2719F" w:rsidRPr="00D2719F" w:rsidRDefault="00D2719F" w:rsidP="00D2719F">
      <w:pPr>
        <w:widowControl w:val="0"/>
        <w:autoSpaceDE w:val="0"/>
        <w:autoSpaceDN w:val="0"/>
        <w:spacing w:after="0" w:line="299" w:lineRule="exact"/>
        <w:ind w:left="112"/>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Разнообразные</w:t>
      </w:r>
      <w:r w:rsidRPr="00D2719F">
        <w:rPr>
          <w:rFonts w:ascii="Times New Roman" w:eastAsia="Times New Roman" w:hAnsi="Times New Roman" w:cs="Times New Roman"/>
          <w:spacing w:val="-6"/>
          <w:sz w:val="26"/>
          <w:szCs w:val="26"/>
        </w:rPr>
        <w:t xml:space="preserve"> </w:t>
      </w:r>
      <w:r w:rsidRPr="00D2719F">
        <w:rPr>
          <w:rFonts w:ascii="Times New Roman" w:eastAsia="Times New Roman" w:hAnsi="Times New Roman" w:cs="Times New Roman"/>
          <w:sz w:val="26"/>
          <w:szCs w:val="26"/>
        </w:rPr>
        <w:t>сложно-координированные</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прыжки</w:t>
      </w:r>
      <w:r w:rsidRPr="00D2719F">
        <w:rPr>
          <w:rFonts w:ascii="Times New Roman" w:eastAsia="Times New Roman" w:hAnsi="Times New Roman" w:cs="Times New Roman"/>
          <w:spacing w:val="-5"/>
          <w:sz w:val="26"/>
          <w:szCs w:val="26"/>
        </w:rPr>
        <w:t xml:space="preserve"> </w:t>
      </w:r>
      <w:r w:rsidRPr="00D2719F">
        <w:rPr>
          <w:rFonts w:ascii="Times New Roman" w:eastAsia="Times New Roman" w:hAnsi="Times New Roman" w:cs="Times New Roman"/>
          <w:sz w:val="26"/>
          <w:szCs w:val="26"/>
        </w:rPr>
        <w:t>толчком</w:t>
      </w:r>
      <w:r w:rsidRPr="00D2719F">
        <w:rPr>
          <w:rFonts w:ascii="Times New Roman" w:eastAsia="Times New Roman" w:hAnsi="Times New Roman" w:cs="Times New Roman"/>
          <w:spacing w:val="-6"/>
          <w:sz w:val="26"/>
          <w:szCs w:val="26"/>
        </w:rPr>
        <w:t xml:space="preserve"> </w:t>
      </w:r>
      <w:r w:rsidRPr="00D2719F">
        <w:rPr>
          <w:rFonts w:ascii="Times New Roman" w:eastAsia="Times New Roman" w:hAnsi="Times New Roman" w:cs="Times New Roman"/>
          <w:sz w:val="26"/>
          <w:szCs w:val="26"/>
        </w:rPr>
        <w:t>одной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ногой</w:t>
      </w:r>
      <w:r w:rsidRPr="00D2719F">
        <w:rPr>
          <w:rFonts w:ascii="Times New Roman" w:eastAsia="Times New Roman" w:hAnsi="Times New Roman" w:cs="Times New Roman"/>
          <w:spacing w:val="-5"/>
          <w:sz w:val="26"/>
          <w:szCs w:val="26"/>
        </w:rPr>
        <w:t xml:space="preserve"> </w:t>
      </w:r>
      <w:r w:rsidRPr="00D2719F">
        <w:rPr>
          <w:rFonts w:ascii="Times New Roman" w:eastAsia="Times New Roman" w:hAnsi="Times New Roman" w:cs="Times New Roman"/>
          <w:sz w:val="26"/>
          <w:szCs w:val="26"/>
        </w:rPr>
        <w:t>и</w:t>
      </w:r>
    </w:p>
    <w:p w:rsidR="00D2719F" w:rsidRPr="00D2719F" w:rsidRDefault="00D2719F" w:rsidP="00D2719F">
      <w:pPr>
        <w:widowControl w:val="0"/>
        <w:autoSpaceDE w:val="0"/>
        <w:autoSpaceDN w:val="0"/>
        <w:spacing w:before="1" w:after="0" w:line="240" w:lineRule="auto"/>
        <w:ind w:left="112" w:right="125"/>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двумя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ногами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места,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движении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направлениях,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амплитудой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траекторией полёта. Прыжок в высоту с прямого разбега. Ходьба по гимнастической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скамейке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изменением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скорости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направления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движения.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Беговые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сложно-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координационные упражнения: ускорения из разных исходных положений; змейкой; по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кругу;</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обеганием</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предметов;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преодолением</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небольших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препятствий.</w:t>
      </w:r>
    </w:p>
    <w:p w:rsidR="00D2719F" w:rsidRPr="00D2719F" w:rsidRDefault="00D2719F" w:rsidP="00D2719F">
      <w:pPr>
        <w:widowControl w:val="0"/>
        <w:autoSpaceDE w:val="0"/>
        <w:autoSpaceDN w:val="0"/>
        <w:spacing w:after="0" w:line="240" w:lineRule="auto"/>
        <w:ind w:left="112" w:right="136"/>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Подвижные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игры.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Подвижные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игры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техническими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приёмами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спортивных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игр</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(баскетбол,</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футбол).</w:t>
      </w:r>
    </w:p>
    <w:p w:rsidR="00D2719F" w:rsidRPr="00D2719F" w:rsidRDefault="00D2719F" w:rsidP="00D2719F">
      <w:pPr>
        <w:widowControl w:val="0"/>
        <w:autoSpaceDE w:val="0"/>
        <w:autoSpaceDN w:val="0"/>
        <w:spacing w:before="1" w:after="0" w:line="240" w:lineRule="auto"/>
        <w:ind w:left="112" w:right="129"/>
        <w:jc w:val="both"/>
        <w:rPr>
          <w:rFonts w:ascii="Times New Roman" w:eastAsia="Times New Roman" w:hAnsi="Times New Roman" w:cs="Times New Roman"/>
          <w:sz w:val="26"/>
        </w:rPr>
      </w:pPr>
      <w:r w:rsidRPr="00D2719F">
        <w:rPr>
          <w:rFonts w:ascii="Times New Roman" w:eastAsia="Times New Roman" w:hAnsi="Times New Roman" w:cs="Times New Roman"/>
          <w:b/>
          <w:i/>
          <w:sz w:val="26"/>
        </w:rPr>
        <w:t xml:space="preserve">Прикладно-ориентированная физическая культура. </w:t>
      </w:r>
      <w:r w:rsidRPr="00D2719F">
        <w:rPr>
          <w:rFonts w:ascii="Times New Roman" w:eastAsia="Times New Roman" w:hAnsi="Times New Roman" w:cs="Times New Roman"/>
          <w:sz w:val="26"/>
        </w:rPr>
        <w:t>Подготовка к соревнованиям по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комплексу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ГТО.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Развитие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основных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качеств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средствами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подвижных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спортивных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игр.</w:t>
      </w:r>
    </w:p>
    <w:p w:rsidR="00D2719F" w:rsidRPr="00D2719F" w:rsidRDefault="00D2719F" w:rsidP="00D2719F">
      <w:pPr>
        <w:widowControl w:val="0"/>
        <w:autoSpaceDE w:val="0"/>
        <w:autoSpaceDN w:val="0"/>
        <w:spacing w:before="10" w:after="0" w:line="240" w:lineRule="auto"/>
        <w:rPr>
          <w:rFonts w:ascii="Times New Roman" w:eastAsia="Times New Roman" w:hAnsi="Times New Roman" w:cs="Times New Roman"/>
          <w:sz w:val="25"/>
          <w:szCs w:val="26"/>
        </w:rPr>
      </w:pPr>
    </w:p>
    <w:p w:rsidR="00D2719F" w:rsidRPr="00D2719F" w:rsidRDefault="00D2719F" w:rsidP="00D2719F">
      <w:pPr>
        <w:widowControl w:val="0"/>
        <w:numPr>
          <w:ilvl w:val="0"/>
          <w:numId w:val="147"/>
        </w:numPr>
        <w:tabs>
          <w:tab w:val="left" w:pos="308"/>
        </w:tabs>
        <w:autoSpaceDE w:val="0"/>
        <w:autoSpaceDN w:val="0"/>
        <w:spacing w:before="1" w:after="0" w:line="298" w:lineRule="exact"/>
        <w:ind w:hanging="196"/>
        <w:outlineLvl w:val="1"/>
        <w:rPr>
          <w:rFonts w:ascii="Times New Roman" w:eastAsia="Times New Roman" w:hAnsi="Times New Roman" w:cs="Times New Roman"/>
          <w:b/>
          <w:bCs/>
          <w:sz w:val="26"/>
          <w:szCs w:val="26"/>
        </w:rPr>
      </w:pPr>
      <w:r w:rsidRPr="00D2719F">
        <w:rPr>
          <w:rFonts w:ascii="Times New Roman" w:eastAsia="Times New Roman" w:hAnsi="Times New Roman" w:cs="Times New Roman"/>
          <w:b/>
          <w:bCs/>
          <w:sz w:val="26"/>
          <w:szCs w:val="26"/>
        </w:rPr>
        <w:t>КЛАСС</w:t>
      </w:r>
    </w:p>
    <w:p w:rsidR="00D2719F" w:rsidRPr="00D2719F" w:rsidRDefault="00D2719F" w:rsidP="00D2719F">
      <w:pPr>
        <w:widowControl w:val="0"/>
        <w:autoSpaceDE w:val="0"/>
        <w:autoSpaceDN w:val="0"/>
        <w:spacing w:after="0" w:line="240" w:lineRule="auto"/>
        <w:ind w:left="112" w:right="131"/>
        <w:jc w:val="both"/>
        <w:rPr>
          <w:rFonts w:ascii="Times New Roman" w:eastAsia="Times New Roman" w:hAnsi="Times New Roman" w:cs="Times New Roman"/>
          <w:sz w:val="26"/>
          <w:szCs w:val="26"/>
        </w:rPr>
      </w:pPr>
      <w:r w:rsidRPr="00D2719F">
        <w:rPr>
          <w:rFonts w:ascii="Times New Roman" w:eastAsia="Times New Roman" w:hAnsi="Times New Roman" w:cs="Times New Roman"/>
          <w:b/>
          <w:i/>
          <w:sz w:val="26"/>
          <w:szCs w:val="26"/>
        </w:rPr>
        <w:t xml:space="preserve">Знания о физической культуре. </w:t>
      </w:r>
      <w:r w:rsidRPr="00D2719F">
        <w:rPr>
          <w:rFonts w:ascii="Times New Roman" w:eastAsia="Times New Roman" w:hAnsi="Times New Roman" w:cs="Times New Roman"/>
          <w:sz w:val="26"/>
          <w:szCs w:val="26"/>
        </w:rPr>
        <w:t>Из истории развития физической культуры у древних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народов,</w:t>
      </w:r>
      <w:r w:rsidRPr="00D2719F">
        <w:rPr>
          <w:rFonts w:ascii="Times New Roman" w:eastAsia="Times New Roman" w:hAnsi="Times New Roman" w:cs="Times New Roman"/>
          <w:spacing w:val="-4"/>
          <w:sz w:val="26"/>
          <w:szCs w:val="26"/>
        </w:rPr>
        <w:t xml:space="preserve"> </w:t>
      </w:r>
      <w:r w:rsidRPr="00D2719F">
        <w:rPr>
          <w:rFonts w:ascii="Times New Roman" w:eastAsia="Times New Roman" w:hAnsi="Times New Roman" w:cs="Times New Roman"/>
          <w:sz w:val="26"/>
          <w:szCs w:val="26"/>
        </w:rPr>
        <w:t>населявших территорию</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России.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История</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появления</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современного</w:t>
      </w:r>
      <w:r w:rsidRPr="00D2719F">
        <w:rPr>
          <w:rFonts w:ascii="Times New Roman" w:eastAsia="Times New Roman" w:hAnsi="Times New Roman" w:cs="Times New Roman"/>
          <w:spacing w:val="-4"/>
          <w:sz w:val="26"/>
          <w:szCs w:val="26"/>
        </w:rPr>
        <w:t xml:space="preserve"> </w:t>
      </w:r>
      <w:r w:rsidRPr="00D2719F">
        <w:rPr>
          <w:rFonts w:ascii="Times New Roman" w:eastAsia="Times New Roman" w:hAnsi="Times New Roman" w:cs="Times New Roman"/>
          <w:sz w:val="26"/>
          <w:szCs w:val="26"/>
        </w:rPr>
        <w:t>спорта.</w:t>
      </w:r>
    </w:p>
    <w:p w:rsidR="00D2719F" w:rsidRPr="00D2719F" w:rsidRDefault="00D2719F" w:rsidP="00D2719F">
      <w:pPr>
        <w:widowControl w:val="0"/>
        <w:autoSpaceDE w:val="0"/>
        <w:autoSpaceDN w:val="0"/>
        <w:spacing w:before="1" w:after="0" w:line="240" w:lineRule="auto"/>
        <w:ind w:left="112" w:right="127"/>
        <w:jc w:val="both"/>
        <w:rPr>
          <w:rFonts w:ascii="Times New Roman" w:eastAsia="Times New Roman" w:hAnsi="Times New Roman" w:cs="Times New Roman"/>
          <w:sz w:val="26"/>
          <w:szCs w:val="26"/>
        </w:rPr>
      </w:pPr>
      <w:r w:rsidRPr="00D2719F">
        <w:rPr>
          <w:rFonts w:ascii="Times New Roman" w:eastAsia="Times New Roman" w:hAnsi="Times New Roman" w:cs="Times New Roman"/>
          <w:b/>
          <w:i/>
          <w:sz w:val="26"/>
          <w:szCs w:val="26"/>
        </w:rPr>
        <w:t>Способы</w:t>
      </w:r>
      <w:r w:rsidRPr="00D2719F">
        <w:rPr>
          <w:rFonts w:ascii="Times New Roman" w:eastAsia="Times New Roman" w:hAnsi="Times New Roman" w:cs="Times New Roman"/>
          <w:b/>
          <w:i/>
          <w:spacing w:val="1"/>
          <w:sz w:val="26"/>
          <w:szCs w:val="26"/>
        </w:rPr>
        <w:t xml:space="preserve"> </w:t>
      </w:r>
      <w:r w:rsidRPr="00D2719F">
        <w:rPr>
          <w:rFonts w:ascii="Times New Roman" w:eastAsia="Times New Roman" w:hAnsi="Times New Roman" w:cs="Times New Roman"/>
          <w:b/>
          <w:i/>
          <w:sz w:val="26"/>
          <w:szCs w:val="26"/>
        </w:rPr>
        <w:t>самостоятельной</w:t>
      </w:r>
      <w:r w:rsidRPr="00D2719F">
        <w:rPr>
          <w:rFonts w:ascii="Times New Roman" w:eastAsia="Times New Roman" w:hAnsi="Times New Roman" w:cs="Times New Roman"/>
          <w:b/>
          <w:i/>
          <w:spacing w:val="1"/>
          <w:sz w:val="26"/>
          <w:szCs w:val="26"/>
        </w:rPr>
        <w:t xml:space="preserve"> </w:t>
      </w:r>
      <w:r w:rsidRPr="00D2719F">
        <w:rPr>
          <w:rFonts w:ascii="Times New Roman" w:eastAsia="Times New Roman" w:hAnsi="Times New Roman" w:cs="Times New Roman"/>
          <w:b/>
          <w:i/>
          <w:sz w:val="26"/>
          <w:szCs w:val="26"/>
        </w:rPr>
        <w:t>деятельности.</w:t>
      </w:r>
      <w:r w:rsidRPr="00D2719F">
        <w:rPr>
          <w:rFonts w:ascii="Times New Roman" w:eastAsia="Times New Roman" w:hAnsi="Times New Roman" w:cs="Times New Roman"/>
          <w:b/>
          <w:i/>
          <w:spacing w:val="1"/>
          <w:sz w:val="26"/>
          <w:szCs w:val="26"/>
        </w:rPr>
        <w:t xml:space="preserve"> </w:t>
      </w:r>
      <w:r w:rsidRPr="00D2719F">
        <w:rPr>
          <w:rFonts w:ascii="Times New Roman" w:eastAsia="Times New Roman" w:hAnsi="Times New Roman" w:cs="Times New Roman"/>
          <w:sz w:val="26"/>
          <w:szCs w:val="26"/>
        </w:rPr>
        <w:t>Виды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используемых на уроках физической культуры: общеразвивающие, подготовительные,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соревновательные, их отличительные признаки и предназначение. Способы измерения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пульса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занятиях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(наложение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руки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под</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грудь).</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Дозировка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нагрузки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развитии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качеств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уроках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Дозирование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для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комплексов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физкультминутки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утренней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зарядки. Составление графика занятий по развитию физических качеств на учебный год.</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b/>
          <w:i/>
          <w:sz w:val="26"/>
          <w:szCs w:val="26"/>
        </w:rPr>
        <w:t xml:space="preserve">Физическое совершенствование. </w:t>
      </w:r>
      <w:r w:rsidRPr="00D2719F">
        <w:rPr>
          <w:rFonts w:ascii="Times New Roman" w:eastAsia="Times New Roman" w:hAnsi="Times New Roman" w:cs="Times New Roman"/>
          <w:sz w:val="26"/>
          <w:szCs w:val="26"/>
        </w:rPr>
        <w:t>Оздоровительная физическая культура. Закаливание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организма при помощи обливания под душем. Упражнения дыхательной и зрительной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гимнастики, их влияние на восстановление организма после умственной и физической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нагрузки.</w:t>
      </w:r>
    </w:p>
    <w:p w:rsidR="00D2719F" w:rsidRPr="00D2719F" w:rsidRDefault="00D2719F" w:rsidP="00D2719F">
      <w:pPr>
        <w:widowControl w:val="0"/>
        <w:autoSpaceDE w:val="0"/>
        <w:autoSpaceDN w:val="0"/>
        <w:spacing w:after="0" w:line="240" w:lineRule="auto"/>
        <w:ind w:left="112" w:right="129"/>
        <w:jc w:val="both"/>
        <w:rPr>
          <w:rFonts w:ascii="Times New Roman" w:eastAsia="Times New Roman" w:hAnsi="Times New Roman" w:cs="Times New Roman"/>
          <w:sz w:val="26"/>
        </w:rPr>
      </w:pPr>
      <w:r w:rsidRPr="00D2719F">
        <w:rPr>
          <w:rFonts w:ascii="Times New Roman" w:eastAsia="Times New Roman" w:hAnsi="Times New Roman" w:cs="Times New Roman"/>
          <w:b/>
          <w:i/>
          <w:sz w:val="26"/>
        </w:rPr>
        <w:t>Спортивно-оздоровительная</w:t>
      </w:r>
      <w:r w:rsidRPr="00D2719F">
        <w:rPr>
          <w:rFonts w:ascii="Times New Roman" w:eastAsia="Times New Roman" w:hAnsi="Times New Roman" w:cs="Times New Roman"/>
          <w:b/>
          <w:i/>
          <w:spacing w:val="1"/>
          <w:sz w:val="26"/>
        </w:rPr>
        <w:t xml:space="preserve"> </w:t>
      </w:r>
      <w:r w:rsidRPr="00D2719F">
        <w:rPr>
          <w:rFonts w:ascii="Times New Roman" w:eastAsia="Times New Roman" w:hAnsi="Times New Roman" w:cs="Times New Roman"/>
          <w:b/>
          <w:i/>
          <w:sz w:val="26"/>
        </w:rPr>
        <w:t>физическая</w:t>
      </w:r>
      <w:r w:rsidRPr="00D2719F">
        <w:rPr>
          <w:rFonts w:ascii="Times New Roman" w:eastAsia="Times New Roman" w:hAnsi="Times New Roman" w:cs="Times New Roman"/>
          <w:b/>
          <w:i/>
          <w:spacing w:val="1"/>
          <w:sz w:val="26"/>
        </w:rPr>
        <w:t xml:space="preserve"> </w:t>
      </w:r>
      <w:r w:rsidRPr="00D2719F">
        <w:rPr>
          <w:rFonts w:ascii="Times New Roman" w:eastAsia="Times New Roman" w:hAnsi="Times New Roman" w:cs="Times New Roman"/>
          <w:b/>
          <w:i/>
          <w:sz w:val="26"/>
        </w:rPr>
        <w:t>культура.</w:t>
      </w:r>
      <w:r w:rsidRPr="00D2719F">
        <w:rPr>
          <w:rFonts w:ascii="Times New Roman" w:eastAsia="Times New Roman" w:hAnsi="Times New Roman" w:cs="Times New Roman"/>
          <w:b/>
          <w:i/>
          <w:spacing w:val="1"/>
          <w:sz w:val="26"/>
        </w:rPr>
        <w:t xml:space="preserve"> </w:t>
      </w:r>
      <w:r w:rsidRPr="00D2719F">
        <w:rPr>
          <w:rFonts w:ascii="Times New Roman" w:eastAsia="Times New Roman" w:hAnsi="Times New Roman" w:cs="Times New Roman"/>
          <w:sz w:val="26"/>
        </w:rPr>
        <w:t>Гимнастика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основами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акробатики. Строевые упражнения в движении противоходом; перестроении из колонны</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по</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одному</w:t>
      </w:r>
    </w:p>
    <w:p w:rsidR="00D2719F" w:rsidRPr="00D2719F" w:rsidRDefault="00D2719F" w:rsidP="00D2719F">
      <w:pPr>
        <w:widowControl w:val="0"/>
        <w:autoSpaceDE w:val="0"/>
        <w:autoSpaceDN w:val="0"/>
        <w:spacing w:after="0" w:line="240" w:lineRule="auto"/>
        <w:jc w:val="both"/>
        <w:rPr>
          <w:rFonts w:ascii="Times New Roman" w:eastAsia="Times New Roman" w:hAnsi="Times New Roman" w:cs="Times New Roman"/>
          <w:sz w:val="26"/>
        </w:rPr>
        <w:sectPr w:rsidR="00D2719F" w:rsidRPr="00D2719F">
          <w:pgSz w:w="11910" w:h="16840"/>
          <w:pgMar w:top="620" w:right="720" w:bottom="760" w:left="1020" w:header="0" w:footer="576" w:gutter="0"/>
          <w:cols w:space="720"/>
        </w:sectPr>
      </w:pPr>
    </w:p>
    <w:p w:rsidR="00D2719F" w:rsidRPr="00D2719F" w:rsidRDefault="00D2719F" w:rsidP="00D2719F">
      <w:pPr>
        <w:widowControl w:val="0"/>
        <w:autoSpaceDE w:val="0"/>
        <w:autoSpaceDN w:val="0"/>
        <w:spacing w:before="71" w:after="0" w:line="240" w:lineRule="auto"/>
        <w:ind w:left="112" w:right="129"/>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lastRenderedPageBreak/>
        <w:t>в колонну по три, стоя на месте и в движении. Упражнения в лазании по канату в три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приёма.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гимнастической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скамейке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передвижении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стилизованными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способами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ходьбы: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вперёд,</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назад,</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высоким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подниманием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колен</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изменением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положения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рук,</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приставным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шагом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правым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левым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боком.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Передвижения</w:t>
      </w:r>
      <w:r w:rsidRPr="00D2719F">
        <w:rPr>
          <w:rFonts w:ascii="Times New Roman" w:eastAsia="Times New Roman" w:hAnsi="Times New Roman" w:cs="Times New Roman"/>
          <w:spacing w:val="66"/>
          <w:sz w:val="26"/>
          <w:szCs w:val="26"/>
        </w:rPr>
        <w:t xml:space="preserve"> </w:t>
      </w:r>
      <w:r w:rsidRPr="00D2719F">
        <w:rPr>
          <w:rFonts w:ascii="Times New Roman" w:eastAsia="Times New Roman" w:hAnsi="Times New Roman" w:cs="Times New Roman"/>
          <w:sz w:val="26"/>
          <w:szCs w:val="26"/>
        </w:rPr>
        <w:t>по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наклонной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гимнастической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скамейке: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равномерной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ходьбой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поворотом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стороны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движением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руками;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приставным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шагом</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правым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левым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боком.</w:t>
      </w:r>
    </w:p>
    <w:p w:rsidR="00D2719F" w:rsidRPr="00D2719F" w:rsidRDefault="00D2719F" w:rsidP="00D2719F">
      <w:pPr>
        <w:widowControl w:val="0"/>
        <w:autoSpaceDE w:val="0"/>
        <w:autoSpaceDN w:val="0"/>
        <w:spacing w:after="0" w:line="240" w:lineRule="auto"/>
        <w:ind w:left="112" w:right="131"/>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Упражнения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передвижении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гимнастической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стенке: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ходьба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приставным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шагом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правым и левым боком по нижней жерди; лазанье разноимённым способом. Прыжки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через скакалку с изменяющейся скоростью вращения на двух ногах и поочерёдно 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правой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левой</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ноге; прыжки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через</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скакалку</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назад</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равномерной</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скоростью.</w:t>
      </w:r>
    </w:p>
    <w:p w:rsidR="00D2719F" w:rsidRPr="00D2719F" w:rsidRDefault="00D2719F" w:rsidP="00D2719F">
      <w:pPr>
        <w:widowControl w:val="0"/>
        <w:autoSpaceDE w:val="0"/>
        <w:autoSpaceDN w:val="0"/>
        <w:spacing w:before="1" w:after="0" w:line="240" w:lineRule="auto"/>
        <w:ind w:left="112"/>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Ритмическая гимнастика: стилизованные наклоны и повороты туловища с изменением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положения</w:t>
      </w:r>
      <w:r w:rsidRPr="00D2719F">
        <w:rPr>
          <w:rFonts w:ascii="Times New Roman" w:eastAsia="Times New Roman" w:hAnsi="Times New Roman" w:cs="Times New Roman"/>
          <w:spacing w:val="60"/>
          <w:sz w:val="26"/>
          <w:szCs w:val="26"/>
        </w:rPr>
        <w:t xml:space="preserve"> </w:t>
      </w:r>
      <w:r w:rsidRPr="00D2719F">
        <w:rPr>
          <w:rFonts w:ascii="Times New Roman" w:eastAsia="Times New Roman" w:hAnsi="Times New Roman" w:cs="Times New Roman"/>
          <w:sz w:val="26"/>
          <w:szCs w:val="26"/>
        </w:rPr>
        <w:t>рук;</w:t>
      </w:r>
      <w:r w:rsidRPr="00D2719F">
        <w:rPr>
          <w:rFonts w:ascii="Times New Roman" w:eastAsia="Times New Roman" w:hAnsi="Times New Roman" w:cs="Times New Roman"/>
          <w:spacing w:val="60"/>
          <w:sz w:val="26"/>
          <w:szCs w:val="26"/>
        </w:rPr>
        <w:t xml:space="preserve"> </w:t>
      </w:r>
      <w:r w:rsidRPr="00D2719F">
        <w:rPr>
          <w:rFonts w:ascii="Times New Roman" w:eastAsia="Times New Roman" w:hAnsi="Times New Roman" w:cs="Times New Roman"/>
          <w:sz w:val="26"/>
          <w:szCs w:val="26"/>
        </w:rPr>
        <w:t>стилизованные</w:t>
      </w:r>
      <w:r w:rsidRPr="00D2719F">
        <w:rPr>
          <w:rFonts w:ascii="Times New Roman" w:eastAsia="Times New Roman" w:hAnsi="Times New Roman" w:cs="Times New Roman"/>
          <w:spacing w:val="60"/>
          <w:sz w:val="26"/>
          <w:szCs w:val="26"/>
        </w:rPr>
        <w:t xml:space="preserve"> </w:t>
      </w:r>
      <w:r w:rsidRPr="00D2719F">
        <w:rPr>
          <w:rFonts w:ascii="Times New Roman" w:eastAsia="Times New Roman" w:hAnsi="Times New Roman" w:cs="Times New Roman"/>
          <w:sz w:val="26"/>
          <w:szCs w:val="26"/>
        </w:rPr>
        <w:t>шаги</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63"/>
          <w:sz w:val="26"/>
          <w:szCs w:val="26"/>
        </w:rPr>
        <w:t xml:space="preserve"> </w:t>
      </w:r>
      <w:r w:rsidRPr="00D2719F">
        <w:rPr>
          <w:rFonts w:ascii="Times New Roman" w:eastAsia="Times New Roman" w:hAnsi="Times New Roman" w:cs="Times New Roman"/>
          <w:sz w:val="26"/>
          <w:szCs w:val="26"/>
        </w:rPr>
        <w:t>месте</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59"/>
          <w:sz w:val="26"/>
          <w:szCs w:val="26"/>
        </w:rPr>
        <w:t xml:space="preserve"> </w:t>
      </w:r>
      <w:r w:rsidRPr="00D2719F">
        <w:rPr>
          <w:rFonts w:ascii="Times New Roman" w:eastAsia="Times New Roman" w:hAnsi="Times New Roman" w:cs="Times New Roman"/>
          <w:sz w:val="26"/>
          <w:szCs w:val="26"/>
        </w:rPr>
        <w:t>сочетании</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движением</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рук,</w:t>
      </w:r>
      <w:r w:rsidRPr="00D2719F">
        <w:rPr>
          <w:rFonts w:ascii="Times New Roman" w:eastAsia="Times New Roman" w:hAnsi="Times New Roman" w:cs="Times New Roman"/>
          <w:spacing w:val="60"/>
          <w:sz w:val="26"/>
          <w:szCs w:val="26"/>
        </w:rPr>
        <w:t xml:space="preserve"> </w:t>
      </w:r>
      <w:r w:rsidRPr="00D2719F">
        <w:rPr>
          <w:rFonts w:ascii="Times New Roman" w:eastAsia="Times New Roman" w:hAnsi="Times New Roman" w:cs="Times New Roman"/>
          <w:sz w:val="26"/>
          <w:szCs w:val="26"/>
        </w:rPr>
        <w:t>ног</w:t>
      </w:r>
      <w:r w:rsidRPr="00D2719F">
        <w:rPr>
          <w:rFonts w:ascii="Times New Roman" w:eastAsia="Times New Roman" w:hAnsi="Times New Roman" w:cs="Times New Roman"/>
          <w:spacing w:val="59"/>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туловища.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Упражнения 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танцах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галоп</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и полька.</w:t>
      </w:r>
    </w:p>
    <w:p w:rsidR="00D2719F" w:rsidRPr="00D2719F" w:rsidRDefault="00D2719F" w:rsidP="00D2719F">
      <w:pPr>
        <w:widowControl w:val="0"/>
        <w:autoSpaceDE w:val="0"/>
        <w:autoSpaceDN w:val="0"/>
        <w:spacing w:after="0" w:line="240" w:lineRule="auto"/>
        <w:ind w:left="112" w:right="133"/>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Лёгкая атлетика. Прыжок в длину с разбега, способом согнув ноги. Броски набивного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мяча из-за головы в положении сидя и стоя на месте. Беговые упражнения скоростной 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координационной направленности: челночный бег; бег с преодолением препятствий; 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ускорением</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торможением;</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максимальной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скоростью</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дистанции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30</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w:t>
      </w:r>
    </w:p>
    <w:p w:rsidR="00D2719F" w:rsidRPr="00D2719F" w:rsidRDefault="00D2719F" w:rsidP="00D2719F">
      <w:pPr>
        <w:widowControl w:val="0"/>
        <w:autoSpaceDE w:val="0"/>
        <w:autoSpaceDN w:val="0"/>
        <w:spacing w:before="1" w:after="0" w:line="240" w:lineRule="auto"/>
        <w:ind w:left="112" w:right="126"/>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Подвижные и спортивные игры. Подвижные игры на точность движений с приёмами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спортивных игр и лыжной подготовки. Баскетбол: ведение баскетбольного мяча; ловля и</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передача баскетбольного мяча. Волейбол: прямая нижняя</w:t>
      </w:r>
      <w:r w:rsidRPr="00D2719F">
        <w:rPr>
          <w:rFonts w:ascii="Times New Roman" w:eastAsia="Times New Roman" w:hAnsi="Times New Roman" w:cs="Times New Roman"/>
          <w:spacing w:val="65"/>
          <w:sz w:val="26"/>
          <w:szCs w:val="26"/>
        </w:rPr>
        <w:t xml:space="preserve"> </w:t>
      </w:r>
      <w:r w:rsidRPr="00D2719F">
        <w:rPr>
          <w:rFonts w:ascii="Times New Roman" w:eastAsia="Times New Roman" w:hAnsi="Times New Roman" w:cs="Times New Roman"/>
          <w:sz w:val="26"/>
          <w:szCs w:val="26"/>
        </w:rPr>
        <w:t>подача; приём и передача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мяча снизу двумя руками на месте и в движении. Футбол: ведение футбольного мяча;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удар</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по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неподвижному</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футбольному</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мячу.</w:t>
      </w:r>
    </w:p>
    <w:p w:rsidR="00D2719F" w:rsidRPr="00D2719F" w:rsidRDefault="00D2719F" w:rsidP="00D2719F">
      <w:pPr>
        <w:widowControl w:val="0"/>
        <w:autoSpaceDE w:val="0"/>
        <w:autoSpaceDN w:val="0"/>
        <w:spacing w:after="0" w:line="240" w:lineRule="auto"/>
        <w:ind w:left="112" w:right="129"/>
        <w:jc w:val="both"/>
        <w:rPr>
          <w:rFonts w:ascii="Times New Roman" w:eastAsia="Times New Roman" w:hAnsi="Times New Roman" w:cs="Times New Roman"/>
          <w:sz w:val="26"/>
        </w:rPr>
      </w:pPr>
      <w:r w:rsidRPr="00D2719F">
        <w:rPr>
          <w:rFonts w:ascii="Times New Roman" w:eastAsia="Times New Roman" w:hAnsi="Times New Roman" w:cs="Times New Roman"/>
          <w:b/>
          <w:i/>
          <w:sz w:val="26"/>
        </w:rPr>
        <w:t xml:space="preserve">Прикладно-ориентированная физическая культура. </w:t>
      </w:r>
      <w:r w:rsidRPr="00D2719F">
        <w:rPr>
          <w:rFonts w:ascii="Times New Roman" w:eastAsia="Times New Roman" w:hAnsi="Times New Roman" w:cs="Times New Roman"/>
          <w:sz w:val="26"/>
        </w:rPr>
        <w:t>Развитие основных 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качеств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средствами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базовых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видов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спорта.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Подготовка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выполнению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нормативных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требований</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комплекса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ГТО.</w:t>
      </w:r>
    </w:p>
    <w:p w:rsidR="00D2719F" w:rsidRPr="00D2719F" w:rsidRDefault="00D2719F" w:rsidP="00D2719F">
      <w:pPr>
        <w:widowControl w:val="0"/>
        <w:autoSpaceDE w:val="0"/>
        <w:autoSpaceDN w:val="0"/>
        <w:spacing w:before="11" w:after="0" w:line="240" w:lineRule="auto"/>
        <w:rPr>
          <w:rFonts w:ascii="Times New Roman" w:eastAsia="Times New Roman" w:hAnsi="Times New Roman" w:cs="Times New Roman"/>
          <w:sz w:val="25"/>
          <w:szCs w:val="26"/>
        </w:rPr>
      </w:pPr>
    </w:p>
    <w:p w:rsidR="00D2719F" w:rsidRPr="00D2719F" w:rsidRDefault="00D2719F" w:rsidP="00D2719F">
      <w:pPr>
        <w:widowControl w:val="0"/>
        <w:numPr>
          <w:ilvl w:val="0"/>
          <w:numId w:val="147"/>
        </w:numPr>
        <w:tabs>
          <w:tab w:val="left" w:pos="308"/>
        </w:tabs>
        <w:autoSpaceDE w:val="0"/>
        <w:autoSpaceDN w:val="0"/>
        <w:spacing w:after="0" w:line="240" w:lineRule="auto"/>
        <w:ind w:hanging="196"/>
        <w:outlineLvl w:val="1"/>
        <w:rPr>
          <w:rFonts w:ascii="Times New Roman" w:eastAsia="Times New Roman" w:hAnsi="Times New Roman" w:cs="Times New Roman"/>
          <w:b/>
          <w:bCs/>
          <w:sz w:val="26"/>
          <w:szCs w:val="26"/>
        </w:rPr>
      </w:pPr>
      <w:r w:rsidRPr="00D2719F">
        <w:rPr>
          <w:rFonts w:ascii="Times New Roman" w:eastAsia="Times New Roman" w:hAnsi="Times New Roman" w:cs="Times New Roman"/>
          <w:b/>
          <w:bCs/>
          <w:sz w:val="26"/>
          <w:szCs w:val="26"/>
        </w:rPr>
        <w:t>КЛАСС</w:t>
      </w:r>
    </w:p>
    <w:p w:rsidR="00D2719F" w:rsidRPr="00D2719F" w:rsidRDefault="00D2719F" w:rsidP="00D2719F">
      <w:pPr>
        <w:widowControl w:val="0"/>
        <w:autoSpaceDE w:val="0"/>
        <w:autoSpaceDN w:val="0"/>
        <w:spacing w:before="4" w:after="0" w:line="240" w:lineRule="auto"/>
        <w:rPr>
          <w:rFonts w:ascii="Times New Roman" w:eastAsia="Times New Roman" w:hAnsi="Times New Roman" w:cs="Times New Roman"/>
          <w:b/>
          <w:sz w:val="18"/>
          <w:szCs w:val="26"/>
        </w:rPr>
      </w:pPr>
    </w:p>
    <w:p w:rsidR="00D2719F" w:rsidRPr="00D2719F" w:rsidRDefault="00D2719F" w:rsidP="00D2719F">
      <w:pPr>
        <w:widowControl w:val="0"/>
        <w:autoSpaceDE w:val="0"/>
        <w:autoSpaceDN w:val="0"/>
        <w:spacing w:before="88" w:after="0" w:line="240" w:lineRule="auto"/>
        <w:ind w:left="112" w:right="130"/>
        <w:jc w:val="both"/>
        <w:rPr>
          <w:rFonts w:ascii="Times New Roman" w:eastAsia="Times New Roman" w:hAnsi="Times New Roman" w:cs="Times New Roman"/>
          <w:sz w:val="26"/>
        </w:rPr>
      </w:pPr>
      <w:r w:rsidRPr="00D2719F">
        <w:rPr>
          <w:rFonts w:ascii="Times New Roman" w:eastAsia="Times New Roman" w:hAnsi="Times New Roman" w:cs="Times New Roman"/>
          <w:b/>
          <w:i/>
          <w:sz w:val="26"/>
        </w:rPr>
        <w:t xml:space="preserve">Знания о физической культуре. </w:t>
      </w:r>
      <w:r w:rsidRPr="00D2719F">
        <w:rPr>
          <w:rFonts w:ascii="Times New Roman" w:eastAsia="Times New Roman" w:hAnsi="Times New Roman" w:cs="Times New Roman"/>
          <w:sz w:val="26"/>
        </w:rPr>
        <w:t>Из истории развития физической культуры в России.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Развитие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национальных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видов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спорта</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России.</w:t>
      </w:r>
    </w:p>
    <w:p w:rsidR="00D2719F" w:rsidRPr="00D2719F" w:rsidRDefault="00D2719F" w:rsidP="00D2719F">
      <w:pPr>
        <w:widowControl w:val="0"/>
        <w:autoSpaceDE w:val="0"/>
        <w:autoSpaceDN w:val="0"/>
        <w:spacing w:after="0" w:line="240" w:lineRule="auto"/>
        <w:ind w:left="112" w:right="127"/>
        <w:jc w:val="both"/>
        <w:rPr>
          <w:rFonts w:ascii="Times New Roman" w:eastAsia="Times New Roman" w:hAnsi="Times New Roman" w:cs="Times New Roman"/>
          <w:sz w:val="26"/>
          <w:szCs w:val="26"/>
        </w:rPr>
      </w:pPr>
      <w:r w:rsidRPr="00D2719F">
        <w:rPr>
          <w:rFonts w:ascii="Times New Roman" w:eastAsia="Times New Roman" w:hAnsi="Times New Roman" w:cs="Times New Roman"/>
          <w:b/>
          <w:i/>
          <w:sz w:val="26"/>
          <w:szCs w:val="26"/>
        </w:rPr>
        <w:t xml:space="preserve">Способы самостоятельной деятельности. </w:t>
      </w:r>
      <w:r w:rsidRPr="00D2719F">
        <w:rPr>
          <w:rFonts w:ascii="Times New Roman" w:eastAsia="Times New Roman" w:hAnsi="Times New Roman" w:cs="Times New Roman"/>
          <w:sz w:val="26"/>
          <w:szCs w:val="26"/>
        </w:rPr>
        <w:t>Физическая подготовка. Влияние занятий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физической подготовкой на работу организма. Регулирование физической нагрузки по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пульсу на самостоятельных занятиях физической подготовкой. Определение тяжести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нагрузки на самостоятельных занятиях физической подготовкой по внешним признакам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самочувствию.</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Определение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возрастных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особенностей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развития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физической подготовленности посредством регулярного наблюдения. Оказание первой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помощи</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при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травмах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во</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время</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самостоятельных</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занятий</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физической</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культурой.</w:t>
      </w:r>
    </w:p>
    <w:p w:rsidR="00D2719F" w:rsidRPr="00D2719F" w:rsidRDefault="00D2719F" w:rsidP="00D2719F">
      <w:pPr>
        <w:widowControl w:val="0"/>
        <w:autoSpaceDE w:val="0"/>
        <w:autoSpaceDN w:val="0"/>
        <w:spacing w:after="0" w:line="240" w:lineRule="auto"/>
        <w:ind w:left="112" w:right="133"/>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Физическое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совершенствование.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Оздоровительная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Оценка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состояния осанки, упражнения для профилактики её нарушения (на расслабление мышц</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спины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профилактику</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сутулости).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для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снижения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массы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тела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за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счёт</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упражнений с высокой активностью работы больших мышечных групп. Закаливающие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процедуры:</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купание</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в естественных водоёмах;</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солнечные</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воздушные</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процедуры.</w:t>
      </w:r>
    </w:p>
    <w:p w:rsidR="00D2719F" w:rsidRPr="00D2719F" w:rsidRDefault="00D2719F" w:rsidP="00D2719F">
      <w:pPr>
        <w:widowControl w:val="0"/>
        <w:autoSpaceDE w:val="0"/>
        <w:autoSpaceDN w:val="0"/>
        <w:spacing w:before="1" w:after="0" w:line="240" w:lineRule="auto"/>
        <w:ind w:left="112" w:right="129"/>
        <w:jc w:val="both"/>
        <w:rPr>
          <w:rFonts w:ascii="Times New Roman" w:eastAsia="Times New Roman" w:hAnsi="Times New Roman" w:cs="Times New Roman"/>
          <w:sz w:val="26"/>
          <w:szCs w:val="26"/>
        </w:rPr>
      </w:pPr>
      <w:r w:rsidRPr="00D2719F">
        <w:rPr>
          <w:rFonts w:ascii="Times New Roman" w:eastAsia="Times New Roman" w:hAnsi="Times New Roman" w:cs="Times New Roman"/>
          <w:b/>
          <w:i/>
          <w:sz w:val="26"/>
          <w:szCs w:val="26"/>
        </w:rPr>
        <w:t>Спортивно-оздоровительная</w:t>
      </w:r>
      <w:r w:rsidRPr="00D2719F">
        <w:rPr>
          <w:rFonts w:ascii="Times New Roman" w:eastAsia="Times New Roman" w:hAnsi="Times New Roman" w:cs="Times New Roman"/>
          <w:b/>
          <w:i/>
          <w:spacing w:val="1"/>
          <w:sz w:val="26"/>
          <w:szCs w:val="26"/>
        </w:rPr>
        <w:t xml:space="preserve"> </w:t>
      </w:r>
      <w:r w:rsidRPr="00D2719F">
        <w:rPr>
          <w:rFonts w:ascii="Times New Roman" w:eastAsia="Times New Roman" w:hAnsi="Times New Roman" w:cs="Times New Roman"/>
          <w:b/>
          <w:i/>
          <w:sz w:val="26"/>
          <w:szCs w:val="26"/>
        </w:rPr>
        <w:t>физическая</w:t>
      </w:r>
      <w:r w:rsidRPr="00D2719F">
        <w:rPr>
          <w:rFonts w:ascii="Times New Roman" w:eastAsia="Times New Roman" w:hAnsi="Times New Roman" w:cs="Times New Roman"/>
          <w:b/>
          <w:i/>
          <w:spacing w:val="1"/>
          <w:sz w:val="26"/>
          <w:szCs w:val="26"/>
        </w:rPr>
        <w:t xml:space="preserve"> </w:t>
      </w:r>
      <w:r w:rsidRPr="00D2719F">
        <w:rPr>
          <w:rFonts w:ascii="Times New Roman" w:eastAsia="Times New Roman" w:hAnsi="Times New Roman" w:cs="Times New Roman"/>
          <w:b/>
          <w:i/>
          <w:sz w:val="26"/>
          <w:szCs w:val="26"/>
        </w:rPr>
        <w:t>культура.</w:t>
      </w:r>
      <w:r w:rsidRPr="00D2719F">
        <w:rPr>
          <w:rFonts w:ascii="Times New Roman" w:eastAsia="Times New Roman" w:hAnsi="Times New Roman" w:cs="Times New Roman"/>
          <w:b/>
          <w:i/>
          <w:spacing w:val="1"/>
          <w:sz w:val="26"/>
          <w:szCs w:val="26"/>
        </w:rPr>
        <w:t xml:space="preserve"> </w:t>
      </w:r>
      <w:r w:rsidRPr="00D2719F">
        <w:rPr>
          <w:rFonts w:ascii="Times New Roman" w:eastAsia="Times New Roman" w:hAnsi="Times New Roman" w:cs="Times New Roman"/>
          <w:sz w:val="26"/>
          <w:szCs w:val="26"/>
        </w:rPr>
        <w:t>Гимнастика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основами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акробатики.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Предупреждение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травматизма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выполнении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гимнастических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акробатических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Акробатические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комбинации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из</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хорошо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освоенных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Опорный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прыжок</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через</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гимнастического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козла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разбега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способом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напрыгивания.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низкой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гимнастической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перекладине: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висы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упоры,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подъём</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переворотом.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танце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«Летка-енка».</w:t>
      </w:r>
    </w:p>
    <w:p w:rsidR="00D2719F" w:rsidRPr="00D2719F" w:rsidRDefault="00D2719F" w:rsidP="00D2719F">
      <w:pPr>
        <w:widowControl w:val="0"/>
        <w:autoSpaceDE w:val="0"/>
        <w:autoSpaceDN w:val="0"/>
        <w:spacing w:after="0" w:line="240" w:lineRule="auto"/>
        <w:jc w:val="both"/>
        <w:rPr>
          <w:rFonts w:ascii="Times New Roman" w:eastAsia="Times New Roman" w:hAnsi="Times New Roman" w:cs="Times New Roman"/>
        </w:rPr>
        <w:sectPr w:rsidR="00D2719F" w:rsidRPr="00D2719F">
          <w:pgSz w:w="11910" w:h="16840"/>
          <w:pgMar w:top="620" w:right="720" w:bottom="760" w:left="1020" w:header="0" w:footer="576" w:gutter="0"/>
          <w:cols w:space="720"/>
        </w:sectPr>
      </w:pPr>
    </w:p>
    <w:p w:rsidR="00D2719F" w:rsidRPr="00D2719F" w:rsidRDefault="00D2719F" w:rsidP="00D2719F">
      <w:pPr>
        <w:widowControl w:val="0"/>
        <w:autoSpaceDE w:val="0"/>
        <w:autoSpaceDN w:val="0"/>
        <w:spacing w:before="71" w:after="0" w:line="240" w:lineRule="auto"/>
        <w:ind w:left="112" w:right="129"/>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lastRenderedPageBreak/>
        <w:t>Лёгкая атлетика. Предупреждение травматизма во время выполнения легкоатлетических</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упражнений. Прыжок в высоту с разбега перешагиванием. Технические действия при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беге</w:t>
      </w:r>
    </w:p>
    <w:p w:rsidR="00D2719F" w:rsidRPr="00D2719F" w:rsidRDefault="00D2719F" w:rsidP="00D2719F">
      <w:pPr>
        <w:widowControl w:val="0"/>
        <w:autoSpaceDE w:val="0"/>
        <w:autoSpaceDN w:val="0"/>
        <w:spacing w:before="1" w:after="0" w:line="240" w:lineRule="auto"/>
        <w:ind w:left="112" w:right="137"/>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по легкоатлетической дистанции: низкий старт; стартовое ускорение, финиширование.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Метание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малого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мяча</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дальность</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стоя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месте.</w:t>
      </w:r>
    </w:p>
    <w:p w:rsidR="00D2719F" w:rsidRPr="00D2719F" w:rsidRDefault="00D2719F" w:rsidP="00D2719F">
      <w:pPr>
        <w:widowControl w:val="0"/>
        <w:autoSpaceDE w:val="0"/>
        <w:autoSpaceDN w:val="0"/>
        <w:spacing w:after="0" w:line="240" w:lineRule="auto"/>
        <w:ind w:left="112" w:right="135"/>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Подвижные и спортивные игры. Предупреждение травматизма на занятиях подвижными</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играми.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Подвижные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игры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общефизической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подготовки.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Волейбол:</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нижняя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боковая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подача; приём и передача мяча сверху; выполнение освоенных технических действий 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условиях</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игровой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деятельности.</w:t>
      </w:r>
    </w:p>
    <w:p w:rsidR="00D2719F" w:rsidRPr="00D2719F" w:rsidRDefault="00D2719F" w:rsidP="00D2719F">
      <w:pPr>
        <w:widowControl w:val="0"/>
        <w:autoSpaceDE w:val="0"/>
        <w:autoSpaceDN w:val="0"/>
        <w:spacing w:after="0" w:line="240" w:lineRule="auto"/>
        <w:ind w:left="112" w:right="129"/>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Баскетбол:</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бросок</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мяча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двумя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руками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от</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груди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места;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выполнение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освоенных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технических действий в условиях игровой деятельности. Футбол: остановки катящегося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мяча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внутренней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стороной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стопы;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выполнение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освоенных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технических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действий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условиях</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игровой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деятельности.</w:t>
      </w:r>
    </w:p>
    <w:p w:rsidR="00D2719F" w:rsidRPr="00D2719F" w:rsidRDefault="00D2719F" w:rsidP="00D2719F">
      <w:pPr>
        <w:widowControl w:val="0"/>
        <w:autoSpaceDE w:val="0"/>
        <w:autoSpaceDN w:val="0"/>
        <w:spacing w:after="0" w:line="240" w:lineRule="auto"/>
        <w:ind w:left="112" w:right="129"/>
        <w:jc w:val="both"/>
        <w:rPr>
          <w:rFonts w:ascii="Times New Roman" w:eastAsia="Times New Roman" w:hAnsi="Times New Roman" w:cs="Times New Roman"/>
          <w:sz w:val="26"/>
        </w:rPr>
      </w:pPr>
      <w:r w:rsidRPr="00D2719F">
        <w:rPr>
          <w:rFonts w:ascii="Times New Roman" w:eastAsia="Times New Roman" w:hAnsi="Times New Roman" w:cs="Times New Roman"/>
          <w:b/>
          <w:i/>
          <w:sz w:val="26"/>
        </w:rPr>
        <w:t>Прикладно-ориентированная</w:t>
      </w:r>
      <w:r w:rsidRPr="00D2719F">
        <w:rPr>
          <w:rFonts w:ascii="Times New Roman" w:eastAsia="Times New Roman" w:hAnsi="Times New Roman" w:cs="Times New Roman"/>
          <w:b/>
          <w:i/>
          <w:spacing w:val="1"/>
          <w:sz w:val="26"/>
        </w:rPr>
        <w:t xml:space="preserve"> </w:t>
      </w:r>
      <w:r w:rsidRPr="00D2719F">
        <w:rPr>
          <w:rFonts w:ascii="Times New Roman" w:eastAsia="Times New Roman" w:hAnsi="Times New Roman" w:cs="Times New Roman"/>
          <w:b/>
          <w:i/>
          <w:sz w:val="26"/>
        </w:rPr>
        <w:t>физическая</w:t>
      </w:r>
      <w:r w:rsidRPr="00D2719F">
        <w:rPr>
          <w:rFonts w:ascii="Times New Roman" w:eastAsia="Times New Roman" w:hAnsi="Times New Roman" w:cs="Times New Roman"/>
          <w:b/>
          <w:i/>
          <w:spacing w:val="1"/>
          <w:sz w:val="26"/>
        </w:rPr>
        <w:t xml:space="preserve"> </w:t>
      </w:r>
      <w:r w:rsidRPr="00D2719F">
        <w:rPr>
          <w:rFonts w:ascii="Times New Roman" w:eastAsia="Times New Roman" w:hAnsi="Times New Roman" w:cs="Times New Roman"/>
          <w:b/>
          <w:i/>
          <w:sz w:val="26"/>
        </w:rPr>
        <w:t>культура.</w:t>
      </w:r>
      <w:r w:rsidRPr="00D2719F">
        <w:rPr>
          <w:rFonts w:ascii="Times New Roman" w:eastAsia="Times New Roman" w:hAnsi="Times New Roman" w:cs="Times New Roman"/>
          <w:b/>
          <w:i/>
          <w:spacing w:val="1"/>
          <w:sz w:val="26"/>
        </w:rPr>
        <w:t xml:space="preserve"> </w:t>
      </w:r>
      <w:r w:rsidRPr="00D2719F">
        <w:rPr>
          <w:rFonts w:ascii="Times New Roman" w:eastAsia="Times New Roman" w:hAnsi="Times New Roman" w:cs="Times New Roman"/>
          <w:sz w:val="26"/>
        </w:rPr>
        <w:t>Упражнения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подготовки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развитие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основных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качеств.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Подготовка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выполнению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нормативных требований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комплекса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ГТО.</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8"/>
          <w:szCs w:val="26"/>
        </w:rPr>
      </w:pPr>
    </w:p>
    <w:p w:rsidR="00D2719F" w:rsidRPr="00D2719F" w:rsidRDefault="00D2719F" w:rsidP="00D2719F">
      <w:pPr>
        <w:widowControl w:val="0"/>
        <w:autoSpaceDE w:val="0"/>
        <w:autoSpaceDN w:val="0"/>
        <w:spacing w:before="11" w:after="0" w:line="240" w:lineRule="auto"/>
        <w:rPr>
          <w:rFonts w:ascii="Times New Roman" w:eastAsia="Times New Roman" w:hAnsi="Times New Roman" w:cs="Times New Roman"/>
          <w:sz w:val="23"/>
          <w:szCs w:val="26"/>
        </w:rPr>
      </w:pPr>
    </w:p>
    <w:p w:rsidR="00D2719F" w:rsidRPr="00D2719F" w:rsidRDefault="00D2719F" w:rsidP="00D2719F">
      <w:pPr>
        <w:widowControl w:val="0"/>
        <w:numPr>
          <w:ilvl w:val="1"/>
          <w:numId w:val="149"/>
        </w:numPr>
        <w:tabs>
          <w:tab w:val="left" w:pos="1042"/>
        </w:tabs>
        <w:autoSpaceDE w:val="0"/>
        <w:autoSpaceDN w:val="0"/>
        <w:spacing w:after="0" w:line="240" w:lineRule="auto"/>
        <w:ind w:left="1042"/>
        <w:outlineLvl w:val="1"/>
        <w:rPr>
          <w:rFonts w:ascii="Times New Roman" w:eastAsia="Times New Roman" w:hAnsi="Times New Roman" w:cs="Times New Roman"/>
          <w:b/>
          <w:bCs/>
          <w:sz w:val="26"/>
          <w:szCs w:val="26"/>
        </w:rPr>
      </w:pPr>
      <w:r w:rsidRPr="00D2719F">
        <w:rPr>
          <w:rFonts w:ascii="Times New Roman" w:eastAsia="Times New Roman" w:hAnsi="Times New Roman" w:cs="Times New Roman"/>
          <w:b/>
          <w:bCs/>
          <w:sz w:val="26"/>
          <w:szCs w:val="26"/>
        </w:rPr>
        <w:t>ПЛАНИРУЕМЫЕ</w:t>
      </w:r>
      <w:r w:rsidRPr="00D2719F">
        <w:rPr>
          <w:rFonts w:ascii="Times New Roman" w:eastAsia="Times New Roman" w:hAnsi="Times New Roman" w:cs="Times New Roman"/>
          <w:b/>
          <w:bCs/>
          <w:spacing w:val="-4"/>
          <w:sz w:val="26"/>
          <w:szCs w:val="26"/>
        </w:rPr>
        <w:t xml:space="preserve"> </w:t>
      </w:r>
      <w:r w:rsidRPr="00D2719F">
        <w:rPr>
          <w:rFonts w:ascii="Times New Roman" w:eastAsia="Times New Roman" w:hAnsi="Times New Roman" w:cs="Times New Roman"/>
          <w:b/>
          <w:bCs/>
          <w:sz w:val="26"/>
          <w:szCs w:val="26"/>
        </w:rPr>
        <w:t>РЕЗУЛЬТАТЫ</w:t>
      </w:r>
      <w:r w:rsidRPr="00D2719F">
        <w:rPr>
          <w:rFonts w:ascii="Times New Roman" w:eastAsia="Times New Roman" w:hAnsi="Times New Roman" w:cs="Times New Roman"/>
          <w:b/>
          <w:bCs/>
          <w:spacing w:val="-2"/>
          <w:sz w:val="26"/>
          <w:szCs w:val="26"/>
        </w:rPr>
        <w:t xml:space="preserve"> </w:t>
      </w:r>
      <w:r w:rsidRPr="00D2719F">
        <w:rPr>
          <w:rFonts w:ascii="Times New Roman" w:eastAsia="Times New Roman" w:hAnsi="Times New Roman" w:cs="Times New Roman"/>
          <w:b/>
          <w:bCs/>
          <w:sz w:val="26"/>
          <w:szCs w:val="26"/>
        </w:rPr>
        <w:t>ОСВОЕНИЯ</w:t>
      </w:r>
      <w:r w:rsidRPr="00D2719F">
        <w:rPr>
          <w:rFonts w:ascii="Times New Roman" w:eastAsia="Times New Roman" w:hAnsi="Times New Roman" w:cs="Times New Roman"/>
          <w:b/>
          <w:bCs/>
          <w:spacing w:val="-2"/>
          <w:sz w:val="26"/>
          <w:szCs w:val="26"/>
        </w:rPr>
        <w:t xml:space="preserve"> </w:t>
      </w:r>
      <w:r w:rsidRPr="00D2719F">
        <w:rPr>
          <w:rFonts w:ascii="Times New Roman" w:eastAsia="Times New Roman" w:hAnsi="Times New Roman" w:cs="Times New Roman"/>
          <w:b/>
          <w:bCs/>
          <w:sz w:val="26"/>
          <w:szCs w:val="26"/>
        </w:rPr>
        <w:t>УЧЕБНОГО</w:t>
      </w:r>
      <w:r w:rsidRPr="00D2719F">
        <w:rPr>
          <w:rFonts w:ascii="Times New Roman" w:eastAsia="Times New Roman" w:hAnsi="Times New Roman" w:cs="Times New Roman"/>
          <w:b/>
          <w:bCs/>
          <w:spacing w:val="-4"/>
          <w:sz w:val="26"/>
          <w:szCs w:val="26"/>
        </w:rPr>
        <w:t xml:space="preserve"> </w:t>
      </w:r>
      <w:r w:rsidRPr="00D2719F">
        <w:rPr>
          <w:rFonts w:ascii="Times New Roman" w:eastAsia="Times New Roman" w:hAnsi="Times New Roman" w:cs="Times New Roman"/>
          <w:b/>
          <w:bCs/>
          <w:sz w:val="26"/>
          <w:szCs w:val="26"/>
        </w:rPr>
        <w:t>ПРЕДМЕТА</w:t>
      </w:r>
    </w:p>
    <w:p w:rsidR="00D2719F" w:rsidRPr="00D2719F" w:rsidRDefault="00D2719F" w:rsidP="00D2719F">
      <w:pPr>
        <w:widowControl w:val="0"/>
        <w:autoSpaceDE w:val="0"/>
        <w:autoSpaceDN w:val="0"/>
        <w:spacing w:before="1" w:after="0" w:line="240" w:lineRule="auto"/>
        <w:ind w:left="2458"/>
        <w:rPr>
          <w:rFonts w:ascii="Times New Roman" w:eastAsia="Times New Roman" w:hAnsi="Times New Roman" w:cs="Times New Roman"/>
          <w:b/>
          <w:sz w:val="26"/>
        </w:rPr>
      </w:pPr>
      <w:r w:rsidRPr="00D2719F">
        <w:rPr>
          <w:rFonts w:ascii="Times New Roman" w:eastAsia="Times New Roman" w:hAnsi="Times New Roman" w:cs="Times New Roman"/>
          <w:b/>
          <w:sz w:val="26"/>
        </w:rPr>
        <w:t>«ФИЗИЧЕСКАЯ</w:t>
      </w:r>
      <w:r w:rsidRPr="00D2719F">
        <w:rPr>
          <w:rFonts w:ascii="Times New Roman" w:eastAsia="Times New Roman" w:hAnsi="Times New Roman" w:cs="Times New Roman"/>
          <w:b/>
          <w:spacing w:val="-3"/>
          <w:sz w:val="26"/>
        </w:rPr>
        <w:t xml:space="preserve"> </w:t>
      </w:r>
      <w:r w:rsidRPr="00D2719F">
        <w:rPr>
          <w:rFonts w:ascii="Times New Roman" w:eastAsia="Times New Roman" w:hAnsi="Times New Roman" w:cs="Times New Roman"/>
          <w:b/>
          <w:sz w:val="26"/>
        </w:rPr>
        <w:t>КУЛЬТУРА»</w:t>
      </w:r>
      <w:r w:rsidRPr="00D2719F">
        <w:rPr>
          <w:rFonts w:ascii="Times New Roman" w:eastAsia="Times New Roman" w:hAnsi="Times New Roman" w:cs="Times New Roman"/>
          <w:b/>
          <w:spacing w:val="-1"/>
          <w:sz w:val="26"/>
        </w:rPr>
        <w:t xml:space="preserve"> </w:t>
      </w:r>
      <w:r w:rsidRPr="00D2719F">
        <w:rPr>
          <w:rFonts w:ascii="Times New Roman" w:eastAsia="Times New Roman" w:hAnsi="Times New Roman" w:cs="Times New Roman"/>
          <w:b/>
          <w:sz w:val="26"/>
        </w:rPr>
        <w:t>НА</w:t>
      </w:r>
      <w:r w:rsidRPr="00D2719F">
        <w:rPr>
          <w:rFonts w:ascii="Times New Roman" w:eastAsia="Times New Roman" w:hAnsi="Times New Roman" w:cs="Times New Roman"/>
          <w:b/>
          <w:spacing w:val="-2"/>
          <w:sz w:val="26"/>
        </w:rPr>
        <w:t xml:space="preserve"> </w:t>
      </w:r>
      <w:r w:rsidRPr="00D2719F">
        <w:rPr>
          <w:rFonts w:ascii="Times New Roman" w:eastAsia="Times New Roman" w:hAnsi="Times New Roman" w:cs="Times New Roman"/>
          <w:b/>
          <w:sz w:val="26"/>
        </w:rPr>
        <w:t>УРОВНЕ</w:t>
      </w:r>
      <w:r w:rsidRPr="00D2719F">
        <w:rPr>
          <w:rFonts w:ascii="Times New Roman" w:eastAsia="Times New Roman" w:hAnsi="Times New Roman" w:cs="Times New Roman"/>
          <w:b/>
          <w:spacing w:val="-4"/>
          <w:sz w:val="26"/>
        </w:rPr>
        <w:t xml:space="preserve"> </w:t>
      </w:r>
      <w:r w:rsidRPr="00D2719F">
        <w:rPr>
          <w:rFonts w:ascii="Times New Roman" w:eastAsia="Times New Roman" w:hAnsi="Times New Roman" w:cs="Times New Roman"/>
          <w:b/>
          <w:sz w:val="26"/>
        </w:rPr>
        <w:t>НОО</w:t>
      </w:r>
    </w:p>
    <w:p w:rsidR="00D2719F" w:rsidRPr="00D2719F" w:rsidRDefault="00D2719F" w:rsidP="00D2719F">
      <w:pPr>
        <w:widowControl w:val="0"/>
        <w:autoSpaceDE w:val="0"/>
        <w:autoSpaceDN w:val="0"/>
        <w:spacing w:before="3" w:after="0" w:line="240" w:lineRule="auto"/>
        <w:rPr>
          <w:rFonts w:ascii="Times New Roman" w:eastAsia="Times New Roman" w:hAnsi="Times New Roman" w:cs="Times New Roman"/>
          <w:b/>
          <w:sz w:val="18"/>
          <w:szCs w:val="26"/>
        </w:rPr>
      </w:pPr>
    </w:p>
    <w:p w:rsidR="00D2719F" w:rsidRPr="00D2719F" w:rsidRDefault="00D2719F" w:rsidP="00D2719F">
      <w:pPr>
        <w:widowControl w:val="0"/>
        <w:autoSpaceDE w:val="0"/>
        <w:autoSpaceDN w:val="0"/>
        <w:spacing w:before="89" w:after="0" w:line="240" w:lineRule="auto"/>
        <w:ind w:left="112"/>
        <w:outlineLvl w:val="1"/>
        <w:rPr>
          <w:rFonts w:ascii="Times New Roman" w:eastAsia="Times New Roman" w:hAnsi="Times New Roman" w:cs="Times New Roman"/>
          <w:b/>
          <w:bCs/>
          <w:sz w:val="26"/>
          <w:szCs w:val="26"/>
        </w:rPr>
      </w:pPr>
      <w:r w:rsidRPr="00D2719F">
        <w:rPr>
          <w:rFonts w:ascii="Times New Roman" w:eastAsia="Times New Roman" w:hAnsi="Times New Roman" w:cs="Times New Roman"/>
          <w:b/>
          <w:bCs/>
          <w:sz w:val="26"/>
          <w:szCs w:val="26"/>
        </w:rPr>
        <w:t>ЛИЧНОСТНЫЕ</w:t>
      </w:r>
      <w:r w:rsidRPr="00D2719F">
        <w:rPr>
          <w:rFonts w:ascii="Times New Roman" w:eastAsia="Times New Roman" w:hAnsi="Times New Roman" w:cs="Times New Roman"/>
          <w:b/>
          <w:bCs/>
          <w:spacing w:val="-4"/>
          <w:sz w:val="26"/>
          <w:szCs w:val="26"/>
        </w:rPr>
        <w:t xml:space="preserve"> </w:t>
      </w:r>
      <w:r w:rsidRPr="00D2719F">
        <w:rPr>
          <w:rFonts w:ascii="Times New Roman" w:eastAsia="Times New Roman" w:hAnsi="Times New Roman" w:cs="Times New Roman"/>
          <w:b/>
          <w:bCs/>
          <w:sz w:val="26"/>
          <w:szCs w:val="26"/>
        </w:rPr>
        <w:t>РЕЗУЛЬТАТЫ</w:t>
      </w:r>
    </w:p>
    <w:p w:rsidR="00D2719F" w:rsidRPr="00D2719F" w:rsidRDefault="00D2719F" w:rsidP="00D2719F">
      <w:pPr>
        <w:widowControl w:val="0"/>
        <w:autoSpaceDE w:val="0"/>
        <w:autoSpaceDN w:val="0"/>
        <w:spacing w:before="3" w:after="0" w:line="240" w:lineRule="auto"/>
        <w:rPr>
          <w:rFonts w:ascii="Times New Roman" w:eastAsia="Times New Roman" w:hAnsi="Times New Roman" w:cs="Times New Roman"/>
          <w:b/>
          <w:sz w:val="18"/>
          <w:szCs w:val="26"/>
        </w:rPr>
      </w:pPr>
    </w:p>
    <w:p w:rsidR="00D2719F" w:rsidRPr="00D2719F" w:rsidRDefault="00D2719F" w:rsidP="00D2719F">
      <w:pPr>
        <w:widowControl w:val="0"/>
        <w:autoSpaceDE w:val="0"/>
        <w:autoSpaceDN w:val="0"/>
        <w:spacing w:before="88" w:after="0" w:line="240" w:lineRule="auto"/>
        <w:ind w:left="112" w:right="130"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Личностные результаты освоения учебного предмета «Физическая культура» на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уровне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начального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общего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образования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достигаются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единстве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учебной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воспитательной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деятельности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организации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соответствии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традиционными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российскими</w:t>
      </w:r>
    </w:p>
    <w:p w:rsidR="00D2719F" w:rsidRPr="00D2719F" w:rsidRDefault="00D2719F" w:rsidP="00D2719F">
      <w:pPr>
        <w:widowControl w:val="0"/>
        <w:autoSpaceDE w:val="0"/>
        <w:autoSpaceDN w:val="0"/>
        <w:spacing w:after="0" w:line="240" w:lineRule="auto"/>
        <w:ind w:left="112" w:right="130"/>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социокультурными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духовно-нравственными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ценностями,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принятыми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обществе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правилами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нормами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поведения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способствуют</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процессам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самопознания,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самовоспитания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саморазвития,</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формирования</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внутренней</w:t>
      </w:r>
      <w:r w:rsidRPr="00D2719F">
        <w:rPr>
          <w:rFonts w:ascii="Times New Roman" w:eastAsia="Times New Roman" w:hAnsi="Times New Roman" w:cs="Times New Roman"/>
          <w:spacing w:val="-3"/>
          <w:sz w:val="26"/>
          <w:szCs w:val="26"/>
        </w:rPr>
        <w:t xml:space="preserve"> </w:t>
      </w:r>
      <w:r w:rsidRPr="00D2719F">
        <w:rPr>
          <w:rFonts w:ascii="Times New Roman" w:eastAsia="Times New Roman" w:hAnsi="Times New Roman" w:cs="Times New Roman"/>
          <w:sz w:val="26"/>
          <w:szCs w:val="26"/>
        </w:rPr>
        <w:t>позиции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личности.</w:t>
      </w:r>
    </w:p>
    <w:p w:rsidR="00D2719F" w:rsidRPr="00D2719F" w:rsidRDefault="00D2719F" w:rsidP="00D2719F">
      <w:pPr>
        <w:widowControl w:val="0"/>
        <w:autoSpaceDE w:val="0"/>
        <w:autoSpaceDN w:val="0"/>
        <w:spacing w:before="1" w:after="0" w:line="240" w:lineRule="auto"/>
        <w:ind w:left="112" w:right="135"/>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Личностные результаты должны отражать готовность обучающихся руководствоваться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ценностями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приобретение</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первоначального</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опыта</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деятельности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их</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основе:</w:t>
      </w:r>
    </w:p>
    <w:p w:rsidR="00D2719F" w:rsidRPr="00D2719F" w:rsidRDefault="00D2719F" w:rsidP="00D2719F">
      <w:pPr>
        <w:widowControl w:val="0"/>
        <w:autoSpaceDE w:val="0"/>
        <w:autoSpaceDN w:val="0"/>
        <w:spacing w:after="0" w:line="240" w:lineRule="auto"/>
        <w:ind w:left="112" w:right="131"/>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-становление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ценностного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отношения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истории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развитию</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культуры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народов России, осознание её связи с трудовой деятельностью и укреплением здоровья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человека;</w:t>
      </w:r>
    </w:p>
    <w:p w:rsidR="00D2719F" w:rsidRPr="00D2719F" w:rsidRDefault="00D2719F" w:rsidP="00D2719F">
      <w:pPr>
        <w:widowControl w:val="0"/>
        <w:autoSpaceDE w:val="0"/>
        <w:autoSpaceDN w:val="0"/>
        <w:spacing w:after="0" w:line="240" w:lineRule="auto"/>
        <w:ind w:left="112" w:right="133"/>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-формирование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нравственно-этических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норм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поведения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правил</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межличностного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общения во время подвижных игр и спортивных соревнований, выполнения совместных</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учебных</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заданий;</w:t>
      </w:r>
    </w:p>
    <w:p w:rsidR="00D2719F" w:rsidRPr="00D2719F" w:rsidRDefault="00D2719F" w:rsidP="00D2719F">
      <w:pPr>
        <w:widowControl w:val="0"/>
        <w:numPr>
          <w:ilvl w:val="0"/>
          <w:numId w:val="148"/>
        </w:numPr>
        <w:tabs>
          <w:tab w:val="left" w:pos="363"/>
        </w:tabs>
        <w:autoSpaceDE w:val="0"/>
        <w:autoSpaceDN w:val="0"/>
        <w:spacing w:before="1" w:after="0" w:line="240" w:lineRule="auto"/>
        <w:ind w:right="131"/>
        <w:jc w:val="both"/>
        <w:rPr>
          <w:rFonts w:ascii="Times New Roman" w:eastAsia="Times New Roman" w:hAnsi="Times New Roman" w:cs="Times New Roman"/>
          <w:sz w:val="26"/>
        </w:rPr>
      </w:pPr>
      <w:r w:rsidRPr="00D2719F">
        <w:rPr>
          <w:rFonts w:ascii="Times New Roman" w:eastAsia="Times New Roman" w:hAnsi="Times New Roman" w:cs="Times New Roman"/>
          <w:sz w:val="26"/>
        </w:rPr>
        <w:t>проявление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уважительного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отношения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соперникам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время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соревновательной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деятельности,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стремление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оказывать</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первую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помощь</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при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травмах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ушибах;</w:t>
      </w:r>
    </w:p>
    <w:p w:rsidR="00D2719F" w:rsidRPr="00D2719F" w:rsidRDefault="00D2719F" w:rsidP="00D2719F">
      <w:pPr>
        <w:widowControl w:val="0"/>
        <w:autoSpaceDE w:val="0"/>
        <w:autoSpaceDN w:val="0"/>
        <w:spacing w:after="0" w:line="240" w:lineRule="auto"/>
        <w:ind w:left="112" w:right="134"/>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-уважительное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отношение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содержанию</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национальных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подвижных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игр,</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этнокультурным формам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 видам</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соревновательной</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деятельности;</w:t>
      </w:r>
    </w:p>
    <w:p w:rsidR="00D2719F" w:rsidRPr="00D2719F" w:rsidRDefault="00D2719F" w:rsidP="00D2719F">
      <w:pPr>
        <w:widowControl w:val="0"/>
        <w:autoSpaceDE w:val="0"/>
        <w:autoSpaceDN w:val="0"/>
        <w:spacing w:after="0" w:line="240" w:lineRule="auto"/>
        <w:ind w:left="112" w:right="132"/>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-стремление к формированию культуры здоровья, соблюдению правил здорового образа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жизни;</w:t>
      </w:r>
    </w:p>
    <w:p w:rsidR="00D2719F" w:rsidRPr="00D2719F" w:rsidRDefault="00D2719F" w:rsidP="00D2719F">
      <w:pPr>
        <w:widowControl w:val="0"/>
        <w:numPr>
          <w:ilvl w:val="0"/>
          <w:numId w:val="148"/>
        </w:numPr>
        <w:tabs>
          <w:tab w:val="left" w:pos="351"/>
        </w:tabs>
        <w:autoSpaceDE w:val="0"/>
        <w:autoSpaceDN w:val="0"/>
        <w:spacing w:after="0" w:line="240" w:lineRule="auto"/>
        <w:ind w:right="135"/>
        <w:jc w:val="both"/>
        <w:rPr>
          <w:rFonts w:ascii="Times New Roman" w:eastAsia="Times New Roman" w:hAnsi="Times New Roman" w:cs="Times New Roman"/>
          <w:sz w:val="26"/>
        </w:rPr>
      </w:pPr>
      <w:r w:rsidRPr="00D2719F">
        <w:rPr>
          <w:rFonts w:ascii="Times New Roman" w:eastAsia="Times New Roman" w:hAnsi="Times New Roman" w:cs="Times New Roman"/>
          <w:sz w:val="26"/>
        </w:rPr>
        <w:t>проявление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интереса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исследованию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индивидуальных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особенностей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развития и физической подготовленности, влияния занятий физической культурой 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спортом 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показатели.</w:t>
      </w:r>
    </w:p>
    <w:p w:rsidR="00D2719F" w:rsidRPr="00D2719F" w:rsidRDefault="00D2719F" w:rsidP="00D2719F">
      <w:pPr>
        <w:widowControl w:val="0"/>
        <w:autoSpaceDE w:val="0"/>
        <w:autoSpaceDN w:val="0"/>
        <w:spacing w:before="10" w:after="0" w:line="240" w:lineRule="auto"/>
        <w:rPr>
          <w:rFonts w:ascii="Times New Roman" w:eastAsia="Times New Roman" w:hAnsi="Times New Roman" w:cs="Times New Roman"/>
          <w:sz w:val="25"/>
          <w:szCs w:val="26"/>
        </w:rPr>
      </w:pPr>
    </w:p>
    <w:p w:rsidR="00D2719F" w:rsidRPr="00D2719F" w:rsidRDefault="00D2719F" w:rsidP="00D2719F">
      <w:pPr>
        <w:widowControl w:val="0"/>
        <w:autoSpaceDE w:val="0"/>
        <w:autoSpaceDN w:val="0"/>
        <w:spacing w:after="0" w:line="240" w:lineRule="auto"/>
        <w:ind w:left="112"/>
        <w:outlineLvl w:val="1"/>
        <w:rPr>
          <w:rFonts w:ascii="Times New Roman" w:eastAsia="Times New Roman" w:hAnsi="Times New Roman" w:cs="Times New Roman"/>
          <w:b/>
          <w:bCs/>
          <w:sz w:val="26"/>
          <w:szCs w:val="26"/>
        </w:rPr>
      </w:pPr>
      <w:r w:rsidRPr="00D2719F">
        <w:rPr>
          <w:rFonts w:ascii="Times New Roman" w:eastAsia="Times New Roman" w:hAnsi="Times New Roman" w:cs="Times New Roman"/>
          <w:b/>
          <w:bCs/>
          <w:sz w:val="26"/>
          <w:szCs w:val="26"/>
        </w:rPr>
        <w:t>МЕТАПРЕДМЕТНЫЕ</w:t>
      </w:r>
      <w:r w:rsidRPr="00D2719F">
        <w:rPr>
          <w:rFonts w:ascii="Times New Roman" w:eastAsia="Times New Roman" w:hAnsi="Times New Roman" w:cs="Times New Roman"/>
          <w:b/>
          <w:bCs/>
          <w:spacing w:val="-6"/>
          <w:sz w:val="26"/>
          <w:szCs w:val="26"/>
        </w:rPr>
        <w:t xml:space="preserve"> </w:t>
      </w:r>
      <w:r w:rsidRPr="00D2719F">
        <w:rPr>
          <w:rFonts w:ascii="Times New Roman" w:eastAsia="Times New Roman" w:hAnsi="Times New Roman" w:cs="Times New Roman"/>
          <w:b/>
          <w:bCs/>
          <w:sz w:val="26"/>
          <w:szCs w:val="26"/>
        </w:rPr>
        <w:t>РЕЗУЛЬТАТЫ</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rPr>
        <w:sectPr w:rsidR="00D2719F" w:rsidRPr="00D2719F">
          <w:pgSz w:w="11910" w:h="16840"/>
          <w:pgMar w:top="620" w:right="720" w:bottom="760" w:left="1020" w:header="0" w:footer="576" w:gutter="0"/>
          <w:cols w:space="720"/>
        </w:sectPr>
      </w:pPr>
    </w:p>
    <w:p w:rsidR="00D2719F" w:rsidRPr="00D2719F" w:rsidRDefault="00D2719F" w:rsidP="00D2719F">
      <w:pPr>
        <w:widowControl w:val="0"/>
        <w:autoSpaceDE w:val="0"/>
        <w:autoSpaceDN w:val="0"/>
        <w:spacing w:before="71" w:after="0" w:line="240" w:lineRule="auto"/>
        <w:ind w:left="112" w:right="133"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lastRenderedPageBreak/>
        <w:t>Метапредметные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результаты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отражают</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достижения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учащихся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овладении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познавательными,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коммуникативными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регулятивными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универсальными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учебными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действиями,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умения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их</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использовать</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в</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практической деятельности.</w:t>
      </w:r>
    </w:p>
    <w:p w:rsidR="00D2719F" w:rsidRPr="00D2719F" w:rsidRDefault="00D2719F" w:rsidP="00D2719F">
      <w:pPr>
        <w:widowControl w:val="0"/>
        <w:autoSpaceDE w:val="0"/>
        <w:autoSpaceDN w:val="0"/>
        <w:spacing w:before="1" w:after="0" w:line="298" w:lineRule="exact"/>
        <w:ind w:left="112"/>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Метапредметные</w:t>
      </w:r>
      <w:r w:rsidRPr="00D2719F">
        <w:rPr>
          <w:rFonts w:ascii="Times New Roman" w:eastAsia="Times New Roman" w:hAnsi="Times New Roman" w:cs="Times New Roman"/>
          <w:spacing w:val="-4"/>
          <w:sz w:val="26"/>
          <w:szCs w:val="26"/>
        </w:rPr>
        <w:t xml:space="preserve"> </w:t>
      </w:r>
      <w:r w:rsidRPr="00D2719F">
        <w:rPr>
          <w:rFonts w:ascii="Times New Roman" w:eastAsia="Times New Roman" w:hAnsi="Times New Roman" w:cs="Times New Roman"/>
          <w:sz w:val="26"/>
          <w:szCs w:val="26"/>
        </w:rPr>
        <w:t>результаты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формируются</w:t>
      </w:r>
      <w:r w:rsidRPr="00D2719F">
        <w:rPr>
          <w:rFonts w:ascii="Times New Roman" w:eastAsia="Times New Roman" w:hAnsi="Times New Roman" w:cs="Times New Roman"/>
          <w:spacing w:val="-4"/>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5"/>
          <w:sz w:val="26"/>
          <w:szCs w:val="26"/>
        </w:rPr>
        <w:t xml:space="preserve"> </w:t>
      </w:r>
      <w:r w:rsidRPr="00D2719F">
        <w:rPr>
          <w:rFonts w:ascii="Times New Roman" w:eastAsia="Times New Roman" w:hAnsi="Times New Roman" w:cs="Times New Roman"/>
          <w:sz w:val="26"/>
          <w:szCs w:val="26"/>
        </w:rPr>
        <w:t>протяжении</w:t>
      </w:r>
      <w:r w:rsidRPr="00D2719F">
        <w:rPr>
          <w:rFonts w:ascii="Times New Roman" w:eastAsia="Times New Roman" w:hAnsi="Times New Roman" w:cs="Times New Roman"/>
          <w:spacing w:val="-4"/>
          <w:sz w:val="26"/>
          <w:szCs w:val="26"/>
        </w:rPr>
        <w:t xml:space="preserve"> </w:t>
      </w:r>
      <w:r w:rsidRPr="00D2719F">
        <w:rPr>
          <w:rFonts w:ascii="Times New Roman" w:eastAsia="Times New Roman" w:hAnsi="Times New Roman" w:cs="Times New Roman"/>
          <w:sz w:val="26"/>
          <w:szCs w:val="26"/>
        </w:rPr>
        <w:t>каждого</w:t>
      </w:r>
      <w:r w:rsidRPr="00D2719F">
        <w:rPr>
          <w:rFonts w:ascii="Times New Roman" w:eastAsia="Times New Roman" w:hAnsi="Times New Roman" w:cs="Times New Roman"/>
          <w:spacing w:val="-4"/>
          <w:sz w:val="26"/>
          <w:szCs w:val="26"/>
        </w:rPr>
        <w:t xml:space="preserve"> </w:t>
      </w:r>
      <w:r w:rsidRPr="00D2719F">
        <w:rPr>
          <w:rFonts w:ascii="Times New Roman" w:eastAsia="Times New Roman" w:hAnsi="Times New Roman" w:cs="Times New Roman"/>
          <w:sz w:val="26"/>
          <w:szCs w:val="26"/>
        </w:rPr>
        <w:t>года</w:t>
      </w:r>
      <w:r w:rsidRPr="00D2719F">
        <w:rPr>
          <w:rFonts w:ascii="Times New Roman" w:eastAsia="Times New Roman" w:hAnsi="Times New Roman" w:cs="Times New Roman"/>
          <w:spacing w:val="-4"/>
          <w:sz w:val="26"/>
          <w:szCs w:val="26"/>
        </w:rPr>
        <w:t xml:space="preserve"> </w:t>
      </w:r>
      <w:r w:rsidRPr="00D2719F">
        <w:rPr>
          <w:rFonts w:ascii="Times New Roman" w:eastAsia="Times New Roman" w:hAnsi="Times New Roman" w:cs="Times New Roman"/>
          <w:sz w:val="26"/>
          <w:szCs w:val="26"/>
        </w:rPr>
        <w:t>обучения.</w:t>
      </w:r>
    </w:p>
    <w:p w:rsidR="00D2719F" w:rsidRPr="00D2719F" w:rsidRDefault="00D2719F" w:rsidP="00D2719F">
      <w:pPr>
        <w:widowControl w:val="0"/>
        <w:autoSpaceDE w:val="0"/>
        <w:autoSpaceDN w:val="0"/>
        <w:spacing w:after="0" w:line="240" w:lineRule="auto"/>
        <w:ind w:left="112" w:right="1534"/>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По</w:t>
      </w:r>
      <w:r w:rsidRPr="00D2719F">
        <w:rPr>
          <w:rFonts w:ascii="Times New Roman" w:eastAsia="Times New Roman" w:hAnsi="Times New Roman" w:cs="Times New Roman"/>
          <w:b/>
          <w:bCs/>
          <w:i/>
          <w:iCs/>
          <w:spacing w:val="-4"/>
          <w:sz w:val="26"/>
          <w:szCs w:val="26"/>
        </w:rPr>
        <w:t xml:space="preserve"> </w:t>
      </w:r>
      <w:r w:rsidRPr="00D2719F">
        <w:rPr>
          <w:rFonts w:ascii="Times New Roman" w:eastAsia="Times New Roman" w:hAnsi="Times New Roman" w:cs="Times New Roman"/>
          <w:b/>
          <w:bCs/>
          <w:i/>
          <w:iCs/>
          <w:sz w:val="26"/>
          <w:szCs w:val="26"/>
        </w:rPr>
        <w:t>окончании</w:t>
      </w:r>
      <w:r w:rsidRPr="00D2719F">
        <w:rPr>
          <w:rFonts w:ascii="Times New Roman" w:eastAsia="Times New Roman" w:hAnsi="Times New Roman" w:cs="Times New Roman"/>
          <w:b/>
          <w:bCs/>
          <w:i/>
          <w:iCs/>
          <w:spacing w:val="-4"/>
          <w:sz w:val="26"/>
          <w:szCs w:val="26"/>
        </w:rPr>
        <w:t xml:space="preserve"> </w:t>
      </w:r>
      <w:r w:rsidRPr="00D2719F">
        <w:rPr>
          <w:rFonts w:ascii="Times New Roman" w:eastAsia="Times New Roman" w:hAnsi="Times New Roman" w:cs="Times New Roman"/>
          <w:b/>
          <w:bCs/>
          <w:i/>
          <w:iCs/>
          <w:sz w:val="26"/>
          <w:szCs w:val="26"/>
        </w:rPr>
        <w:t>первого</w:t>
      </w:r>
      <w:r w:rsidRPr="00D2719F">
        <w:rPr>
          <w:rFonts w:ascii="Times New Roman" w:eastAsia="Times New Roman" w:hAnsi="Times New Roman" w:cs="Times New Roman"/>
          <w:b/>
          <w:bCs/>
          <w:i/>
          <w:iCs/>
          <w:spacing w:val="-4"/>
          <w:sz w:val="26"/>
          <w:szCs w:val="26"/>
        </w:rPr>
        <w:t xml:space="preserve"> </w:t>
      </w:r>
      <w:r w:rsidRPr="00D2719F">
        <w:rPr>
          <w:rFonts w:ascii="Times New Roman" w:eastAsia="Times New Roman" w:hAnsi="Times New Roman" w:cs="Times New Roman"/>
          <w:b/>
          <w:bCs/>
          <w:i/>
          <w:iCs/>
          <w:sz w:val="26"/>
          <w:szCs w:val="26"/>
        </w:rPr>
        <w:t>года</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обучения</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учащиеся</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научатся:</w:t>
      </w:r>
      <w:r w:rsidRPr="00D2719F">
        <w:rPr>
          <w:rFonts w:ascii="Times New Roman" w:eastAsia="Times New Roman" w:hAnsi="Times New Roman" w:cs="Times New Roman"/>
          <w:b/>
          <w:bCs/>
          <w:i/>
          <w:iCs/>
          <w:spacing w:val="-62"/>
          <w:sz w:val="26"/>
          <w:szCs w:val="26"/>
        </w:rPr>
        <w:t xml:space="preserve"> </w:t>
      </w:r>
      <w:r w:rsidRPr="00D2719F">
        <w:rPr>
          <w:rFonts w:ascii="Times New Roman" w:eastAsia="Times New Roman" w:hAnsi="Times New Roman" w:cs="Times New Roman"/>
          <w:b/>
          <w:bCs/>
          <w:i/>
          <w:iCs/>
          <w:sz w:val="26"/>
          <w:szCs w:val="26"/>
        </w:rPr>
        <w:t>познавательные</w:t>
      </w:r>
      <w:r w:rsidRPr="00D2719F">
        <w:rPr>
          <w:rFonts w:ascii="Times New Roman" w:eastAsia="Times New Roman" w:hAnsi="Times New Roman" w:cs="Times New Roman"/>
          <w:b/>
          <w:bCs/>
          <w:i/>
          <w:iCs/>
          <w:spacing w:val="1"/>
          <w:sz w:val="26"/>
          <w:szCs w:val="26"/>
        </w:rPr>
        <w:t xml:space="preserve"> </w:t>
      </w:r>
      <w:r w:rsidRPr="00D2719F">
        <w:rPr>
          <w:rFonts w:ascii="Times New Roman" w:eastAsia="Times New Roman" w:hAnsi="Times New Roman" w:cs="Times New Roman"/>
          <w:b/>
          <w:bCs/>
          <w:i/>
          <w:iCs/>
          <w:sz w:val="26"/>
          <w:szCs w:val="26"/>
        </w:rPr>
        <w:t>УУД:</w:t>
      </w:r>
    </w:p>
    <w:p w:rsidR="00D2719F" w:rsidRPr="00D2719F" w:rsidRDefault="00D2719F" w:rsidP="00D2719F">
      <w:pPr>
        <w:widowControl w:val="0"/>
        <w:numPr>
          <w:ilvl w:val="0"/>
          <w:numId w:val="148"/>
        </w:numPr>
        <w:tabs>
          <w:tab w:val="left" w:pos="265"/>
        </w:tabs>
        <w:autoSpaceDE w:val="0"/>
        <w:autoSpaceDN w:val="0"/>
        <w:spacing w:after="0" w:line="299" w:lineRule="exact"/>
        <w:ind w:left="264" w:hanging="153"/>
        <w:rPr>
          <w:rFonts w:ascii="Times New Roman" w:eastAsia="Times New Roman" w:hAnsi="Times New Roman" w:cs="Times New Roman"/>
          <w:sz w:val="26"/>
        </w:rPr>
      </w:pPr>
      <w:r w:rsidRPr="00D2719F">
        <w:rPr>
          <w:rFonts w:ascii="Times New Roman" w:eastAsia="Times New Roman" w:hAnsi="Times New Roman" w:cs="Times New Roman"/>
          <w:sz w:val="26"/>
        </w:rPr>
        <w:t>находить</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общие</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и отличительные</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признаки</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передвижениях</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человека</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животных;</w:t>
      </w:r>
    </w:p>
    <w:p w:rsidR="00D2719F" w:rsidRPr="00D2719F" w:rsidRDefault="00D2719F" w:rsidP="00D2719F">
      <w:pPr>
        <w:widowControl w:val="0"/>
        <w:numPr>
          <w:ilvl w:val="0"/>
          <w:numId w:val="146"/>
        </w:numPr>
        <w:tabs>
          <w:tab w:val="left" w:pos="462"/>
        </w:tabs>
        <w:autoSpaceDE w:val="0"/>
        <w:autoSpaceDN w:val="0"/>
        <w:spacing w:before="1" w:after="0" w:line="240" w:lineRule="auto"/>
        <w:ind w:right="128"/>
        <w:rPr>
          <w:rFonts w:ascii="Times New Roman" w:eastAsia="Times New Roman" w:hAnsi="Times New Roman" w:cs="Times New Roman"/>
          <w:sz w:val="26"/>
        </w:rPr>
      </w:pPr>
      <w:r w:rsidRPr="00D2719F">
        <w:rPr>
          <w:rFonts w:ascii="Times New Roman" w:eastAsia="Times New Roman" w:hAnsi="Times New Roman" w:cs="Times New Roman"/>
          <w:sz w:val="26"/>
        </w:rPr>
        <w:t>устанавливать</w:t>
      </w:r>
      <w:r w:rsidRPr="00D2719F">
        <w:rPr>
          <w:rFonts w:ascii="Times New Roman" w:eastAsia="Times New Roman" w:hAnsi="Times New Roman" w:cs="Times New Roman"/>
          <w:spacing w:val="43"/>
          <w:sz w:val="26"/>
        </w:rPr>
        <w:t xml:space="preserve"> </w:t>
      </w:r>
      <w:r w:rsidRPr="00D2719F">
        <w:rPr>
          <w:rFonts w:ascii="Times New Roman" w:eastAsia="Times New Roman" w:hAnsi="Times New Roman" w:cs="Times New Roman"/>
          <w:sz w:val="26"/>
        </w:rPr>
        <w:t>связь</w:t>
      </w:r>
      <w:r w:rsidRPr="00D2719F">
        <w:rPr>
          <w:rFonts w:ascii="Times New Roman" w:eastAsia="Times New Roman" w:hAnsi="Times New Roman" w:cs="Times New Roman"/>
          <w:spacing w:val="46"/>
          <w:sz w:val="26"/>
        </w:rPr>
        <w:t xml:space="preserve"> </w:t>
      </w:r>
      <w:r w:rsidRPr="00D2719F">
        <w:rPr>
          <w:rFonts w:ascii="Times New Roman" w:eastAsia="Times New Roman" w:hAnsi="Times New Roman" w:cs="Times New Roman"/>
          <w:sz w:val="26"/>
        </w:rPr>
        <w:t>между</w:t>
      </w:r>
      <w:r w:rsidRPr="00D2719F">
        <w:rPr>
          <w:rFonts w:ascii="Times New Roman" w:eastAsia="Times New Roman" w:hAnsi="Times New Roman" w:cs="Times New Roman"/>
          <w:spacing w:val="44"/>
          <w:sz w:val="26"/>
        </w:rPr>
        <w:t xml:space="preserve"> </w:t>
      </w:r>
      <w:r w:rsidRPr="00D2719F">
        <w:rPr>
          <w:rFonts w:ascii="Times New Roman" w:eastAsia="Times New Roman" w:hAnsi="Times New Roman" w:cs="Times New Roman"/>
          <w:sz w:val="26"/>
        </w:rPr>
        <w:t>бытовыми</w:t>
      </w:r>
      <w:r w:rsidRPr="00D2719F">
        <w:rPr>
          <w:rFonts w:ascii="Times New Roman" w:eastAsia="Times New Roman" w:hAnsi="Times New Roman" w:cs="Times New Roman"/>
          <w:spacing w:val="44"/>
          <w:sz w:val="26"/>
        </w:rPr>
        <w:t xml:space="preserve"> </w:t>
      </w:r>
      <w:r w:rsidRPr="00D2719F">
        <w:rPr>
          <w:rFonts w:ascii="Times New Roman" w:eastAsia="Times New Roman" w:hAnsi="Times New Roman" w:cs="Times New Roman"/>
          <w:sz w:val="26"/>
        </w:rPr>
        <w:t>движениями</w:t>
      </w:r>
      <w:r w:rsidRPr="00D2719F">
        <w:rPr>
          <w:rFonts w:ascii="Times New Roman" w:eastAsia="Times New Roman" w:hAnsi="Times New Roman" w:cs="Times New Roman"/>
          <w:spacing w:val="45"/>
          <w:sz w:val="26"/>
        </w:rPr>
        <w:t xml:space="preserve"> </w:t>
      </w:r>
      <w:r w:rsidRPr="00D2719F">
        <w:rPr>
          <w:rFonts w:ascii="Times New Roman" w:eastAsia="Times New Roman" w:hAnsi="Times New Roman" w:cs="Times New Roman"/>
          <w:sz w:val="26"/>
        </w:rPr>
        <w:t>древних</w:t>
      </w:r>
      <w:r w:rsidRPr="00D2719F">
        <w:rPr>
          <w:rFonts w:ascii="Times New Roman" w:eastAsia="Times New Roman" w:hAnsi="Times New Roman" w:cs="Times New Roman"/>
          <w:spacing w:val="51"/>
          <w:sz w:val="26"/>
        </w:rPr>
        <w:t xml:space="preserve"> </w:t>
      </w:r>
      <w:r w:rsidRPr="00D2719F">
        <w:rPr>
          <w:rFonts w:ascii="Times New Roman" w:eastAsia="Times New Roman" w:hAnsi="Times New Roman" w:cs="Times New Roman"/>
          <w:sz w:val="26"/>
        </w:rPr>
        <w:t>людей</w:t>
      </w:r>
      <w:r w:rsidRPr="00D2719F">
        <w:rPr>
          <w:rFonts w:ascii="Times New Roman" w:eastAsia="Times New Roman" w:hAnsi="Times New Roman" w:cs="Times New Roman"/>
          <w:spacing w:val="45"/>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44"/>
          <w:sz w:val="26"/>
        </w:rPr>
        <w:t xml:space="preserve"> </w:t>
      </w:r>
      <w:r w:rsidRPr="00D2719F">
        <w:rPr>
          <w:rFonts w:ascii="Times New Roman" w:eastAsia="Times New Roman" w:hAnsi="Times New Roman" w:cs="Times New Roman"/>
          <w:sz w:val="26"/>
        </w:rPr>
        <w:t>физическими</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упражнениями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из современных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видов</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спорта;</w:t>
      </w:r>
    </w:p>
    <w:p w:rsidR="00D2719F" w:rsidRPr="00D2719F" w:rsidRDefault="00D2719F" w:rsidP="00D2719F">
      <w:pPr>
        <w:widowControl w:val="0"/>
        <w:numPr>
          <w:ilvl w:val="0"/>
          <w:numId w:val="146"/>
        </w:numPr>
        <w:tabs>
          <w:tab w:val="left" w:pos="462"/>
        </w:tabs>
        <w:autoSpaceDE w:val="0"/>
        <w:autoSpaceDN w:val="0"/>
        <w:spacing w:after="0" w:line="240" w:lineRule="auto"/>
        <w:ind w:right="132"/>
        <w:rPr>
          <w:rFonts w:ascii="Times New Roman" w:eastAsia="Times New Roman" w:hAnsi="Times New Roman" w:cs="Times New Roman"/>
          <w:sz w:val="26"/>
        </w:rPr>
      </w:pPr>
      <w:r w:rsidRPr="00D2719F">
        <w:rPr>
          <w:rFonts w:ascii="Times New Roman" w:eastAsia="Times New Roman" w:hAnsi="Times New Roman" w:cs="Times New Roman"/>
          <w:sz w:val="26"/>
        </w:rPr>
        <w:t>сравнивать способы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передвижения ходьбой и бегом,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находить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между ними общие и</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отличительные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признаки;</w:t>
      </w:r>
    </w:p>
    <w:p w:rsidR="00D2719F" w:rsidRPr="00D2719F" w:rsidRDefault="00D2719F" w:rsidP="00D2719F">
      <w:pPr>
        <w:widowControl w:val="0"/>
        <w:numPr>
          <w:ilvl w:val="0"/>
          <w:numId w:val="146"/>
        </w:numPr>
        <w:tabs>
          <w:tab w:val="left" w:pos="462"/>
        </w:tabs>
        <w:autoSpaceDE w:val="0"/>
        <w:autoSpaceDN w:val="0"/>
        <w:spacing w:after="0" w:line="240" w:lineRule="auto"/>
        <w:ind w:right="131"/>
        <w:rPr>
          <w:rFonts w:ascii="Times New Roman" w:eastAsia="Times New Roman" w:hAnsi="Times New Roman" w:cs="Times New Roman"/>
          <w:sz w:val="26"/>
        </w:rPr>
      </w:pPr>
      <w:r w:rsidRPr="00D2719F">
        <w:rPr>
          <w:rFonts w:ascii="Times New Roman" w:eastAsia="Times New Roman" w:hAnsi="Times New Roman" w:cs="Times New Roman"/>
          <w:sz w:val="26"/>
        </w:rPr>
        <w:t>выявлять</w:t>
      </w:r>
      <w:r w:rsidRPr="00D2719F">
        <w:rPr>
          <w:rFonts w:ascii="Times New Roman" w:eastAsia="Times New Roman" w:hAnsi="Times New Roman" w:cs="Times New Roman"/>
          <w:spacing w:val="43"/>
          <w:sz w:val="26"/>
        </w:rPr>
        <w:t xml:space="preserve"> </w:t>
      </w:r>
      <w:r w:rsidRPr="00D2719F">
        <w:rPr>
          <w:rFonts w:ascii="Times New Roman" w:eastAsia="Times New Roman" w:hAnsi="Times New Roman" w:cs="Times New Roman"/>
          <w:sz w:val="26"/>
        </w:rPr>
        <w:t>признаки</w:t>
      </w:r>
      <w:r w:rsidRPr="00D2719F">
        <w:rPr>
          <w:rFonts w:ascii="Times New Roman" w:eastAsia="Times New Roman" w:hAnsi="Times New Roman" w:cs="Times New Roman"/>
          <w:spacing w:val="47"/>
          <w:sz w:val="26"/>
        </w:rPr>
        <w:t xml:space="preserve"> </w:t>
      </w:r>
      <w:r w:rsidRPr="00D2719F">
        <w:rPr>
          <w:rFonts w:ascii="Times New Roman" w:eastAsia="Times New Roman" w:hAnsi="Times New Roman" w:cs="Times New Roman"/>
          <w:sz w:val="26"/>
        </w:rPr>
        <w:t>правильной</w:t>
      </w:r>
      <w:r w:rsidRPr="00D2719F">
        <w:rPr>
          <w:rFonts w:ascii="Times New Roman" w:eastAsia="Times New Roman" w:hAnsi="Times New Roman" w:cs="Times New Roman"/>
          <w:spacing w:val="47"/>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45"/>
          <w:sz w:val="26"/>
        </w:rPr>
        <w:t xml:space="preserve"> </w:t>
      </w:r>
      <w:r w:rsidRPr="00D2719F">
        <w:rPr>
          <w:rFonts w:ascii="Times New Roman" w:eastAsia="Times New Roman" w:hAnsi="Times New Roman" w:cs="Times New Roman"/>
          <w:sz w:val="26"/>
        </w:rPr>
        <w:t>неправильной</w:t>
      </w:r>
      <w:r w:rsidRPr="00D2719F">
        <w:rPr>
          <w:rFonts w:ascii="Times New Roman" w:eastAsia="Times New Roman" w:hAnsi="Times New Roman" w:cs="Times New Roman"/>
          <w:spacing w:val="47"/>
          <w:sz w:val="26"/>
        </w:rPr>
        <w:t xml:space="preserve"> </w:t>
      </w:r>
      <w:r w:rsidRPr="00D2719F">
        <w:rPr>
          <w:rFonts w:ascii="Times New Roman" w:eastAsia="Times New Roman" w:hAnsi="Times New Roman" w:cs="Times New Roman"/>
          <w:sz w:val="26"/>
        </w:rPr>
        <w:t>осанки,</w:t>
      </w:r>
      <w:r w:rsidRPr="00D2719F">
        <w:rPr>
          <w:rFonts w:ascii="Times New Roman" w:eastAsia="Times New Roman" w:hAnsi="Times New Roman" w:cs="Times New Roman"/>
          <w:spacing w:val="53"/>
          <w:sz w:val="26"/>
        </w:rPr>
        <w:t xml:space="preserve"> </w:t>
      </w:r>
      <w:r w:rsidRPr="00D2719F">
        <w:rPr>
          <w:rFonts w:ascii="Times New Roman" w:eastAsia="Times New Roman" w:hAnsi="Times New Roman" w:cs="Times New Roman"/>
          <w:sz w:val="26"/>
        </w:rPr>
        <w:t>приводить</w:t>
      </w:r>
      <w:r w:rsidRPr="00D2719F">
        <w:rPr>
          <w:rFonts w:ascii="Times New Roman" w:eastAsia="Times New Roman" w:hAnsi="Times New Roman" w:cs="Times New Roman"/>
          <w:spacing w:val="46"/>
          <w:sz w:val="26"/>
        </w:rPr>
        <w:t xml:space="preserve"> </w:t>
      </w:r>
      <w:r w:rsidRPr="00D2719F">
        <w:rPr>
          <w:rFonts w:ascii="Times New Roman" w:eastAsia="Times New Roman" w:hAnsi="Times New Roman" w:cs="Times New Roman"/>
          <w:sz w:val="26"/>
        </w:rPr>
        <w:t>возможные</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причины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её</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нарушений;</w:t>
      </w:r>
    </w:p>
    <w:p w:rsidR="00D2719F" w:rsidRPr="00D2719F" w:rsidRDefault="00D2719F" w:rsidP="00D2719F">
      <w:pPr>
        <w:widowControl w:val="0"/>
        <w:autoSpaceDE w:val="0"/>
        <w:autoSpaceDN w:val="0"/>
        <w:spacing w:after="0" w:line="299" w:lineRule="exact"/>
        <w:ind w:left="112"/>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коммуникативные</w:t>
      </w:r>
      <w:r w:rsidRPr="00D2719F">
        <w:rPr>
          <w:rFonts w:ascii="Times New Roman" w:eastAsia="Times New Roman" w:hAnsi="Times New Roman" w:cs="Times New Roman"/>
          <w:b/>
          <w:bCs/>
          <w:i/>
          <w:iCs/>
          <w:spacing w:val="-4"/>
          <w:sz w:val="26"/>
          <w:szCs w:val="26"/>
        </w:rPr>
        <w:t xml:space="preserve"> </w:t>
      </w:r>
      <w:r w:rsidRPr="00D2719F">
        <w:rPr>
          <w:rFonts w:ascii="Times New Roman" w:eastAsia="Times New Roman" w:hAnsi="Times New Roman" w:cs="Times New Roman"/>
          <w:b/>
          <w:bCs/>
          <w:i/>
          <w:iCs/>
          <w:sz w:val="26"/>
          <w:szCs w:val="26"/>
        </w:rPr>
        <w:t>УУД:</w:t>
      </w:r>
    </w:p>
    <w:p w:rsidR="00D2719F" w:rsidRPr="00D2719F" w:rsidRDefault="00D2719F" w:rsidP="00D2719F">
      <w:pPr>
        <w:widowControl w:val="0"/>
        <w:numPr>
          <w:ilvl w:val="0"/>
          <w:numId w:val="146"/>
        </w:numPr>
        <w:tabs>
          <w:tab w:val="left" w:pos="397"/>
        </w:tabs>
        <w:autoSpaceDE w:val="0"/>
        <w:autoSpaceDN w:val="0"/>
        <w:spacing w:after="0" w:line="240" w:lineRule="auto"/>
        <w:ind w:right="133"/>
        <w:jc w:val="both"/>
        <w:rPr>
          <w:rFonts w:ascii="Times New Roman" w:eastAsia="Times New Roman" w:hAnsi="Times New Roman" w:cs="Times New Roman"/>
          <w:sz w:val="26"/>
        </w:rPr>
      </w:pPr>
      <w:r w:rsidRPr="00D2719F">
        <w:rPr>
          <w:rFonts w:ascii="Times New Roman" w:eastAsia="Times New Roman" w:hAnsi="Times New Roman" w:cs="Times New Roman"/>
          <w:sz w:val="26"/>
        </w:rPr>
        <w:t>воспроизводить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названия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разучиваемых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исходные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положения;</w:t>
      </w:r>
    </w:p>
    <w:p w:rsidR="00D2719F" w:rsidRPr="00D2719F" w:rsidRDefault="00D2719F" w:rsidP="00D2719F">
      <w:pPr>
        <w:widowControl w:val="0"/>
        <w:numPr>
          <w:ilvl w:val="0"/>
          <w:numId w:val="146"/>
        </w:numPr>
        <w:tabs>
          <w:tab w:val="left" w:pos="397"/>
        </w:tabs>
        <w:autoSpaceDE w:val="0"/>
        <w:autoSpaceDN w:val="0"/>
        <w:spacing w:after="0" w:line="240" w:lineRule="auto"/>
        <w:ind w:right="135"/>
        <w:jc w:val="both"/>
        <w:rPr>
          <w:rFonts w:ascii="Times New Roman" w:eastAsia="Times New Roman" w:hAnsi="Times New Roman" w:cs="Times New Roman"/>
          <w:sz w:val="26"/>
        </w:rPr>
      </w:pPr>
      <w:r w:rsidRPr="00D2719F">
        <w:rPr>
          <w:rFonts w:ascii="Times New Roman" w:eastAsia="Times New Roman" w:hAnsi="Times New Roman" w:cs="Times New Roman"/>
          <w:sz w:val="26"/>
        </w:rPr>
        <w:t>высказывать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мнение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положительном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влиянии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занятий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культурой,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оценивать</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влияние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гигиенических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процедур</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укрепление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здоровья;</w:t>
      </w:r>
    </w:p>
    <w:p w:rsidR="00D2719F" w:rsidRPr="00D2719F" w:rsidRDefault="00D2719F" w:rsidP="00D2719F">
      <w:pPr>
        <w:widowControl w:val="0"/>
        <w:numPr>
          <w:ilvl w:val="0"/>
          <w:numId w:val="146"/>
        </w:numPr>
        <w:tabs>
          <w:tab w:val="left" w:pos="397"/>
        </w:tabs>
        <w:autoSpaceDE w:val="0"/>
        <w:autoSpaceDN w:val="0"/>
        <w:spacing w:after="0" w:line="240" w:lineRule="auto"/>
        <w:ind w:right="127"/>
        <w:jc w:val="both"/>
        <w:rPr>
          <w:rFonts w:ascii="Times New Roman" w:eastAsia="Times New Roman" w:hAnsi="Times New Roman" w:cs="Times New Roman"/>
          <w:sz w:val="26"/>
        </w:rPr>
      </w:pPr>
      <w:r w:rsidRPr="00D2719F">
        <w:rPr>
          <w:rFonts w:ascii="Times New Roman" w:eastAsia="Times New Roman" w:hAnsi="Times New Roman" w:cs="Times New Roman"/>
          <w:sz w:val="26"/>
        </w:rPr>
        <w:t>управлять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эмоциями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время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занятий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культурой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проведения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подвижных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игр,</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соблюдать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правила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поведения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положительно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относиться</w:t>
      </w:r>
      <w:r w:rsidRPr="00D2719F">
        <w:rPr>
          <w:rFonts w:ascii="Times New Roman" w:eastAsia="Times New Roman" w:hAnsi="Times New Roman" w:cs="Times New Roman"/>
          <w:spacing w:val="66"/>
          <w:sz w:val="26"/>
        </w:rPr>
        <w:t xml:space="preserve"> </w:t>
      </w:r>
      <w:r w:rsidRPr="00D2719F">
        <w:rPr>
          <w:rFonts w:ascii="Times New Roman" w:eastAsia="Times New Roman" w:hAnsi="Times New Roman" w:cs="Times New Roman"/>
          <w:sz w:val="26"/>
        </w:rPr>
        <w:t>к</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замечаниям других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учащихся 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учителя;</w:t>
      </w:r>
    </w:p>
    <w:p w:rsidR="00D2719F" w:rsidRPr="00D2719F" w:rsidRDefault="00D2719F" w:rsidP="00D2719F">
      <w:pPr>
        <w:widowControl w:val="0"/>
        <w:numPr>
          <w:ilvl w:val="0"/>
          <w:numId w:val="146"/>
        </w:numPr>
        <w:tabs>
          <w:tab w:val="left" w:pos="397"/>
        </w:tabs>
        <w:autoSpaceDE w:val="0"/>
        <w:autoSpaceDN w:val="0"/>
        <w:spacing w:before="1" w:after="0" w:line="240" w:lineRule="auto"/>
        <w:ind w:right="134"/>
        <w:jc w:val="both"/>
        <w:rPr>
          <w:rFonts w:ascii="Times New Roman" w:eastAsia="Times New Roman" w:hAnsi="Times New Roman" w:cs="Times New Roman"/>
          <w:sz w:val="26"/>
        </w:rPr>
      </w:pPr>
      <w:r w:rsidRPr="00D2719F">
        <w:rPr>
          <w:rFonts w:ascii="Times New Roman" w:eastAsia="Times New Roman" w:hAnsi="Times New Roman" w:cs="Times New Roman"/>
          <w:sz w:val="26"/>
        </w:rPr>
        <w:t>обсуждать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правила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проведения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подвижных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игр,</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обосновывать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объективность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определения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победителей;</w:t>
      </w:r>
    </w:p>
    <w:p w:rsidR="00D2719F" w:rsidRPr="00D2719F" w:rsidRDefault="00D2719F" w:rsidP="00D2719F">
      <w:pPr>
        <w:widowControl w:val="0"/>
        <w:autoSpaceDE w:val="0"/>
        <w:autoSpaceDN w:val="0"/>
        <w:spacing w:after="0" w:line="299" w:lineRule="exact"/>
        <w:ind w:left="112"/>
        <w:jc w:val="both"/>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регулятивные</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УУД:</w:t>
      </w:r>
    </w:p>
    <w:p w:rsidR="00D2719F" w:rsidRPr="00D2719F" w:rsidRDefault="00D2719F" w:rsidP="00D2719F">
      <w:pPr>
        <w:widowControl w:val="0"/>
        <w:numPr>
          <w:ilvl w:val="0"/>
          <w:numId w:val="146"/>
        </w:numPr>
        <w:tabs>
          <w:tab w:val="left" w:pos="462"/>
          <w:tab w:val="left" w:pos="1902"/>
          <w:tab w:val="left" w:pos="3381"/>
          <w:tab w:val="left" w:pos="5674"/>
          <w:tab w:val="left" w:pos="6950"/>
          <w:tab w:val="left" w:pos="8137"/>
          <w:tab w:val="left" w:pos="9759"/>
        </w:tabs>
        <w:autoSpaceDE w:val="0"/>
        <w:autoSpaceDN w:val="0"/>
        <w:spacing w:before="1" w:after="0" w:line="240" w:lineRule="auto"/>
        <w:ind w:right="136"/>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z w:val="26"/>
        </w:rPr>
        <w:tab/>
        <w:t>комплексы</w:t>
      </w:r>
      <w:r w:rsidRPr="00D2719F">
        <w:rPr>
          <w:rFonts w:ascii="Times New Roman" w:eastAsia="Times New Roman" w:hAnsi="Times New Roman" w:cs="Times New Roman"/>
          <w:sz w:val="26"/>
        </w:rPr>
        <w:tab/>
        <w:t>физкультминуток,</w:t>
      </w:r>
      <w:r w:rsidRPr="00D2719F">
        <w:rPr>
          <w:rFonts w:ascii="Times New Roman" w:eastAsia="Times New Roman" w:hAnsi="Times New Roman" w:cs="Times New Roman"/>
          <w:sz w:val="26"/>
        </w:rPr>
        <w:tab/>
        <w:t>утренней</w:t>
      </w:r>
      <w:r w:rsidRPr="00D2719F">
        <w:rPr>
          <w:rFonts w:ascii="Times New Roman" w:eastAsia="Times New Roman" w:hAnsi="Times New Roman" w:cs="Times New Roman"/>
          <w:sz w:val="26"/>
        </w:rPr>
        <w:tab/>
        <w:t>зарядки,</w:t>
      </w:r>
      <w:r w:rsidRPr="00D2719F">
        <w:rPr>
          <w:rFonts w:ascii="Times New Roman" w:eastAsia="Times New Roman" w:hAnsi="Times New Roman" w:cs="Times New Roman"/>
          <w:sz w:val="26"/>
        </w:rPr>
        <w:tab/>
        <w:t>упражнений</w:t>
      </w:r>
      <w:r w:rsidRPr="00D2719F">
        <w:rPr>
          <w:rFonts w:ascii="Times New Roman" w:eastAsia="Times New Roman" w:hAnsi="Times New Roman" w:cs="Times New Roman"/>
          <w:sz w:val="26"/>
        </w:rPr>
        <w:tab/>
      </w:r>
      <w:r w:rsidRPr="00D2719F">
        <w:rPr>
          <w:rFonts w:ascii="Times New Roman" w:eastAsia="Times New Roman" w:hAnsi="Times New Roman" w:cs="Times New Roman"/>
          <w:spacing w:val="-2"/>
          <w:sz w:val="26"/>
        </w:rPr>
        <w:t>по</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профилактике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нарушения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коррекции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осанки;</w:t>
      </w:r>
    </w:p>
    <w:p w:rsidR="00D2719F" w:rsidRPr="00D2719F" w:rsidRDefault="00D2719F" w:rsidP="00D2719F">
      <w:pPr>
        <w:widowControl w:val="0"/>
        <w:numPr>
          <w:ilvl w:val="0"/>
          <w:numId w:val="146"/>
        </w:numPr>
        <w:tabs>
          <w:tab w:val="left" w:pos="462"/>
        </w:tabs>
        <w:autoSpaceDE w:val="0"/>
        <w:autoSpaceDN w:val="0"/>
        <w:spacing w:after="0" w:line="240" w:lineRule="auto"/>
        <w:ind w:right="127"/>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51"/>
          <w:sz w:val="26"/>
        </w:rPr>
        <w:t xml:space="preserve"> </w:t>
      </w:r>
      <w:r w:rsidRPr="00D2719F">
        <w:rPr>
          <w:rFonts w:ascii="Times New Roman" w:eastAsia="Times New Roman" w:hAnsi="Times New Roman" w:cs="Times New Roman"/>
          <w:sz w:val="26"/>
        </w:rPr>
        <w:t>учебные</w:t>
      </w:r>
      <w:r w:rsidRPr="00D2719F">
        <w:rPr>
          <w:rFonts w:ascii="Times New Roman" w:eastAsia="Times New Roman" w:hAnsi="Times New Roman" w:cs="Times New Roman"/>
          <w:spacing w:val="53"/>
          <w:sz w:val="26"/>
        </w:rPr>
        <w:t xml:space="preserve"> </w:t>
      </w:r>
      <w:r w:rsidRPr="00D2719F">
        <w:rPr>
          <w:rFonts w:ascii="Times New Roman" w:eastAsia="Times New Roman" w:hAnsi="Times New Roman" w:cs="Times New Roman"/>
          <w:sz w:val="26"/>
        </w:rPr>
        <w:t>задания</w:t>
      </w:r>
      <w:r w:rsidRPr="00D2719F">
        <w:rPr>
          <w:rFonts w:ascii="Times New Roman" w:eastAsia="Times New Roman" w:hAnsi="Times New Roman" w:cs="Times New Roman"/>
          <w:spacing w:val="52"/>
          <w:sz w:val="26"/>
        </w:rPr>
        <w:t xml:space="preserve"> </w:t>
      </w:r>
      <w:r w:rsidRPr="00D2719F">
        <w:rPr>
          <w:rFonts w:ascii="Times New Roman" w:eastAsia="Times New Roman" w:hAnsi="Times New Roman" w:cs="Times New Roman"/>
          <w:sz w:val="26"/>
        </w:rPr>
        <w:t>по</w:t>
      </w:r>
      <w:r w:rsidRPr="00D2719F">
        <w:rPr>
          <w:rFonts w:ascii="Times New Roman" w:eastAsia="Times New Roman" w:hAnsi="Times New Roman" w:cs="Times New Roman"/>
          <w:spacing w:val="51"/>
          <w:sz w:val="26"/>
        </w:rPr>
        <w:t xml:space="preserve"> </w:t>
      </w:r>
      <w:r w:rsidRPr="00D2719F">
        <w:rPr>
          <w:rFonts w:ascii="Times New Roman" w:eastAsia="Times New Roman" w:hAnsi="Times New Roman" w:cs="Times New Roman"/>
          <w:sz w:val="26"/>
        </w:rPr>
        <w:t>обучению</w:t>
      </w:r>
      <w:r w:rsidRPr="00D2719F">
        <w:rPr>
          <w:rFonts w:ascii="Times New Roman" w:eastAsia="Times New Roman" w:hAnsi="Times New Roman" w:cs="Times New Roman"/>
          <w:spacing w:val="52"/>
          <w:sz w:val="26"/>
        </w:rPr>
        <w:t xml:space="preserve"> </w:t>
      </w:r>
      <w:r w:rsidRPr="00D2719F">
        <w:rPr>
          <w:rFonts w:ascii="Times New Roman" w:eastAsia="Times New Roman" w:hAnsi="Times New Roman" w:cs="Times New Roman"/>
          <w:sz w:val="26"/>
        </w:rPr>
        <w:t>новым</w:t>
      </w:r>
      <w:r w:rsidRPr="00D2719F">
        <w:rPr>
          <w:rFonts w:ascii="Times New Roman" w:eastAsia="Times New Roman" w:hAnsi="Times New Roman" w:cs="Times New Roman"/>
          <w:spacing w:val="51"/>
          <w:sz w:val="26"/>
        </w:rPr>
        <w:t xml:space="preserve"> </w:t>
      </w:r>
      <w:r w:rsidRPr="00D2719F">
        <w:rPr>
          <w:rFonts w:ascii="Times New Roman" w:eastAsia="Times New Roman" w:hAnsi="Times New Roman" w:cs="Times New Roman"/>
          <w:sz w:val="26"/>
        </w:rPr>
        <w:t>физическим</w:t>
      </w:r>
      <w:r w:rsidRPr="00D2719F">
        <w:rPr>
          <w:rFonts w:ascii="Times New Roman" w:eastAsia="Times New Roman" w:hAnsi="Times New Roman" w:cs="Times New Roman"/>
          <w:spacing w:val="59"/>
          <w:sz w:val="26"/>
        </w:rPr>
        <w:t xml:space="preserve"> </w:t>
      </w:r>
      <w:r w:rsidRPr="00D2719F">
        <w:rPr>
          <w:rFonts w:ascii="Times New Roman" w:eastAsia="Times New Roman" w:hAnsi="Times New Roman" w:cs="Times New Roman"/>
          <w:sz w:val="26"/>
        </w:rPr>
        <w:t>упражнениям</w:t>
      </w:r>
      <w:r w:rsidRPr="00D2719F">
        <w:rPr>
          <w:rFonts w:ascii="Times New Roman" w:eastAsia="Times New Roman" w:hAnsi="Times New Roman" w:cs="Times New Roman"/>
          <w:spacing w:val="53"/>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развитию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качеств;</w:t>
      </w:r>
    </w:p>
    <w:p w:rsidR="00D2719F" w:rsidRPr="00D2719F" w:rsidRDefault="00D2719F" w:rsidP="00D2719F">
      <w:pPr>
        <w:widowControl w:val="0"/>
        <w:numPr>
          <w:ilvl w:val="0"/>
          <w:numId w:val="146"/>
        </w:numPr>
        <w:tabs>
          <w:tab w:val="left" w:pos="462"/>
          <w:tab w:val="left" w:pos="1859"/>
          <w:tab w:val="left" w:pos="3684"/>
          <w:tab w:val="left" w:pos="5184"/>
          <w:tab w:val="left" w:pos="5589"/>
          <w:tab w:val="left" w:pos="7153"/>
          <w:tab w:val="left" w:pos="8716"/>
          <w:tab w:val="left" w:pos="9891"/>
        </w:tabs>
        <w:autoSpaceDE w:val="0"/>
        <w:autoSpaceDN w:val="0"/>
        <w:spacing w:after="0" w:line="240" w:lineRule="auto"/>
        <w:ind w:right="134"/>
        <w:rPr>
          <w:rFonts w:ascii="Times New Roman" w:eastAsia="Times New Roman" w:hAnsi="Times New Roman" w:cs="Times New Roman"/>
          <w:sz w:val="26"/>
        </w:rPr>
      </w:pPr>
      <w:r w:rsidRPr="00D2719F">
        <w:rPr>
          <w:rFonts w:ascii="Times New Roman" w:eastAsia="Times New Roman" w:hAnsi="Times New Roman" w:cs="Times New Roman"/>
          <w:sz w:val="26"/>
        </w:rPr>
        <w:t>проявлять</w:t>
      </w:r>
      <w:r w:rsidRPr="00D2719F">
        <w:rPr>
          <w:rFonts w:ascii="Times New Roman" w:eastAsia="Times New Roman" w:hAnsi="Times New Roman" w:cs="Times New Roman"/>
          <w:sz w:val="26"/>
        </w:rPr>
        <w:tab/>
        <w:t>уважительное</w:t>
      </w:r>
      <w:r w:rsidRPr="00D2719F">
        <w:rPr>
          <w:rFonts w:ascii="Times New Roman" w:eastAsia="Times New Roman" w:hAnsi="Times New Roman" w:cs="Times New Roman"/>
          <w:sz w:val="26"/>
        </w:rPr>
        <w:tab/>
        <w:t>отношение</w:t>
      </w:r>
      <w:r w:rsidRPr="00D2719F">
        <w:rPr>
          <w:rFonts w:ascii="Times New Roman" w:eastAsia="Times New Roman" w:hAnsi="Times New Roman" w:cs="Times New Roman"/>
          <w:sz w:val="26"/>
        </w:rPr>
        <w:tab/>
        <w:t>к</w:t>
      </w:r>
      <w:r w:rsidRPr="00D2719F">
        <w:rPr>
          <w:rFonts w:ascii="Times New Roman" w:eastAsia="Times New Roman" w:hAnsi="Times New Roman" w:cs="Times New Roman"/>
          <w:sz w:val="26"/>
        </w:rPr>
        <w:tab/>
        <w:t>участникам</w:t>
      </w:r>
      <w:r w:rsidRPr="00D2719F">
        <w:rPr>
          <w:rFonts w:ascii="Times New Roman" w:eastAsia="Times New Roman" w:hAnsi="Times New Roman" w:cs="Times New Roman"/>
          <w:sz w:val="26"/>
        </w:rPr>
        <w:tab/>
        <w:t>совместной</w:t>
      </w:r>
      <w:r w:rsidRPr="00D2719F">
        <w:rPr>
          <w:rFonts w:ascii="Times New Roman" w:eastAsia="Times New Roman" w:hAnsi="Times New Roman" w:cs="Times New Roman"/>
          <w:sz w:val="26"/>
        </w:rPr>
        <w:tab/>
        <w:t>игровой</w:t>
      </w:r>
      <w:r w:rsidRPr="00D2719F">
        <w:rPr>
          <w:rFonts w:ascii="Times New Roman" w:eastAsia="Times New Roman" w:hAnsi="Times New Roman" w:cs="Times New Roman"/>
          <w:sz w:val="26"/>
        </w:rPr>
        <w:tab/>
      </w:r>
      <w:r w:rsidRPr="00D2719F">
        <w:rPr>
          <w:rFonts w:ascii="Times New Roman" w:eastAsia="Times New Roman" w:hAnsi="Times New Roman" w:cs="Times New Roman"/>
          <w:spacing w:val="-3"/>
          <w:sz w:val="26"/>
        </w:rPr>
        <w:t>и</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соревновательной</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деятельности.</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6"/>
          <w:szCs w:val="26"/>
        </w:rPr>
      </w:pPr>
    </w:p>
    <w:p w:rsidR="00D2719F" w:rsidRPr="00D2719F" w:rsidRDefault="00D2719F" w:rsidP="00D2719F">
      <w:pPr>
        <w:widowControl w:val="0"/>
        <w:autoSpaceDE w:val="0"/>
        <w:autoSpaceDN w:val="0"/>
        <w:spacing w:after="0" w:line="240" w:lineRule="auto"/>
        <w:ind w:left="112" w:right="3324"/>
        <w:jc w:val="both"/>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По окончании второго года обучения учащиеся научатся:</w:t>
      </w:r>
      <w:r w:rsidRPr="00D2719F">
        <w:rPr>
          <w:rFonts w:ascii="Times New Roman" w:eastAsia="Times New Roman" w:hAnsi="Times New Roman" w:cs="Times New Roman"/>
          <w:b/>
          <w:bCs/>
          <w:i/>
          <w:iCs/>
          <w:spacing w:val="-62"/>
          <w:sz w:val="26"/>
          <w:szCs w:val="26"/>
        </w:rPr>
        <w:t xml:space="preserve"> </w:t>
      </w:r>
      <w:r w:rsidRPr="00D2719F">
        <w:rPr>
          <w:rFonts w:ascii="Times New Roman" w:eastAsia="Times New Roman" w:hAnsi="Times New Roman" w:cs="Times New Roman"/>
          <w:b/>
          <w:bCs/>
          <w:i/>
          <w:iCs/>
          <w:sz w:val="26"/>
          <w:szCs w:val="26"/>
        </w:rPr>
        <w:t>познавательные</w:t>
      </w:r>
      <w:r w:rsidRPr="00D2719F">
        <w:rPr>
          <w:rFonts w:ascii="Times New Roman" w:eastAsia="Times New Roman" w:hAnsi="Times New Roman" w:cs="Times New Roman"/>
          <w:b/>
          <w:bCs/>
          <w:i/>
          <w:iCs/>
          <w:spacing w:val="1"/>
          <w:sz w:val="26"/>
          <w:szCs w:val="26"/>
        </w:rPr>
        <w:t xml:space="preserve"> </w:t>
      </w:r>
      <w:r w:rsidRPr="00D2719F">
        <w:rPr>
          <w:rFonts w:ascii="Times New Roman" w:eastAsia="Times New Roman" w:hAnsi="Times New Roman" w:cs="Times New Roman"/>
          <w:b/>
          <w:bCs/>
          <w:i/>
          <w:iCs/>
          <w:sz w:val="26"/>
          <w:szCs w:val="26"/>
        </w:rPr>
        <w:t>УУД:</w:t>
      </w:r>
    </w:p>
    <w:p w:rsidR="00D2719F" w:rsidRPr="00D2719F" w:rsidRDefault="00D2719F" w:rsidP="00D2719F">
      <w:pPr>
        <w:widowControl w:val="0"/>
        <w:numPr>
          <w:ilvl w:val="0"/>
          <w:numId w:val="146"/>
        </w:numPr>
        <w:tabs>
          <w:tab w:val="left" w:pos="462"/>
        </w:tabs>
        <w:autoSpaceDE w:val="0"/>
        <w:autoSpaceDN w:val="0"/>
        <w:spacing w:after="0" w:line="240" w:lineRule="auto"/>
        <w:ind w:right="131"/>
        <w:jc w:val="both"/>
        <w:rPr>
          <w:rFonts w:ascii="Times New Roman" w:eastAsia="Times New Roman" w:hAnsi="Times New Roman" w:cs="Times New Roman"/>
          <w:sz w:val="26"/>
        </w:rPr>
      </w:pPr>
      <w:r w:rsidRPr="00D2719F">
        <w:rPr>
          <w:rFonts w:ascii="Times New Roman" w:eastAsia="Times New Roman" w:hAnsi="Times New Roman" w:cs="Times New Roman"/>
          <w:sz w:val="26"/>
        </w:rPr>
        <w:t>характеризовать понятие «физические качества», называть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физические качества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определять</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отличительные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признаки;</w:t>
      </w:r>
    </w:p>
    <w:p w:rsidR="00D2719F" w:rsidRPr="00D2719F" w:rsidRDefault="00D2719F" w:rsidP="00D2719F">
      <w:pPr>
        <w:widowControl w:val="0"/>
        <w:numPr>
          <w:ilvl w:val="0"/>
          <w:numId w:val="146"/>
        </w:numPr>
        <w:tabs>
          <w:tab w:val="left" w:pos="462"/>
        </w:tabs>
        <w:autoSpaceDE w:val="0"/>
        <w:autoSpaceDN w:val="0"/>
        <w:spacing w:after="0" w:line="299" w:lineRule="exact"/>
        <w:ind w:left="461" w:hanging="350"/>
        <w:jc w:val="both"/>
        <w:rPr>
          <w:rFonts w:ascii="Times New Roman" w:eastAsia="Times New Roman" w:hAnsi="Times New Roman" w:cs="Times New Roman"/>
          <w:sz w:val="26"/>
        </w:rPr>
      </w:pPr>
      <w:r w:rsidRPr="00D2719F">
        <w:rPr>
          <w:rFonts w:ascii="Times New Roman" w:eastAsia="Times New Roman" w:hAnsi="Times New Roman" w:cs="Times New Roman"/>
          <w:sz w:val="26"/>
        </w:rPr>
        <w:t>понимать</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связь</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между</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закаливающими</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процедурами</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укреплением</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здоровья;</w:t>
      </w:r>
    </w:p>
    <w:p w:rsidR="00D2719F" w:rsidRPr="00D2719F" w:rsidRDefault="00D2719F" w:rsidP="00D2719F">
      <w:pPr>
        <w:widowControl w:val="0"/>
        <w:numPr>
          <w:ilvl w:val="0"/>
          <w:numId w:val="146"/>
        </w:numPr>
        <w:tabs>
          <w:tab w:val="left" w:pos="462"/>
        </w:tabs>
        <w:autoSpaceDE w:val="0"/>
        <w:autoSpaceDN w:val="0"/>
        <w:spacing w:before="1" w:after="0" w:line="240" w:lineRule="auto"/>
        <w:ind w:right="127"/>
        <w:jc w:val="both"/>
        <w:rPr>
          <w:rFonts w:ascii="Times New Roman" w:eastAsia="Times New Roman" w:hAnsi="Times New Roman" w:cs="Times New Roman"/>
          <w:sz w:val="26"/>
        </w:rPr>
      </w:pPr>
      <w:r w:rsidRPr="00D2719F">
        <w:rPr>
          <w:rFonts w:ascii="Times New Roman" w:eastAsia="Times New Roman" w:hAnsi="Times New Roman" w:cs="Times New Roman"/>
          <w:sz w:val="26"/>
        </w:rPr>
        <w:t>выявлять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отличительные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признаки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развитие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качеств,</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приводить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примеры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демонстрировать</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выполнение;</w:t>
      </w:r>
    </w:p>
    <w:p w:rsidR="00D2719F" w:rsidRPr="00D2719F" w:rsidRDefault="00D2719F" w:rsidP="00D2719F">
      <w:pPr>
        <w:widowControl w:val="0"/>
        <w:numPr>
          <w:ilvl w:val="0"/>
          <w:numId w:val="146"/>
        </w:numPr>
        <w:tabs>
          <w:tab w:val="left" w:pos="462"/>
        </w:tabs>
        <w:autoSpaceDE w:val="0"/>
        <w:autoSpaceDN w:val="0"/>
        <w:spacing w:after="0" w:line="240" w:lineRule="auto"/>
        <w:ind w:right="128"/>
        <w:jc w:val="both"/>
        <w:rPr>
          <w:rFonts w:ascii="Times New Roman" w:eastAsia="Times New Roman" w:hAnsi="Times New Roman" w:cs="Times New Roman"/>
          <w:sz w:val="26"/>
        </w:rPr>
      </w:pPr>
      <w:r w:rsidRPr="00D2719F">
        <w:rPr>
          <w:rFonts w:ascii="Times New Roman" w:eastAsia="Times New Roman" w:hAnsi="Times New Roman" w:cs="Times New Roman"/>
          <w:sz w:val="26"/>
        </w:rPr>
        <w:t>обобщать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знания,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полученные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практической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деятельности,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составлять</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индивидуальные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комплексы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физкультминуток</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утренней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зарядки,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профилактику</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нарушения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осанки;</w:t>
      </w:r>
    </w:p>
    <w:p w:rsidR="00D2719F" w:rsidRPr="00D2719F" w:rsidRDefault="00D2719F" w:rsidP="00D2719F">
      <w:pPr>
        <w:widowControl w:val="0"/>
        <w:numPr>
          <w:ilvl w:val="0"/>
          <w:numId w:val="146"/>
        </w:numPr>
        <w:tabs>
          <w:tab w:val="left" w:pos="462"/>
        </w:tabs>
        <w:autoSpaceDE w:val="0"/>
        <w:autoSpaceDN w:val="0"/>
        <w:spacing w:after="0" w:line="240" w:lineRule="auto"/>
        <w:ind w:right="134"/>
        <w:jc w:val="both"/>
        <w:rPr>
          <w:rFonts w:ascii="Times New Roman" w:eastAsia="Times New Roman" w:hAnsi="Times New Roman" w:cs="Times New Roman"/>
          <w:sz w:val="26"/>
        </w:rPr>
      </w:pPr>
      <w:r w:rsidRPr="00D2719F">
        <w:rPr>
          <w:rFonts w:ascii="Times New Roman" w:eastAsia="Times New Roman" w:hAnsi="Times New Roman" w:cs="Times New Roman"/>
          <w:sz w:val="26"/>
        </w:rPr>
        <w:t>вести наблюдения за изменениями показателей физического развития и 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качеств,</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проводить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процедуры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измерения;</w:t>
      </w:r>
    </w:p>
    <w:p w:rsidR="00D2719F" w:rsidRPr="00D2719F" w:rsidRDefault="00D2719F" w:rsidP="00D2719F">
      <w:pPr>
        <w:widowControl w:val="0"/>
        <w:autoSpaceDE w:val="0"/>
        <w:autoSpaceDN w:val="0"/>
        <w:spacing w:before="10" w:after="0" w:line="240" w:lineRule="auto"/>
        <w:rPr>
          <w:rFonts w:ascii="Times New Roman" w:eastAsia="Times New Roman" w:hAnsi="Times New Roman" w:cs="Times New Roman"/>
          <w:sz w:val="25"/>
          <w:szCs w:val="26"/>
        </w:rPr>
      </w:pPr>
    </w:p>
    <w:p w:rsidR="00D2719F" w:rsidRPr="00D2719F" w:rsidRDefault="00D2719F" w:rsidP="00D2719F">
      <w:pPr>
        <w:widowControl w:val="0"/>
        <w:autoSpaceDE w:val="0"/>
        <w:autoSpaceDN w:val="0"/>
        <w:spacing w:after="0" w:line="240" w:lineRule="auto"/>
        <w:ind w:left="112"/>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коммуникативные</w:t>
      </w:r>
      <w:r w:rsidRPr="00D2719F">
        <w:rPr>
          <w:rFonts w:ascii="Times New Roman" w:eastAsia="Times New Roman" w:hAnsi="Times New Roman" w:cs="Times New Roman"/>
          <w:b/>
          <w:bCs/>
          <w:i/>
          <w:iCs/>
          <w:spacing w:val="-4"/>
          <w:sz w:val="26"/>
          <w:szCs w:val="26"/>
        </w:rPr>
        <w:t xml:space="preserve"> </w:t>
      </w:r>
      <w:r w:rsidRPr="00D2719F">
        <w:rPr>
          <w:rFonts w:ascii="Times New Roman" w:eastAsia="Times New Roman" w:hAnsi="Times New Roman" w:cs="Times New Roman"/>
          <w:b/>
          <w:bCs/>
          <w:i/>
          <w:iCs/>
          <w:sz w:val="26"/>
          <w:szCs w:val="26"/>
        </w:rPr>
        <w:t>УУД:</w:t>
      </w:r>
    </w:p>
    <w:p w:rsidR="00D2719F" w:rsidRPr="00D2719F" w:rsidRDefault="00D2719F" w:rsidP="00D2719F">
      <w:pPr>
        <w:widowControl w:val="0"/>
        <w:numPr>
          <w:ilvl w:val="0"/>
          <w:numId w:val="146"/>
        </w:numPr>
        <w:tabs>
          <w:tab w:val="left" w:pos="462"/>
        </w:tabs>
        <w:autoSpaceDE w:val="0"/>
        <w:autoSpaceDN w:val="0"/>
        <w:spacing w:before="1" w:after="0" w:line="240" w:lineRule="auto"/>
        <w:ind w:right="133"/>
        <w:rPr>
          <w:rFonts w:ascii="Times New Roman" w:eastAsia="Times New Roman" w:hAnsi="Times New Roman" w:cs="Times New Roman"/>
          <w:sz w:val="26"/>
        </w:rPr>
      </w:pPr>
      <w:r w:rsidRPr="00D2719F">
        <w:rPr>
          <w:rFonts w:ascii="Times New Roman" w:eastAsia="Times New Roman" w:hAnsi="Times New Roman" w:cs="Times New Roman"/>
          <w:sz w:val="26"/>
        </w:rPr>
        <w:t>объяснять</w:t>
      </w:r>
      <w:r w:rsidRPr="00D2719F">
        <w:rPr>
          <w:rFonts w:ascii="Times New Roman" w:eastAsia="Times New Roman" w:hAnsi="Times New Roman" w:cs="Times New Roman"/>
          <w:spacing w:val="53"/>
          <w:sz w:val="26"/>
        </w:rPr>
        <w:t xml:space="preserve"> </w:t>
      </w:r>
      <w:r w:rsidRPr="00D2719F">
        <w:rPr>
          <w:rFonts w:ascii="Times New Roman" w:eastAsia="Times New Roman" w:hAnsi="Times New Roman" w:cs="Times New Roman"/>
          <w:sz w:val="26"/>
        </w:rPr>
        <w:t>назначение</w:t>
      </w:r>
      <w:r w:rsidRPr="00D2719F">
        <w:rPr>
          <w:rFonts w:ascii="Times New Roman" w:eastAsia="Times New Roman" w:hAnsi="Times New Roman" w:cs="Times New Roman"/>
          <w:spacing w:val="54"/>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55"/>
          <w:sz w:val="26"/>
        </w:rPr>
        <w:t xml:space="preserve"> </w:t>
      </w:r>
      <w:r w:rsidRPr="00D2719F">
        <w:rPr>
          <w:rFonts w:ascii="Times New Roman" w:eastAsia="Times New Roman" w:hAnsi="Times New Roman" w:cs="Times New Roman"/>
          <w:sz w:val="26"/>
        </w:rPr>
        <w:t>утренней</w:t>
      </w:r>
      <w:r w:rsidRPr="00D2719F">
        <w:rPr>
          <w:rFonts w:ascii="Times New Roman" w:eastAsia="Times New Roman" w:hAnsi="Times New Roman" w:cs="Times New Roman"/>
          <w:spacing w:val="55"/>
          <w:sz w:val="26"/>
        </w:rPr>
        <w:t xml:space="preserve"> </w:t>
      </w:r>
      <w:r w:rsidRPr="00D2719F">
        <w:rPr>
          <w:rFonts w:ascii="Times New Roman" w:eastAsia="Times New Roman" w:hAnsi="Times New Roman" w:cs="Times New Roman"/>
          <w:sz w:val="26"/>
        </w:rPr>
        <w:t>зарядки,</w:t>
      </w:r>
      <w:r w:rsidRPr="00D2719F">
        <w:rPr>
          <w:rFonts w:ascii="Times New Roman" w:eastAsia="Times New Roman" w:hAnsi="Times New Roman" w:cs="Times New Roman"/>
          <w:spacing w:val="55"/>
          <w:sz w:val="26"/>
        </w:rPr>
        <w:t xml:space="preserve"> </w:t>
      </w:r>
      <w:r w:rsidRPr="00D2719F">
        <w:rPr>
          <w:rFonts w:ascii="Times New Roman" w:eastAsia="Times New Roman" w:hAnsi="Times New Roman" w:cs="Times New Roman"/>
          <w:sz w:val="26"/>
        </w:rPr>
        <w:t>приводить</w:t>
      </w:r>
      <w:r w:rsidRPr="00D2719F">
        <w:rPr>
          <w:rFonts w:ascii="Times New Roman" w:eastAsia="Times New Roman" w:hAnsi="Times New Roman" w:cs="Times New Roman"/>
          <w:spacing w:val="54"/>
          <w:sz w:val="26"/>
        </w:rPr>
        <w:t xml:space="preserve"> </w:t>
      </w:r>
      <w:r w:rsidRPr="00D2719F">
        <w:rPr>
          <w:rFonts w:ascii="Times New Roman" w:eastAsia="Times New Roman" w:hAnsi="Times New Roman" w:cs="Times New Roman"/>
          <w:sz w:val="26"/>
        </w:rPr>
        <w:t>соответствующие</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примеры</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её</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положительного</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влияния</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организм</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школьников</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пределах</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изученного);</w:t>
      </w:r>
    </w:p>
    <w:p w:rsidR="00D2719F" w:rsidRPr="00D2719F" w:rsidRDefault="00D2719F" w:rsidP="00D2719F">
      <w:pPr>
        <w:widowControl w:val="0"/>
        <w:numPr>
          <w:ilvl w:val="0"/>
          <w:numId w:val="146"/>
        </w:numPr>
        <w:tabs>
          <w:tab w:val="left" w:pos="462"/>
          <w:tab w:val="left" w:pos="1852"/>
          <w:tab w:val="left" w:pos="2608"/>
          <w:tab w:val="left" w:pos="3858"/>
          <w:tab w:val="left" w:pos="4246"/>
          <w:tab w:val="left" w:pos="5129"/>
          <w:tab w:val="left" w:pos="5501"/>
          <w:tab w:val="left" w:pos="7033"/>
          <w:tab w:val="left" w:pos="7968"/>
        </w:tabs>
        <w:autoSpaceDE w:val="0"/>
        <w:autoSpaceDN w:val="0"/>
        <w:spacing w:after="0" w:line="240" w:lineRule="auto"/>
        <w:ind w:right="134"/>
        <w:rPr>
          <w:rFonts w:ascii="Times New Roman" w:eastAsia="Times New Roman" w:hAnsi="Times New Roman" w:cs="Times New Roman"/>
          <w:sz w:val="26"/>
        </w:rPr>
      </w:pPr>
      <w:r w:rsidRPr="00D2719F">
        <w:rPr>
          <w:rFonts w:ascii="Times New Roman" w:eastAsia="Times New Roman" w:hAnsi="Times New Roman" w:cs="Times New Roman"/>
          <w:sz w:val="26"/>
        </w:rPr>
        <w:t>исполнять</w:t>
      </w:r>
      <w:r w:rsidRPr="00D2719F">
        <w:rPr>
          <w:rFonts w:ascii="Times New Roman" w:eastAsia="Times New Roman" w:hAnsi="Times New Roman" w:cs="Times New Roman"/>
          <w:sz w:val="26"/>
        </w:rPr>
        <w:tab/>
        <w:t>роль</w:t>
      </w:r>
      <w:r w:rsidRPr="00D2719F">
        <w:rPr>
          <w:rFonts w:ascii="Times New Roman" w:eastAsia="Times New Roman" w:hAnsi="Times New Roman" w:cs="Times New Roman"/>
          <w:sz w:val="26"/>
        </w:rPr>
        <w:tab/>
        <w:t>капитана</w:t>
      </w:r>
      <w:r w:rsidRPr="00D2719F">
        <w:rPr>
          <w:rFonts w:ascii="Times New Roman" w:eastAsia="Times New Roman" w:hAnsi="Times New Roman" w:cs="Times New Roman"/>
          <w:sz w:val="26"/>
        </w:rPr>
        <w:tab/>
        <w:t>и</w:t>
      </w:r>
      <w:r w:rsidRPr="00D2719F">
        <w:rPr>
          <w:rFonts w:ascii="Times New Roman" w:eastAsia="Times New Roman" w:hAnsi="Times New Roman" w:cs="Times New Roman"/>
          <w:sz w:val="26"/>
        </w:rPr>
        <w:tab/>
        <w:t>судьи</w:t>
      </w:r>
      <w:r w:rsidRPr="00D2719F">
        <w:rPr>
          <w:rFonts w:ascii="Times New Roman" w:eastAsia="Times New Roman" w:hAnsi="Times New Roman" w:cs="Times New Roman"/>
          <w:sz w:val="26"/>
        </w:rPr>
        <w:tab/>
        <w:t>в</w:t>
      </w:r>
      <w:r w:rsidRPr="00D2719F">
        <w:rPr>
          <w:rFonts w:ascii="Times New Roman" w:eastAsia="Times New Roman" w:hAnsi="Times New Roman" w:cs="Times New Roman"/>
          <w:sz w:val="26"/>
        </w:rPr>
        <w:tab/>
        <w:t>подвижных</w:t>
      </w:r>
      <w:r w:rsidRPr="00D2719F">
        <w:rPr>
          <w:rFonts w:ascii="Times New Roman" w:eastAsia="Times New Roman" w:hAnsi="Times New Roman" w:cs="Times New Roman"/>
          <w:sz w:val="26"/>
        </w:rPr>
        <w:tab/>
        <w:t>играх,</w:t>
      </w:r>
      <w:r w:rsidRPr="00D2719F">
        <w:rPr>
          <w:rFonts w:ascii="Times New Roman" w:eastAsia="Times New Roman" w:hAnsi="Times New Roman" w:cs="Times New Roman"/>
          <w:sz w:val="26"/>
        </w:rPr>
        <w:tab/>
      </w:r>
      <w:r w:rsidRPr="00D2719F">
        <w:rPr>
          <w:rFonts w:ascii="Times New Roman" w:eastAsia="Times New Roman" w:hAnsi="Times New Roman" w:cs="Times New Roman"/>
          <w:spacing w:val="-1"/>
          <w:sz w:val="26"/>
        </w:rPr>
        <w:t>аргументированно</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высказывать</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суждения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своих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действиях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принятых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решениях;</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6"/>
        </w:rPr>
        <w:sectPr w:rsidR="00D2719F" w:rsidRPr="00D2719F">
          <w:pgSz w:w="11910" w:h="16840"/>
          <w:pgMar w:top="620" w:right="720" w:bottom="760" w:left="1020" w:header="0" w:footer="576" w:gutter="0"/>
          <w:cols w:space="720"/>
        </w:sectPr>
      </w:pPr>
    </w:p>
    <w:p w:rsidR="00D2719F" w:rsidRPr="00D2719F" w:rsidRDefault="00D2719F" w:rsidP="00D2719F">
      <w:pPr>
        <w:widowControl w:val="0"/>
        <w:numPr>
          <w:ilvl w:val="0"/>
          <w:numId w:val="146"/>
        </w:numPr>
        <w:tabs>
          <w:tab w:val="left" w:pos="462"/>
        </w:tabs>
        <w:autoSpaceDE w:val="0"/>
        <w:autoSpaceDN w:val="0"/>
        <w:spacing w:before="71" w:after="0" w:line="240" w:lineRule="auto"/>
        <w:ind w:right="133"/>
        <w:jc w:val="both"/>
        <w:rPr>
          <w:rFonts w:ascii="Times New Roman" w:eastAsia="Times New Roman" w:hAnsi="Times New Roman" w:cs="Times New Roman"/>
          <w:sz w:val="26"/>
        </w:rPr>
      </w:pPr>
      <w:r w:rsidRPr="00D2719F">
        <w:rPr>
          <w:rFonts w:ascii="Times New Roman" w:eastAsia="Times New Roman" w:hAnsi="Times New Roman" w:cs="Times New Roman"/>
          <w:sz w:val="26"/>
        </w:rPr>
        <w:lastRenderedPageBreak/>
        <w:t>делать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небольшие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сообщения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истории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возникновения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подвижных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игр</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спортивных соревнований, планированию режима дня, способам измерения показателей</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физического</w:t>
      </w:r>
    </w:p>
    <w:p w:rsidR="00D2719F" w:rsidRPr="00D2719F" w:rsidRDefault="00D2719F" w:rsidP="00D2719F">
      <w:pPr>
        <w:widowControl w:val="0"/>
        <w:numPr>
          <w:ilvl w:val="0"/>
          <w:numId w:val="146"/>
        </w:numPr>
        <w:tabs>
          <w:tab w:val="left" w:pos="397"/>
        </w:tabs>
        <w:autoSpaceDE w:val="0"/>
        <w:autoSpaceDN w:val="0"/>
        <w:spacing w:before="1" w:after="0" w:line="240" w:lineRule="auto"/>
        <w:ind w:left="396" w:hanging="285"/>
        <w:jc w:val="both"/>
        <w:rPr>
          <w:rFonts w:ascii="Times New Roman" w:eastAsia="Times New Roman" w:hAnsi="Times New Roman" w:cs="Times New Roman"/>
          <w:sz w:val="26"/>
        </w:rPr>
      </w:pPr>
      <w:r w:rsidRPr="00D2719F">
        <w:rPr>
          <w:rFonts w:ascii="Times New Roman" w:eastAsia="Times New Roman" w:hAnsi="Times New Roman" w:cs="Times New Roman"/>
          <w:sz w:val="26"/>
        </w:rPr>
        <w:t>развития</w:t>
      </w:r>
      <w:r w:rsidRPr="00D2719F">
        <w:rPr>
          <w:rFonts w:ascii="Times New Roman" w:eastAsia="Times New Roman" w:hAnsi="Times New Roman" w:cs="Times New Roman"/>
          <w:spacing w:val="-7"/>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7"/>
          <w:sz w:val="26"/>
        </w:rPr>
        <w:t xml:space="preserve"> </w:t>
      </w:r>
      <w:r w:rsidRPr="00D2719F">
        <w:rPr>
          <w:rFonts w:ascii="Times New Roman" w:eastAsia="Times New Roman" w:hAnsi="Times New Roman" w:cs="Times New Roman"/>
          <w:sz w:val="26"/>
        </w:rPr>
        <w:t>физической</w:t>
      </w:r>
      <w:r w:rsidRPr="00D2719F">
        <w:rPr>
          <w:rFonts w:ascii="Times New Roman" w:eastAsia="Times New Roman" w:hAnsi="Times New Roman" w:cs="Times New Roman"/>
          <w:spacing w:val="-8"/>
          <w:sz w:val="26"/>
        </w:rPr>
        <w:t xml:space="preserve"> </w:t>
      </w:r>
      <w:r w:rsidRPr="00D2719F">
        <w:rPr>
          <w:rFonts w:ascii="Times New Roman" w:eastAsia="Times New Roman" w:hAnsi="Times New Roman" w:cs="Times New Roman"/>
          <w:sz w:val="26"/>
        </w:rPr>
        <w:t>подготовленности;</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6"/>
          <w:szCs w:val="26"/>
        </w:rPr>
      </w:pPr>
    </w:p>
    <w:p w:rsidR="00D2719F" w:rsidRPr="00D2719F" w:rsidRDefault="00D2719F" w:rsidP="00D2719F">
      <w:pPr>
        <w:widowControl w:val="0"/>
        <w:autoSpaceDE w:val="0"/>
        <w:autoSpaceDN w:val="0"/>
        <w:spacing w:after="0" w:line="298" w:lineRule="exact"/>
        <w:ind w:left="112"/>
        <w:jc w:val="both"/>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регулятивные</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УУД:</w:t>
      </w:r>
    </w:p>
    <w:p w:rsidR="00D2719F" w:rsidRPr="00D2719F" w:rsidRDefault="00D2719F" w:rsidP="00D2719F">
      <w:pPr>
        <w:widowControl w:val="0"/>
        <w:numPr>
          <w:ilvl w:val="0"/>
          <w:numId w:val="146"/>
        </w:numPr>
        <w:tabs>
          <w:tab w:val="left" w:pos="462"/>
        </w:tabs>
        <w:autoSpaceDE w:val="0"/>
        <w:autoSpaceDN w:val="0"/>
        <w:spacing w:after="0" w:line="240" w:lineRule="auto"/>
        <w:ind w:right="134"/>
        <w:jc w:val="both"/>
        <w:rPr>
          <w:rFonts w:ascii="Times New Roman" w:eastAsia="Times New Roman" w:hAnsi="Times New Roman" w:cs="Times New Roman"/>
          <w:sz w:val="26"/>
        </w:rPr>
      </w:pPr>
      <w:r w:rsidRPr="00D2719F">
        <w:rPr>
          <w:rFonts w:ascii="Times New Roman" w:eastAsia="Times New Roman" w:hAnsi="Times New Roman" w:cs="Times New Roman"/>
          <w:sz w:val="26"/>
        </w:rPr>
        <w:t>соблюдать правила поведения на уроках физической культуры с учётом их учебного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содержания, находить в них различия (легкоатлетические, гимнастические и игровые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уроки,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занятия лыжной 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плавательной</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подготовкой);</w:t>
      </w:r>
    </w:p>
    <w:p w:rsidR="00D2719F" w:rsidRPr="00D2719F" w:rsidRDefault="00D2719F" w:rsidP="00D2719F">
      <w:pPr>
        <w:widowControl w:val="0"/>
        <w:numPr>
          <w:ilvl w:val="0"/>
          <w:numId w:val="146"/>
        </w:numPr>
        <w:tabs>
          <w:tab w:val="left" w:pos="462"/>
        </w:tabs>
        <w:autoSpaceDE w:val="0"/>
        <w:autoSpaceDN w:val="0"/>
        <w:spacing w:after="0" w:line="240" w:lineRule="auto"/>
        <w:ind w:right="132"/>
        <w:jc w:val="both"/>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 учебные задания по освоению новых физических упражнений и развитию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качеств в соответствии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 указаниями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замечаниями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учителя;</w:t>
      </w:r>
    </w:p>
    <w:p w:rsidR="00D2719F" w:rsidRPr="00D2719F" w:rsidRDefault="00D2719F" w:rsidP="00D2719F">
      <w:pPr>
        <w:widowControl w:val="0"/>
        <w:numPr>
          <w:ilvl w:val="0"/>
          <w:numId w:val="146"/>
        </w:numPr>
        <w:tabs>
          <w:tab w:val="left" w:pos="462"/>
        </w:tabs>
        <w:autoSpaceDE w:val="0"/>
        <w:autoSpaceDN w:val="0"/>
        <w:spacing w:after="0" w:line="240" w:lineRule="auto"/>
        <w:ind w:right="134"/>
        <w:jc w:val="both"/>
        <w:rPr>
          <w:rFonts w:ascii="Times New Roman" w:eastAsia="Times New Roman" w:hAnsi="Times New Roman" w:cs="Times New Roman"/>
          <w:sz w:val="26"/>
        </w:rPr>
      </w:pPr>
      <w:r w:rsidRPr="00D2719F">
        <w:rPr>
          <w:rFonts w:ascii="Times New Roman" w:eastAsia="Times New Roman" w:hAnsi="Times New Roman" w:cs="Times New Roman"/>
          <w:sz w:val="26"/>
        </w:rPr>
        <w:t>взаимодействовать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сверстниками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процессе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выполнения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учебных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заданий,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соблюдать</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культуру</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общения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уважительного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обращения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к другим</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учащимся;</w:t>
      </w:r>
    </w:p>
    <w:p w:rsidR="00D2719F" w:rsidRPr="00D2719F" w:rsidRDefault="00D2719F" w:rsidP="00D2719F">
      <w:pPr>
        <w:widowControl w:val="0"/>
        <w:numPr>
          <w:ilvl w:val="0"/>
          <w:numId w:val="146"/>
        </w:numPr>
        <w:tabs>
          <w:tab w:val="left" w:pos="462"/>
        </w:tabs>
        <w:autoSpaceDE w:val="0"/>
        <w:autoSpaceDN w:val="0"/>
        <w:spacing w:after="0" w:line="240" w:lineRule="auto"/>
        <w:ind w:right="134"/>
        <w:jc w:val="both"/>
        <w:rPr>
          <w:rFonts w:ascii="Times New Roman" w:eastAsia="Times New Roman" w:hAnsi="Times New Roman" w:cs="Times New Roman"/>
          <w:sz w:val="26"/>
        </w:rPr>
      </w:pPr>
      <w:r w:rsidRPr="00D2719F">
        <w:rPr>
          <w:rFonts w:ascii="Times New Roman" w:eastAsia="Times New Roman" w:hAnsi="Times New Roman" w:cs="Times New Roman"/>
          <w:sz w:val="26"/>
        </w:rPr>
        <w:t>контролировать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соответствие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двигательных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действий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правилам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подвижных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игр,</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проявлять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эмоциональную</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сдержанность</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при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возникновении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ошибок.</w:t>
      </w:r>
    </w:p>
    <w:p w:rsidR="00D2719F" w:rsidRPr="00D2719F" w:rsidRDefault="00D2719F" w:rsidP="00D2719F">
      <w:pPr>
        <w:widowControl w:val="0"/>
        <w:autoSpaceDE w:val="0"/>
        <w:autoSpaceDN w:val="0"/>
        <w:spacing w:before="9" w:after="0" w:line="590" w:lineRule="atLeast"/>
        <w:ind w:left="112" w:right="3148"/>
        <w:jc w:val="both"/>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По окончании третьего года обучения учащиеся научатся:</w:t>
      </w:r>
      <w:r w:rsidRPr="00D2719F">
        <w:rPr>
          <w:rFonts w:ascii="Times New Roman" w:eastAsia="Times New Roman" w:hAnsi="Times New Roman" w:cs="Times New Roman"/>
          <w:b/>
          <w:bCs/>
          <w:i/>
          <w:iCs/>
          <w:spacing w:val="-62"/>
          <w:sz w:val="26"/>
          <w:szCs w:val="26"/>
        </w:rPr>
        <w:t xml:space="preserve"> </w:t>
      </w:r>
      <w:r w:rsidRPr="00D2719F">
        <w:rPr>
          <w:rFonts w:ascii="Times New Roman" w:eastAsia="Times New Roman" w:hAnsi="Times New Roman" w:cs="Times New Roman"/>
          <w:b/>
          <w:bCs/>
          <w:i/>
          <w:iCs/>
          <w:sz w:val="26"/>
          <w:szCs w:val="26"/>
        </w:rPr>
        <w:t>познавательные</w:t>
      </w:r>
      <w:r w:rsidRPr="00D2719F">
        <w:rPr>
          <w:rFonts w:ascii="Times New Roman" w:eastAsia="Times New Roman" w:hAnsi="Times New Roman" w:cs="Times New Roman"/>
          <w:b/>
          <w:bCs/>
          <w:i/>
          <w:iCs/>
          <w:spacing w:val="1"/>
          <w:sz w:val="26"/>
          <w:szCs w:val="26"/>
        </w:rPr>
        <w:t xml:space="preserve"> </w:t>
      </w:r>
      <w:r w:rsidRPr="00D2719F">
        <w:rPr>
          <w:rFonts w:ascii="Times New Roman" w:eastAsia="Times New Roman" w:hAnsi="Times New Roman" w:cs="Times New Roman"/>
          <w:b/>
          <w:bCs/>
          <w:i/>
          <w:iCs/>
          <w:sz w:val="26"/>
          <w:szCs w:val="26"/>
        </w:rPr>
        <w:t>УУД:</w:t>
      </w:r>
    </w:p>
    <w:p w:rsidR="00D2719F" w:rsidRPr="00D2719F" w:rsidRDefault="00D2719F" w:rsidP="00D2719F">
      <w:pPr>
        <w:widowControl w:val="0"/>
        <w:numPr>
          <w:ilvl w:val="0"/>
          <w:numId w:val="146"/>
        </w:numPr>
        <w:tabs>
          <w:tab w:val="left" w:pos="462"/>
        </w:tabs>
        <w:autoSpaceDE w:val="0"/>
        <w:autoSpaceDN w:val="0"/>
        <w:spacing w:before="8" w:after="0" w:line="240" w:lineRule="auto"/>
        <w:ind w:right="131"/>
        <w:jc w:val="both"/>
        <w:rPr>
          <w:rFonts w:ascii="Times New Roman" w:eastAsia="Times New Roman" w:hAnsi="Times New Roman" w:cs="Times New Roman"/>
          <w:sz w:val="26"/>
        </w:rPr>
      </w:pPr>
      <w:r w:rsidRPr="00D2719F">
        <w:rPr>
          <w:rFonts w:ascii="Times New Roman" w:eastAsia="Times New Roman" w:hAnsi="Times New Roman" w:cs="Times New Roman"/>
          <w:sz w:val="26"/>
        </w:rPr>
        <w:t>понимать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историческую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связь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развития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трудовыми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действиями,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приводить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примеры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древних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людей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66"/>
          <w:sz w:val="26"/>
        </w:rPr>
        <w:t xml:space="preserve"> </w:t>
      </w:r>
      <w:r w:rsidRPr="00D2719F">
        <w:rPr>
          <w:rFonts w:ascii="Times New Roman" w:eastAsia="Times New Roman" w:hAnsi="Times New Roman" w:cs="Times New Roman"/>
          <w:sz w:val="26"/>
        </w:rPr>
        <w:t>современных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спортивных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соревнованиях;</w:t>
      </w:r>
    </w:p>
    <w:p w:rsidR="00D2719F" w:rsidRPr="00D2719F" w:rsidRDefault="00D2719F" w:rsidP="00D2719F">
      <w:pPr>
        <w:widowControl w:val="0"/>
        <w:numPr>
          <w:ilvl w:val="0"/>
          <w:numId w:val="146"/>
        </w:numPr>
        <w:tabs>
          <w:tab w:val="left" w:pos="462"/>
        </w:tabs>
        <w:autoSpaceDE w:val="0"/>
        <w:autoSpaceDN w:val="0"/>
        <w:spacing w:before="1" w:after="0" w:line="240" w:lineRule="auto"/>
        <w:ind w:right="133"/>
        <w:jc w:val="both"/>
        <w:rPr>
          <w:rFonts w:ascii="Times New Roman" w:eastAsia="Times New Roman" w:hAnsi="Times New Roman" w:cs="Times New Roman"/>
          <w:sz w:val="26"/>
        </w:rPr>
      </w:pPr>
      <w:r w:rsidRPr="00D2719F">
        <w:rPr>
          <w:rFonts w:ascii="Times New Roman" w:eastAsia="Times New Roman" w:hAnsi="Times New Roman" w:cs="Times New Roman"/>
          <w:sz w:val="26"/>
        </w:rPr>
        <w:t>объяснять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понятие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«дозировка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нагрузки»,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правильно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применять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способы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её</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регулирования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занятиях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физической</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культурой;</w:t>
      </w:r>
    </w:p>
    <w:p w:rsidR="00D2719F" w:rsidRPr="00D2719F" w:rsidRDefault="00D2719F" w:rsidP="00D2719F">
      <w:pPr>
        <w:widowControl w:val="0"/>
        <w:numPr>
          <w:ilvl w:val="0"/>
          <w:numId w:val="146"/>
        </w:numPr>
        <w:tabs>
          <w:tab w:val="left" w:pos="462"/>
        </w:tabs>
        <w:autoSpaceDE w:val="0"/>
        <w:autoSpaceDN w:val="0"/>
        <w:spacing w:after="0" w:line="240" w:lineRule="auto"/>
        <w:ind w:right="131"/>
        <w:jc w:val="both"/>
        <w:rPr>
          <w:rFonts w:ascii="Times New Roman" w:eastAsia="Times New Roman" w:hAnsi="Times New Roman" w:cs="Times New Roman"/>
          <w:sz w:val="26"/>
        </w:rPr>
      </w:pPr>
      <w:r w:rsidRPr="00D2719F">
        <w:rPr>
          <w:rFonts w:ascii="Times New Roman" w:eastAsia="Times New Roman" w:hAnsi="Times New Roman" w:cs="Times New Roman"/>
          <w:sz w:val="26"/>
        </w:rPr>
        <w:t>понимать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влияние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дыхательной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зрительной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гимнастики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предупреждение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развития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утомления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выполнении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умственных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нагрузок;</w:t>
      </w:r>
    </w:p>
    <w:p w:rsidR="00D2719F" w:rsidRPr="00D2719F" w:rsidRDefault="00D2719F" w:rsidP="00D2719F">
      <w:pPr>
        <w:widowControl w:val="0"/>
        <w:numPr>
          <w:ilvl w:val="0"/>
          <w:numId w:val="146"/>
        </w:numPr>
        <w:tabs>
          <w:tab w:val="left" w:pos="462"/>
        </w:tabs>
        <w:autoSpaceDE w:val="0"/>
        <w:autoSpaceDN w:val="0"/>
        <w:spacing w:after="0" w:line="240" w:lineRule="auto"/>
        <w:ind w:right="126"/>
        <w:jc w:val="both"/>
        <w:rPr>
          <w:rFonts w:ascii="Times New Roman" w:eastAsia="Times New Roman" w:hAnsi="Times New Roman" w:cs="Times New Roman"/>
          <w:sz w:val="26"/>
        </w:rPr>
      </w:pPr>
      <w:r w:rsidRPr="00D2719F">
        <w:rPr>
          <w:rFonts w:ascii="Times New Roman" w:eastAsia="Times New Roman" w:hAnsi="Times New Roman" w:cs="Times New Roman"/>
          <w:sz w:val="26"/>
        </w:rPr>
        <w:t>обобщать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знания,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полученные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практической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деятельности,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правила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поведения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уроках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культуры,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проводить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закаливающие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процедуры,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занятия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предупреждению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нарушения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осанки;</w:t>
      </w:r>
    </w:p>
    <w:p w:rsidR="00D2719F" w:rsidRPr="00D2719F" w:rsidRDefault="00D2719F" w:rsidP="00D2719F">
      <w:pPr>
        <w:widowControl w:val="0"/>
        <w:numPr>
          <w:ilvl w:val="0"/>
          <w:numId w:val="146"/>
        </w:numPr>
        <w:tabs>
          <w:tab w:val="left" w:pos="462"/>
        </w:tabs>
        <w:autoSpaceDE w:val="0"/>
        <w:autoSpaceDN w:val="0"/>
        <w:spacing w:after="0" w:line="240" w:lineRule="auto"/>
        <w:ind w:right="136"/>
        <w:jc w:val="both"/>
        <w:rPr>
          <w:rFonts w:ascii="Times New Roman" w:eastAsia="Times New Roman" w:hAnsi="Times New Roman" w:cs="Times New Roman"/>
          <w:sz w:val="26"/>
        </w:rPr>
      </w:pPr>
      <w:r w:rsidRPr="00D2719F">
        <w:rPr>
          <w:rFonts w:ascii="Times New Roman" w:eastAsia="Times New Roman" w:hAnsi="Times New Roman" w:cs="Times New Roman"/>
          <w:sz w:val="26"/>
        </w:rPr>
        <w:t>вести наблюдения за динамикой показателей физического развития и 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качеств</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течение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учебного</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года,</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определять</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приросты</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по</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учебным</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четвертям;</w:t>
      </w:r>
    </w:p>
    <w:p w:rsidR="00D2719F" w:rsidRPr="00D2719F" w:rsidRDefault="00D2719F" w:rsidP="00D2719F">
      <w:pPr>
        <w:widowControl w:val="0"/>
        <w:autoSpaceDE w:val="0"/>
        <w:autoSpaceDN w:val="0"/>
        <w:spacing w:before="10" w:after="0" w:line="240" w:lineRule="auto"/>
        <w:rPr>
          <w:rFonts w:ascii="Times New Roman" w:eastAsia="Times New Roman" w:hAnsi="Times New Roman" w:cs="Times New Roman"/>
          <w:sz w:val="25"/>
          <w:szCs w:val="26"/>
        </w:rPr>
      </w:pPr>
    </w:p>
    <w:p w:rsidR="00D2719F" w:rsidRPr="00D2719F" w:rsidRDefault="00D2719F" w:rsidP="00D2719F">
      <w:pPr>
        <w:widowControl w:val="0"/>
        <w:autoSpaceDE w:val="0"/>
        <w:autoSpaceDN w:val="0"/>
        <w:spacing w:after="0" w:line="240" w:lineRule="auto"/>
        <w:ind w:left="112"/>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коммуникативные</w:t>
      </w:r>
      <w:r w:rsidRPr="00D2719F">
        <w:rPr>
          <w:rFonts w:ascii="Times New Roman" w:eastAsia="Times New Roman" w:hAnsi="Times New Roman" w:cs="Times New Roman"/>
          <w:b/>
          <w:bCs/>
          <w:i/>
          <w:iCs/>
          <w:spacing w:val="-4"/>
          <w:sz w:val="26"/>
          <w:szCs w:val="26"/>
        </w:rPr>
        <w:t xml:space="preserve"> </w:t>
      </w:r>
      <w:r w:rsidRPr="00D2719F">
        <w:rPr>
          <w:rFonts w:ascii="Times New Roman" w:eastAsia="Times New Roman" w:hAnsi="Times New Roman" w:cs="Times New Roman"/>
          <w:b/>
          <w:bCs/>
          <w:i/>
          <w:iCs/>
          <w:sz w:val="26"/>
          <w:szCs w:val="26"/>
        </w:rPr>
        <w:t>УУД:</w:t>
      </w:r>
    </w:p>
    <w:p w:rsidR="00D2719F" w:rsidRPr="00D2719F" w:rsidRDefault="00D2719F" w:rsidP="00D2719F">
      <w:pPr>
        <w:widowControl w:val="0"/>
        <w:numPr>
          <w:ilvl w:val="0"/>
          <w:numId w:val="146"/>
        </w:numPr>
        <w:tabs>
          <w:tab w:val="left" w:pos="462"/>
        </w:tabs>
        <w:autoSpaceDE w:val="0"/>
        <w:autoSpaceDN w:val="0"/>
        <w:spacing w:before="1" w:after="0" w:line="240" w:lineRule="auto"/>
        <w:ind w:right="132"/>
        <w:rPr>
          <w:rFonts w:ascii="Times New Roman" w:eastAsia="Times New Roman" w:hAnsi="Times New Roman" w:cs="Times New Roman"/>
          <w:sz w:val="26"/>
        </w:rPr>
      </w:pPr>
      <w:r w:rsidRPr="00D2719F">
        <w:rPr>
          <w:rFonts w:ascii="Times New Roman" w:eastAsia="Times New Roman" w:hAnsi="Times New Roman" w:cs="Times New Roman"/>
          <w:sz w:val="26"/>
        </w:rPr>
        <w:t>организовывать</w:t>
      </w:r>
      <w:r w:rsidRPr="00D2719F">
        <w:rPr>
          <w:rFonts w:ascii="Times New Roman" w:eastAsia="Times New Roman" w:hAnsi="Times New Roman" w:cs="Times New Roman"/>
          <w:spacing w:val="32"/>
          <w:sz w:val="26"/>
        </w:rPr>
        <w:t xml:space="preserve"> </w:t>
      </w:r>
      <w:r w:rsidRPr="00D2719F">
        <w:rPr>
          <w:rFonts w:ascii="Times New Roman" w:eastAsia="Times New Roman" w:hAnsi="Times New Roman" w:cs="Times New Roman"/>
          <w:sz w:val="26"/>
        </w:rPr>
        <w:t>совместные</w:t>
      </w:r>
      <w:r w:rsidRPr="00D2719F">
        <w:rPr>
          <w:rFonts w:ascii="Times New Roman" w:eastAsia="Times New Roman" w:hAnsi="Times New Roman" w:cs="Times New Roman"/>
          <w:spacing w:val="32"/>
          <w:sz w:val="26"/>
        </w:rPr>
        <w:t xml:space="preserve"> </w:t>
      </w:r>
      <w:r w:rsidRPr="00D2719F">
        <w:rPr>
          <w:rFonts w:ascii="Times New Roman" w:eastAsia="Times New Roman" w:hAnsi="Times New Roman" w:cs="Times New Roman"/>
          <w:sz w:val="26"/>
        </w:rPr>
        <w:t>подвижные</w:t>
      </w:r>
      <w:r w:rsidRPr="00D2719F">
        <w:rPr>
          <w:rFonts w:ascii="Times New Roman" w:eastAsia="Times New Roman" w:hAnsi="Times New Roman" w:cs="Times New Roman"/>
          <w:spacing w:val="35"/>
          <w:sz w:val="26"/>
        </w:rPr>
        <w:t xml:space="preserve"> </w:t>
      </w:r>
      <w:r w:rsidRPr="00D2719F">
        <w:rPr>
          <w:rFonts w:ascii="Times New Roman" w:eastAsia="Times New Roman" w:hAnsi="Times New Roman" w:cs="Times New Roman"/>
          <w:sz w:val="26"/>
        </w:rPr>
        <w:t>игры,</w:t>
      </w:r>
      <w:r w:rsidRPr="00D2719F">
        <w:rPr>
          <w:rFonts w:ascii="Times New Roman" w:eastAsia="Times New Roman" w:hAnsi="Times New Roman" w:cs="Times New Roman"/>
          <w:spacing w:val="32"/>
          <w:sz w:val="26"/>
        </w:rPr>
        <w:t xml:space="preserve"> </w:t>
      </w:r>
      <w:r w:rsidRPr="00D2719F">
        <w:rPr>
          <w:rFonts w:ascii="Times New Roman" w:eastAsia="Times New Roman" w:hAnsi="Times New Roman" w:cs="Times New Roman"/>
          <w:sz w:val="26"/>
        </w:rPr>
        <w:t>принимать</w:t>
      </w:r>
      <w:r w:rsidRPr="00D2719F">
        <w:rPr>
          <w:rFonts w:ascii="Times New Roman" w:eastAsia="Times New Roman" w:hAnsi="Times New Roman" w:cs="Times New Roman"/>
          <w:spacing w:val="33"/>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32"/>
          <w:sz w:val="26"/>
        </w:rPr>
        <w:t xml:space="preserve"> </w:t>
      </w:r>
      <w:r w:rsidRPr="00D2719F">
        <w:rPr>
          <w:rFonts w:ascii="Times New Roman" w:eastAsia="Times New Roman" w:hAnsi="Times New Roman" w:cs="Times New Roman"/>
          <w:sz w:val="26"/>
        </w:rPr>
        <w:t>них</w:t>
      </w:r>
      <w:r w:rsidRPr="00D2719F">
        <w:rPr>
          <w:rFonts w:ascii="Times New Roman" w:eastAsia="Times New Roman" w:hAnsi="Times New Roman" w:cs="Times New Roman"/>
          <w:spacing w:val="34"/>
          <w:sz w:val="26"/>
        </w:rPr>
        <w:t xml:space="preserve"> </w:t>
      </w:r>
      <w:r w:rsidRPr="00D2719F">
        <w:rPr>
          <w:rFonts w:ascii="Times New Roman" w:eastAsia="Times New Roman" w:hAnsi="Times New Roman" w:cs="Times New Roman"/>
          <w:sz w:val="26"/>
        </w:rPr>
        <w:t>активное</w:t>
      </w:r>
      <w:r w:rsidRPr="00D2719F">
        <w:rPr>
          <w:rFonts w:ascii="Times New Roman" w:eastAsia="Times New Roman" w:hAnsi="Times New Roman" w:cs="Times New Roman"/>
          <w:spacing w:val="33"/>
          <w:sz w:val="26"/>
        </w:rPr>
        <w:t xml:space="preserve"> </w:t>
      </w:r>
      <w:r w:rsidRPr="00D2719F">
        <w:rPr>
          <w:rFonts w:ascii="Times New Roman" w:eastAsia="Times New Roman" w:hAnsi="Times New Roman" w:cs="Times New Roman"/>
          <w:sz w:val="26"/>
        </w:rPr>
        <w:t>участие</w:t>
      </w:r>
      <w:r w:rsidRPr="00D2719F">
        <w:rPr>
          <w:rFonts w:ascii="Times New Roman" w:eastAsia="Times New Roman" w:hAnsi="Times New Roman" w:cs="Times New Roman"/>
          <w:spacing w:val="37"/>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соблюдением</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правил</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норм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этического</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поведения;</w:t>
      </w:r>
    </w:p>
    <w:p w:rsidR="00D2719F" w:rsidRPr="00D2719F" w:rsidRDefault="00D2719F" w:rsidP="00D2719F">
      <w:pPr>
        <w:widowControl w:val="0"/>
        <w:numPr>
          <w:ilvl w:val="0"/>
          <w:numId w:val="146"/>
        </w:numPr>
        <w:tabs>
          <w:tab w:val="left" w:pos="462"/>
        </w:tabs>
        <w:autoSpaceDE w:val="0"/>
        <w:autoSpaceDN w:val="0"/>
        <w:spacing w:after="0" w:line="240" w:lineRule="auto"/>
        <w:ind w:right="132"/>
        <w:rPr>
          <w:rFonts w:ascii="Times New Roman" w:eastAsia="Times New Roman" w:hAnsi="Times New Roman" w:cs="Times New Roman"/>
          <w:sz w:val="26"/>
        </w:rPr>
      </w:pPr>
      <w:r w:rsidRPr="00D2719F">
        <w:rPr>
          <w:rFonts w:ascii="Times New Roman" w:eastAsia="Times New Roman" w:hAnsi="Times New Roman" w:cs="Times New Roman"/>
          <w:sz w:val="26"/>
        </w:rPr>
        <w:t>правильно</w:t>
      </w:r>
      <w:r w:rsidRPr="00D2719F">
        <w:rPr>
          <w:rFonts w:ascii="Times New Roman" w:eastAsia="Times New Roman" w:hAnsi="Times New Roman" w:cs="Times New Roman"/>
          <w:spacing w:val="60"/>
          <w:sz w:val="26"/>
        </w:rPr>
        <w:t xml:space="preserve"> </w:t>
      </w:r>
      <w:r w:rsidRPr="00D2719F">
        <w:rPr>
          <w:rFonts w:ascii="Times New Roman" w:eastAsia="Times New Roman" w:hAnsi="Times New Roman" w:cs="Times New Roman"/>
          <w:sz w:val="26"/>
        </w:rPr>
        <w:t>использовать</w:t>
      </w:r>
      <w:r w:rsidRPr="00D2719F">
        <w:rPr>
          <w:rFonts w:ascii="Times New Roman" w:eastAsia="Times New Roman" w:hAnsi="Times New Roman" w:cs="Times New Roman"/>
          <w:spacing w:val="59"/>
          <w:sz w:val="26"/>
        </w:rPr>
        <w:t xml:space="preserve"> </w:t>
      </w:r>
      <w:r w:rsidRPr="00D2719F">
        <w:rPr>
          <w:rFonts w:ascii="Times New Roman" w:eastAsia="Times New Roman" w:hAnsi="Times New Roman" w:cs="Times New Roman"/>
          <w:sz w:val="26"/>
        </w:rPr>
        <w:t>строевые</w:t>
      </w:r>
      <w:r w:rsidRPr="00D2719F">
        <w:rPr>
          <w:rFonts w:ascii="Times New Roman" w:eastAsia="Times New Roman" w:hAnsi="Times New Roman" w:cs="Times New Roman"/>
          <w:spacing w:val="60"/>
          <w:sz w:val="26"/>
        </w:rPr>
        <w:t xml:space="preserve"> </w:t>
      </w:r>
      <w:r w:rsidRPr="00D2719F">
        <w:rPr>
          <w:rFonts w:ascii="Times New Roman" w:eastAsia="Times New Roman" w:hAnsi="Times New Roman" w:cs="Times New Roman"/>
          <w:sz w:val="26"/>
        </w:rPr>
        <w:t>команды,</w:t>
      </w:r>
      <w:r w:rsidRPr="00D2719F">
        <w:rPr>
          <w:rFonts w:ascii="Times New Roman" w:eastAsia="Times New Roman" w:hAnsi="Times New Roman" w:cs="Times New Roman"/>
          <w:spacing w:val="60"/>
          <w:sz w:val="26"/>
        </w:rPr>
        <w:t xml:space="preserve"> </w:t>
      </w:r>
      <w:r w:rsidRPr="00D2719F">
        <w:rPr>
          <w:rFonts w:ascii="Times New Roman" w:eastAsia="Times New Roman" w:hAnsi="Times New Roman" w:cs="Times New Roman"/>
          <w:sz w:val="26"/>
        </w:rPr>
        <w:t>названия</w:t>
      </w:r>
      <w:r w:rsidRPr="00D2719F">
        <w:rPr>
          <w:rFonts w:ascii="Times New Roman" w:eastAsia="Times New Roman" w:hAnsi="Times New Roman" w:cs="Times New Roman"/>
          <w:spacing w:val="60"/>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60"/>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60"/>
          <w:sz w:val="26"/>
        </w:rPr>
        <w:t xml:space="preserve"> </w:t>
      </w:r>
      <w:r w:rsidRPr="00D2719F">
        <w:rPr>
          <w:rFonts w:ascii="Times New Roman" w:eastAsia="Times New Roman" w:hAnsi="Times New Roman" w:cs="Times New Roman"/>
          <w:sz w:val="26"/>
        </w:rPr>
        <w:t>способов</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деятельности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время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совместного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выполнения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учебных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заданий;</w:t>
      </w:r>
    </w:p>
    <w:p w:rsidR="00D2719F" w:rsidRPr="00D2719F" w:rsidRDefault="00D2719F" w:rsidP="00D2719F">
      <w:pPr>
        <w:widowControl w:val="0"/>
        <w:numPr>
          <w:ilvl w:val="0"/>
          <w:numId w:val="146"/>
        </w:numPr>
        <w:tabs>
          <w:tab w:val="left" w:pos="462"/>
          <w:tab w:val="left" w:pos="1600"/>
          <w:tab w:val="left" w:pos="3181"/>
          <w:tab w:val="left" w:pos="3558"/>
          <w:tab w:val="left" w:pos="5165"/>
          <w:tab w:val="left" w:pos="6370"/>
          <w:tab w:val="left" w:pos="7573"/>
          <w:tab w:val="left" w:pos="8684"/>
        </w:tabs>
        <w:autoSpaceDE w:val="0"/>
        <w:autoSpaceDN w:val="0"/>
        <w:spacing w:after="0" w:line="240" w:lineRule="auto"/>
        <w:ind w:right="133"/>
        <w:rPr>
          <w:rFonts w:ascii="Times New Roman" w:eastAsia="Times New Roman" w:hAnsi="Times New Roman" w:cs="Times New Roman"/>
          <w:sz w:val="26"/>
        </w:rPr>
      </w:pPr>
      <w:r w:rsidRPr="00D2719F">
        <w:rPr>
          <w:rFonts w:ascii="Times New Roman" w:eastAsia="Times New Roman" w:hAnsi="Times New Roman" w:cs="Times New Roman"/>
          <w:sz w:val="26"/>
        </w:rPr>
        <w:t>активно</w:t>
      </w:r>
      <w:r w:rsidRPr="00D2719F">
        <w:rPr>
          <w:rFonts w:ascii="Times New Roman" w:eastAsia="Times New Roman" w:hAnsi="Times New Roman" w:cs="Times New Roman"/>
          <w:sz w:val="26"/>
        </w:rPr>
        <w:tab/>
        <w:t>участвовать</w:t>
      </w:r>
      <w:r w:rsidRPr="00D2719F">
        <w:rPr>
          <w:rFonts w:ascii="Times New Roman" w:eastAsia="Times New Roman" w:hAnsi="Times New Roman" w:cs="Times New Roman"/>
          <w:sz w:val="26"/>
        </w:rPr>
        <w:tab/>
        <w:t>в</w:t>
      </w:r>
      <w:r w:rsidRPr="00D2719F">
        <w:rPr>
          <w:rFonts w:ascii="Times New Roman" w:eastAsia="Times New Roman" w:hAnsi="Times New Roman" w:cs="Times New Roman"/>
          <w:sz w:val="26"/>
        </w:rPr>
        <w:tab/>
        <w:t>обсуждении</w:t>
      </w:r>
      <w:r w:rsidRPr="00D2719F">
        <w:rPr>
          <w:rFonts w:ascii="Times New Roman" w:eastAsia="Times New Roman" w:hAnsi="Times New Roman" w:cs="Times New Roman"/>
          <w:sz w:val="26"/>
        </w:rPr>
        <w:tab/>
        <w:t>учебных</w:t>
      </w:r>
      <w:r w:rsidRPr="00D2719F">
        <w:rPr>
          <w:rFonts w:ascii="Times New Roman" w:eastAsia="Times New Roman" w:hAnsi="Times New Roman" w:cs="Times New Roman"/>
          <w:sz w:val="26"/>
        </w:rPr>
        <w:tab/>
        <w:t>заданий,</w:t>
      </w:r>
      <w:r w:rsidRPr="00D2719F">
        <w:rPr>
          <w:rFonts w:ascii="Times New Roman" w:eastAsia="Times New Roman" w:hAnsi="Times New Roman" w:cs="Times New Roman"/>
          <w:sz w:val="26"/>
        </w:rPr>
        <w:tab/>
        <w:t>анализе</w:t>
      </w:r>
      <w:r w:rsidRPr="00D2719F">
        <w:rPr>
          <w:rFonts w:ascii="Times New Roman" w:eastAsia="Times New Roman" w:hAnsi="Times New Roman" w:cs="Times New Roman"/>
          <w:sz w:val="26"/>
        </w:rPr>
        <w:tab/>
      </w:r>
      <w:r w:rsidRPr="00D2719F">
        <w:rPr>
          <w:rFonts w:ascii="Times New Roman" w:eastAsia="Times New Roman" w:hAnsi="Times New Roman" w:cs="Times New Roman"/>
          <w:spacing w:val="-1"/>
          <w:sz w:val="26"/>
        </w:rPr>
        <w:t>выполнения</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технических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действий</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из</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осваиваемых</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видов</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спорта;</w:t>
      </w:r>
    </w:p>
    <w:p w:rsidR="00D2719F" w:rsidRPr="00D2719F" w:rsidRDefault="00D2719F" w:rsidP="00D2719F">
      <w:pPr>
        <w:widowControl w:val="0"/>
        <w:numPr>
          <w:ilvl w:val="0"/>
          <w:numId w:val="146"/>
        </w:numPr>
        <w:tabs>
          <w:tab w:val="left" w:pos="462"/>
          <w:tab w:val="left" w:pos="1404"/>
          <w:tab w:val="left" w:pos="2846"/>
          <w:tab w:val="left" w:pos="4286"/>
          <w:tab w:val="left" w:pos="4775"/>
          <w:tab w:val="left" w:pos="6344"/>
          <w:tab w:val="left" w:pos="7914"/>
          <w:tab w:val="left" w:pos="9085"/>
        </w:tabs>
        <w:autoSpaceDE w:val="0"/>
        <w:autoSpaceDN w:val="0"/>
        <w:spacing w:after="0" w:line="240" w:lineRule="auto"/>
        <w:ind w:right="131"/>
        <w:rPr>
          <w:rFonts w:ascii="Times New Roman" w:eastAsia="Times New Roman" w:hAnsi="Times New Roman" w:cs="Times New Roman"/>
          <w:sz w:val="26"/>
        </w:rPr>
      </w:pPr>
      <w:r w:rsidRPr="00D2719F">
        <w:rPr>
          <w:rFonts w:ascii="Times New Roman" w:eastAsia="Times New Roman" w:hAnsi="Times New Roman" w:cs="Times New Roman"/>
          <w:sz w:val="26"/>
        </w:rPr>
        <w:t>делать</w:t>
      </w:r>
      <w:r w:rsidRPr="00D2719F">
        <w:rPr>
          <w:rFonts w:ascii="Times New Roman" w:eastAsia="Times New Roman" w:hAnsi="Times New Roman" w:cs="Times New Roman"/>
          <w:sz w:val="26"/>
        </w:rPr>
        <w:tab/>
        <w:t>небольшие</w:t>
      </w:r>
      <w:r w:rsidRPr="00D2719F">
        <w:rPr>
          <w:rFonts w:ascii="Times New Roman" w:eastAsia="Times New Roman" w:hAnsi="Times New Roman" w:cs="Times New Roman"/>
          <w:sz w:val="26"/>
        </w:rPr>
        <w:tab/>
        <w:t>сообщения</w:t>
      </w:r>
      <w:r w:rsidRPr="00D2719F">
        <w:rPr>
          <w:rFonts w:ascii="Times New Roman" w:eastAsia="Times New Roman" w:hAnsi="Times New Roman" w:cs="Times New Roman"/>
          <w:sz w:val="26"/>
        </w:rPr>
        <w:tab/>
        <w:t>по</w:t>
      </w:r>
      <w:r w:rsidRPr="00D2719F">
        <w:rPr>
          <w:rFonts w:ascii="Times New Roman" w:eastAsia="Times New Roman" w:hAnsi="Times New Roman" w:cs="Times New Roman"/>
          <w:sz w:val="26"/>
        </w:rPr>
        <w:tab/>
        <w:t>результатам</w:t>
      </w:r>
      <w:r w:rsidRPr="00D2719F">
        <w:rPr>
          <w:rFonts w:ascii="Times New Roman" w:eastAsia="Times New Roman" w:hAnsi="Times New Roman" w:cs="Times New Roman"/>
          <w:sz w:val="26"/>
        </w:rPr>
        <w:tab/>
        <w:t>выполнения</w:t>
      </w:r>
      <w:r w:rsidRPr="00D2719F">
        <w:rPr>
          <w:rFonts w:ascii="Times New Roman" w:eastAsia="Times New Roman" w:hAnsi="Times New Roman" w:cs="Times New Roman"/>
          <w:sz w:val="26"/>
        </w:rPr>
        <w:tab/>
        <w:t>учебных</w:t>
      </w:r>
      <w:r w:rsidRPr="00D2719F">
        <w:rPr>
          <w:rFonts w:ascii="Times New Roman" w:eastAsia="Times New Roman" w:hAnsi="Times New Roman" w:cs="Times New Roman"/>
          <w:sz w:val="26"/>
        </w:rPr>
        <w:tab/>
      </w:r>
      <w:r w:rsidRPr="00D2719F">
        <w:rPr>
          <w:rFonts w:ascii="Times New Roman" w:eastAsia="Times New Roman" w:hAnsi="Times New Roman" w:cs="Times New Roman"/>
          <w:spacing w:val="-1"/>
          <w:sz w:val="26"/>
        </w:rPr>
        <w:t>заданий,</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организации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проведения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самостоятельных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занятий</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физической</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культурой;</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6"/>
          <w:szCs w:val="26"/>
        </w:rPr>
      </w:pPr>
    </w:p>
    <w:p w:rsidR="00D2719F" w:rsidRPr="00D2719F" w:rsidRDefault="00D2719F" w:rsidP="00D2719F">
      <w:pPr>
        <w:widowControl w:val="0"/>
        <w:autoSpaceDE w:val="0"/>
        <w:autoSpaceDN w:val="0"/>
        <w:spacing w:after="0" w:line="240" w:lineRule="auto"/>
        <w:ind w:left="112"/>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регулятивные</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УУД:</w:t>
      </w:r>
    </w:p>
    <w:p w:rsidR="00D2719F" w:rsidRPr="00D2719F" w:rsidRDefault="00D2719F" w:rsidP="00D2719F">
      <w:pPr>
        <w:widowControl w:val="0"/>
        <w:numPr>
          <w:ilvl w:val="0"/>
          <w:numId w:val="146"/>
        </w:numPr>
        <w:tabs>
          <w:tab w:val="left" w:pos="540"/>
          <w:tab w:val="left" w:pos="541"/>
        </w:tabs>
        <w:autoSpaceDE w:val="0"/>
        <w:autoSpaceDN w:val="0"/>
        <w:spacing w:before="1" w:after="0" w:line="240" w:lineRule="auto"/>
        <w:ind w:right="134"/>
        <w:rPr>
          <w:rFonts w:ascii="Times New Roman" w:eastAsia="Times New Roman" w:hAnsi="Times New Roman" w:cs="Times New Roman"/>
          <w:sz w:val="26"/>
        </w:rPr>
      </w:pPr>
      <w:r w:rsidRPr="00D2719F">
        <w:rPr>
          <w:rFonts w:ascii="Times New Roman" w:eastAsia="Times New Roman" w:hAnsi="Times New Roman" w:cs="Times New Roman"/>
          <w:sz w:val="26"/>
        </w:rPr>
        <w:t>контролировать</w:t>
      </w:r>
      <w:r w:rsidRPr="00D2719F">
        <w:rPr>
          <w:rFonts w:ascii="Times New Roman" w:eastAsia="Times New Roman" w:hAnsi="Times New Roman" w:cs="Times New Roman"/>
          <w:spacing w:val="18"/>
          <w:sz w:val="26"/>
        </w:rPr>
        <w:t xml:space="preserve"> </w:t>
      </w:r>
      <w:r w:rsidRPr="00D2719F">
        <w:rPr>
          <w:rFonts w:ascii="Times New Roman" w:eastAsia="Times New Roman" w:hAnsi="Times New Roman" w:cs="Times New Roman"/>
          <w:sz w:val="26"/>
        </w:rPr>
        <w:t>выполнение</w:t>
      </w:r>
      <w:r w:rsidRPr="00D2719F">
        <w:rPr>
          <w:rFonts w:ascii="Times New Roman" w:eastAsia="Times New Roman" w:hAnsi="Times New Roman" w:cs="Times New Roman"/>
          <w:spacing w:val="20"/>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22"/>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20"/>
          <w:sz w:val="26"/>
        </w:rPr>
        <w:t xml:space="preserve"> </w:t>
      </w:r>
      <w:r w:rsidRPr="00D2719F">
        <w:rPr>
          <w:rFonts w:ascii="Times New Roman" w:eastAsia="Times New Roman" w:hAnsi="Times New Roman" w:cs="Times New Roman"/>
          <w:sz w:val="26"/>
        </w:rPr>
        <w:t>корректировать</w:t>
      </w:r>
      <w:r w:rsidRPr="00D2719F">
        <w:rPr>
          <w:rFonts w:ascii="Times New Roman" w:eastAsia="Times New Roman" w:hAnsi="Times New Roman" w:cs="Times New Roman"/>
          <w:spacing w:val="20"/>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2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22"/>
          <w:sz w:val="26"/>
        </w:rPr>
        <w:t xml:space="preserve"> </w:t>
      </w:r>
      <w:r w:rsidRPr="00D2719F">
        <w:rPr>
          <w:rFonts w:ascii="Times New Roman" w:eastAsia="Times New Roman" w:hAnsi="Times New Roman" w:cs="Times New Roman"/>
          <w:sz w:val="26"/>
        </w:rPr>
        <w:t>основе</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сравнения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 заданными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образцами;</w:t>
      </w:r>
    </w:p>
    <w:p w:rsidR="00D2719F" w:rsidRPr="00D2719F" w:rsidRDefault="00D2719F" w:rsidP="00D2719F">
      <w:pPr>
        <w:widowControl w:val="0"/>
        <w:numPr>
          <w:ilvl w:val="0"/>
          <w:numId w:val="146"/>
        </w:numPr>
        <w:tabs>
          <w:tab w:val="left" w:pos="540"/>
          <w:tab w:val="left" w:pos="541"/>
        </w:tabs>
        <w:autoSpaceDE w:val="0"/>
        <w:autoSpaceDN w:val="0"/>
        <w:spacing w:after="0" w:line="240" w:lineRule="auto"/>
        <w:ind w:right="132"/>
        <w:rPr>
          <w:rFonts w:ascii="Times New Roman" w:eastAsia="Times New Roman" w:hAnsi="Times New Roman" w:cs="Times New Roman"/>
          <w:sz w:val="26"/>
        </w:rPr>
      </w:pPr>
      <w:r w:rsidRPr="00D2719F">
        <w:rPr>
          <w:rFonts w:ascii="Times New Roman" w:eastAsia="Times New Roman" w:hAnsi="Times New Roman" w:cs="Times New Roman"/>
          <w:sz w:val="26"/>
        </w:rPr>
        <w:t>взаимодействовать</w:t>
      </w:r>
      <w:r w:rsidRPr="00D2719F">
        <w:rPr>
          <w:rFonts w:ascii="Times New Roman" w:eastAsia="Times New Roman" w:hAnsi="Times New Roman" w:cs="Times New Roman"/>
          <w:spacing w:val="53"/>
          <w:sz w:val="26"/>
        </w:rPr>
        <w:t xml:space="preserve"> </w:t>
      </w:r>
      <w:r w:rsidRPr="00D2719F">
        <w:rPr>
          <w:rFonts w:ascii="Times New Roman" w:eastAsia="Times New Roman" w:hAnsi="Times New Roman" w:cs="Times New Roman"/>
          <w:sz w:val="26"/>
        </w:rPr>
        <w:t>со</w:t>
      </w:r>
      <w:r w:rsidRPr="00D2719F">
        <w:rPr>
          <w:rFonts w:ascii="Times New Roman" w:eastAsia="Times New Roman" w:hAnsi="Times New Roman" w:cs="Times New Roman"/>
          <w:spacing w:val="54"/>
          <w:sz w:val="26"/>
        </w:rPr>
        <w:t xml:space="preserve"> </w:t>
      </w:r>
      <w:r w:rsidRPr="00D2719F">
        <w:rPr>
          <w:rFonts w:ascii="Times New Roman" w:eastAsia="Times New Roman" w:hAnsi="Times New Roman" w:cs="Times New Roman"/>
          <w:sz w:val="26"/>
        </w:rPr>
        <w:t>сверстниками</w:t>
      </w:r>
      <w:r w:rsidRPr="00D2719F">
        <w:rPr>
          <w:rFonts w:ascii="Times New Roman" w:eastAsia="Times New Roman" w:hAnsi="Times New Roman" w:cs="Times New Roman"/>
          <w:spacing w:val="53"/>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54"/>
          <w:sz w:val="26"/>
        </w:rPr>
        <w:t xml:space="preserve"> </w:t>
      </w:r>
      <w:r w:rsidRPr="00D2719F">
        <w:rPr>
          <w:rFonts w:ascii="Times New Roman" w:eastAsia="Times New Roman" w:hAnsi="Times New Roman" w:cs="Times New Roman"/>
          <w:sz w:val="26"/>
        </w:rPr>
        <w:t>процессе</w:t>
      </w:r>
      <w:r w:rsidRPr="00D2719F">
        <w:rPr>
          <w:rFonts w:ascii="Times New Roman" w:eastAsia="Times New Roman" w:hAnsi="Times New Roman" w:cs="Times New Roman"/>
          <w:spacing w:val="54"/>
          <w:sz w:val="26"/>
        </w:rPr>
        <w:t xml:space="preserve"> </w:t>
      </w:r>
      <w:r w:rsidRPr="00D2719F">
        <w:rPr>
          <w:rFonts w:ascii="Times New Roman" w:eastAsia="Times New Roman" w:hAnsi="Times New Roman" w:cs="Times New Roman"/>
          <w:sz w:val="26"/>
        </w:rPr>
        <w:t>учебной</w:t>
      </w:r>
      <w:r w:rsidRPr="00D2719F">
        <w:rPr>
          <w:rFonts w:ascii="Times New Roman" w:eastAsia="Times New Roman" w:hAnsi="Times New Roman" w:cs="Times New Roman"/>
          <w:spacing w:val="55"/>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54"/>
          <w:sz w:val="26"/>
        </w:rPr>
        <w:t xml:space="preserve"> </w:t>
      </w:r>
      <w:r w:rsidRPr="00D2719F">
        <w:rPr>
          <w:rFonts w:ascii="Times New Roman" w:eastAsia="Times New Roman" w:hAnsi="Times New Roman" w:cs="Times New Roman"/>
          <w:sz w:val="26"/>
        </w:rPr>
        <w:t>игровой</w:t>
      </w:r>
      <w:r w:rsidRPr="00D2719F">
        <w:rPr>
          <w:rFonts w:ascii="Times New Roman" w:eastAsia="Times New Roman" w:hAnsi="Times New Roman" w:cs="Times New Roman"/>
          <w:spacing w:val="54"/>
          <w:sz w:val="26"/>
        </w:rPr>
        <w:t xml:space="preserve"> </w:t>
      </w:r>
      <w:r w:rsidRPr="00D2719F">
        <w:rPr>
          <w:rFonts w:ascii="Times New Roman" w:eastAsia="Times New Roman" w:hAnsi="Times New Roman" w:cs="Times New Roman"/>
          <w:sz w:val="26"/>
        </w:rPr>
        <w:t>деятельности,</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контролировать</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соответствие</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выполнения</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игровых</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действий</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правилам</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подвижных</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игр;</w:t>
      </w:r>
    </w:p>
    <w:p w:rsidR="00D2719F" w:rsidRPr="00D2719F" w:rsidRDefault="00D2719F" w:rsidP="00D2719F">
      <w:pPr>
        <w:widowControl w:val="0"/>
        <w:numPr>
          <w:ilvl w:val="0"/>
          <w:numId w:val="146"/>
        </w:numPr>
        <w:tabs>
          <w:tab w:val="left" w:pos="540"/>
          <w:tab w:val="left" w:pos="541"/>
        </w:tabs>
        <w:autoSpaceDE w:val="0"/>
        <w:autoSpaceDN w:val="0"/>
        <w:spacing w:after="0" w:line="240" w:lineRule="auto"/>
        <w:ind w:right="136"/>
        <w:rPr>
          <w:rFonts w:ascii="Times New Roman" w:eastAsia="Times New Roman" w:hAnsi="Times New Roman" w:cs="Times New Roman"/>
          <w:sz w:val="26"/>
        </w:rPr>
      </w:pPr>
      <w:r w:rsidRPr="00D2719F">
        <w:rPr>
          <w:rFonts w:ascii="Times New Roman" w:eastAsia="Times New Roman" w:hAnsi="Times New Roman" w:cs="Times New Roman"/>
          <w:sz w:val="26"/>
        </w:rPr>
        <w:t>оценивать</w:t>
      </w:r>
      <w:r w:rsidRPr="00D2719F">
        <w:rPr>
          <w:rFonts w:ascii="Times New Roman" w:eastAsia="Times New Roman" w:hAnsi="Times New Roman" w:cs="Times New Roman"/>
          <w:spacing w:val="52"/>
          <w:sz w:val="26"/>
        </w:rPr>
        <w:t xml:space="preserve"> </w:t>
      </w:r>
      <w:r w:rsidRPr="00D2719F">
        <w:rPr>
          <w:rFonts w:ascii="Times New Roman" w:eastAsia="Times New Roman" w:hAnsi="Times New Roman" w:cs="Times New Roman"/>
          <w:sz w:val="26"/>
        </w:rPr>
        <w:t>сложность</w:t>
      </w:r>
      <w:r w:rsidRPr="00D2719F">
        <w:rPr>
          <w:rFonts w:ascii="Times New Roman" w:eastAsia="Times New Roman" w:hAnsi="Times New Roman" w:cs="Times New Roman"/>
          <w:spacing w:val="52"/>
          <w:sz w:val="26"/>
        </w:rPr>
        <w:t xml:space="preserve"> </w:t>
      </w:r>
      <w:r w:rsidRPr="00D2719F">
        <w:rPr>
          <w:rFonts w:ascii="Times New Roman" w:eastAsia="Times New Roman" w:hAnsi="Times New Roman" w:cs="Times New Roman"/>
          <w:sz w:val="26"/>
        </w:rPr>
        <w:t>возникающих</w:t>
      </w:r>
      <w:r w:rsidRPr="00D2719F">
        <w:rPr>
          <w:rFonts w:ascii="Times New Roman" w:eastAsia="Times New Roman" w:hAnsi="Times New Roman" w:cs="Times New Roman"/>
          <w:spacing w:val="53"/>
          <w:sz w:val="26"/>
        </w:rPr>
        <w:t xml:space="preserve"> </w:t>
      </w:r>
      <w:r w:rsidRPr="00D2719F">
        <w:rPr>
          <w:rFonts w:ascii="Times New Roman" w:eastAsia="Times New Roman" w:hAnsi="Times New Roman" w:cs="Times New Roman"/>
          <w:sz w:val="26"/>
        </w:rPr>
        <w:t>игровых</w:t>
      </w:r>
      <w:r w:rsidRPr="00D2719F">
        <w:rPr>
          <w:rFonts w:ascii="Times New Roman" w:eastAsia="Times New Roman" w:hAnsi="Times New Roman" w:cs="Times New Roman"/>
          <w:spacing w:val="52"/>
          <w:sz w:val="26"/>
        </w:rPr>
        <w:t xml:space="preserve"> </w:t>
      </w:r>
      <w:r w:rsidRPr="00D2719F">
        <w:rPr>
          <w:rFonts w:ascii="Times New Roman" w:eastAsia="Times New Roman" w:hAnsi="Times New Roman" w:cs="Times New Roman"/>
          <w:sz w:val="26"/>
        </w:rPr>
        <w:t>задач,</w:t>
      </w:r>
      <w:r w:rsidRPr="00D2719F">
        <w:rPr>
          <w:rFonts w:ascii="Times New Roman" w:eastAsia="Times New Roman" w:hAnsi="Times New Roman" w:cs="Times New Roman"/>
          <w:spacing w:val="52"/>
          <w:sz w:val="26"/>
        </w:rPr>
        <w:t xml:space="preserve"> </w:t>
      </w:r>
      <w:r w:rsidRPr="00D2719F">
        <w:rPr>
          <w:rFonts w:ascii="Times New Roman" w:eastAsia="Times New Roman" w:hAnsi="Times New Roman" w:cs="Times New Roman"/>
          <w:sz w:val="26"/>
        </w:rPr>
        <w:t>предлагать</w:t>
      </w:r>
      <w:r w:rsidRPr="00D2719F">
        <w:rPr>
          <w:rFonts w:ascii="Times New Roman" w:eastAsia="Times New Roman" w:hAnsi="Times New Roman" w:cs="Times New Roman"/>
          <w:spacing w:val="52"/>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55"/>
          <w:sz w:val="26"/>
        </w:rPr>
        <w:t xml:space="preserve"> </w:t>
      </w:r>
      <w:r w:rsidRPr="00D2719F">
        <w:rPr>
          <w:rFonts w:ascii="Times New Roman" w:eastAsia="Times New Roman" w:hAnsi="Times New Roman" w:cs="Times New Roman"/>
          <w:sz w:val="26"/>
        </w:rPr>
        <w:t>совместное</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коллективное решение.</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6"/>
        </w:rPr>
        <w:sectPr w:rsidR="00D2719F" w:rsidRPr="00D2719F">
          <w:pgSz w:w="11910" w:h="16840"/>
          <w:pgMar w:top="620" w:right="720" w:bottom="760" w:left="1020" w:header="0" w:footer="576" w:gutter="0"/>
          <w:cols w:space="720"/>
        </w:sectPr>
      </w:pPr>
    </w:p>
    <w:p w:rsidR="00D2719F" w:rsidRPr="00D2719F" w:rsidRDefault="00D2719F" w:rsidP="00D2719F">
      <w:pPr>
        <w:widowControl w:val="0"/>
        <w:autoSpaceDE w:val="0"/>
        <w:autoSpaceDN w:val="0"/>
        <w:spacing w:before="71" w:after="0" w:line="240" w:lineRule="auto"/>
        <w:ind w:left="112" w:right="2841"/>
        <w:jc w:val="both"/>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lastRenderedPageBreak/>
        <w:t>По окончанию четвёртого года обучения учащиеся научатся:</w:t>
      </w:r>
      <w:r w:rsidRPr="00D2719F">
        <w:rPr>
          <w:rFonts w:ascii="Times New Roman" w:eastAsia="Times New Roman" w:hAnsi="Times New Roman" w:cs="Times New Roman"/>
          <w:b/>
          <w:bCs/>
          <w:i/>
          <w:iCs/>
          <w:spacing w:val="-63"/>
          <w:sz w:val="26"/>
          <w:szCs w:val="26"/>
        </w:rPr>
        <w:t xml:space="preserve"> </w:t>
      </w:r>
      <w:r w:rsidRPr="00D2719F">
        <w:rPr>
          <w:rFonts w:ascii="Times New Roman" w:eastAsia="Times New Roman" w:hAnsi="Times New Roman" w:cs="Times New Roman"/>
          <w:b/>
          <w:bCs/>
          <w:i/>
          <w:iCs/>
          <w:sz w:val="26"/>
          <w:szCs w:val="26"/>
        </w:rPr>
        <w:t>познавательные</w:t>
      </w:r>
      <w:r w:rsidRPr="00D2719F">
        <w:rPr>
          <w:rFonts w:ascii="Times New Roman" w:eastAsia="Times New Roman" w:hAnsi="Times New Roman" w:cs="Times New Roman"/>
          <w:b/>
          <w:bCs/>
          <w:i/>
          <w:iCs/>
          <w:spacing w:val="1"/>
          <w:sz w:val="26"/>
          <w:szCs w:val="26"/>
        </w:rPr>
        <w:t xml:space="preserve"> </w:t>
      </w:r>
      <w:r w:rsidRPr="00D2719F">
        <w:rPr>
          <w:rFonts w:ascii="Times New Roman" w:eastAsia="Times New Roman" w:hAnsi="Times New Roman" w:cs="Times New Roman"/>
          <w:b/>
          <w:bCs/>
          <w:i/>
          <w:iCs/>
          <w:sz w:val="26"/>
          <w:szCs w:val="26"/>
        </w:rPr>
        <w:t>УУД:</w:t>
      </w:r>
    </w:p>
    <w:p w:rsidR="00D2719F" w:rsidRPr="00D2719F" w:rsidRDefault="00D2719F" w:rsidP="00D2719F">
      <w:pPr>
        <w:widowControl w:val="0"/>
        <w:numPr>
          <w:ilvl w:val="0"/>
          <w:numId w:val="146"/>
        </w:numPr>
        <w:tabs>
          <w:tab w:val="left" w:pos="397"/>
        </w:tabs>
        <w:autoSpaceDE w:val="0"/>
        <w:autoSpaceDN w:val="0"/>
        <w:spacing w:after="0" w:line="240" w:lineRule="auto"/>
        <w:ind w:right="134"/>
        <w:jc w:val="both"/>
        <w:rPr>
          <w:rFonts w:ascii="Times New Roman" w:eastAsia="Times New Roman" w:hAnsi="Times New Roman" w:cs="Times New Roman"/>
          <w:sz w:val="26"/>
        </w:rPr>
      </w:pPr>
      <w:r w:rsidRPr="00D2719F">
        <w:rPr>
          <w:rFonts w:ascii="Times New Roman" w:eastAsia="Times New Roman" w:hAnsi="Times New Roman" w:cs="Times New Roman"/>
          <w:sz w:val="26"/>
        </w:rPr>
        <w:t>сравнивать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показатели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индивидуального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развития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подготовленности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возрастными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стандартами,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находить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общие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отличительные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особенности;</w:t>
      </w:r>
    </w:p>
    <w:p w:rsidR="00D2719F" w:rsidRPr="00D2719F" w:rsidRDefault="00D2719F" w:rsidP="00D2719F">
      <w:pPr>
        <w:widowControl w:val="0"/>
        <w:numPr>
          <w:ilvl w:val="0"/>
          <w:numId w:val="146"/>
        </w:numPr>
        <w:tabs>
          <w:tab w:val="left" w:pos="397"/>
        </w:tabs>
        <w:autoSpaceDE w:val="0"/>
        <w:autoSpaceDN w:val="0"/>
        <w:spacing w:before="1" w:after="0" w:line="240" w:lineRule="auto"/>
        <w:ind w:right="134"/>
        <w:jc w:val="both"/>
        <w:rPr>
          <w:rFonts w:ascii="Times New Roman" w:eastAsia="Times New Roman" w:hAnsi="Times New Roman" w:cs="Times New Roman"/>
          <w:sz w:val="26"/>
        </w:rPr>
      </w:pPr>
      <w:r w:rsidRPr="00D2719F">
        <w:rPr>
          <w:rFonts w:ascii="Times New Roman" w:eastAsia="Times New Roman" w:hAnsi="Times New Roman" w:cs="Times New Roman"/>
          <w:sz w:val="26"/>
        </w:rPr>
        <w:t>выявлять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отставание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развитии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качеств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от</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возрастных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стандартов,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приводить</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примеры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устранению;</w:t>
      </w:r>
    </w:p>
    <w:p w:rsidR="00D2719F" w:rsidRPr="00D2719F" w:rsidRDefault="00D2719F" w:rsidP="00D2719F">
      <w:pPr>
        <w:widowControl w:val="0"/>
        <w:numPr>
          <w:ilvl w:val="0"/>
          <w:numId w:val="146"/>
        </w:numPr>
        <w:tabs>
          <w:tab w:val="left" w:pos="397"/>
        </w:tabs>
        <w:autoSpaceDE w:val="0"/>
        <w:autoSpaceDN w:val="0"/>
        <w:spacing w:after="0" w:line="240" w:lineRule="auto"/>
        <w:ind w:right="136"/>
        <w:jc w:val="both"/>
        <w:rPr>
          <w:rFonts w:ascii="Times New Roman" w:eastAsia="Times New Roman" w:hAnsi="Times New Roman" w:cs="Times New Roman"/>
          <w:sz w:val="26"/>
        </w:rPr>
      </w:pPr>
      <w:r w:rsidRPr="00D2719F">
        <w:rPr>
          <w:rFonts w:ascii="Times New Roman" w:eastAsia="Times New Roman" w:hAnsi="Times New Roman" w:cs="Times New Roman"/>
          <w:sz w:val="26"/>
        </w:rPr>
        <w:t>объединять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целевому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предназначению: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профилактику</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нарушения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осанки,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развитие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силы,</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быстроты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выносливости;</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6"/>
          <w:szCs w:val="26"/>
        </w:rPr>
      </w:pPr>
    </w:p>
    <w:p w:rsidR="00D2719F" w:rsidRPr="00D2719F" w:rsidRDefault="00D2719F" w:rsidP="00D2719F">
      <w:pPr>
        <w:widowControl w:val="0"/>
        <w:autoSpaceDE w:val="0"/>
        <w:autoSpaceDN w:val="0"/>
        <w:spacing w:after="0" w:line="298" w:lineRule="exact"/>
        <w:ind w:left="112"/>
        <w:jc w:val="both"/>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коммуникативные</w:t>
      </w:r>
      <w:r w:rsidRPr="00D2719F">
        <w:rPr>
          <w:rFonts w:ascii="Times New Roman" w:eastAsia="Times New Roman" w:hAnsi="Times New Roman" w:cs="Times New Roman"/>
          <w:b/>
          <w:bCs/>
          <w:i/>
          <w:iCs/>
          <w:spacing w:val="-4"/>
          <w:sz w:val="26"/>
          <w:szCs w:val="26"/>
        </w:rPr>
        <w:t xml:space="preserve"> </w:t>
      </w:r>
      <w:r w:rsidRPr="00D2719F">
        <w:rPr>
          <w:rFonts w:ascii="Times New Roman" w:eastAsia="Times New Roman" w:hAnsi="Times New Roman" w:cs="Times New Roman"/>
          <w:b/>
          <w:bCs/>
          <w:i/>
          <w:iCs/>
          <w:sz w:val="26"/>
          <w:szCs w:val="26"/>
        </w:rPr>
        <w:t>УУД:</w:t>
      </w:r>
    </w:p>
    <w:p w:rsidR="00D2719F" w:rsidRPr="00D2719F" w:rsidRDefault="00D2719F" w:rsidP="00D2719F">
      <w:pPr>
        <w:widowControl w:val="0"/>
        <w:numPr>
          <w:ilvl w:val="0"/>
          <w:numId w:val="146"/>
        </w:numPr>
        <w:tabs>
          <w:tab w:val="left" w:pos="462"/>
        </w:tabs>
        <w:autoSpaceDE w:val="0"/>
        <w:autoSpaceDN w:val="0"/>
        <w:spacing w:after="0" w:line="240" w:lineRule="auto"/>
        <w:ind w:right="136"/>
        <w:jc w:val="both"/>
        <w:rPr>
          <w:rFonts w:ascii="Times New Roman" w:eastAsia="Times New Roman" w:hAnsi="Times New Roman" w:cs="Times New Roman"/>
          <w:sz w:val="26"/>
        </w:rPr>
      </w:pPr>
      <w:r w:rsidRPr="00D2719F">
        <w:rPr>
          <w:rFonts w:ascii="Times New Roman" w:eastAsia="Times New Roman" w:hAnsi="Times New Roman" w:cs="Times New Roman"/>
          <w:sz w:val="26"/>
        </w:rPr>
        <w:t>взаимодействовать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учителем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учащимися,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воспроизводить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ранее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изученный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материал</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отвечать 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вопросы в</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процессе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учебного</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диалога;</w:t>
      </w:r>
    </w:p>
    <w:p w:rsidR="00D2719F" w:rsidRPr="00D2719F" w:rsidRDefault="00D2719F" w:rsidP="00D2719F">
      <w:pPr>
        <w:widowControl w:val="0"/>
        <w:numPr>
          <w:ilvl w:val="0"/>
          <w:numId w:val="146"/>
        </w:numPr>
        <w:tabs>
          <w:tab w:val="left" w:pos="462"/>
        </w:tabs>
        <w:autoSpaceDE w:val="0"/>
        <w:autoSpaceDN w:val="0"/>
        <w:spacing w:after="0" w:line="240" w:lineRule="auto"/>
        <w:ind w:right="135"/>
        <w:jc w:val="both"/>
        <w:rPr>
          <w:rFonts w:ascii="Times New Roman" w:eastAsia="Times New Roman" w:hAnsi="Times New Roman" w:cs="Times New Roman"/>
          <w:sz w:val="26"/>
        </w:rPr>
      </w:pPr>
      <w:r w:rsidRPr="00D2719F">
        <w:rPr>
          <w:rFonts w:ascii="Times New Roman" w:eastAsia="Times New Roman" w:hAnsi="Times New Roman" w:cs="Times New Roman"/>
          <w:sz w:val="26"/>
        </w:rPr>
        <w:t>использовать специальные термины и понятия в общении с учителем и учащимися,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применять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термины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обучении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новым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упражнениям,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развитии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качеств;</w:t>
      </w:r>
    </w:p>
    <w:p w:rsidR="00D2719F" w:rsidRPr="00D2719F" w:rsidRDefault="00D2719F" w:rsidP="00D2719F">
      <w:pPr>
        <w:widowControl w:val="0"/>
        <w:numPr>
          <w:ilvl w:val="0"/>
          <w:numId w:val="146"/>
        </w:numPr>
        <w:tabs>
          <w:tab w:val="left" w:pos="462"/>
        </w:tabs>
        <w:autoSpaceDE w:val="0"/>
        <w:autoSpaceDN w:val="0"/>
        <w:spacing w:before="1" w:after="0" w:line="240" w:lineRule="auto"/>
        <w:ind w:left="461" w:hanging="350"/>
        <w:jc w:val="both"/>
        <w:rPr>
          <w:rFonts w:ascii="Times New Roman" w:eastAsia="Times New Roman" w:hAnsi="Times New Roman" w:cs="Times New Roman"/>
          <w:sz w:val="26"/>
        </w:rPr>
      </w:pPr>
      <w:r w:rsidRPr="00D2719F">
        <w:rPr>
          <w:rFonts w:ascii="Times New Roman" w:eastAsia="Times New Roman" w:hAnsi="Times New Roman" w:cs="Times New Roman"/>
          <w:sz w:val="26"/>
        </w:rPr>
        <w:t>оказывать</w:t>
      </w:r>
      <w:r w:rsidRPr="00D2719F">
        <w:rPr>
          <w:rFonts w:ascii="Times New Roman" w:eastAsia="Times New Roman" w:hAnsi="Times New Roman" w:cs="Times New Roman"/>
          <w:spacing w:val="-6"/>
          <w:sz w:val="26"/>
        </w:rPr>
        <w:t xml:space="preserve"> </w:t>
      </w:r>
      <w:r w:rsidRPr="00D2719F">
        <w:rPr>
          <w:rFonts w:ascii="Times New Roman" w:eastAsia="Times New Roman" w:hAnsi="Times New Roman" w:cs="Times New Roman"/>
          <w:sz w:val="26"/>
        </w:rPr>
        <w:t>посильную</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первую</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помощь</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во</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время</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занятий</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физической</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культурой;</w:t>
      </w:r>
    </w:p>
    <w:p w:rsidR="00D2719F" w:rsidRPr="00D2719F" w:rsidRDefault="00D2719F" w:rsidP="00D2719F">
      <w:pPr>
        <w:widowControl w:val="0"/>
        <w:autoSpaceDE w:val="0"/>
        <w:autoSpaceDN w:val="0"/>
        <w:spacing w:before="11" w:after="0" w:line="240" w:lineRule="auto"/>
        <w:rPr>
          <w:rFonts w:ascii="Times New Roman" w:eastAsia="Times New Roman" w:hAnsi="Times New Roman" w:cs="Times New Roman"/>
          <w:sz w:val="25"/>
          <w:szCs w:val="26"/>
        </w:rPr>
      </w:pPr>
    </w:p>
    <w:p w:rsidR="00D2719F" w:rsidRPr="00D2719F" w:rsidRDefault="00D2719F" w:rsidP="00D2719F">
      <w:pPr>
        <w:widowControl w:val="0"/>
        <w:autoSpaceDE w:val="0"/>
        <w:autoSpaceDN w:val="0"/>
        <w:spacing w:after="0" w:line="240" w:lineRule="auto"/>
        <w:ind w:left="112"/>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регулятивные</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УУД:</w:t>
      </w:r>
    </w:p>
    <w:p w:rsidR="00D2719F" w:rsidRPr="00D2719F" w:rsidRDefault="00D2719F" w:rsidP="00D2719F">
      <w:pPr>
        <w:widowControl w:val="0"/>
        <w:numPr>
          <w:ilvl w:val="0"/>
          <w:numId w:val="146"/>
        </w:numPr>
        <w:tabs>
          <w:tab w:val="left" w:pos="462"/>
          <w:tab w:val="left" w:pos="1854"/>
          <w:tab w:val="left" w:pos="3049"/>
          <w:tab w:val="left" w:pos="4197"/>
          <w:tab w:val="left" w:pos="5528"/>
          <w:tab w:val="left" w:pos="6969"/>
          <w:tab w:val="left" w:pos="7314"/>
          <w:tab w:val="left" w:pos="9619"/>
        </w:tabs>
        <w:autoSpaceDE w:val="0"/>
        <w:autoSpaceDN w:val="0"/>
        <w:spacing w:before="1" w:after="0" w:line="240" w:lineRule="auto"/>
        <w:ind w:right="135"/>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z w:val="26"/>
        </w:rPr>
        <w:tab/>
        <w:t>указания</w:t>
      </w:r>
      <w:r w:rsidRPr="00D2719F">
        <w:rPr>
          <w:rFonts w:ascii="Times New Roman" w:eastAsia="Times New Roman" w:hAnsi="Times New Roman" w:cs="Times New Roman"/>
          <w:sz w:val="26"/>
        </w:rPr>
        <w:tab/>
        <w:t>учителя,</w:t>
      </w:r>
      <w:r w:rsidRPr="00D2719F">
        <w:rPr>
          <w:rFonts w:ascii="Times New Roman" w:eastAsia="Times New Roman" w:hAnsi="Times New Roman" w:cs="Times New Roman"/>
          <w:sz w:val="26"/>
        </w:rPr>
        <w:tab/>
        <w:t>проявлять</w:t>
      </w:r>
      <w:r w:rsidRPr="00D2719F">
        <w:rPr>
          <w:rFonts w:ascii="Times New Roman" w:eastAsia="Times New Roman" w:hAnsi="Times New Roman" w:cs="Times New Roman"/>
          <w:sz w:val="26"/>
        </w:rPr>
        <w:tab/>
        <w:t>активность</w:t>
      </w:r>
      <w:r w:rsidRPr="00D2719F">
        <w:rPr>
          <w:rFonts w:ascii="Times New Roman" w:eastAsia="Times New Roman" w:hAnsi="Times New Roman" w:cs="Times New Roman"/>
          <w:sz w:val="26"/>
        </w:rPr>
        <w:tab/>
        <w:t>и</w:t>
      </w:r>
      <w:r w:rsidRPr="00D2719F">
        <w:rPr>
          <w:rFonts w:ascii="Times New Roman" w:eastAsia="Times New Roman" w:hAnsi="Times New Roman" w:cs="Times New Roman"/>
          <w:sz w:val="26"/>
        </w:rPr>
        <w:tab/>
        <w:t>самостоятельность</w:t>
      </w:r>
      <w:r w:rsidRPr="00D2719F">
        <w:rPr>
          <w:rFonts w:ascii="Times New Roman" w:eastAsia="Times New Roman" w:hAnsi="Times New Roman" w:cs="Times New Roman"/>
          <w:sz w:val="26"/>
        </w:rPr>
        <w:tab/>
      </w:r>
      <w:r w:rsidRPr="00D2719F">
        <w:rPr>
          <w:rFonts w:ascii="Times New Roman" w:eastAsia="Times New Roman" w:hAnsi="Times New Roman" w:cs="Times New Roman"/>
          <w:spacing w:val="-1"/>
          <w:sz w:val="26"/>
        </w:rPr>
        <w:t>при</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выполнении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учебных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заданий;</w:t>
      </w:r>
    </w:p>
    <w:p w:rsidR="00D2719F" w:rsidRPr="00D2719F" w:rsidRDefault="00D2719F" w:rsidP="00D2719F">
      <w:pPr>
        <w:widowControl w:val="0"/>
        <w:numPr>
          <w:ilvl w:val="0"/>
          <w:numId w:val="146"/>
        </w:numPr>
        <w:tabs>
          <w:tab w:val="left" w:pos="462"/>
        </w:tabs>
        <w:autoSpaceDE w:val="0"/>
        <w:autoSpaceDN w:val="0"/>
        <w:spacing w:after="0" w:line="240" w:lineRule="auto"/>
        <w:ind w:right="135"/>
        <w:rPr>
          <w:rFonts w:ascii="Times New Roman" w:eastAsia="Times New Roman" w:hAnsi="Times New Roman" w:cs="Times New Roman"/>
          <w:sz w:val="26"/>
        </w:rPr>
      </w:pPr>
      <w:r w:rsidRPr="00D2719F">
        <w:rPr>
          <w:rFonts w:ascii="Times New Roman" w:eastAsia="Times New Roman" w:hAnsi="Times New Roman" w:cs="Times New Roman"/>
          <w:sz w:val="26"/>
        </w:rPr>
        <w:t>самостоятельно</w:t>
      </w:r>
      <w:r w:rsidRPr="00D2719F">
        <w:rPr>
          <w:rFonts w:ascii="Times New Roman" w:eastAsia="Times New Roman" w:hAnsi="Times New Roman" w:cs="Times New Roman"/>
          <w:spacing w:val="21"/>
          <w:sz w:val="26"/>
        </w:rPr>
        <w:t xml:space="preserve"> </w:t>
      </w:r>
      <w:r w:rsidRPr="00D2719F">
        <w:rPr>
          <w:rFonts w:ascii="Times New Roman" w:eastAsia="Times New Roman" w:hAnsi="Times New Roman" w:cs="Times New Roman"/>
          <w:sz w:val="26"/>
        </w:rPr>
        <w:t>проводить</w:t>
      </w:r>
      <w:r w:rsidRPr="00D2719F">
        <w:rPr>
          <w:rFonts w:ascii="Times New Roman" w:eastAsia="Times New Roman" w:hAnsi="Times New Roman" w:cs="Times New Roman"/>
          <w:spacing w:val="20"/>
          <w:sz w:val="26"/>
        </w:rPr>
        <w:t xml:space="preserve"> </w:t>
      </w:r>
      <w:r w:rsidRPr="00D2719F">
        <w:rPr>
          <w:rFonts w:ascii="Times New Roman" w:eastAsia="Times New Roman" w:hAnsi="Times New Roman" w:cs="Times New Roman"/>
          <w:sz w:val="26"/>
        </w:rPr>
        <w:t>занятия</w:t>
      </w:r>
      <w:r w:rsidRPr="00D2719F">
        <w:rPr>
          <w:rFonts w:ascii="Times New Roman" w:eastAsia="Times New Roman" w:hAnsi="Times New Roman" w:cs="Times New Roman"/>
          <w:spacing w:val="19"/>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21"/>
          <w:sz w:val="26"/>
        </w:rPr>
        <w:t xml:space="preserve"> </w:t>
      </w:r>
      <w:r w:rsidRPr="00D2719F">
        <w:rPr>
          <w:rFonts w:ascii="Times New Roman" w:eastAsia="Times New Roman" w:hAnsi="Times New Roman" w:cs="Times New Roman"/>
          <w:sz w:val="26"/>
        </w:rPr>
        <w:t>основе</w:t>
      </w:r>
      <w:r w:rsidRPr="00D2719F">
        <w:rPr>
          <w:rFonts w:ascii="Times New Roman" w:eastAsia="Times New Roman" w:hAnsi="Times New Roman" w:cs="Times New Roman"/>
          <w:spacing w:val="19"/>
          <w:sz w:val="26"/>
        </w:rPr>
        <w:t xml:space="preserve"> </w:t>
      </w:r>
      <w:r w:rsidRPr="00D2719F">
        <w:rPr>
          <w:rFonts w:ascii="Times New Roman" w:eastAsia="Times New Roman" w:hAnsi="Times New Roman" w:cs="Times New Roman"/>
          <w:sz w:val="26"/>
        </w:rPr>
        <w:t>изученного</w:t>
      </w:r>
      <w:r w:rsidRPr="00D2719F">
        <w:rPr>
          <w:rFonts w:ascii="Times New Roman" w:eastAsia="Times New Roman" w:hAnsi="Times New Roman" w:cs="Times New Roman"/>
          <w:spacing w:val="20"/>
          <w:sz w:val="26"/>
        </w:rPr>
        <w:t xml:space="preserve"> </w:t>
      </w:r>
      <w:r w:rsidRPr="00D2719F">
        <w:rPr>
          <w:rFonts w:ascii="Times New Roman" w:eastAsia="Times New Roman" w:hAnsi="Times New Roman" w:cs="Times New Roman"/>
          <w:sz w:val="26"/>
        </w:rPr>
        <w:t>материала</w:t>
      </w:r>
      <w:r w:rsidRPr="00D2719F">
        <w:rPr>
          <w:rFonts w:ascii="Times New Roman" w:eastAsia="Times New Roman" w:hAnsi="Times New Roman" w:cs="Times New Roman"/>
          <w:spacing w:val="19"/>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21"/>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21"/>
          <w:sz w:val="26"/>
        </w:rPr>
        <w:t xml:space="preserve"> </w:t>
      </w:r>
      <w:r w:rsidRPr="00D2719F">
        <w:rPr>
          <w:rFonts w:ascii="Times New Roman" w:eastAsia="Times New Roman" w:hAnsi="Times New Roman" w:cs="Times New Roman"/>
          <w:sz w:val="26"/>
        </w:rPr>
        <w:t>учётом</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собственных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интересов;</w:t>
      </w:r>
    </w:p>
    <w:p w:rsidR="00D2719F" w:rsidRPr="00D2719F" w:rsidRDefault="00D2719F" w:rsidP="00D2719F">
      <w:pPr>
        <w:widowControl w:val="0"/>
        <w:numPr>
          <w:ilvl w:val="0"/>
          <w:numId w:val="146"/>
        </w:numPr>
        <w:tabs>
          <w:tab w:val="left" w:pos="462"/>
        </w:tabs>
        <w:autoSpaceDE w:val="0"/>
        <w:autoSpaceDN w:val="0"/>
        <w:spacing w:after="0" w:line="240" w:lineRule="auto"/>
        <w:ind w:right="137"/>
        <w:rPr>
          <w:rFonts w:ascii="Times New Roman" w:eastAsia="Times New Roman" w:hAnsi="Times New Roman" w:cs="Times New Roman"/>
          <w:sz w:val="26"/>
        </w:rPr>
      </w:pPr>
      <w:r w:rsidRPr="00D2719F">
        <w:rPr>
          <w:rFonts w:ascii="Times New Roman" w:eastAsia="Times New Roman" w:hAnsi="Times New Roman" w:cs="Times New Roman"/>
          <w:sz w:val="26"/>
        </w:rPr>
        <w:t>оценивать</w:t>
      </w:r>
      <w:r w:rsidRPr="00D2719F">
        <w:rPr>
          <w:rFonts w:ascii="Times New Roman" w:eastAsia="Times New Roman" w:hAnsi="Times New Roman" w:cs="Times New Roman"/>
          <w:spacing w:val="44"/>
          <w:sz w:val="26"/>
        </w:rPr>
        <w:t xml:space="preserve"> </w:t>
      </w:r>
      <w:r w:rsidRPr="00D2719F">
        <w:rPr>
          <w:rFonts w:ascii="Times New Roman" w:eastAsia="Times New Roman" w:hAnsi="Times New Roman" w:cs="Times New Roman"/>
          <w:sz w:val="26"/>
        </w:rPr>
        <w:t>свои</w:t>
      </w:r>
      <w:r w:rsidRPr="00D2719F">
        <w:rPr>
          <w:rFonts w:ascii="Times New Roman" w:eastAsia="Times New Roman" w:hAnsi="Times New Roman" w:cs="Times New Roman"/>
          <w:spacing w:val="45"/>
          <w:sz w:val="26"/>
        </w:rPr>
        <w:t xml:space="preserve"> </w:t>
      </w:r>
      <w:r w:rsidRPr="00D2719F">
        <w:rPr>
          <w:rFonts w:ascii="Times New Roman" w:eastAsia="Times New Roman" w:hAnsi="Times New Roman" w:cs="Times New Roman"/>
          <w:sz w:val="26"/>
        </w:rPr>
        <w:t>успехи</w:t>
      </w:r>
      <w:r w:rsidRPr="00D2719F">
        <w:rPr>
          <w:rFonts w:ascii="Times New Roman" w:eastAsia="Times New Roman" w:hAnsi="Times New Roman" w:cs="Times New Roman"/>
          <w:spacing w:val="45"/>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45"/>
          <w:sz w:val="26"/>
        </w:rPr>
        <w:t xml:space="preserve"> </w:t>
      </w:r>
      <w:r w:rsidRPr="00D2719F">
        <w:rPr>
          <w:rFonts w:ascii="Times New Roman" w:eastAsia="Times New Roman" w:hAnsi="Times New Roman" w:cs="Times New Roman"/>
          <w:sz w:val="26"/>
        </w:rPr>
        <w:t>занятиях</w:t>
      </w:r>
      <w:r w:rsidRPr="00D2719F">
        <w:rPr>
          <w:rFonts w:ascii="Times New Roman" w:eastAsia="Times New Roman" w:hAnsi="Times New Roman" w:cs="Times New Roman"/>
          <w:spacing w:val="44"/>
          <w:sz w:val="26"/>
        </w:rPr>
        <w:t xml:space="preserve"> </w:t>
      </w:r>
      <w:r w:rsidRPr="00D2719F">
        <w:rPr>
          <w:rFonts w:ascii="Times New Roman" w:eastAsia="Times New Roman" w:hAnsi="Times New Roman" w:cs="Times New Roman"/>
          <w:sz w:val="26"/>
        </w:rPr>
        <w:t>физической</w:t>
      </w:r>
      <w:r w:rsidRPr="00D2719F">
        <w:rPr>
          <w:rFonts w:ascii="Times New Roman" w:eastAsia="Times New Roman" w:hAnsi="Times New Roman" w:cs="Times New Roman"/>
          <w:spacing w:val="46"/>
          <w:sz w:val="26"/>
        </w:rPr>
        <w:t xml:space="preserve"> </w:t>
      </w:r>
      <w:r w:rsidRPr="00D2719F">
        <w:rPr>
          <w:rFonts w:ascii="Times New Roman" w:eastAsia="Times New Roman" w:hAnsi="Times New Roman" w:cs="Times New Roman"/>
          <w:sz w:val="26"/>
        </w:rPr>
        <w:t>культурой,</w:t>
      </w:r>
      <w:r w:rsidRPr="00D2719F">
        <w:rPr>
          <w:rFonts w:ascii="Times New Roman" w:eastAsia="Times New Roman" w:hAnsi="Times New Roman" w:cs="Times New Roman"/>
          <w:spacing w:val="46"/>
          <w:sz w:val="26"/>
        </w:rPr>
        <w:t xml:space="preserve"> </w:t>
      </w:r>
      <w:r w:rsidRPr="00D2719F">
        <w:rPr>
          <w:rFonts w:ascii="Times New Roman" w:eastAsia="Times New Roman" w:hAnsi="Times New Roman" w:cs="Times New Roman"/>
          <w:sz w:val="26"/>
        </w:rPr>
        <w:t>проявлять</w:t>
      </w:r>
      <w:r w:rsidRPr="00D2719F">
        <w:rPr>
          <w:rFonts w:ascii="Times New Roman" w:eastAsia="Times New Roman" w:hAnsi="Times New Roman" w:cs="Times New Roman"/>
          <w:spacing w:val="43"/>
          <w:sz w:val="26"/>
        </w:rPr>
        <w:t xml:space="preserve"> </w:t>
      </w:r>
      <w:r w:rsidRPr="00D2719F">
        <w:rPr>
          <w:rFonts w:ascii="Times New Roman" w:eastAsia="Times New Roman" w:hAnsi="Times New Roman" w:cs="Times New Roman"/>
          <w:sz w:val="26"/>
        </w:rPr>
        <w:t>стремление</w:t>
      </w:r>
      <w:r w:rsidRPr="00D2719F">
        <w:rPr>
          <w:rFonts w:ascii="Times New Roman" w:eastAsia="Times New Roman" w:hAnsi="Times New Roman" w:cs="Times New Roman"/>
          <w:spacing w:val="48"/>
          <w:sz w:val="26"/>
        </w:rPr>
        <w:t xml:space="preserve"> </w:t>
      </w:r>
      <w:r w:rsidRPr="00D2719F">
        <w:rPr>
          <w:rFonts w:ascii="Times New Roman" w:eastAsia="Times New Roman" w:hAnsi="Times New Roman" w:cs="Times New Roman"/>
          <w:sz w:val="26"/>
        </w:rPr>
        <w:t>к</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развитию</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качеств,</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выполнению</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нормативных</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требований</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комплекса</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ГТО.</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6"/>
          <w:szCs w:val="26"/>
        </w:rPr>
      </w:pPr>
    </w:p>
    <w:p w:rsidR="00D2719F" w:rsidRPr="00D2719F" w:rsidRDefault="00D2719F" w:rsidP="00D2719F">
      <w:pPr>
        <w:widowControl w:val="0"/>
        <w:autoSpaceDE w:val="0"/>
        <w:autoSpaceDN w:val="0"/>
        <w:spacing w:after="0" w:line="240" w:lineRule="auto"/>
        <w:ind w:left="112"/>
        <w:outlineLvl w:val="1"/>
        <w:rPr>
          <w:rFonts w:ascii="Times New Roman" w:eastAsia="Times New Roman" w:hAnsi="Times New Roman" w:cs="Times New Roman"/>
          <w:b/>
          <w:bCs/>
          <w:sz w:val="26"/>
          <w:szCs w:val="26"/>
        </w:rPr>
      </w:pPr>
      <w:r w:rsidRPr="00D2719F">
        <w:rPr>
          <w:rFonts w:ascii="Times New Roman" w:eastAsia="Times New Roman" w:hAnsi="Times New Roman" w:cs="Times New Roman"/>
          <w:b/>
          <w:bCs/>
          <w:sz w:val="26"/>
          <w:szCs w:val="26"/>
        </w:rPr>
        <w:t>ПРЕДМЕТНЫЕ</w:t>
      </w:r>
      <w:r w:rsidRPr="00D2719F">
        <w:rPr>
          <w:rFonts w:ascii="Times New Roman" w:eastAsia="Times New Roman" w:hAnsi="Times New Roman" w:cs="Times New Roman"/>
          <w:b/>
          <w:bCs/>
          <w:spacing w:val="-6"/>
          <w:sz w:val="26"/>
          <w:szCs w:val="26"/>
        </w:rPr>
        <w:t xml:space="preserve"> </w:t>
      </w:r>
      <w:r w:rsidRPr="00D2719F">
        <w:rPr>
          <w:rFonts w:ascii="Times New Roman" w:eastAsia="Times New Roman" w:hAnsi="Times New Roman" w:cs="Times New Roman"/>
          <w:b/>
          <w:bCs/>
          <w:sz w:val="26"/>
          <w:szCs w:val="26"/>
        </w:rPr>
        <w:t>РЕЗУЛЬТАТЫ</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b/>
          <w:sz w:val="26"/>
          <w:szCs w:val="26"/>
        </w:rPr>
      </w:pPr>
    </w:p>
    <w:p w:rsidR="00D2719F" w:rsidRPr="00D2719F" w:rsidRDefault="00D2719F" w:rsidP="00D2719F">
      <w:pPr>
        <w:widowControl w:val="0"/>
        <w:autoSpaceDE w:val="0"/>
        <w:autoSpaceDN w:val="0"/>
        <w:spacing w:after="0" w:line="240" w:lineRule="auto"/>
        <w:ind w:left="112" w:right="130" w:firstLine="708"/>
        <w:jc w:val="both"/>
        <w:rPr>
          <w:rFonts w:ascii="Times New Roman" w:eastAsia="Times New Roman" w:hAnsi="Times New Roman" w:cs="Times New Roman"/>
          <w:sz w:val="26"/>
          <w:szCs w:val="26"/>
        </w:rPr>
      </w:pPr>
      <w:r w:rsidRPr="00D2719F">
        <w:rPr>
          <w:rFonts w:ascii="Times New Roman" w:eastAsia="Times New Roman" w:hAnsi="Times New Roman" w:cs="Times New Roman"/>
          <w:sz w:val="26"/>
          <w:szCs w:val="26"/>
        </w:rPr>
        <w:t>Предметные результаты отражают достижения учащихся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 овладении основами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содержания учебного предмета «Физическая культура»: системой знаний, способами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самостоятельной</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деятельности,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физическими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упражнениями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w:t>
      </w:r>
      <w:r w:rsidRPr="00D2719F">
        <w:rPr>
          <w:rFonts w:ascii="Times New Roman" w:eastAsia="Times New Roman" w:hAnsi="Times New Roman" w:cs="Times New Roman"/>
          <w:spacing w:val="66"/>
          <w:sz w:val="26"/>
          <w:szCs w:val="26"/>
        </w:rPr>
        <w:t xml:space="preserve"> </w:t>
      </w:r>
      <w:r w:rsidRPr="00D2719F">
        <w:rPr>
          <w:rFonts w:ascii="Times New Roman" w:eastAsia="Times New Roman" w:hAnsi="Times New Roman" w:cs="Times New Roman"/>
          <w:sz w:val="26"/>
          <w:szCs w:val="26"/>
        </w:rPr>
        <w:t>техническими</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действиями</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из</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базовых</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видов</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спорта.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Предметные</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результаты</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формируются</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на</w:t>
      </w:r>
      <w:r w:rsidRPr="00D2719F">
        <w:rPr>
          <w:rFonts w:ascii="Times New Roman" w:eastAsia="Times New Roman" w:hAnsi="Times New Roman" w:cs="Times New Roman"/>
          <w:spacing w:val="-62"/>
          <w:sz w:val="26"/>
          <w:szCs w:val="26"/>
        </w:rPr>
        <w:t xml:space="preserve"> </w:t>
      </w:r>
      <w:r w:rsidRPr="00D2719F">
        <w:rPr>
          <w:rFonts w:ascii="Times New Roman" w:eastAsia="Times New Roman" w:hAnsi="Times New Roman" w:cs="Times New Roman"/>
          <w:sz w:val="26"/>
          <w:szCs w:val="26"/>
        </w:rPr>
        <w:t>протяжении</w:t>
      </w:r>
      <w:r w:rsidRPr="00D2719F">
        <w:rPr>
          <w:rFonts w:ascii="Times New Roman" w:eastAsia="Times New Roman" w:hAnsi="Times New Roman" w:cs="Times New Roman"/>
          <w:spacing w:val="-2"/>
          <w:sz w:val="26"/>
          <w:szCs w:val="26"/>
        </w:rPr>
        <w:t xml:space="preserve"> </w:t>
      </w:r>
      <w:r w:rsidRPr="00D2719F">
        <w:rPr>
          <w:rFonts w:ascii="Times New Roman" w:eastAsia="Times New Roman" w:hAnsi="Times New Roman" w:cs="Times New Roman"/>
          <w:sz w:val="26"/>
          <w:szCs w:val="26"/>
        </w:rPr>
        <w:t>каждого</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года</w:t>
      </w:r>
      <w:r w:rsidRPr="00D2719F">
        <w:rPr>
          <w:rFonts w:ascii="Times New Roman" w:eastAsia="Times New Roman" w:hAnsi="Times New Roman" w:cs="Times New Roman"/>
          <w:spacing w:val="-1"/>
          <w:sz w:val="26"/>
          <w:szCs w:val="26"/>
        </w:rPr>
        <w:t xml:space="preserve"> </w:t>
      </w:r>
      <w:r w:rsidRPr="00D2719F">
        <w:rPr>
          <w:rFonts w:ascii="Times New Roman" w:eastAsia="Times New Roman" w:hAnsi="Times New Roman" w:cs="Times New Roman"/>
          <w:sz w:val="26"/>
          <w:szCs w:val="26"/>
        </w:rPr>
        <w:t>обучения.</w:t>
      </w:r>
    </w:p>
    <w:p w:rsidR="00D2719F" w:rsidRPr="00D2719F" w:rsidRDefault="00D2719F" w:rsidP="00D2719F">
      <w:pPr>
        <w:widowControl w:val="0"/>
        <w:autoSpaceDE w:val="0"/>
        <w:autoSpaceDN w:val="0"/>
        <w:spacing w:before="10" w:after="0" w:line="240" w:lineRule="auto"/>
        <w:rPr>
          <w:rFonts w:ascii="Times New Roman" w:eastAsia="Times New Roman" w:hAnsi="Times New Roman" w:cs="Times New Roman"/>
          <w:sz w:val="25"/>
          <w:szCs w:val="26"/>
        </w:rPr>
      </w:pPr>
    </w:p>
    <w:p w:rsidR="00D2719F" w:rsidRPr="00D2719F" w:rsidRDefault="00D2719F" w:rsidP="00D2719F">
      <w:pPr>
        <w:widowControl w:val="0"/>
        <w:numPr>
          <w:ilvl w:val="0"/>
          <w:numId w:val="145"/>
        </w:numPr>
        <w:tabs>
          <w:tab w:val="left" w:pos="308"/>
        </w:tabs>
        <w:autoSpaceDE w:val="0"/>
        <w:autoSpaceDN w:val="0"/>
        <w:spacing w:after="0" w:line="240" w:lineRule="auto"/>
        <w:ind w:hanging="196"/>
        <w:outlineLvl w:val="1"/>
        <w:rPr>
          <w:rFonts w:ascii="Times New Roman" w:eastAsia="Times New Roman" w:hAnsi="Times New Roman" w:cs="Times New Roman"/>
          <w:b/>
          <w:bCs/>
          <w:sz w:val="26"/>
          <w:szCs w:val="26"/>
        </w:rPr>
      </w:pPr>
      <w:r w:rsidRPr="00D2719F">
        <w:rPr>
          <w:rFonts w:ascii="Times New Roman" w:eastAsia="Times New Roman" w:hAnsi="Times New Roman" w:cs="Times New Roman"/>
          <w:b/>
          <w:bCs/>
          <w:sz w:val="26"/>
          <w:szCs w:val="26"/>
        </w:rPr>
        <w:t>КЛАСС</w:t>
      </w:r>
    </w:p>
    <w:p w:rsidR="00D2719F" w:rsidRPr="00D2719F" w:rsidRDefault="00D2719F" w:rsidP="00D2719F">
      <w:pPr>
        <w:widowControl w:val="0"/>
        <w:autoSpaceDE w:val="0"/>
        <w:autoSpaceDN w:val="0"/>
        <w:spacing w:before="1" w:after="0" w:line="240" w:lineRule="auto"/>
        <w:ind w:left="112"/>
        <w:jc w:val="both"/>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К</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концу</w:t>
      </w:r>
      <w:r w:rsidRPr="00D2719F">
        <w:rPr>
          <w:rFonts w:ascii="Times New Roman" w:eastAsia="Times New Roman" w:hAnsi="Times New Roman" w:cs="Times New Roman"/>
          <w:b/>
          <w:bCs/>
          <w:i/>
          <w:iCs/>
          <w:spacing w:val="-2"/>
          <w:sz w:val="26"/>
          <w:szCs w:val="26"/>
        </w:rPr>
        <w:t xml:space="preserve"> </w:t>
      </w:r>
      <w:r w:rsidRPr="00D2719F">
        <w:rPr>
          <w:rFonts w:ascii="Times New Roman" w:eastAsia="Times New Roman" w:hAnsi="Times New Roman" w:cs="Times New Roman"/>
          <w:b/>
          <w:bCs/>
          <w:i/>
          <w:iCs/>
          <w:sz w:val="26"/>
          <w:szCs w:val="26"/>
        </w:rPr>
        <w:t>обучения</w:t>
      </w:r>
      <w:r w:rsidRPr="00D2719F">
        <w:rPr>
          <w:rFonts w:ascii="Times New Roman" w:eastAsia="Times New Roman" w:hAnsi="Times New Roman" w:cs="Times New Roman"/>
          <w:b/>
          <w:bCs/>
          <w:i/>
          <w:iCs/>
          <w:spacing w:val="-2"/>
          <w:sz w:val="26"/>
          <w:szCs w:val="26"/>
        </w:rPr>
        <w:t xml:space="preserve"> </w:t>
      </w:r>
      <w:r w:rsidRPr="00D2719F">
        <w:rPr>
          <w:rFonts w:ascii="Times New Roman" w:eastAsia="Times New Roman" w:hAnsi="Times New Roman" w:cs="Times New Roman"/>
          <w:b/>
          <w:bCs/>
          <w:i/>
          <w:iCs/>
          <w:sz w:val="26"/>
          <w:szCs w:val="26"/>
        </w:rPr>
        <w:t>в первом</w:t>
      </w:r>
      <w:r w:rsidRPr="00D2719F">
        <w:rPr>
          <w:rFonts w:ascii="Times New Roman" w:eastAsia="Times New Roman" w:hAnsi="Times New Roman" w:cs="Times New Roman"/>
          <w:b/>
          <w:bCs/>
          <w:i/>
          <w:iCs/>
          <w:spacing w:val="-2"/>
          <w:sz w:val="26"/>
          <w:szCs w:val="26"/>
        </w:rPr>
        <w:t xml:space="preserve"> </w:t>
      </w:r>
      <w:r w:rsidRPr="00D2719F">
        <w:rPr>
          <w:rFonts w:ascii="Times New Roman" w:eastAsia="Times New Roman" w:hAnsi="Times New Roman" w:cs="Times New Roman"/>
          <w:b/>
          <w:bCs/>
          <w:i/>
          <w:iCs/>
          <w:sz w:val="26"/>
          <w:szCs w:val="26"/>
        </w:rPr>
        <w:t>классе</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обучающийся</w:t>
      </w:r>
      <w:r w:rsidRPr="00D2719F">
        <w:rPr>
          <w:rFonts w:ascii="Times New Roman" w:eastAsia="Times New Roman" w:hAnsi="Times New Roman" w:cs="Times New Roman"/>
          <w:b/>
          <w:bCs/>
          <w:i/>
          <w:iCs/>
          <w:spacing w:val="-1"/>
          <w:sz w:val="26"/>
          <w:szCs w:val="26"/>
        </w:rPr>
        <w:t xml:space="preserve"> </w:t>
      </w:r>
      <w:r w:rsidRPr="00D2719F">
        <w:rPr>
          <w:rFonts w:ascii="Times New Roman" w:eastAsia="Times New Roman" w:hAnsi="Times New Roman" w:cs="Times New Roman"/>
          <w:b/>
          <w:bCs/>
          <w:i/>
          <w:iCs/>
          <w:sz w:val="26"/>
          <w:szCs w:val="26"/>
        </w:rPr>
        <w:t>научится:</w:t>
      </w:r>
    </w:p>
    <w:p w:rsidR="00D2719F" w:rsidRPr="00D2719F" w:rsidRDefault="00D2719F" w:rsidP="00D2719F">
      <w:pPr>
        <w:widowControl w:val="0"/>
        <w:numPr>
          <w:ilvl w:val="0"/>
          <w:numId w:val="146"/>
        </w:numPr>
        <w:tabs>
          <w:tab w:val="left" w:pos="606"/>
        </w:tabs>
        <w:autoSpaceDE w:val="0"/>
        <w:autoSpaceDN w:val="0"/>
        <w:spacing w:before="1" w:after="0" w:line="240" w:lineRule="auto"/>
        <w:ind w:right="132"/>
        <w:jc w:val="both"/>
        <w:rPr>
          <w:rFonts w:ascii="Times New Roman" w:eastAsia="Times New Roman" w:hAnsi="Times New Roman" w:cs="Times New Roman"/>
          <w:sz w:val="26"/>
        </w:rPr>
      </w:pPr>
      <w:r w:rsidRPr="00D2719F">
        <w:rPr>
          <w:rFonts w:ascii="Times New Roman" w:eastAsia="Times New Roman" w:hAnsi="Times New Roman" w:cs="Times New Roman"/>
          <w:sz w:val="26"/>
        </w:rPr>
        <w:t>приводить примеры основных дневных дел и их распределение в индивидуальном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режиме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дня;</w:t>
      </w:r>
    </w:p>
    <w:p w:rsidR="00D2719F" w:rsidRPr="00D2719F" w:rsidRDefault="00D2719F" w:rsidP="00D2719F">
      <w:pPr>
        <w:widowControl w:val="0"/>
        <w:numPr>
          <w:ilvl w:val="0"/>
          <w:numId w:val="146"/>
        </w:numPr>
        <w:tabs>
          <w:tab w:val="left" w:pos="541"/>
        </w:tabs>
        <w:autoSpaceDE w:val="0"/>
        <w:autoSpaceDN w:val="0"/>
        <w:spacing w:after="0" w:line="240" w:lineRule="auto"/>
        <w:ind w:right="131"/>
        <w:jc w:val="both"/>
        <w:rPr>
          <w:rFonts w:ascii="Times New Roman" w:eastAsia="Times New Roman" w:hAnsi="Times New Roman" w:cs="Times New Roman"/>
          <w:sz w:val="26"/>
        </w:rPr>
      </w:pPr>
      <w:r w:rsidRPr="00D2719F">
        <w:rPr>
          <w:rFonts w:ascii="Times New Roman" w:eastAsia="Times New Roman" w:hAnsi="Times New Roman" w:cs="Times New Roman"/>
          <w:sz w:val="26"/>
        </w:rPr>
        <w:t>соблюдать правила поведения на уроках физической культурой, приводить примеры</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подбора</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одежды для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самостоятельных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занятий;</w:t>
      </w:r>
    </w:p>
    <w:p w:rsidR="00D2719F" w:rsidRPr="00D2719F" w:rsidRDefault="00D2719F" w:rsidP="00D2719F">
      <w:pPr>
        <w:widowControl w:val="0"/>
        <w:numPr>
          <w:ilvl w:val="0"/>
          <w:numId w:val="146"/>
        </w:numPr>
        <w:tabs>
          <w:tab w:val="left" w:pos="541"/>
        </w:tabs>
        <w:autoSpaceDE w:val="0"/>
        <w:autoSpaceDN w:val="0"/>
        <w:spacing w:after="0" w:line="298" w:lineRule="exact"/>
        <w:ind w:left="540" w:hanging="429"/>
        <w:jc w:val="both"/>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упражнения</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утренней</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зарядки</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физкультминуток;</w:t>
      </w:r>
    </w:p>
    <w:p w:rsidR="00D2719F" w:rsidRPr="00D2719F" w:rsidRDefault="00D2719F" w:rsidP="00D2719F">
      <w:pPr>
        <w:widowControl w:val="0"/>
        <w:numPr>
          <w:ilvl w:val="0"/>
          <w:numId w:val="146"/>
        </w:numPr>
        <w:tabs>
          <w:tab w:val="left" w:pos="541"/>
        </w:tabs>
        <w:autoSpaceDE w:val="0"/>
        <w:autoSpaceDN w:val="0"/>
        <w:spacing w:after="0" w:line="240" w:lineRule="auto"/>
        <w:ind w:right="135"/>
        <w:jc w:val="both"/>
        <w:rPr>
          <w:rFonts w:ascii="Times New Roman" w:eastAsia="Times New Roman" w:hAnsi="Times New Roman" w:cs="Times New Roman"/>
          <w:sz w:val="26"/>
        </w:rPr>
      </w:pPr>
      <w:r w:rsidRPr="00D2719F">
        <w:rPr>
          <w:rFonts w:ascii="Times New Roman" w:eastAsia="Times New Roman" w:hAnsi="Times New Roman" w:cs="Times New Roman"/>
          <w:sz w:val="26"/>
        </w:rPr>
        <w:t>анализировать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причины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нарушения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осанки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демонстрировать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профилактике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её</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нарушения;</w:t>
      </w:r>
    </w:p>
    <w:p w:rsidR="00D2719F" w:rsidRPr="00D2719F" w:rsidRDefault="00D2719F" w:rsidP="00D2719F">
      <w:pPr>
        <w:widowControl w:val="0"/>
        <w:numPr>
          <w:ilvl w:val="0"/>
          <w:numId w:val="146"/>
        </w:numPr>
        <w:tabs>
          <w:tab w:val="left" w:pos="541"/>
        </w:tabs>
        <w:autoSpaceDE w:val="0"/>
        <w:autoSpaceDN w:val="0"/>
        <w:spacing w:before="2" w:after="0" w:line="240" w:lineRule="auto"/>
        <w:ind w:right="135"/>
        <w:jc w:val="both"/>
        <w:rPr>
          <w:rFonts w:ascii="Times New Roman" w:eastAsia="Times New Roman" w:hAnsi="Times New Roman" w:cs="Times New Roman"/>
          <w:sz w:val="26"/>
        </w:rPr>
      </w:pPr>
      <w:r w:rsidRPr="00D2719F">
        <w:rPr>
          <w:rFonts w:ascii="Times New Roman" w:eastAsia="Times New Roman" w:hAnsi="Times New Roman" w:cs="Times New Roman"/>
          <w:sz w:val="26"/>
        </w:rPr>
        <w:t>демонстрировать построение и перестроение из одной шеренги в две и в колонну по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одному;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ходьбу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бег</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равномерной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изменяющейся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скоростью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передвижения;</w:t>
      </w:r>
    </w:p>
    <w:p w:rsidR="00D2719F" w:rsidRPr="00D2719F" w:rsidRDefault="00D2719F" w:rsidP="00D2719F">
      <w:pPr>
        <w:widowControl w:val="0"/>
        <w:numPr>
          <w:ilvl w:val="0"/>
          <w:numId w:val="146"/>
        </w:numPr>
        <w:tabs>
          <w:tab w:val="left" w:pos="541"/>
        </w:tabs>
        <w:autoSpaceDE w:val="0"/>
        <w:autoSpaceDN w:val="0"/>
        <w:spacing w:after="0" w:line="240" w:lineRule="auto"/>
        <w:ind w:right="134"/>
        <w:jc w:val="both"/>
        <w:rPr>
          <w:rFonts w:ascii="Times New Roman" w:eastAsia="Times New Roman" w:hAnsi="Times New Roman" w:cs="Times New Roman"/>
          <w:sz w:val="26"/>
        </w:rPr>
      </w:pPr>
      <w:r w:rsidRPr="00D2719F">
        <w:rPr>
          <w:rFonts w:ascii="Times New Roman" w:eastAsia="Times New Roman" w:hAnsi="Times New Roman" w:cs="Times New Roman"/>
          <w:sz w:val="26"/>
        </w:rPr>
        <w:t>демонстрировать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передвижения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стилизованным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гимнастическим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шагом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бегом,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прыжки</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месте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поворотами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разные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стороны 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длину</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толчком</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двумя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ногами;</w:t>
      </w:r>
    </w:p>
    <w:p w:rsidR="00D2719F" w:rsidRPr="00D2719F" w:rsidRDefault="00D2719F" w:rsidP="00D2719F">
      <w:pPr>
        <w:widowControl w:val="0"/>
        <w:numPr>
          <w:ilvl w:val="0"/>
          <w:numId w:val="146"/>
        </w:numPr>
        <w:tabs>
          <w:tab w:val="left" w:pos="541"/>
        </w:tabs>
        <w:autoSpaceDE w:val="0"/>
        <w:autoSpaceDN w:val="0"/>
        <w:spacing w:after="0" w:line="299" w:lineRule="exact"/>
        <w:ind w:left="540" w:hanging="429"/>
        <w:jc w:val="both"/>
        <w:rPr>
          <w:rFonts w:ascii="Times New Roman" w:eastAsia="Times New Roman" w:hAnsi="Times New Roman" w:cs="Times New Roman"/>
          <w:sz w:val="26"/>
        </w:rPr>
      </w:pPr>
      <w:r w:rsidRPr="00D2719F">
        <w:rPr>
          <w:rFonts w:ascii="Times New Roman" w:eastAsia="Times New Roman" w:hAnsi="Times New Roman" w:cs="Times New Roman"/>
          <w:sz w:val="26"/>
        </w:rPr>
        <w:t>передвигаться</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лыжах</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ступающим</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скользящим</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шагом</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(без</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палок);</w:t>
      </w:r>
    </w:p>
    <w:p w:rsidR="00D2719F" w:rsidRPr="00D2719F" w:rsidRDefault="00D2719F" w:rsidP="00D2719F">
      <w:pPr>
        <w:widowControl w:val="0"/>
        <w:numPr>
          <w:ilvl w:val="0"/>
          <w:numId w:val="146"/>
        </w:numPr>
        <w:tabs>
          <w:tab w:val="left" w:pos="541"/>
        </w:tabs>
        <w:autoSpaceDE w:val="0"/>
        <w:autoSpaceDN w:val="0"/>
        <w:spacing w:after="0" w:line="240" w:lineRule="auto"/>
        <w:ind w:left="540" w:hanging="429"/>
        <w:jc w:val="both"/>
        <w:rPr>
          <w:rFonts w:ascii="Times New Roman" w:eastAsia="Times New Roman" w:hAnsi="Times New Roman" w:cs="Times New Roman"/>
          <w:sz w:val="26"/>
        </w:rPr>
      </w:pPr>
      <w:r w:rsidRPr="00D2719F">
        <w:rPr>
          <w:rFonts w:ascii="Times New Roman" w:eastAsia="Times New Roman" w:hAnsi="Times New Roman" w:cs="Times New Roman"/>
          <w:sz w:val="26"/>
        </w:rPr>
        <w:t>играть</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подвижные</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игры</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6"/>
          <w:sz w:val="26"/>
        </w:rPr>
        <w:t xml:space="preserve"> </w:t>
      </w:r>
      <w:r w:rsidRPr="00D2719F">
        <w:rPr>
          <w:rFonts w:ascii="Times New Roman" w:eastAsia="Times New Roman" w:hAnsi="Times New Roman" w:cs="Times New Roman"/>
          <w:sz w:val="26"/>
        </w:rPr>
        <w:t>общеразвивающей</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направленностью.</w:t>
      </w:r>
    </w:p>
    <w:p w:rsidR="00D2719F" w:rsidRPr="00D2719F" w:rsidRDefault="00D2719F" w:rsidP="00D2719F">
      <w:pPr>
        <w:widowControl w:val="0"/>
        <w:autoSpaceDE w:val="0"/>
        <w:autoSpaceDN w:val="0"/>
        <w:spacing w:after="0" w:line="240" w:lineRule="auto"/>
        <w:jc w:val="both"/>
        <w:rPr>
          <w:rFonts w:ascii="Times New Roman" w:eastAsia="Times New Roman" w:hAnsi="Times New Roman" w:cs="Times New Roman"/>
          <w:sz w:val="26"/>
        </w:rPr>
        <w:sectPr w:rsidR="00D2719F" w:rsidRPr="00D2719F">
          <w:pgSz w:w="11910" w:h="16840"/>
          <w:pgMar w:top="620" w:right="720" w:bottom="760" w:left="1020" w:header="0" w:footer="576" w:gutter="0"/>
          <w:cols w:space="720"/>
        </w:sectPr>
      </w:pPr>
    </w:p>
    <w:p w:rsidR="00D2719F" w:rsidRPr="00D2719F" w:rsidRDefault="00D2719F" w:rsidP="00D2719F">
      <w:pPr>
        <w:widowControl w:val="0"/>
        <w:numPr>
          <w:ilvl w:val="0"/>
          <w:numId w:val="145"/>
        </w:numPr>
        <w:tabs>
          <w:tab w:val="left" w:pos="308"/>
        </w:tabs>
        <w:autoSpaceDE w:val="0"/>
        <w:autoSpaceDN w:val="0"/>
        <w:spacing w:before="71" w:after="0" w:line="240" w:lineRule="auto"/>
        <w:ind w:hanging="196"/>
        <w:outlineLvl w:val="1"/>
        <w:rPr>
          <w:rFonts w:ascii="Times New Roman" w:eastAsia="Times New Roman" w:hAnsi="Times New Roman" w:cs="Times New Roman"/>
          <w:b/>
          <w:bCs/>
          <w:sz w:val="26"/>
          <w:szCs w:val="26"/>
        </w:rPr>
      </w:pPr>
      <w:r w:rsidRPr="00D2719F">
        <w:rPr>
          <w:rFonts w:ascii="Times New Roman" w:eastAsia="Times New Roman" w:hAnsi="Times New Roman" w:cs="Times New Roman"/>
          <w:b/>
          <w:bCs/>
          <w:sz w:val="26"/>
          <w:szCs w:val="26"/>
        </w:rPr>
        <w:lastRenderedPageBreak/>
        <w:t>КЛАСС</w:t>
      </w:r>
    </w:p>
    <w:p w:rsidR="00D2719F" w:rsidRPr="00D2719F" w:rsidRDefault="00D2719F" w:rsidP="00D2719F">
      <w:pPr>
        <w:widowControl w:val="0"/>
        <w:autoSpaceDE w:val="0"/>
        <w:autoSpaceDN w:val="0"/>
        <w:spacing w:before="4" w:after="0" w:line="240" w:lineRule="auto"/>
        <w:rPr>
          <w:rFonts w:ascii="Times New Roman" w:eastAsia="Times New Roman" w:hAnsi="Times New Roman" w:cs="Times New Roman"/>
          <w:b/>
          <w:sz w:val="18"/>
          <w:szCs w:val="26"/>
        </w:rPr>
      </w:pPr>
    </w:p>
    <w:p w:rsidR="00D2719F" w:rsidRPr="00D2719F" w:rsidRDefault="00D2719F" w:rsidP="00D2719F">
      <w:pPr>
        <w:widowControl w:val="0"/>
        <w:autoSpaceDE w:val="0"/>
        <w:autoSpaceDN w:val="0"/>
        <w:spacing w:before="88" w:after="0" w:line="298" w:lineRule="exact"/>
        <w:ind w:left="112"/>
        <w:jc w:val="both"/>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К</w:t>
      </w:r>
      <w:r w:rsidRPr="00D2719F">
        <w:rPr>
          <w:rFonts w:ascii="Times New Roman" w:eastAsia="Times New Roman" w:hAnsi="Times New Roman" w:cs="Times New Roman"/>
          <w:b/>
          <w:bCs/>
          <w:i/>
          <w:iCs/>
          <w:spacing w:val="-4"/>
          <w:sz w:val="26"/>
          <w:szCs w:val="26"/>
        </w:rPr>
        <w:t xml:space="preserve"> </w:t>
      </w:r>
      <w:r w:rsidRPr="00D2719F">
        <w:rPr>
          <w:rFonts w:ascii="Times New Roman" w:eastAsia="Times New Roman" w:hAnsi="Times New Roman" w:cs="Times New Roman"/>
          <w:b/>
          <w:bCs/>
          <w:i/>
          <w:iCs/>
          <w:sz w:val="26"/>
          <w:szCs w:val="26"/>
        </w:rPr>
        <w:t>концу</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обучения</w:t>
      </w:r>
      <w:r w:rsidRPr="00D2719F">
        <w:rPr>
          <w:rFonts w:ascii="Times New Roman" w:eastAsia="Times New Roman" w:hAnsi="Times New Roman" w:cs="Times New Roman"/>
          <w:b/>
          <w:bCs/>
          <w:i/>
          <w:iCs/>
          <w:spacing w:val="-2"/>
          <w:sz w:val="26"/>
          <w:szCs w:val="26"/>
        </w:rPr>
        <w:t xml:space="preserve"> </w:t>
      </w:r>
      <w:r w:rsidRPr="00D2719F">
        <w:rPr>
          <w:rFonts w:ascii="Times New Roman" w:eastAsia="Times New Roman" w:hAnsi="Times New Roman" w:cs="Times New Roman"/>
          <w:b/>
          <w:bCs/>
          <w:i/>
          <w:iCs/>
          <w:sz w:val="26"/>
          <w:szCs w:val="26"/>
        </w:rPr>
        <w:t>во</w:t>
      </w:r>
      <w:r w:rsidRPr="00D2719F">
        <w:rPr>
          <w:rFonts w:ascii="Times New Roman" w:eastAsia="Times New Roman" w:hAnsi="Times New Roman" w:cs="Times New Roman"/>
          <w:b/>
          <w:bCs/>
          <w:i/>
          <w:iCs/>
          <w:spacing w:val="-1"/>
          <w:sz w:val="26"/>
          <w:szCs w:val="26"/>
        </w:rPr>
        <w:t xml:space="preserve"> </w:t>
      </w:r>
      <w:r w:rsidRPr="00D2719F">
        <w:rPr>
          <w:rFonts w:ascii="Times New Roman" w:eastAsia="Times New Roman" w:hAnsi="Times New Roman" w:cs="Times New Roman"/>
          <w:b/>
          <w:bCs/>
          <w:i/>
          <w:iCs/>
          <w:sz w:val="26"/>
          <w:szCs w:val="26"/>
        </w:rPr>
        <w:t>втором</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классе обучающийся</w:t>
      </w:r>
      <w:r w:rsidRPr="00D2719F">
        <w:rPr>
          <w:rFonts w:ascii="Times New Roman" w:eastAsia="Times New Roman" w:hAnsi="Times New Roman" w:cs="Times New Roman"/>
          <w:b/>
          <w:bCs/>
          <w:i/>
          <w:iCs/>
          <w:spacing w:val="-2"/>
          <w:sz w:val="26"/>
          <w:szCs w:val="26"/>
        </w:rPr>
        <w:t xml:space="preserve"> </w:t>
      </w:r>
      <w:r w:rsidRPr="00D2719F">
        <w:rPr>
          <w:rFonts w:ascii="Times New Roman" w:eastAsia="Times New Roman" w:hAnsi="Times New Roman" w:cs="Times New Roman"/>
          <w:b/>
          <w:bCs/>
          <w:i/>
          <w:iCs/>
          <w:sz w:val="26"/>
          <w:szCs w:val="26"/>
        </w:rPr>
        <w:t>научится:</w:t>
      </w:r>
    </w:p>
    <w:p w:rsidR="00D2719F" w:rsidRPr="00D2719F" w:rsidRDefault="00D2719F" w:rsidP="00D2719F">
      <w:pPr>
        <w:widowControl w:val="0"/>
        <w:numPr>
          <w:ilvl w:val="0"/>
          <w:numId w:val="146"/>
        </w:numPr>
        <w:tabs>
          <w:tab w:val="left" w:pos="462"/>
        </w:tabs>
        <w:autoSpaceDE w:val="0"/>
        <w:autoSpaceDN w:val="0"/>
        <w:spacing w:after="0" w:line="240" w:lineRule="auto"/>
        <w:ind w:right="136"/>
        <w:jc w:val="both"/>
        <w:rPr>
          <w:rFonts w:ascii="Times New Roman" w:eastAsia="Times New Roman" w:hAnsi="Times New Roman" w:cs="Times New Roman"/>
          <w:sz w:val="26"/>
        </w:rPr>
      </w:pPr>
      <w:r w:rsidRPr="00D2719F">
        <w:rPr>
          <w:rFonts w:ascii="Times New Roman" w:eastAsia="Times New Roman" w:hAnsi="Times New Roman" w:cs="Times New Roman"/>
          <w:sz w:val="26"/>
        </w:rPr>
        <w:t>демонстрировать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примеры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основных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качеств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высказывать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своё</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суждение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об</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связи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укреплением</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здоровья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физическим развитием;</w:t>
      </w:r>
    </w:p>
    <w:p w:rsidR="00D2719F" w:rsidRPr="00D2719F" w:rsidRDefault="00D2719F" w:rsidP="00D2719F">
      <w:pPr>
        <w:widowControl w:val="0"/>
        <w:numPr>
          <w:ilvl w:val="0"/>
          <w:numId w:val="146"/>
        </w:numPr>
        <w:tabs>
          <w:tab w:val="left" w:pos="462"/>
        </w:tabs>
        <w:autoSpaceDE w:val="0"/>
        <w:autoSpaceDN w:val="0"/>
        <w:spacing w:after="0" w:line="240" w:lineRule="auto"/>
        <w:ind w:right="136"/>
        <w:jc w:val="both"/>
        <w:rPr>
          <w:rFonts w:ascii="Times New Roman" w:eastAsia="Times New Roman" w:hAnsi="Times New Roman" w:cs="Times New Roman"/>
          <w:sz w:val="26"/>
        </w:rPr>
      </w:pPr>
      <w:r w:rsidRPr="00D2719F">
        <w:rPr>
          <w:rFonts w:ascii="Times New Roman" w:eastAsia="Times New Roman" w:hAnsi="Times New Roman" w:cs="Times New Roman"/>
          <w:sz w:val="26"/>
        </w:rPr>
        <w:t>измерять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показатели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длины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массы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тела,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качеств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помощью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специальных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тестовых</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вести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наблюдения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за</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изменениями;</w:t>
      </w:r>
    </w:p>
    <w:p w:rsidR="00D2719F" w:rsidRPr="00D2719F" w:rsidRDefault="00D2719F" w:rsidP="00D2719F">
      <w:pPr>
        <w:widowControl w:val="0"/>
        <w:numPr>
          <w:ilvl w:val="0"/>
          <w:numId w:val="146"/>
        </w:numPr>
        <w:tabs>
          <w:tab w:val="left" w:pos="462"/>
        </w:tabs>
        <w:autoSpaceDE w:val="0"/>
        <w:autoSpaceDN w:val="0"/>
        <w:spacing w:before="1" w:after="0" w:line="240" w:lineRule="auto"/>
        <w:ind w:right="129"/>
        <w:jc w:val="both"/>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броски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малого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(теннисного)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мяча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мишень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из</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исходных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положений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разными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способами,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демонстрировать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подбрасывании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гимнастического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мяча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правой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левой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рукой,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перебрасывании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его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руки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руку,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перекатыванию;</w:t>
      </w:r>
    </w:p>
    <w:p w:rsidR="00D2719F" w:rsidRPr="00D2719F" w:rsidRDefault="00D2719F" w:rsidP="00D2719F">
      <w:pPr>
        <w:widowControl w:val="0"/>
        <w:numPr>
          <w:ilvl w:val="0"/>
          <w:numId w:val="146"/>
        </w:numPr>
        <w:tabs>
          <w:tab w:val="left" w:pos="462"/>
        </w:tabs>
        <w:autoSpaceDE w:val="0"/>
        <w:autoSpaceDN w:val="0"/>
        <w:spacing w:after="0" w:line="298" w:lineRule="exact"/>
        <w:ind w:left="461" w:hanging="350"/>
        <w:jc w:val="both"/>
        <w:rPr>
          <w:rFonts w:ascii="Times New Roman" w:eastAsia="Times New Roman" w:hAnsi="Times New Roman" w:cs="Times New Roman"/>
          <w:sz w:val="26"/>
        </w:rPr>
      </w:pPr>
      <w:r w:rsidRPr="00D2719F">
        <w:rPr>
          <w:rFonts w:ascii="Times New Roman" w:eastAsia="Times New Roman" w:hAnsi="Times New Roman" w:cs="Times New Roman"/>
          <w:sz w:val="26"/>
        </w:rPr>
        <w:t>демонстрировать</w:t>
      </w:r>
      <w:r w:rsidRPr="00D2719F">
        <w:rPr>
          <w:rFonts w:ascii="Times New Roman" w:eastAsia="Times New Roman" w:hAnsi="Times New Roman" w:cs="Times New Roman"/>
          <w:spacing w:val="-6"/>
          <w:sz w:val="26"/>
        </w:rPr>
        <w:t xml:space="preserve"> </w:t>
      </w:r>
      <w:r w:rsidRPr="00D2719F">
        <w:rPr>
          <w:rFonts w:ascii="Times New Roman" w:eastAsia="Times New Roman" w:hAnsi="Times New Roman" w:cs="Times New Roman"/>
          <w:sz w:val="26"/>
        </w:rPr>
        <w:t>танцевальный</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хороводный</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шаг</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совместном</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передвижении;</w:t>
      </w:r>
    </w:p>
    <w:p w:rsidR="00D2719F" w:rsidRPr="00D2719F" w:rsidRDefault="00D2719F" w:rsidP="00D2719F">
      <w:pPr>
        <w:widowControl w:val="0"/>
        <w:numPr>
          <w:ilvl w:val="0"/>
          <w:numId w:val="146"/>
        </w:numPr>
        <w:tabs>
          <w:tab w:val="left" w:pos="462"/>
        </w:tabs>
        <w:autoSpaceDE w:val="0"/>
        <w:autoSpaceDN w:val="0"/>
        <w:spacing w:after="0" w:line="240" w:lineRule="auto"/>
        <w:ind w:right="127"/>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50"/>
          <w:sz w:val="26"/>
        </w:rPr>
        <w:t xml:space="preserve"> </w:t>
      </w:r>
      <w:r w:rsidRPr="00D2719F">
        <w:rPr>
          <w:rFonts w:ascii="Times New Roman" w:eastAsia="Times New Roman" w:hAnsi="Times New Roman" w:cs="Times New Roman"/>
          <w:sz w:val="26"/>
        </w:rPr>
        <w:t>прыжки</w:t>
      </w:r>
      <w:r w:rsidRPr="00D2719F">
        <w:rPr>
          <w:rFonts w:ascii="Times New Roman" w:eastAsia="Times New Roman" w:hAnsi="Times New Roman" w:cs="Times New Roman"/>
          <w:spacing w:val="53"/>
          <w:sz w:val="26"/>
        </w:rPr>
        <w:t xml:space="preserve"> </w:t>
      </w:r>
      <w:r w:rsidRPr="00D2719F">
        <w:rPr>
          <w:rFonts w:ascii="Times New Roman" w:eastAsia="Times New Roman" w:hAnsi="Times New Roman" w:cs="Times New Roman"/>
          <w:sz w:val="26"/>
        </w:rPr>
        <w:t>по</w:t>
      </w:r>
      <w:r w:rsidRPr="00D2719F">
        <w:rPr>
          <w:rFonts w:ascii="Times New Roman" w:eastAsia="Times New Roman" w:hAnsi="Times New Roman" w:cs="Times New Roman"/>
          <w:spacing w:val="52"/>
          <w:sz w:val="26"/>
        </w:rPr>
        <w:t xml:space="preserve"> </w:t>
      </w:r>
      <w:r w:rsidRPr="00D2719F">
        <w:rPr>
          <w:rFonts w:ascii="Times New Roman" w:eastAsia="Times New Roman" w:hAnsi="Times New Roman" w:cs="Times New Roman"/>
          <w:sz w:val="26"/>
        </w:rPr>
        <w:t>разметкам</w:t>
      </w:r>
      <w:r w:rsidRPr="00D2719F">
        <w:rPr>
          <w:rFonts w:ascii="Times New Roman" w:eastAsia="Times New Roman" w:hAnsi="Times New Roman" w:cs="Times New Roman"/>
          <w:spacing w:val="52"/>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52"/>
          <w:sz w:val="26"/>
        </w:rPr>
        <w:t xml:space="preserve"> </w:t>
      </w:r>
      <w:r w:rsidRPr="00D2719F">
        <w:rPr>
          <w:rFonts w:ascii="Times New Roman" w:eastAsia="Times New Roman" w:hAnsi="Times New Roman" w:cs="Times New Roman"/>
          <w:sz w:val="26"/>
        </w:rPr>
        <w:t>разное</w:t>
      </w:r>
      <w:r w:rsidRPr="00D2719F">
        <w:rPr>
          <w:rFonts w:ascii="Times New Roman" w:eastAsia="Times New Roman" w:hAnsi="Times New Roman" w:cs="Times New Roman"/>
          <w:spacing w:val="53"/>
          <w:sz w:val="26"/>
        </w:rPr>
        <w:t xml:space="preserve"> </w:t>
      </w:r>
      <w:r w:rsidRPr="00D2719F">
        <w:rPr>
          <w:rFonts w:ascii="Times New Roman" w:eastAsia="Times New Roman" w:hAnsi="Times New Roman" w:cs="Times New Roman"/>
          <w:sz w:val="26"/>
        </w:rPr>
        <w:t>расстояние</w:t>
      </w:r>
      <w:r w:rsidRPr="00D2719F">
        <w:rPr>
          <w:rFonts w:ascii="Times New Roman" w:eastAsia="Times New Roman" w:hAnsi="Times New Roman" w:cs="Times New Roman"/>
          <w:spacing w:val="5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52"/>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55"/>
          <w:sz w:val="26"/>
        </w:rPr>
        <w:t xml:space="preserve"> </w:t>
      </w:r>
      <w:r w:rsidRPr="00D2719F">
        <w:rPr>
          <w:rFonts w:ascii="Times New Roman" w:eastAsia="Times New Roman" w:hAnsi="Times New Roman" w:cs="Times New Roman"/>
          <w:sz w:val="26"/>
        </w:rPr>
        <w:t>разной</w:t>
      </w:r>
      <w:r w:rsidRPr="00D2719F">
        <w:rPr>
          <w:rFonts w:ascii="Times New Roman" w:eastAsia="Times New Roman" w:hAnsi="Times New Roman" w:cs="Times New Roman"/>
          <w:spacing w:val="60"/>
          <w:sz w:val="26"/>
        </w:rPr>
        <w:t xml:space="preserve"> </w:t>
      </w:r>
      <w:r w:rsidRPr="00D2719F">
        <w:rPr>
          <w:rFonts w:ascii="Times New Roman" w:eastAsia="Times New Roman" w:hAnsi="Times New Roman" w:cs="Times New Roman"/>
          <w:sz w:val="26"/>
        </w:rPr>
        <w:t>амплитудой;</w:t>
      </w:r>
      <w:r w:rsidRPr="00D2719F">
        <w:rPr>
          <w:rFonts w:ascii="Times New Roman" w:eastAsia="Times New Roman" w:hAnsi="Times New Roman" w:cs="Times New Roman"/>
          <w:spacing w:val="55"/>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высоту</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прямого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разбега;</w:t>
      </w:r>
    </w:p>
    <w:p w:rsidR="00D2719F" w:rsidRPr="00D2719F" w:rsidRDefault="00D2719F" w:rsidP="00D2719F">
      <w:pPr>
        <w:widowControl w:val="0"/>
        <w:numPr>
          <w:ilvl w:val="0"/>
          <w:numId w:val="146"/>
        </w:numPr>
        <w:tabs>
          <w:tab w:val="left" w:pos="462"/>
        </w:tabs>
        <w:autoSpaceDE w:val="0"/>
        <w:autoSpaceDN w:val="0"/>
        <w:spacing w:before="2" w:after="0" w:line="240" w:lineRule="auto"/>
        <w:ind w:right="136"/>
        <w:rPr>
          <w:rFonts w:ascii="Times New Roman" w:eastAsia="Times New Roman" w:hAnsi="Times New Roman" w:cs="Times New Roman"/>
          <w:sz w:val="26"/>
        </w:rPr>
      </w:pPr>
      <w:r w:rsidRPr="00D2719F">
        <w:rPr>
          <w:rFonts w:ascii="Times New Roman" w:eastAsia="Times New Roman" w:hAnsi="Times New Roman" w:cs="Times New Roman"/>
          <w:sz w:val="26"/>
        </w:rPr>
        <w:t>передвигаться</w:t>
      </w:r>
      <w:r w:rsidRPr="00D2719F">
        <w:rPr>
          <w:rFonts w:ascii="Times New Roman" w:eastAsia="Times New Roman" w:hAnsi="Times New Roman" w:cs="Times New Roman"/>
          <w:spacing w:val="59"/>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60"/>
          <w:sz w:val="26"/>
        </w:rPr>
        <w:t xml:space="preserve"> </w:t>
      </w:r>
      <w:r w:rsidRPr="00D2719F">
        <w:rPr>
          <w:rFonts w:ascii="Times New Roman" w:eastAsia="Times New Roman" w:hAnsi="Times New Roman" w:cs="Times New Roman"/>
          <w:sz w:val="26"/>
        </w:rPr>
        <w:t>лыжах</w:t>
      </w:r>
      <w:r w:rsidRPr="00D2719F">
        <w:rPr>
          <w:rFonts w:ascii="Times New Roman" w:eastAsia="Times New Roman" w:hAnsi="Times New Roman" w:cs="Times New Roman"/>
          <w:spacing w:val="59"/>
          <w:sz w:val="26"/>
        </w:rPr>
        <w:t xml:space="preserve"> </w:t>
      </w:r>
      <w:r w:rsidRPr="00D2719F">
        <w:rPr>
          <w:rFonts w:ascii="Times New Roman" w:eastAsia="Times New Roman" w:hAnsi="Times New Roman" w:cs="Times New Roman"/>
          <w:sz w:val="26"/>
        </w:rPr>
        <w:t>двухшажным</w:t>
      </w:r>
      <w:r w:rsidRPr="00D2719F">
        <w:rPr>
          <w:rFonts w:ascii="Times New Roman" w:eastAsia="Times New Roman" w:hAnsi="Times New Roman" w:cs="Times New Roman"/>
          <w:spacing w:val="61"/>
          <w:sz w:val="26"/>
        </w:rPr>
        <w:t xml:space="preserve"> </w:t>
      </w:r>
      <w:r w:rsidRPr="00D2719F">
        <w:rPr>
          <w:rFonts w:ascii="Times New Roman" w:eastAsia="Times New Roman" w:hAnsi="Times New Roman" w:cs="Times New Roman"/>
          <w:sz w:val="26"/>
        </w:rPr>
        <w:t>переменным</w:t>
      </w:r>
      <w:r w:rsidRPr="00D2719F">
        <w:rPr>
          <w:rFonts w:ascii="Times New Roman" w:eastAsia="Times New Roman" w:hAnsi="Times New Roman" w:cs="Times New Roman"/>
          <w:spacing w:val="58"/>
          <w:sz w:val="26"/>
        </w:rPr>
        <w:t xml:space="preserve"> </w:t>
      </w:r>
      <w:r w:rsidRPr="00D2719F">
        <w:rPr>
          <w:rFonts w:ascii="Times New Roman" w:eastAsia="Times New Roman" w:hAnsi="Times New Roman" w:cs="Times New Roman"/>
          <w:sz w:val="26"/>
        </w:rPr>
        <w:t>ходом;</w:t>
      </w:r>
      <w:r w:rsidRPr="00D2719F">
        <w:rPr>
          <w:rFonts w:ascii="Times New Roman" w:eastAsia="Times New Roman" w:hAnsi="Times New Roman" w:cs="Times New Roman"/>
          <w:spacing w:val="61"/>
          <w:sz w:val="26"/>
        </w:rPr>
        <w:t xml:space="preserve"> </w:t>
      </w:r>
      <w:r w:rsidRPr="00D2719F">
        <w:rPr>
          <w:rFonts w:ascii="Times New Roman" w:eastAsia="Times New Roman" w:hAnsi="Times New Roman" w:cs="Times New Roman"/>
          <w:sz w:val="26"/>
        </w:rPr>
        <w:t>спускаться</w:t>
      </w:r>
      <w:r w:rsidRPr="00D2719F">
        <w:rPr>
          <w:rFonts w:ascii="Times New Roman" w:eastAsia="Times New Roman" w:hAnsi="Times New Roman" w:cs="Times New Roman"/>
          <w:spacing w:val="60"/>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60"/>
          <w:sz w:val="26"/>
        </w:rPr>
        <w:t xml:space="preserve"> </w:t>
      </w:r>
      <w:r w:rsidRPr="00D2719F">
        <w:rPr>
          <w:rFonts w:ascii="Times New Roman" w:eastAsia="Times New Roman" w:hAnsi="Times New Roman" w:cs="Times New Roman"/>
          <w:sz w:val="26"/>
        </w:rPr>
        <w:t>пологого</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склона</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тормозить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падением;</w:t>
      </w:r>
    </w:p>
    <w:p w:rsidR="00D2719F" w:rsidRPr="00D2719F" w:rsidRDefault="00D2719F" w:rsidP="00D2719F">
      <w:pPr>
        <w:widowControl w:val="0"/>
        <w:numPr>
          <w:ilvl w:val="0"/>
          <w:numId w:val="146"/>
        </w:numPr>
        <w:tabs>
          <w:tab w:val="left" w:pos="462"/>
        </w:tabs>
        <w:autoSpaceDE w:val="0"/>
        <w:autoSpaceDN w:val="0"/>
        <w:spacing w:after="0" w:line="240" w:lineRule="auto"/>
        <w:ind w:right="137"/>
        <w:rPr>
          <w:rFonts w:ascii="Times New Roman" w:eastAsia="Times New Roman" w:hAnsi="Times New Roman" w:cs="Times New Roman"/>
          <w:sz w:val="26"/>
        </w:rPr>
      </w:pPr>
      <w:r w:rsidRPr="00D2719F">
        <w:rPr>
          <w:rFonts w:ascii="Times New Roman" w:eastAsia="Times New Roman" w:hAnsi="Times New Roman" w:cs="Times New Roman"/>
          <w:sz w:val="26"/>
        </w:rPr>
        <w:t>организовывать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играть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подвижные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игры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развитие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основных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качеств,</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использованием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технических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приёмов</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из спортивных игр;</w:t>
      </w:r>
    </w:p>
    <w:p w:rsidR="00D2719F" w:rsidRPr="00D2719F" w:rsidRDefault="00D2719F" w:rsidP="00D2719F">
      <w:pPr>
        <w:widowControl w:val="0"/>
        <w:numPr>
          <w:ilvl w:val="0"/>
          <w:numId w:val="146"/>
        </w:numPr>
        <w:tabs>
          <w:tab w:val="left" w:pos="462"/>
        </w:tabs>
        <w:autoSpaceDE w:val="0"/>
        <w:autoSpaceDN w:val="0"/>
        <w:spacing w:after="0" w:line="299" w:lineRule="exact"/>
        <w:ind w:left="461" w:hanging="350"/>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7"/>
          <w:sz w:val="26"/>
        </w:rPr>
        <w:t xml:space="preserve"> </w:t>
      </w:r>
      <w:r w:rsidRPr="00D2719F">
        <w:rPr>
          <w:rFonts w:ascii="Times New Roman" w:eastAsia="Times New Roman" w:hAnsi="Times New Roman" w:cs="Times New Roman"/>
          <w:sz w:val="26"/>
        </w:rPr>
        <w:t>упражнения</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развитие</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качеств.</w:t>
      </w:r>
    </w:p>
    <w:p w:rsidR="00D2719F" w:rsidRPr="00D2719F" w:rsidRDefault="00D2719F" w:rsidP="00D2719F">
      <w:pPr>
        <w:widowControl w:val="0"/>
        <w:autoSpaceDE w:val="0"/>
        <w:autoSpaceDN w:val="0"/>
        <w:spacing w:before="11" w:after="0" w:line="240" w:lineRule="auto"/>
        <w:rPr>
          <w:rFonts w:ascii="Times New Roman" w:eastAsia="Times New Roman" w:hAnsi="Times New Roman" w:cs="Times New Roman"/>
          <w:sz w:val="25"/>
          <w:szCs w:val="26"/>
        </w:rPr>
      </w:pPr>
    </w:p>
    <w:p w:rsidR="00D2719F" w:rsidRPr="00D2719F" w:rsidRDefault="00D2719F" w:rsidP="00D2719F">
      <w:pPr>
        <w:widowControl w:val="0"/>
        <w:numPr>
          <w:ilvl w:val="0"/>
          <w:numId w:val="145"/>
        </w:numPr>
        <w:tabs>
          <w:tab w:val="left" w:pos="308"/>
        </w:tabs>
        <w:autoSpaceDE w:val="0"/>
        <w:autoSpaceDN w:val="0"/>
        <w:spacing w:after="0" w:line="240" w:lineRule="auto"/>
        <w:ind w:hanging="196"/>
        <w:outlineLvl w:val="1"/>
        <w:rPr>
          <w:rFonts w:ascii="Times New Roman" w:eastAsia="Times New Roman" w:hAnsi="Times New Roman" w:cs="Times New Roman"/>
          <w:b/>
          <w:bCs/>
          <w:sz w:val="26"/>
          <w:szCs w:val="26"/>
        </w:rPr>
      </w:pPr>
      <w:r w:rsidRPr="00D2719F">
        <w:rPr>
          <w:rFonts w:ascii="Times New Roman" w:eastAsia="Times New Roman" w:hAnsi="Times New Roman" w:cs="Times New Roman"/>
          <w:b/>
          <w:bCs/>
          <w:sz w:val="26"/>
          <w:szCs w:val="26"/>
        </w:rPr>
        <w:t>КЛАСС</w:t>
      </w:r>
    </w:p>
    <w:p w:rsidR="00D2719F" w:rsidRPr="00D2719F" w:rsidRDefault="00D2719F" w:rsidP="00D2719F">
      <w:pPr>
        <w:widowControl w:val="0"/>
        <w:autoSpaceDE w:val="0"/>
        <w:autoSpaceDN w:val="0"/>
        <w:spacing w:before="1" w:after="0" w:line="298" w:lineRule="exact"/>
        <w:ind w:left="112"/>
        <w:jc w:val="both"/>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К</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концу</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обучения</w:t>
      </w:r>
      <w:r w:rsidRPr="00D2719F">
        <w:rPr>
          <w:rFonts w:ascii="Times New Roman" w:eastAsia="Times New Roman" w:hAnsi="Times New Roman" w:cs="Times New Roman"/>
          <w:b/>
          <w:bCs/>
          <w:i/>
          <w:iCs/>
          <w:spacing w:val="-2"/>
          <w:sz w:val="26"/>
          <w:szCs w:val="26"/>
        </w:rPr>
        <w:t xml:space="preserve"> </w:t>
      </w:r>
      <w:r w:rsidRPr="00D2719F">
        <w:rPr>
          <w:rFonts w:ascii="Times New Roman" w:eastAsia="Times New Roman" w:hAnsi="Times New Roman" w:cs="Times New Roman"/>
          <w:b/>
          <w:bCs/>
          <w:i/>
          <w:iCs/>
          <w:sz w:val="26"/>
          <w:szCs w:val="26"/>
        </w:rPr>
        <w:t>в</w:t>
      </w:r>
      <w:r w:rsidRPr="00D2719F">
        <w:rPr>
          <w:rFonts w:ascii="Times New Roman" w:eastAsia="Times New Roman" w:hAnsi="Times New Roman" w:cs="Times New Roman"/>
          <w:b/>
          <w:bCs/>
          <w:i/>
          <w:iCs/>
          <w:spacing w:val="-1"/>
          <w:sz w:val="26"/>
          <w:szCs w:val="26"/>
        </w:rPr>
        <w:t xml:space="preserve"> </w:t>
      </w:r>
      <w:r w:rsidRPr="00D2719F">
        <w:rPr>
          <w:rFonts w:ascii="Times New Roman" w:eastAsia="Times New Roman" w:hAnsi="Times New Roman" w:cs="Times New Roman"/>
          <w:b/>
          <w:bCs/>
          <w:i/>
          <w:iCs/>
          <w:sz w:val="26"/>
          <w:szCs w:val="26"/>
        </w:rPr>
        <w:t>третьем</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классе</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обучающийся</w:t>
      </w:r>
      <w:r w:rsidRPr="00D2719F">
        <w:rPr>
          <w:rFonts w:ascii="Times New Roman" w:eastAsia="Times New Roman" w:hAnsi="Times New Roman" w:cs="Times New Roman"/>
          <w:b/>
          <w:bCs/>
          <w:i/>
          <w:iCs/>
          <w:spacing w:val="-2"/>
          <w:sz w:val="26"/>
          <w:szCs w:val="26"/>
        </w:rPr>
        <w:t xml:space="preserve"> </w:t>
      </w:r>
      <w:r w:rsidRPr="00D2719F">
        <w:rPr>
          <w:rFonts w:ascii="Times New Roman" w:eastAsia="Times New Roman" w:hAnsi="Times New Roman" w:cs="Times New Roman"/>
          <w:b/>
          <w:bCs/>
          <w:i/>
          <w:iCs/>
          <w:sz w:val="26"/>
          <w:szCs w:val="26"/>
        </w:rPr>
        <w:t>научится:</w:t>
      </w:r>
    </w:p>
    <w:p w:rsidR="00D2719F" w:rsidRPr="00D2719F" w:rsidRDefault="00D2719F" w:rsidP="00D2719F">
      <w:pPr>
        <w:widowControl w:val="0"/>
        <w:numPr>
          <w:ilvl w:val="0"/>
          <w:numId w:val="146"/>
        </w:numPr>
        <w:tabs>
          <w:tab w:val="left" w:pos="462"/>
        </w:tabs>
        <w:autoSpaceDE w:val="0"/>
        <w:autoSpaceDN w:val="0"/>
        <w:spacing w:after="0" w:line="240" w:lineRule="auto"/>
        <w:ind w:right="133"/>
        <w:jc w:val="both"/>
        <w:rPr>
          <w:rFonts w:ascii="Times New Roman" w:eastAsia="Times New Roman" w:hAnsi="Times New Roman" w:cs="Times New Roman"/>
          <w:sz w:val="26"/>
        </w:rPr>
      </w:pPr>
      <w:r w:rsidRPr="00D2719F">
        <w:rPr>
          <w:rFonts w:ascii="Times New Roman" w:eastAsia="Times New Roman" w:hAnsi="Times New Roman" w:cs="Times New Roman"/>
          <w:sz w:val="26"/>
        </w:rPr>
        <w:t>соблюдать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правила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время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выполнения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гимнастических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акробатических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легкоатлетической,</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лыжной,</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игровой</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плавательной</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подготовки;</w:t>
      </w:r>
    </w:p>
    <w:p w:rsidR="00D2719F" w:rsidRPr="00D2719F" w:rsidRDefault="00D2719F" w:rsidP="00D2719F">
      <w:pPr>
        <w:widowControl w:val="0"/>
        <w:numPr>
          <w:ilvl w:val="0"/>
          <w:numId w:val="146"/>
        </w:numPr>
        <w:tabs>
          <w:tab w:val="left" w:pos="462"/>
        </w:tabs>
        <w:autoSpaceDE w:val="0"/>
        <w:autoSpaceDN w:val="0"/>
        <w:spacing w:after="0" w:line="240" w:lineRule="auto"/>
        <w:ind w:right="132"/>
        <w:jc w:val="both"/>
        <w:rPr>
          <w:rFonts w:ascii="Times New Roman" w:eastAsia="Times New Roman" w:hAnsi="Times New Roman" w:cs="Times New Roman"/>
          <w:sz w:val="26"/>
        </w:rPr>
      </w:pPr>
      <w:r w:rsidRPr="00D2719F">
        <w:rPr>
          <w:rFonts w:ascii="Times New Roman" w:eastAsia="Times New Roman" w:hAnsi="Times New Roman" w:cs="Times New Roman"/>
          <w:sz w:val="26"/>
        </w:rPr>
        <w:t>демонстрировать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примеры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общеразвивающей,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подготовительной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соревновательной направленности, раскрывать их целевое предназначение на занятиях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физической</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культурой;</w:t>
      </w:r>
    </w:p>
    <w:p w:rsidR="00D2719F" w:rsidRPr="00D2719F" w:rsidRDefault="00D2719F" w:rsidP="00D2719F">
      <w:pPr>
        <w:widowControl w:val="0"/>
        <w:numPr>
          <w:ilvl w:val="0"/>
          <w:numId w:val="146"/>
        </w:numPr>
        <w:tabs>
          <w:tab w:val="left" w:pos="462"/>
        </w:tabs>
        <w:autoSpaceDE w:val="0"/>
        <w:autoSpaceDN w:val="0"/>
        <w:spacing w:after="0" w:line="240" w:lineRule="auto"/>
        <w:ind w:right="129"/>
        <w:jc w:val="both"/>
        <w:rPr>
          <w:rFonts w:ascii="Times New Roman" w:eastAsia="Times New Roman" w:hAnsi="Times New Roman" w:cs="Times New Roman"/>
          <w:sz w:val="26"/>
        </w:rPr>
      </w:pPr>
      <w:r w:rsidRPr="00D2719F">
        <w:rPr>
          <w:rFonts w:ascii="Times New Roman" w:eastAsia="Times New Roman" w:hAnsi="Times New Roman" w:cs="Times New Roman"/>
          <w:sz w:val="26"/>
        </w:rPr>
        <w:t>измерять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частоту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пульса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определять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физическую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нагрузку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её</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значениям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помощью</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таблицы стандартных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нагрузок;</w:t>
      </w:r>
    </w:p>
    <w:p w:rsidR="00D2719F" w:rsidRPr="00D2719F" w:rsidRDefault="00D2719F" w:rsidP="00D2719F">
      <w:pPr>
        <w:widowControl w:val="0"/>
        <w:numPr>
          <w:ilvl w:val="0"/>
          <w:numId w:val="146"/>
        </w:numPr>
        <w:tabs>
          <w:tab w:val="left" w:pos="462"/>
        </w:tabs>
        <w:autoSpaceDE w:val="0"/>
        <w:autoSpaceDN w:val="0"/>
        <w:spacing w:after="0" w:line="240" w:lineRule="auto"/>
        <w:ind w:right="137"/>
        <w:jc w:val="both"/>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 упражнения дыхательной и зрительной гимнастики, объяснять их связь с</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предупреждением появления утомления;</w:t>
      </w:r>
    </w:p>
    <w:p w:rsidR="00D2719F" w:rsidRPr="00D2719F" w:rsidRDefault="00D2719F" w:rsidP="00D2719F">
      <w:pPr>
        <w:widowControl w:val="0"/>
        <w:numPr>
          <w:ilvl w:val="0"/>
          <w:numId w:val="146"/>
        </w:numPr>
        <w:tabs>
          <w:tab w:val="left" w:pos="462"/>
        </w:tabs>
        <w:autoSpaceDE w:val="0"/>
        <w:autoSpaceDN w:val="0"/>
        <w:spacing w:after="0" w:line="240" w:lineRule="auto"/>
        <w:ind w:right="131"/>
        <w:jc w:val="both"/>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движение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противоходом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колонне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одному,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перестраиваться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из</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колонны по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одному 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колонну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три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6"/>
          <w:sz w:val="26"/>
        </w:rPr>
        <w:t xml:space="preserve"> </w:t>
      </w:r>
      <w:r w:rsidRPr="00D2719F">
        <w:rPr>
          <w:rFonts w:ascii="Times New Roman" w:eastAsia="Times New Roman" w:hAnsi="Times New Roman" w:cs="Times New Roman"/>
          <w:sz w:val="26"/>
        </w:rPr>
        <w:t>месте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движении;</w:t>
      </w:r>
    </w:p>
    <w:p w:rsidR="00D2719F" w:rsidRPr="00D2719F" w:rsidRDefault="00D2719F" w:rsidP="00D2719F">
      <w:pPr>
        <w:widowControl w:val="0"/>
        <w:numPr>
          <w:ilvl w:val="0"/>
          <w:numId w:val="146"/>
        </w:numPr>
        <w:tabs>
          <w:tab w:val="left" w:pos="462"/>
        </w:tabs>
        <w:autoSpaceDE w:val="0"/>
        <w:autoSpaceDN w:val="0"/>
        <w:spacing w:after="0" w:line="240" w:lineRule="auto"/>
        <w:ind w:right="130"/>
        <w:jc w:val="both"/>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 ходьбу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 гимнастической скамейке с высоким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подниманием колен 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изменением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положения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рук,</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поворотами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правую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левую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сторону;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двигаться</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приставным шагом левым</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правым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боком, спиной вперёд;</w:t>
      </w:r>
    </w:p>
    <w:p w:rsidR="00D2719F" w:rsidRPr="00D2719F" w:rsidRDefault="00D2719F" w:rsidP="00D2719F">
      <w:pPr>
        <w:widowControl w:val="0"/>
        <w:numPr>
          <w:ilvl w:val="0"/>
          <w:numId w:val="146"/>
        </w:numPr>
        <w:tabs>
          <w:tab w:val="left" w:pos="462"/>
        </w:tabs>
        <w:autoSpaceDE w:val="0"/>
        <w:autoSpaceDN w:val="0"/>
        <w:spacing w:after="0" w:line="240" w:lineRule="auto"/>
        <w:ind w:right="136"/>
        <w:jc w:val="both"/>
        <w:rPr>
          <w:rFonts w:ascii="Times New Roman" w:eastAsia="Times New Roman" w:hAnsi="Times New Roman" w:cs="Times New Roman"/>
          <w:sz w:val="26"/>
        </w:rPr>
      </w:pPr>
      <w:r w:rsidRPr="00D2719F">
        <w:rPr>
          <w:rFonts w:ascii="Times New Roman" w:eastAsia="Times New Roman" w:hAnsi="Times New Roman" w:cs="Times New Roman"/>
          <w:sz w:val="26"/>
        </w:rPr>
        <w:t>передвигаться по нижней жерди гимнастической стенки приставным шагом в правую</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левую сторону;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лазать</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разноимённым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способом;</w:t>
      </w:r>
    </w:p>
    <w:p w:rsidR="00D2719F" w:rsidRPr="00D2719F" w:rsidRDefault="00D2719F" w:rsidP="00D2719F">
      <w:pPr>
        <w:widowControl w:val="0"/>
        <w:numPr>
          <w:ilvl w:val="0"/>
          <w:numId w:val="146"/>
        </w:numPr>
        <w:tabs>
          <w:tab w:val="left" w:pos="462"/>
        </w:tabs>
        <w:autoSpaceDE w:val="0"/>
        <w:autoSpaceDN w:val="0"/>
        <w:spacing w:after="0" w:line="240" w:lineRule="auto"/>
        <w:ind w:right="130"/>
        <w:jc w:val="both"/>
        <w:rPr>
          <w:rFonts w:ascii="Times New Roman" w:eastAsia="Times New Roman" w:hAnsi="Times New Roman" w:cs="Times New Roman"/>
          <w:sz w:val="26"/>
        </w:rPr>
      </w:pPr>
      <w:r w:rsidRPr="00D2719F">
        <w:rPr>
          <w:rFonts w:ascii="Times New Roman" w:eastAsia="Times New Roman" w:hAnsi="Times New Roman" w:cs="Times New Roman"/>
          <w:sz w:val="26"/>
        </w:rPr>
        <w:t>демонстрировать прыжки через скакалку на двух ногах и попеременно на правой 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левой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ноге;</w:t>
      </w:r>
    </w:p>
    <w:p w:rsidR="00D2719F" w:rsidRPr="00D2719F" w:rsidRDefault="00D2719F" w:rsidP="00D2719F">
      <w:pPr>
        <w:widowControl w:val="0"/>
        <w:numPr>
          <w:ilvl w:val="0"/>
          <w:numId w:val="146"/>
        </w:numPr>
        <w:tabs>
          <w:tab w:val="left" w:pos="462"/>
        </w:tabs>
        <w:autoSpaceDE w:val="0"/>
        <w:autoSpaceDN w:val="0"/>
        <w:spacing w:after="0" w:line="240" w:lineRule="auto"/>
        <w:ind w:right="128"/>
        <w:jc w:val="both"/>
        <w:rPr>
          <w:rFonts w:ascii="Times New Roman" w:eastAsia="Times New Roman" w:hAnsi="Times New Roman" w:cs="Times New Roman"/>
          <w:sz w:val="26"/>
        </w:rPr>
      </w:pPr>
      <w:r w:rsidRPr="00D2719F">
        <w:rPr>
          <w:rFonts w:ascii="Times New Roman" w:eastAsia="Times New Roman" w:hAnsi="Times New Roman" w:cs="Times New Roman"/>
          <w:sz w:val="26"/>
        </w:rPr>
        <w:t>демонстрировать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ритмической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гимнастики,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движения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танцев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галоп</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полька;</w:t>
      </w:r>
    </w:p>
    <w:p w:rsidR="00D2719F" w:rsidRPr="00D2719F" w:rsidRDefault="00D2719F" w:rsidP="00D2719F">
      <w:pPr>
        <w:widowControl w:val="0"/>
        <w:numPr>
          <w:ilvl w:val="0"/>
          <w:numId w:val="146"/>
        </w:numPr>
        <w:tabs>
          <w:tab w:val="left" w:pos="462"/>
        </w:tabs>
        <w:autoSpaceDE w:val="0"/>
        <w:autoSpaceDN w:val="0"/>
        <w:spacing w:before="2" w:after="0" w:line="240" w:lineRule="auto"/>
        <w:ind w:right="129"/>
        <w:jc w:val="both"/>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10"/>
          <w:sz w:val="26"/>
        </w:rPr>
        <w:t xml:space="preserve"> </w:t>
      </w:r>
      <w:r w:rsidRPr="00D2719F">
        <w:rPr>
          <w:rFonts w:ascii="Times New Roman" w:eastAsia="Times New Roman" w:hAnsi="Times New Roman" w:cs="Times New Roman"/>
          <w:sz w:val="26"/>
        </w:rPr>
        <w:t>бег</w:t>
      </w:r>
      <w:r w:rsidRPr="00D2719F">
        <w:rPr>
          <w:rFonts w:ascii="Times New Roman" w:eastAsia="Times New Roman" w:hAnsi="Times New Roman" w:cs="Times New Roman"/>
          <w:spacing w:val="10"/>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1"/>
          <w:sz w:val="26"/>
        </w:rPr>
        <w:t xml:space="preserve"> </w:t>
      </w:r>
      <w:r w:rsidRPr="00D2719F">
        <w:rPr>
          <w:rFonts w:ascii="Times New Roman" w:eastAsia="Times New Roman" w:hAnsi="Times New Roman" w:cs="Times New Roman"/>
          <w:sz w:val="26"/>
        </w:rPr>
        <w:t>преодолением</w:t>
      </w:r>
      <w:r w:rsidRPr="00D2719F">
        <w:rPr>
          <w:rFonts w:ascii="Times New Roman" w:eastAsia="Times New Roman" w:hAnsi="Times New Roman" w:cs="Times New Roman"/>
          <w:spacing w:val="10"/>
          <w:sz w:val="26"/>
        </w:rPr>
        <w:t xml:space="preserve"> </w:t>
      </w:r>
      <w:r w:rsidRPr="00D2719F">
        <w:rPr>
          <w:rFonts w:ascii="Times New Roman" w:eastAsia="Times New Roman" w:hAnsi="Times New Roman" w:cs="Times New Roman"/>
          <w:sz w:val="26"/>
        </w:rPr>
        <w:t>небольших</w:t>
      </w:r>
      <w:r w:rsidRPr="00D2719F">
        <w:rPr>
          <w:rFonts w:ascii="Times New Roman" w:eastAsia="Times New Roman" w:hAnsi="Times New Roman" w:cs="Times New Roman"/>
          <w:spacing w:val="11"/>
          <w:sz w:val="26"/>
        </w:rPr>
        <w:t xml:space="preserve"> </w:t>
      </w:r>
      <w:r w:rsidRPr="00D2719F">
        <w:rPr>
          <w:rFonts w:ascii="Times New Roman" w:eastAsia="Times New Roman" w:hAnsi="Times New Roman" w:cs="Times New Roman"/>
          <w:sz w:val="26"/>
        </w:rPr>
        <w:t>препятствий</w:t>
      </w:r>
      <w:r w:rsidRPr="00D2719F">
        <w:rPr>
          <w:rFonts w:ascii="Times New Roman" w:eastAsia="Times New Roman" w:hAnsi="Times New Roman" w:cs="Times New Roman"/>
          <w:spacing w:val="14"/>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1"/>
          <w:sz w:val="26"/>
        </w:rPr>
        <w:t xml:space="preserve"> </w:t>
      </w:r>
      <w:r w:rsidRPr="00D2719F">
        <w:rPr>
          <w:rFonts w:ascii="Times New Roman" w:eastAsia="Times New Roman" w:hAnsi="Times New Roman" w:cs="Times New Roman"/>
          <w:sz w:val="26"/>
        </w:rPr>
        <w:t>разной</w:t>
      </w:r>
      <w:r w:rsidRPr="00D2719F">
        <w:rPr>
          <w:rFonts w:ascii="Times New Roman" w:eastAsia="Times New Roman" w:hAnsi="Times New Roman" w:cs="Times New Roman"/>
          <w:spacing w:val="11"/>
          <w:sz w:val="26"/>
        </w:rPr>
        <w:t xml:space="preserve"> </w:t>
      </w:r>
      <w:r w:rsidRPr="00D2719F">
        <w:rPr>
          <w:rFonts w:ascii="Times New Roman" w:eastAsia="Times New Roman" w:hAnsi="Times New Roman" w:cs="Times New Roman"/>
          <w:sz w:val="26"/>
        </w:rPr>
        <w:t>скоростью,</w:t>
      </w:r>
      <w:r w:rsidRPr="00D2719F">
        <w:rPr>
          <w:rFonts w:ascii="Times New Roman" w:eastAsia="Times New Roman" w:hAnsi="Times New Roman" w:cs="Times New Roman"/>
          <w:spacing w:val="13"/>
          <w:sz w:val="26"/>
        </w:rPr>
        <w:t xml:space="preserve"> </w:t>
      </w:r>
      <w:r w:rsidRPr="00D2719F">
        <w:rPr>
          <w:rFonts w:ascii="Times New Roman" w:eastAsia="Times New Roman" w:hAnsi="Times New Roman" w:cs="Times New Roman"/>
          <w:sz w:val="26"/>
        </w:rPr>
        <w:t>прыжки</w:t>
      </w:r>
      <w:r w:rsidRPr="00D2719F">
        <w:rPr>
          <w:rFonts w:ascii="Times New Roman" w:eastAsia="Times New Roman" w:hAnsi="Times New Roman" w:cs="Times New Roman"/>
          <w:spacing w:val="-63"/>
          <w:sz w:val="26"/>
        </w:rPr>
        <w:t xml:space="preserve"> </w:t>
      </w:r>
      <w:r w:rsidRPr="00D2719F">
        <w:rPr>
          <w:rFonts w:ascii="Times New Roman" w:eastAsia="Times New Roman" w:hAnsi="Times New Roman" w:cs="Times New Roman"/>
          <w:sz w:val="26"/>
        </w:rPr>
        <w:t>в длину с разбега способом согнув ноги, броски набивного мяча из положения сидя 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стоя;</w:t>
      </w:r>
    </w:p>
    <w:p w:rsidR="00D2719F" w:rsidRPr="00D2719F" w:rsidRDefault="00D2719F" w:rsidP="00D2719F">
      <w:pPr>
        <w:widowControl w:val="0"/>
        <w:numPr>
          <w:ilvl w:val="0"/>
          <w:numId w:val="146"/>
        </w:numPr>
        <w:tabs>
          <w:tab w:val="left" w:pos="462"/>
        </w:tabs>
        <w:autoSpaceDE w:val="0"/>
        <w:autoSpaceDN w:val="0"/>
        <w:spacing w:after="0" w:line="240" w:lineRule="auto"/>
        <w:ind w:right="129"/>
        <w:jc w:val="both"/>
        <w:rPr>
          <w:rFonts w:ascii="Times New Roman" w:eastAsia="Times New Roman" w:hAnsi="Times New Roman" w:cs="Times New Roman"/>
          <w:sz w:val="26"/>
        </w:rPr>
      </w:pPr>
      <w:r w:rsidRPr="00D2719F">
        <w:rPr>
          <w:rFonts w:ascii="Times New Roman" w:eastAsia="Times New Roman" w:hAnsi="Times New Roman" w:cs="Times New Roman"/>
          <w:sz w:val="26"/>
        </w:rPr>
        <w:t>передвигаться на лыжах одновременным двухшажным ходом, спускаться с пологого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склона</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стойке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лыжника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тормозить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плугом;</w:t>
      </w:r>
    </w:p>
    <w:p w:rsidR="00D2719F" w:rsidRPr="00D2719F" w:rsidRDefault="00D2719F" w:rsidP="00D2719F">
      <w:pPr>
        <w:widowControl w:val="0"/>
        <w:autoSpaceDE w:val="0"/>
        <w:autoSpaceDN w:val="0"/>
        <w:spacing w:after="0" w:line="240" w:lineRule="auto"/>
        <w:jc w:val="both"/>
        <w:rPr>
          <w:rFonts w:ascii="Times New Roman" w:eastAsia="Times New Roman" w:hAnsi="Times New Roman" w:cs="Times New Roman"/>
          <w:sz w:val="26"/>
        </w:rPr>
        <w:sectPr w:rsidR="00D2719F" w:rsidRPr="00D2719F">
          <w:pgSz w:w="11910" w:h="16840"/>
          <w:pgMar w:top="920" w:right="720" w:bottom="760" w:left="1020" w:header="0" w:footer="576" w:gutter="0"/>
          <w:cols w:space="720"/>
        </w:sectPr>
      </w:pPr>
    </w:p>
    <w:p w:rsidR="00D2719F" w:rsidRPr="00D2719F" w:rsidRDefault="00D2719F" w:rsidP="00D2719F">
      <w:pPr>
        <w:widowControl w:val="0"/>
        <w:numPr>
          <w:ilvl w:val="0"/>
          <w:numId w:val="146"/>
        </w:numPr>
        <w:tabs>
          <w:tab w:val="left" w:pos="462"/>
        </w:tabs>
        <w:autoSpaceDE w:val="0"/>
        <w:autoSpaceDN w:val="0"/>
        <w:spacing w:before="71" w:after="0" w:line="240" w:lineRule="auto"/>
        <w:ind w:right="130"/>
        <w:jc w:val="both"/>
        <w:rPr>
          <w:rFonts w:ascii="Times New Roman" w:eastAsia="Times New Roman" w:hAnsi="Times New Roman" w:cs="Times New Roman"/>
          <w:sz w:val="26"/>
        </w:rPr>
      </w:pPr>
      <w:r w:rsidRPr="00D2719F">
        <w:rPr>
          <w:rFonts w:ascii="Times New Roman" w:eastAsia="Times New Roman" w:hAnsi="Times New Roman" w:cs="Times New Roman"/>
          <w:sz w:val="26"/>
        </w:rPr>
        <w:lastRenderedPageBreak/>
        <w:t>выполнять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технические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действия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спортивных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игр:</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баскетбол</w:t>
      </w:r>
      <w:r w:rsidRPr="00D2719F">
        <w:rPr>
          <w:rFonts w:ascii="Times New Roman" w:eastAsia="Times New Roman" w:hAnsi="Times New Roman" w:cs="Times New Roman"/>
          <w:spacing w:val="66"/>
          <w:sz w:val="26"/>
        </w:rPr>
        <w:t xml:space="preserve"> </w:t>
      </w:r>
      <w:r w:rsidRPr="00D2719F">
        <w:rPr>
          <w:rFonts w:ascii="Times New Roman" w:eastAsia="Times New Roman" w:hAnsi="Times New Roman" w:cs="Times New Roman"/>
          <w:sz w:val="26"/>
        </w:rPr>
        <w:t>(ведение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баскетбольного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мяча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месте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движении);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волейбол</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(приём</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мяча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снизу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нижняя</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передача</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парах); футбол</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(ведение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футбольного мяча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змейкой).</w:t>
      </w:r>
    </w:p>
    <w:p w:rsidR="00D2719F" w:rsidRPr="00D2719F" w:rsidRDefault="00D2719F" w:rsidP="00D2719F">
      <w:pPr>
        <w:widowControl w:val="0"/>
        <w:numPr>
          <w:ilvl w:val="0"/>
          <w:numId w:val="146"/>
        </w:numPr>
        <w:tabs>
          <w:tab w:val="left" w:pos="462"/>
        </w:tabs>
        <w:autoSpaceDE w:val="0"/>
        <w:autoSpaceDN w:val="0"/>
        <w:spacing w:before="1" w:after="0" w:line="240" w:lineRule="auto"/>
        <w:ind w:right="137"/>
        <w:jc w:val="both"/>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упражнения</w:t>
      </w:r>
      <w:r w:rsidRPr="00D2719F">
        <w:rPr>
          <w:rFonts w:ascii="Times New Roman" w:eastAsia="Times New Roman" w:hAnsi="Times New Roman" w:cs="Times New Roman"/>
          <w:spacing w:val="65"/>
          <w:sz w:val="26"/>
        </w:rPr>
        <w:t xml:space="preserve"> </w:t>
      </w:r>
      <w:r w:rsidRPr="00D2719F">
        <w:rPr>
          <w:rFonts w:ascii="Times New Roman" w:eastAsia="Times New Roman" w:hAnsi="Times New Roman" w:cs="Times New Roman"/>
          <w:sz w:val="26"/>
        </w:rPr>
        <w:t>на развитие физических качеств, демонстрировать приросты</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показателях.</w:t>
      </w:r>
    </w:p>
    <w:p w:rsidR="00D2719F" w:rsidRPr="00D2719F" w:rsidRDefault="00D2719F" w:rsidP="00D2719F">
      <w:pPr>
        <w:widowControl w:val="0"/>
        <w:autoSpaceDE w:val="0"/>
        <w:autoSpaceDN w:val="0"/>
        <w:spacing w:before="10" w:after="0" w:line="240" w:lineRule="auto"/>
        <w:rPr>
          <w:rFonts w:ascii="Times New Roman" w:eastAsia="Times New Roman" w:hAnsi="Times New Roman" w:cs="Times New Roman"/>
          <w:sz w:val="25"/>
          <w:szCs w:val="26"/>
        </w:rPr>
      </w:pPr>
    </w:p>
    <w:p w:rsidR="00D2719F" w:rsidRPr="00D2719F" w:rsidRDefault="00D2719F" w:rsidP="00D2719F">
      <w:pPr>
        <w:widowControl w:val="0"/>
        <w:numPr>
          <w:ilvl w:val="0"/>
          <w:numId w:val="145"/>
        </w:numPr>
        <w:tabs>
          <w:tab w:val="left" w:pos="308"/>
        </w:tabs>
        <w:autoSpaceDE w:val="0"/>
        <w:autoSpaceDN w:val="0"/>
        <w:spacing w:after="0" w:line="240" w:lineRule="auto"/>
        <w:ind w:hanging="196"/>
        <w:outlineLvl w:val="1"/>
        <w:rPr>
          <w:rFonts w:ascii="Times New Roman" w:eastAsia="Times New Roman" w:hAnsi="Times New Roman" w:cs="Times New Roman"/>
          <w:b/>
          <w:bCs/>
          <w:sz w:val="26"/>
          <w:szCs w:val="26"/>
        </w:rPr>
      </w:pPr>
      <w:r w:rsidRPr="00D2719F">
        <w:rPr>
          <w:rFonts w:ascii="Times New Roman" w:eastAsia="Times New Roman" w:hAnsi="Times New Roman" w:cs="Times New Roman"/>
          <w:b/>
          <w:bCs/>
          <w:sz w:val="26"/>
          <w:szCs w:val="26"/>
        </w:rPr>
        <w:t>КЛАСС</w:t>
      </w:r>
    </w:p>
    <w:p w:rsidR="00D2719F" w:rsidRPr="00D2719F" w:rsidRDefault="00D2719F" w:rsidP="00D2719F">
      <w:pPr>
        <w:widowControl w:val="0"/>
        <w:autoSpaceDE w:val="0"/>
        <w:autoSpaceDN w:val="0"/>
        <w:spacing w:before="6" w:after="0" w:line="240" w:lineRule="auto"/>
        <w:rPr>
          <w:rFonts w:ascii="Times New Roman" w:eastAsia="Times New Roman" w:hAnsi="Times New Roman" w:cs="Times New Roman"/>
          <w:b/>
          <w:sz w:val="18"/>
          <w:szCs w:val="26"/>
        </w:rPr>
      </w:pPr>
    </w:p>
    <w:p w:rsidR="00D2719F" w:rsidRPr="00D2719F" w:rsidRDefault="00D2719F" w:rsidP="00D2719F">
      <w:pPr>
        <w:widowControl w:val="0"/>
        <w:autoSpaceDE w:val="0"/>
        <w:autoSpaceDN w:val="0"/>
        <w:spacing w:before="88" w:after="0" w:line="298" w:lineRule="exact"/>
        <w:ind w:left="112"/>
        <w:jc w:val="both"/>
        <w:outlineLvl w:val="2"/>
        <w:rPr>
          <w:rFonts w:ascii="Times New Roman" w:eastAsia="Times New Roman" w:hAnsi="Times New Roman" w:cs="Times New Roman"/>
          <w:b/>
          <w:bCs/>
          <w:i/>
          <w:iCs/>
          <w:sz w:val="26"/>
          <w:szCs w:val="26"/>
        </w:rPr>
      </w:pPr>
      <w:r w:rsidRPr="00D2719F">
        <w:rPr>
          <w:rFonts w:ascii="Times New Roman" w:eastAsia="Times New Roman" w:hAnsi="Times New Roman" w:cs="Times New Roman"/>
          <w:b/>
          <w:bCs/>
          <w:i/>
          <w:iCs/>
          <w:sz w:val="26"/>
          <w:szCs w:val="26"/>
        </w:rPr>
        <w:t>К</w:t>
      </w:r>
      <w:r w:rsidRPr="00D2719F">
        <w:rPr>
          <w:rFonts w:ascii="Times New Roman" w:eastAsia="Times New Roman" w:hAnsi="Times New Roman" w:cs="Times New Roman"/>
          <w:b/>
          <w:bCs/>
          <w:i/>
          <w:iCs/>
          <w:spacing w:val="-3"/>
          <w:sz w:val="26"/>
          <w:szCs w:val="26"/>
        </w:rPr>
        <w:t xml:space="preserve"> </w:t>
      </w:r>
      <w:r w:rsidRPr="00D2719F">
        <w:rPr>
          <w:rFonts w:ascii="Times New Roman" w:eastAsia="Times New Roman" w:hAnsi="Times New Roman" w:cs="Times New Roman"/>
          <w:b/>
          <w:bCs/>
          <w:i/>
          <w:iCs/>
          <w:sz w:val="26"/>
          <w:szCs w:val="26"/>
        </w:rPr>
        <w:t>концу</w:t>
      </w:r>
      <w:r w:rsidRPr="00D2719F">
        <w:rPr>
          <w:rFonts w:ascii="Times New Roman" w:eastAsia="Times New Roman" w:hAnsi="Times New Roman" w:cs="Times New Roman"/>
          <w:b/>
          <w:bCs/>
          <w:i/>
          <w:iCs/>
          <w:spacing w:val="-2"/>
          <w:sz w:val="26"/>
          <w:szCs w:val="26"/>
        </w:rPr>
        <w:t xml:space="preserve"> </w:t>
      </w:r>
      <w:r w:rsidRPr="00D2719F">
        <w:rPr>
          <w:rFonts w:ascii="Times New Roman" w:eastAsia="Times New Roman" w:hAnsi="Times New Roman" w:cs="Times New Roman"/>
          <w:b/>
          <w:bCs/>
          <w:i/>
          <w:iCs/>
          <w:sz w:val="26"/>
          <w:szCs w:val="26"/>
        </w:rPr>
        <w:t>обучения</w:t>
      </w:r>
      <w:r w:rsidRPr="00D2719F">
        <w:rPr>
          <w:rFonts w:ascii="Times New Roman" w:eastAsia="Times New Roman" w:hAnsi="Times New Roman" w:cs="Times New Roman"/>
          <w:b/>
          <w:bCs/>
          <w:i/>
          <w:iCs/>
          <w:spacing w:val="-2"/>
          <w:sz w:val="26"/>
          <w:szCs w:val="26"/>
        </w:rPr>
        <w:t xml:space="preserve"> </w:t>
      </w:r>
      <w:r w:rsidRPr="00D2719F">
        <w:rPr>
          <w:rFonts w:ascii="Times New Roman" w:eastAsia="Times New Roman" w:hAnsi="Times New Roman" w:cs="Times New Roman"/>
          <w:b/>
          <w:bCs/>
          <w:i/>
          <w:iCs/>
          <w:sz w:val="26"/>
          <w:szCs w:val="26"/>
        </w:rPr>
        <w:t>в</w:t>
      </w:r>
      <w:r w:rsidRPr="00D2719F">
        <w:rPr>
          <w:rFonts w:ascii="Times New Roman" w:eastAsia="Times New Roman" w:hAnsi="Times New Roman" w:cs="Times New Roman"/>
          <w:b/>
          <w:bCs/>
          <w:i/>
          <w:iCs/>
          <w:spacing w:val="-2"/>
          <w:sz w:val="26"/>
          <w:szCs w:val="26"/>
        </w:rPr>
        <w:t xml:space="preserve"> </w:t>
      </w:r>
      <w:r w:rsidRPr="00D2719F">
        <w:rPr>
          <w:rFonts w:ascii="Times New Roman" w:eastAsia="Times New Roman" w:hAnsi="Times New Roman" w:cs="Times New Roman"/>
          <w:b/>
          <w:bCs/>
          <w:i/>
          <w:iCs/>
          <w:sz w:val="26"/>
          <w:szCs w:val="26"/>
        </w:rPr>
        <w:t>четвёртом</w:t>
      </w:r>
      <w:r w:rsidRPr="00D2719F">
        <w:rPr>
          <w:rFonts w:ascii="Times New Roman" w:eastAsia="Times New Roman" w:hAnsi="Times New Roman" w:cs="Times New Roman"/>
          <w:b/>
          <w:bCs/>
          <w:i/>
          <w:iCs/>
          <w:spacing w:val="-2"/>
          <w:sz w:val="26"/>
          <w:szCs w:val="26"/>
        </w:rPr>
        <w:t xml:space="preserve"> </w:t>
      </w:r>
      <w:r w:rsidRPr="00D2719F">
        <w:rPr>
          <w:rFonts w:ascii="Times New Roman" w:eastAsia="Times New Roman" w:hAnsi="Times New Roman" w:cs="Times New Roman"/>
          <w:b/>
          <w:bCs/>
          <w:i/>
          <w:iCs/>
          <w:sz w:val="26"/>
          <w:szCs w:val="26"/>
        </w:rPr>
        <w:t>классе</w:t>
      </w:r>
      <w:r w:rsidRPr="00D2719F">
        <w:rPr>
          <w:rFonts w:ascii="Times New Roman" w:eastAsia="Times New Roman" w:hAnsi="Times New Roman" w:cs="Times New Roman"/>
          <w:b/>
          <w:bCs/>
          <w:i/>
          <w:iCs/>
          <w:spacing w:val="-2"/>
          <w:sz w:val="26"/>
          <w:szCs w:val="26"/>
        </w:rPr>
        <w:t xml:space="preserve"> </w:t>
      </w:r>
      <w:r w:rsidRPr="00D2719F">
        <w:rPr>
          <w:rFonts w:ascii="Times New Roman" w:eastAsia="Times New Roman" w:hAnsi="Times New Roman" w:cs="Times New Roman"/>
          <w:b/>
          <w:bCs/>
          <w:i/>
          <w:iCs/>
          <w:sz w:val="26"/>
          <w:szCs w:val="26"/>
        </w:rPr>
        <w:t>обучающийся</w:t>
      </w:r>
      <w:r w:rsidRPr="00D2719F">
        <w:rPr>
          <w:rFonts w:ascii="Times New Roman" w:eastAsia="Times New Roman" w:hAnsi="Times New Roman" w:cs="Times New Roman"/>
          <w:b/>
          <w:bCs/>
          <w:i/>
          <w:iCs/>
          <w:spacing w:val="-2"/>
          <w:sz w:val="26"/>
          <w:szCs w:val="26"/>
        </w:rPr>
        <w:t xml:space="preserve"> </w:t>
      </w:r>
      <w:r w:rsidRPr="00D2719F">
        <w:rPr>
          <w:rFonts w:ascii="Times New Roman" w:eastAsia="Times New Roman" w:hAnsi="Times New Roman" w:cs="Times New Roman"/>
          <w:b/>
          <w:bCs/>
          <w:i/>
          <w:iCs/>
          <w:sz w:val="26"/>
          <w:szCs w:val="26"/>
        </w:rPr>
        <w:t>научится:</w:t>
      </w:r>
    </w:p>
    <w:p w:rsidR="00D2719F" w:rsidRPr="00D2719F" w:rsidRDefault="00D2719F" w:rsidP="00D2719F">
      <w:pPr>
        <w:widowControl w:val="0"/>
        <w:numPr>
          <w:ilvl w:val="0"/>
          <w:numId w:val="146"/>
        </w:numPr>
        <w:tabs>
          <w:tab w:val="left" w:pos="397"/>
        </w:tabs>
        <w:autoSpaceDE w:val="0"/>
        <w:autoSpaceDN w:val="0"/>
        <w:spacing w:after="0" w:line="240" w:lineRule="auto"/>
        <w:ind w:right="133"/>
        <w:jc w:val="both"/>
        <w:rPr>
          <w:rFonts w:ascii="Times New Roman" w:eastAsia="Times New Roman" w:hAnsi="Times New Roman" w:cs="Times New Roman"/>
          <w:sz w:val="26"/>
        </w:rPr>
      </w:pPr>
      <w:r w:rsidRPr="00D2719F">
        <w:rPr>
          <w:rFonts w:ascii="Times New Roman" w:eastAsia="Times New Roman" w:hAnsi="Times New Roman" w:cs="Times New Roman"/>
          <w:sz w:val="26"/>
        </w:rPr>
        <w:t>объяснять назначение комплекса ГТО и выявлять его связь с подготовкой к труду 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защите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Родины;</w:t>
      </w:r>
    </w:p>
    <w:p w:rsidR="00D2719F" w:rsidRPr="00D2719F" w:rsidRDefault="00D2719F" w:rsidP="00D2719F">
      <w:pPr>
        <w:widowControl w:val="0"/>
        <w:numPr>
          <w:ilvl w:val="0"/>
          <w:numId w:val="146"/>
        </w:numPr>
        <w:tabs>
          <w:tab w:val="left" w:pos="397"/>
        </w:tabs>
        <w:autoSpaceDE w:val="0"/>
        <w:autoSpaceDN w:val="0"/>
        <w:spacing w:after="0" w:line="240" w:lineRule="auto"/>
        <w:ind w:right="137"/>
        <w:jc w:val="both"/>
        <w:rPr>
          <w:rFonts w:ascii="Times New Roman" w:eastAsia="Times New Roman" w:hAnsi="Times New Roman" w:cs="Times New Roman"/>
          <w:sz w:val="26"/>
        </w:rPr>
      </w:pPr>
      <w:r w:rsidRPr="00D2719F">
        <w:rPr>
          <w:rFonts w:ascii="Times New Roman" w:eastAsia="Times New Roman" w:hAnsi="Times New Roman" w:cs="Times New Roman"/>
          <w:sz w:val="26"/>
        </w:rPr>
        <w:t>осознавать положительное влияние занятий физической подготовкой на укрепление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здоровья,</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развитие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сердечно-сосудистой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дыхательной</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систем;</w:t>
      </w:r>
    </w:p>
    <w:p w:rsidR="00D2719F" w:rsidRPr="00D2719F" w:rsidRDefault="00D2719F" w:rsidP="00D2719F">
      <w:pPr>
        <w:widowControl w:val="0"/>
        <w:numPr>
          <w:ilvl w:val="0"/>
          <w:numId w:val="146"/>
        </w:numPr>
        <w:tabs>
          <w:tab w:val="left" w:pos="397"/>
        </w:tabs>
        <w:autoSpaceDE w:val="0"/>
        <w:autoSpaceDN w:val="0"/>
        <w:spacing w:after="0" w:line="240" w:lineRule="auto"/>
        <w:ind w:right="131"/>
        <w:jc w:val="both"/>
        <w:rPr>
          <w:rFonts w:ascii="Times New Roman" w:eastAsia="Times New Roman" w:hAnsi="Times New Roman" w:cs="Times New Roman"/>
          <w:sz w:val="26"/>
        </w:rPr>
      </w:pPr>
      <w:r w:rsidRPr="00D2719F">
        <w:rPr>
          <w:rFonts w:ascii="Times New Roman" w:eastAsia="Times New Roman" w:hAnsi="Times New Roman" w:cs="Times New Roman"/>
          <w:sz w:val="26"/>
        </w:rPr>
        <w:t>приводить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примеры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регулирования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физической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нагрузки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пульсу</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при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развитии</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физических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качеств:</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силы,</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быстроты,</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выносливости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гибкости;</w:t>
      </w:r>
    </w:p>
    <w:p w:rsidR="00D2719F" w:rsidRPr="00D2719F" w:rsidRDefault="00D2719F" w:rsidP="00D2719F">
      <w:pPr>
        <w:widowControl w:val="0"/>
        <w:numPr>
          <w:ilvl w:val="0"/>
          <w:numId w:val="146"/>
        </w:numPr>
        <w:tabs>
          <w:tab w:val="left" w:pos="397"/>
        </w:tabs>
        <w:autoSpaceDE w:val="0"/>
        <w:autoSpaceDN w:val="0"/>
        <w:spacing w:before="1" w:after="0" w:line="240" w:lineRule="auto"/>
        <w:ind w:right="132"/>
        <w:jc w:val="both"/>
        <w:rPr>
          <w:rFonts w:ascii="Times New Roman" w:eastAsia="Times New Roman" w:hAnsi="Times New Roman" w:cs="Times New Roman"/>
          <w:sz w:val="26"/>
        </w:rPr>
      </w:pPr>
      <w:r w:rsidRPr="00D2719F">
        <w:rPr>
          <w:rFonts w:ascii="Times New Roman" w:eastAsia="Times New Roman" w:hAnsi="Times New Roman" w:cs="Times New Roman"/>
          <w:sz w:val="26"/>
        </w:rPr>
        <w:t>приводить примеры оказания первой помощи при травмах во время самостоятельных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занятий физической культурой и спортом; характеризовать причины их появления 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занятиях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гимнастикой</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лёгкой атлетикой;</w:t>
      </w:r>
    </w:p>
    <w:p w:rsidR="00D2719F" w:rsidRPr="00D2719F" w:rsidRDefault="00D2719F" w:rsidP="00D2719F">
      <w:pPr>
        <w:widowControl w:val="0"/>
        <w:numPr>
          <w:ilvl w:val="0"/>
          <w:numId w:val="146"/>
        </w:numPr>
        <w:tabs>
          <w:tab w:val="left" w:pos="397"/>
        </w:tabs>
        <w:autoSpaceDE w:val="0"/>
        <w:autoSpaceDN w:val="0"/>
        <w:spacing w:after="0" w:line="298" w:lineRule="exact"/>
        <w:ind w:left="396" w:hanging="285"/>
        <w:jc w:val="both"/>
        <w:rPr>
          <w:rFonts w:ascii="Times New Roman" w:eastAsia="Times New Roman" w:hAnsi="Times New Roman" w:cs="Times New Roman"/>
          <w:sz w:val="26"/>
        </w:rPr>
      </w:pPr>
      <w:r w:rsidRPr="00D2719F">
        <w:rPr>
          <w:rFonts w:ascii="Times New Roman" w:eastAsia="Times New Roman" w:hAnsi="Times New Roman" w:cs="Times New Roman"/>
          <w:sz w:val="26"/>
        </w:rPr>
        <w:t>проявлять</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готовность</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оказать</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первую</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помощь</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случае</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необходимости;</w:t>
      </w:r>
    </w:p>
    <w:p w:rsidR="00D2719F" w:rsidRPr="00D2719F" w:rsidRDefault="00D2719F" w:rsidP="00D2719F">
      <w:pPr>
        <w:widowControl w:val="0"/>
        <w:numPr>
          <w:ilvl w:val="0"/>
          <w:numId w:val="146"/>
        </w:numPr>
        <w:tabs>
          <w:tab w:val="left" w:pos="397"/>
          <w:tab w:val="left" w:pos="2606"/>
          <w:tab w:val="left" w:pos="4651"/>
          <w:tab w:val="left" w:pos="6319"/>
          <w:tab w:val="left" w:pos="6863"/>
          <w:tab w:val="left" w:pos="7688"/>
          <w:tab w:val="left" w:pos="8837"/>
        </w:tabs>
        <w:autoSpaceDE w:val="0"/>
        <w:autoSpaceDN w:val="0"/>
        <w:spacing w:before="1" w:after="0" w:line="240" w:lineRule="auto"/>
        <w:ind w:right="127"/>
        <w:rPr>
          <w:rFonts w:ascii="Times New Roman" w:eastAsia="Times New Roman" w:hAnsi="Times New Roman" w:cs="Times New Roman"/>
          <w:sz w:val="26"/>
        </w:rPr>
      </w:pPr>
      <w:r w:rsidRPr="00D2719F">
        <w:rPr>
          <w:rFonts w:ascii="Times New Roman" w:eastAsia="Times New Roman" w:hAnsi="Times New Roman" w:cs="Times New Roman"/>
          <w:sz w:val="26"/>
        </w:rPr>
        <w:t>демонстрировать</w:t>
      </w:r>
      <w:r w:rsidRPr="00D2719F">
        <w:rPr>
          <w:rFonts w:ascii="Times New Roman" w:eastAsia="Times New Roman" w:hAnsi="Times New Roman" w:cs="Times New Roman"/>
          <w:sz w:val="26"/>
        </w:rPr>
        <w:tab/>
        <w:t>акробатические</w:t>
      </w:r>
      <w:r w:rsidRPr="00D2719F">
        <w:rPr>
          <w:rFonts w:ascii="Times New Roman" w:eastAsia="Times New Roman" w:hAnsi="Times New Roman" w:cs="Times New Roman"/>
          <w:sz w:val="26"/>
        </w:rPr>
        <w:tab/>
        <w:t>комбинации</w:t>
      </w:r>
      <w:r w:rsidRPr="00D2719F">
        <w:rPr>
          <w:rFonts w:ascii="Times New Roman" w:eastAsia="Times New Roman" w:hAnsi="Times New Roman" w:cs="Times New Roman"/>
          <w:sz w:val="26"/>
        </w:rPr>
        <w:tab/>
        <w:t>из</w:t>
      </w:r>
      <w:r w:rsidRPr="00D2719F">
        <w:rPr>
          <w:rFonts w:ascii="Times New Roman" w:eastAsia="Times New Roman" w:hAnsi="Times New Roman" w:cs="Times New Roman"/>
          <w:sz w:val="26"/>
        </w:rPr>
        <w:tab/>
        <w:t>5—7</w:t>
      </w:r>
      <w:r w:rsidRPr="00D2719F">
        <w:rPr>
          <w:rFonts w:ascii="Times New Roman" w:eastAsia="Times New Roman" w:hAnsi="Times New Roman" w:cs="Times New Roman"/>
          <w:sz w:val="26"/>
        </w:rPr>
        <w:tab/>
        <w:t>хорошо</w:t>
      </w:r>
      <w:r w:rsidRPr="00D2719F">
        <w:rPr>
          <w:rFonts w:ascii="Times New Roman" w:eastAsia="Times New Roman" w:hAnsi="Times New Roman" w:cs="Times New Roman"/>
          <w:sz w:val="26"/>
        </w:rPr>
        <w:tab/>
        <w:t>освоенных</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упражнений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помощью</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учителя);</w:t>
      </w:r>
    </w:p>
    <w:p w:rsidR="00D2719F" w:rsidRPr="00D2719F" w:rsidRDefault="00D2719F" w:rsidP="00D2719F">
      <w:pPr>
        <w:widowControl w:val="0"/>
        <w:numPr>
          <w:ilvl w:val="0"/>
          <w:numId w:val="146"/>
        </w:numPr>
        <w:tabs>
          <w:tab w:val="left" w:pos="397"/>
        </w:tabs>
        <w:autoSpaceDE w:val="0"/>
        <w:autoSpaceDN w:val="0"/>
        <w:spacing w:after="0" w:line="240" w:lineRule="auto"/>
        <w:ind w:right="127"/>
        <w:rPr>
          <w:rFonts w:ascii="Times New Roman" w:eastAsia="Times New Roman" w:hAnsi="Times New Roman" w:cs="Times New Roman"/>
          <w:sz w:val="26"/>
        </w:rPr>
      </w:pPr>
      <w:r w:rsidRPr="00D2719F">
        <w:rPr>
          <w:rFonts w:ascii="Times New Roman" w:eastAsia="Times New Roman" w:hAnsi="Times New Roman" w:cs="Times New Roman"/>
          <w:sz w:val="26"/>
        </w:rPr>
        <w:t>демонстрировать</w:t>
      </w:r>
      <w:r w:rsidRPr="00D2719F">
        <w:rPr>
          <w:rFonts w:ascii="Times New Roman" w:eastAsia="Times New Roman" w:hAnsi="Times New Roman" w:cs="Times New Roman"/>
          <w:spacing w:val="29"/>
          <w:sz w:val="26"/>
        </w:rPr>
        <w:t xml:space="preserve"> </w:t>
      </w:r>
      <w:r w:rsidRPr="00D2719F">
        <w:rPr>
          <w:rFonts w:ascii="Times New Roman" w:eastAsia="Times New Roman" w:hAnsi="Times New Roman" w:cs="Times New Roman"/>
          <w:sz w:val="26"/>
        </w:rPr>
        <w:t>опорный</w:t>
      </w:r>
      <w:r w:rsidRPr="00D2719F">
        <w:rPr>
          <w:rFonts w:ascii="Times New Roman" w:eastAsia="Times New Roman" w:hAnsi="Times New Roman" w:cs="Times New Roman"/>
          <w:spacing w:val="31"/>
          <w:sz w:val="26"/>
        </w:rPr>
        <w:t xml:space="preserve"> </w:t>
      </w:r>
      <w:r w:rsidRPr="00D2719F">
        <w:rPr>
          <w:rFonts w:ascii="Times New Roman" w:eastAsia="Times New Roman" w:hAnsi="Times New Roman" w:cs="Times New Roman"/>
          <w:sz w:val="26"/>
        </w:rPr>
        <w:t>прыжок</w:t>
      </w:r>
      <w:r w:rsidRPr="00D2719F">
        <w:rPr>
          <w:rFonts w:ascii="Times New Roman" w:eastAsia="Times New Roman" w:hAnsi="Times New Roman" w:cs="Times New Roman"/>
          <w:spacing w:val="32"/>
          <w:sz w:val="26"/>
        </w:rPr>
        <w:t xml:space="preserve"> </w:t>
      </w:r>
      <w:r w:rsidRPr="00D2719F">
        <w:rPr>
          <w:rFonts w:ascii="Times New Roman" w:eastAsia="Times New Roman" w:hAnsi="Times New Roman" w:cs="Times New Roman"/>
          <w:sz w:val="26"/>
        </w:rPr>
        <w:t>через</w:t>
      </w:r>
      <w:r w:rsidRPr="00D2719F">
        <w:rPr>
          <w:rFonts w:ascii="Times New Roman" w:eastAsia="Times New Roman" w:hAnsi="Times New Roman" w:cs="Times New Roman"/>
          <w:spacing w:val="34"/>
          <w:sz w:val="26"/>
        </w:rPr>
        <w:t xml:space="preserve"> </w:t>
      </w:r>
      <w:r w:rsidRPr="00D2719F">
        <w:rPr>
          <w:rFonts w:ascii="Times New Roman" w:eastAsia="Times New Roman" w:hAnsi="Times New Roman" w:cs="Times New Roman"/>
          <w:sz w:val="26"/>
        </w:rPr>
        <w:t>гимнастического</w:t>
      </w:r>
      <w:r w:rsidRPr="00D2719F">
        <w:rPr>
          <w:rFonts w:ascii="Times New Roman" w:eastAsia="Times New Roman" w:hAnsi="Times New Roman" w:cs="Times New Roman"/>
          <w:spacing w:val="31"/>
          <w:sz w:val="26"/>
        </w:rPr>
        <w:t xml:space="preserve"> </w:t>
      </w:r>
      <w:r w:rsidRPr="00D2719F">
        <w:rPr>
          <w:rFonts w:ascii="Times New Roman" w:eastAsia="Times New Roman" w:hAnsi="Times New Roman" w:cs="Times New Roman"/>
          <w:sz w:val="26"/>
        </w:rPr>
        <w:t>козла</w:t>
      </w:r>
      <w:r w:rsidRPr="00D2719F">
        <w:rPr>
          <w:rFonts w:ascii="Times New Roman" w:eastAsia="Times New Roman" w:hAnsi="Times New Roman" w:cs="Times New Roman"/>
          <w:spacing w:val="31"/>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31"/>
          <w:sz w:val="26"/>
        </w:rPr>
        <w:t xml:space="preserve"> </w:t>
      </w:r>
      <w:r w:rsidRPr="00D2719F">
        <w:rPr>
          <w:rFonts w:ascii="Times New Roman" w:eastAsia="Times New Roman" w:hAnsi="Times New Roman" w:cs="Times New Roman"/>
          <w:sz w:val="26"/>
        </w:rPr>
        <w:t>разбега</w:t>
      </w:r>
      <w:r w:rsidRPr="00D2719F">
        <w:rPr>
          <w:rFonts w:ascii="Times New Roman" w:eastAsia="Times New Roman" w:hAnsi="Times New Roman" w:cs="Times New Roman"/>
          <w:spacing w:val="33"/>
          <w:sz w:val="26"/>
        </w:rPr>
        <w:t xml:space="preserve"> </w:t>
      </w:r>
      <w:r w:rsidRPr="00D2719F">
        <w:rPr>
          <w:rFonts w:ascii="Times New Roman" w:eastAsia="Times New Roman" w:hAnsi="Times New Roman" w:cs="Times New Roman"/>
          <w:sz w:val="26"/>
        </w:rPr>
        <w:t>способом</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напрыгивания;</w:t>
      </w:r>
    </w:p>
    <w:p w:rsidR="00D2719F" w:rsidRPr="00D2719F" w:rsidRDefault="00D2719F" w:rsidP="00D2719F">
      <w:pPr>
        <w:widowControl w:val="0"/>
        <w:numPr>
          <w:ilvl w:val="0"/>
          <w:numId w:val="146"/>
        </w:numPr>
        <w:tabs>
          <w:tab w:val="left" w:pos="397"/>
          <w:tab w:val="left" w:pos="2517"/>
          <w:tab w:val="left" w:pos="3817"/>
          <w:tab w:val="left" w:pos="4649"/>
          <w:tab w:val="left" w:pos="6356"/>
          <w:tab w:val="left" w:pos="6689"/>
          <w:tab w:val="left" w:pos="8092"/>
          <w:tab w:val="left" w:pos="9630"/>
        </w:tabs>
        <w:autoSpaceDE w:val="0"/>
        <w:autoSpaceDN w:val="0"/>
        <w:spacing w:after="0" w:line="240" w:lineRule="auto"/>
        <w:ind w:right="134"/>
        <w:rPr>
          <w:rFonts w:ascii="Times New Roman" w:eastAsia="Times New Roman" w:hAnsi="Times New Roman" w:cs="Times New Roman"/>
          <w:sz w:val="26"/>
        </w:rPr>
      </w:pPr>
      <w:r w:rsidRPr="00D2719F">
        <w:rPr>
          <w:rFonts w:ascii="Times New Roman" w:eastAsia="Times New Roman" w:hAnsi="Times New Roman" w:cs="Times New Roman"/>
          <w:sz w:val="26"/>
        </w:rPr>
        <w:t>демонстрировать</w:t>
      </w:r>
      <w:r w:rsidRPr="00D2719F">
        <w:rPr>
          <w:rFonts w:ascii="Times New Roman" w:eastAsia="Times New Roman" w:hAnsi="Times New Roman" w:cs="Times New Roman"/>
          <w:sz w:val="26"/>
        </w:rPr>
        <w:tab/>
        <w:t>движения</w:t>
      </w:r>
      <w:r w:rsidRPr="00D2719F">
        <w:rPr>
          <w:rFonts w:ascii="Times New Roman" w:eastAsia="Times New Roman" w:hAnsi="Times New Roman" w:cs="Times New Roman"/>
          <w:sz w:val="26"/>
        </w:rPr>
        <w:tab/>
        <w:t>танца</w:t>
      </w:r>
      <w:r w:rsidRPr="00D2719F">
        <w:rPr>
          <w:rFonts w:ascii="Times New Roman" w:eastAsia="Times New Roman" w:hAnsi="Times New Roman" w:cs="Times New Roman"/>
          <w:sz w:val="26"/>
        </w:rPr>
        <w:tab/>
        <w:t>«Летка-енка»</w:t>
      </w:r>
      <w:r w:rsidRPr="00D2719F">
        <w:rPr>
          <w:rFonts w:ascii="Times New Roman" w:eastAsia="Times New Roman" w:hAnsi="Times New Roman" w:cs="Times New Roman"/>
          <w:sz w:val="26"/>
        </w:rPr>
        <w:tab/>
        <w:t>в</w:t>
      </w:r>
      <w:r w:rsidRPr="00D2719F">
        <w:rPr>
          <w:rFonts w:ascii="Times New Roman" w:eastAsia="Times New Roman" w:hAnsi="Times New Roman" w:cs="Times New Roman"/>
          <w:sz w:val="26"/>
        </w:rPr>
        <w:tab/>
        <w:t>групповом</w:t>
      </w:r>
      <w:r w:rsidRPr="00D2719F">
        <w:rPr>
          <w:rFonts w:ascii="Times New Roman" w:eastAsia="Times New Roman" w:hAnsi="Times New Roman" w:cs="Times New Roman"/>
          <w:sz w:val="26"/>
        </w:rPr>
        <w:tab/>
        <w:t>исполнении</w:t>
      </w:r>
      <w:r w:rsidRPr="00D2719F">
        <w:rPr>
          <w:rFonts w:ascii="Times New Roman" w:eastAsia="Times New Roman" w:hAnsi="Times New Roman" w:cs="Times New Roman"/>
          <w:sz w:val="26"/>
        </w:rPr>
        <w:tab/>
      </w:r>
      <w:r w:rsidRPr="00D2719F">
        <w:rPr>
          <w:rFonts w:ascii="Times New Roman" w:eastAsia="Times New Roman" w:hAnsi="Times New Roman" w:cs="Times New Roman"/>
          <w:spacing w:val="-2"/>
          <w:sz w:val="26"/>
        </w:rPr>
        <w:t>под</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музыкальное</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сопровождение;</w:t>
      </w:r>
    </w:p>
    <w:p w:rsidR="00D2719F" w:rsidRPr="00D2719F" w:rsidRDefault="00D2719F" w:rsidP="00D2719F">
      <w:pPr>
        <w:widowControl w:val="0"/>
        <w:numPr>
          <w:ilvl w:val="0"/>
          <w:numId w:val="146"/>
        </w:numPr>
        <w:tabs>
          <w:tab w:val="left" w:pos="397"/>
        </w:tabs>
        <w:autoSpaceDE w:val="0"/>
        <w:autoSpaceDN w:val="0"/>
        <w:spacing w:after="0" w:line="299" w:lineRule="exact"/>
        <w:ind w:left="396" w:hanging="285"/>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6"/>
          <w:sz w:val="26"/>
        </w:rPr>
        <w:t xml:space="preserve"> </w:t>
      </w:r>
      <w:r w:rsidRPr="00D2719F">
        <w:rPr>
          <w:rFonts w:ascii="Times New Roman" w:eastAsia="Times New Roman" w:hAnsi="Times New Roman" w:cs="Times New Roman"/>
          <w:sz w:val="26"/>
        </w:rPr>
        <w:t>прыжок</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высоту</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с</w:t>
      </w:r>
      <w:r w:rsidRPr="00D2719F">
        <w:rPr>
          <w:rFonts w:ascii="Times New Roman" w:eastAsia="Times New Roman" w:hAnsi="Times New Roman" w:cs="Times New Roman"/>
          <w:spacing w:val="-4"/>
          <w:sz w:val="26"/>
        </w:rPr>
        <w:t xml:space="preserve"> </w:t>
      </w:r>
      <w:r w:rsidRPr="00D2719F">
        <w:rPr>
          <w:rFonts w:ascii="Times New Roman" w:eastAsia="Times New Roman" w:hAnsi="Times New Roman" w:cs="Times New Roman"/>
          <w:sz w:val="26"/>
        </w:rPr>
        <w:t>разбега</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перешагиванием;</w:t>
      </w:r>
    </w:p>
    <w:p w:rsidR="00D2719F" w:rsidRPr="00D2719F" w:rsidRDefault="00D2719F" w:rsidP="00D2719F">
      <w:pPr>
        <w:widowControl w:val="0"/>
        <w:numPr>
          <w:ilvl w:val="0"/>
          <w:numId w:val="146"/>
        </w:numPr>
        <w:tabs>
          <w:tab w:val="left" w:pos="397"/>
        </w:tabs>
        <w:autoSpaceDE w:val="0"/>
        <w:autoSpaceDN w:val="0"/>
        <w:spacing w:after="0" w:line="298" w:lineRule="exact"/>
        <w:ind w:left="396" w:hanging="285"/>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5"/>
          <w:sz w:val="26"/>
        </w:rPr>
        <w:t xml:space="preserve"> </w:t>
      </w:r>
      <w:r w:rsidRPr="00D2719F">
        <w:rPr>
          <w:rFonts w:ascii="Times New Roman" w:eastAsia="Times New Roman" w:hAnsi="Times New Roman" w:cs="Times New Roman"/>
          <w:sz w:val="26"/>
        </w:rPr>
        <w:t>метание</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малого</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(теннисного)</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мяча</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дальность;</w:t>
      </w:r>
    </w:p>
    <w:p w:rsidR="00D2719F" w:rsidRPr="00D2719F" w:rsidRDefault="00D2719F" w:rsidP="00D2719F">
      <w:pPr>
        <w:widowControl w:val="0"/>
        <w:numPr>
          <w:ilvl w:val="0"/>
          <w:numId w:val="146"/>
        </w:numPr>
        <w:tabs>
          <w:tab w:val="left" w:pos="397"/>
        </w:tabs>
        <w:autoSpaceDE w:val="0"/>
        <w:autoSpaceDN w:val="0"/>
        <w:spacing w:after="0" w:line="240" w:lineRule="auto"/>
        <w:ind w:right="132"/>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35"/>
          <w:sz w:val="26"/>
        </w:rPr>
        <w:t xml:space="preserve"> </w:t>
      </w:r>
      <w:r w:rsidRPr="00D2719F">
        <w:rPr>
          <w:rFonts w:ascii="Times New Roman" w:eastAsia="Times New Roman" w:hAnsi="Times New Roman" w:cs="Times New Roman"/>
          <w:sz w:val="26"/>
        </w:rPr>
        <w:t>освоенные</w:t>
      </w:r>
      <w:r w:rsidRPr="00D2719F">
        <w:rPr>
          <w:rFonts w:ascii="Times New Roman" w:eastAsia="Times New Roman" w:hAnsi="Times New Roman" w:cs="Times New Roman"/>
          <w:spacing w:val="37"/>
          <w:sz w:val="26"/>
        </w:rPr>
        <w:t xml:space="preserve"> </w:t>
      </w:r>
      <w:r w:rsidRPr="00D2719F">
        <w:rPr>
          <w:rFonts w:ascii="Times New Roman" w:eastAsia="Times New Roman" w:hAnsi="Times New Roman" w:cs="Times New Roman"/>
          <w:sz w:val="26"/>
        </w:rPr>
        <w:t>технические</w:t>
      </w:r>
      <w:r w:rsidRPr="00D2719F">
        <w:rPr>
          <w:rFonts w:ascii="Times New Roman" w:eastAsia="Times New Roman" w:hAnsi="Times New Roman" w:cs="Times New Roman"/>
          <w:spacing w:val="36"/>
          <w:sz w:val="26"/>
        </w:rPr>
        <w:t xml:space="preserve"> </w:t>
      </w:r>
      <w:r w:rsidRPr="00D2719F">
        <w:rPr>
          <w:rFonts w:ascii="Times New Roman" w:eastAsia="Times New Roman" w:hAnsi="Times New Roman" w:cs="Times New Roman"/>
          <w:sz w:val="26"/>
        </w:rPr>
        <w:t>действия</w:t>
      </w:r>
      <w:r w:rsidRPr="00D2719F">
        <w:rPr>
          <w:rFonts w:ascii="Times New Roman" w:eastAsia="Times New Roman" w:hAnsi="Times New Roman" w:cs="Times New Roman"/>
          <w:spacing w:val="38"/>
          <w:sz w:val="26"/>
        </w:rPr>
        <w:t xml:space="preserve"> </w:t>
      </w:r>
      <w:r w:rsidRPr="00D2719F">
        <w:rPr>
          <w:rFonts w:ascii="Times New Roman" w:eastAsia="Times New Roman" w:hAnsi="Times New Roman" w:cs="Times New Roman"/>
          <w:sz w:val="26"/>
        </w:rPr>
        <w:t>спортивных</w:t>
      </w:r>
      <w:r w:rsidRPr="00D2719F">
        <w:rPr>
          <w:rFonts w:ascii="Times New Roman" w:eastAsia="Times New Roman" w:hAnsi="Times New Roman" w:cs="Times New Roman"/>
          <w:spacing w:val="37"/>
          <w:sz w:val="26"/>
        </w:rPr>
        <w:t xml:space="preserve"> </w:t>
      </w:r>
      <w:r w:rsidRPr="00D2719F">
        <w:rPr>
          <w:rFonts w:ascii="Times New Roman" w:eastAsia="Times New Roman" w:hAnsi="Times New Roman" w:cs="Times New Roman"/>
          <w:sz w:val="26"/>
        </w:rPr>
        <w:t>игр</w:t>
      </w:r>
      <w:r w:rsidRPr="00D2719F">
        <w:rPr>
          <w:rFonts w:ascii="Times New Roman" w:eastAsia="Times New Roman" w:hAnsi="Times New Roman" w:cs="Times New Roman"/>
          <w:spacing w:val="36"/>
          <w:sz w:val="26"/>
        </w:rPr>
        <w:t xml:space="preserve"> </w:t>
      </w:r>
      <w:r w:rsidRPr="00D2719F">
        <w:rPr>
          <w:rFonts w:ascii="Times New Roman" w:eastAsia="Times New Roman" w:hAnsi="Times New Roman" w:cs="Times New Roman"/>
          <w:sz w:val="26"/>
        </w:rPr>
        <w:t>баскетбол,</w:t>
      </w:r>
      <w:r w:rsidRPr="00D2719F">
        <w:rPr>
          <w:rFonts w:ascii="Times New Roman" w:eastAsia="Times New Roman" w:hAnsi="Times New Roman" w:cs="Times New Roman"/>
          <w:spacing w:val="37"/>
          <w:sz w:val="26"/>
        </w:rPr>
        <w:t xml:space="preserve"> </w:t>
      </w:r>
      <w:r w:rsidRPr="00D2719F">
        <w:rPr>
          <w:rFonts w:ascii="Times New Roman" w:eastAsia="Times New Roman" w:hAnsi="Times New Roman" w:cs="Times New Roman"/>
          <w:sz w:val="26"/>
        </w:rPr>
        <w:t>волейбол</w:t>
      </w:r>
      <w:r w:rsidRPr="00D2719F">
        <w:rPr>
          <w:rFonts w:ascii="Times New Roman" w:eastAsia="Times New Roman" w:hAnsi="Times New Roman" w:cs="Times New Roman"/>
          <w:spacing w:val="36"/>
          <w:sz w:val="26"/>
        </w:rPr>
        <w:t xml:space="preserve"> </w:t>
      </w:r>
      <w:r w:rsidRPr="00D2719F">
        <w:rPr>
          <w:rFonts w:ascii="Times New Roman" w:eastAsia="Times New Roman" w:hAnsi="Times New Roman" w:cs="Times New Roman"/>
          <w:sz w:val="26"/>
        </w:rPr>
        <w:t>и</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футбол</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условиях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игровой</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деятельности;</w:t>
      </w:r>
    </w:p>
    <w:p w:rsidR="00D2719F" w:rsidRPr="00D2719F" w:rsidRDefault="00D2719F" w:rsidP="00D2719F">
      <w:pPr>
        <w:widowControl w:val="0"/>
        <w:numPr>
          <w:ilvl w:val="0"/>
          <w:numId w:val="146"/>
        </w:numPr>
        <w:tabs>
          <w:tab w:val="left" w:pos="397"/>
        </w:tabs>
        <w:autoSpaceDE w:val="0"/>
        <w:autoSpaceDN w:val="0"/>
        <w:spacing w:before="2" w:after="0" w:line="240" w:lineRule="auto"/>
        <w:ind w:right="133"/>
        <w:rPr>
          <w:rFonts w:ascii="Times New Roman" w:eastAsia="Times New Roman" w:hAnsi="Times New Roman" w:cs="Times New Roman"/>
          <w:sz w:val="26"/>
        </w:rPr>
      </w:pPr>
      <w:r w:rsidRPr="00D2719F">
        <w:rPr>
          <w:rFonts w:ascii="Times New Roman" w:eastAsia="Times New Roman" w:hAnsi="Times New Roman" w:cs="Times New Roman"/>
          <w:sz w:val="26"/>
        </w:rPr>
        <w:t>выполнять</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упражнения</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на</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развитие физических</w:t>
      </w:r>
      <w:r w:rsidRPr="00D2719F">
        <w:rPr>
          <w:rFonts w:ascii="Times New Roman" w:eastAsia="Times New Roman" w:hAnsi="Times New Roman" w:cs="Times New Roman"/>
          <w:spacing w:val="1"/>
          <w:sz w:val="26"/>
        </w:rPr>
        <w:t xml:space="preserve"> </w:t>
      </w:r>
      <w:r w:rsidRPr="00D2719F">
        <w:rPr>
          <w:rFonts w:ascii="Times New Roman" w:eastAsia="Times New Roman" w:hAnsi="Times New Roman" w:cs="Times New Roman"/>
          <w:sz w:val="26"/>
        </w:rPr>
        <w:t>качеств, демонстрировать приросты</w:t>
      </w:r>
      <w:r w:rsidRPr="00D2719F">
        <w:rPr>
          <w:rFonts w:ascii="Times New Roman" w:eastAsia="Times New Roman" w:hAnsi="Times New Roman" w:cs="Times New Roman"/>
          <w:spacing w:val="3"/>
          <w:sz w:val="26"/>
        </w:rPr>
        <w:t xml:space="preserve"> </w:t>
      </w:r>
      <w:r w:rsidRPr="00D2719F">
        <w:rPr>
          <w:rFonts w:ascii="Times New Roman" w:eastAsia="Times New Roman" w:hAnsi="Times New Roman" w:cs="Times New Roman"/>
          <w:sz w:val="26"/>
        </w:rPr>
        <w:t>в</w:t>
      </w:r>
      <w:r w:rsidRPr="00D2719F">
        <w:rPr>
          <w:rFonts w:ascii="Times New Roman" w:eastAsia="Times New Roman" w:hAnsi="Times New Roman" w:cs="Times New Roman"/>
          <w:spacing w:val="-62"/>
          <w:sz w:val="26"/>
        </w:rPr>
        <w:t xml:space="preserve"> </w:t>
      </w:r>
      <w:r w:rsidRPr="00D2719F">
        <w:rPr>
          <w:rFonts w:ascii="Times New Roman" w:eastAsia="Times New Roman" w:hAnsi="Times New Roman" w:cs="Times New Roman"/>
          <w:sz w:val="26"/>
        </w:rPr>
        <w:t>их</w:t>
      </w:r>
      <w:r w:rsidRPr="00D2719F">
        <w:rPr>
          <w:rFonts w:ascii="Times New Roman" w:eastAsia="Times New Roman" w:hAnsi="Times New Roman" w:cs="Times New Roman"/>
          <w:spacing w:val="-2"/>
          <w:sz w:val="26"/>
        </w:rPr>
        <w:t xml:space="preserve"> </w:t>
      </w:r>
      <w:r w:rsidRPr="00D2719F">
        <w:rPr>
          <w:rFonts w:ascii="Times New Roman" w:eastAsia="Times New Roman" w:hAnsi="Times New Roman" w:cs="Times New Roman"/>
          <w:sz w:val="26"/>
        </w:rPr>
        <w:t>показателях.</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6"/>
        </w:rPr>
        <w:sectPr w:rsidR="00D2719F" w:rsidRPr="00D2719F">
          <w:pgSz w:w="11910" w:h="16840"/>
          <w:pgMar w:top="620" w:right="720" w:bottom="760" w:left="1020" w:header="0" w:footer="576" w:gutter="0"/>
          <w:cols w:space="720"/>
        </w:sectPr>
      </w:pPr>
    </w:p>
    <w:p w:rsidR="00D2719F" w:rsidRPr="00D2719F" w:rsidRDefault="00D2719F" w:rsidP="00D2719F">
      <w:pPr>
        <w:widowControl w:val="0"/>
        <w:tabs>
          <w:tab w:val="left" w:pos="5914"/>
        </w:tabs>
        <w:autoSpaceDE w:val="0"/>
        <w:autoSpaceDN w:val="0"/>
        <w:spacing w:before="62" w:after="0" w:line="240" w:lineRule="auto"/>
        <w:ind w:left="5914" w:right="42"/>
        <w:rPr>
          <w:rFonts w:ascii="Times New Roman" w:eastAsia="Times New Roman" w:hAnsi="Times New Roman" w:cs="Times New Roman"/>
          <w:b/>
        </w:rPr>
      </w:pPr>
      <w:r w:rsidRPr="00D2719F">
        <w:rPr>
          <w:rFonts w:ascii="Times New Roman" w:eastAsia="Times New Roman" w:hAnsi="Times New Roman" w:cs="Times New Roman"/>
          <w:b/>
          <w:sz w:val="24"/>
        </w:rPr>
        <w:lastRenderedPageBreak/>
        <w:t>ТЕМАТИЧЕСКОЕ</w:t>
      </w:r>
      <w:r w:rsidRPr="00D2719F">
        <w:rPr>
          <w:rFonts w:ascii="Times New Roman" w:eastAsia="Times New Roman" w:hAnsi="Times New Roman" w:cs="Times New Roman"/>
          <w:b/>
          <w:spacing w:val="-8"/>
          <w:sz w:val="24"/>
        </w:rPr>
        <w:t xml:space="preserve"> </w:t>
      </w:r>
      <w:r w:rsidRPr="00D2719F">
        <w:rPr>
          <w:rFonts w:ascii="Times New Roman" w:eastAsia="Times New Roman" w:hAnsi="Times New Roman" w:cs="Times New Roman"/>
          <w:b/>
          <w:sz w:val="24"/>
        </w:rPr>
        <w:t>ПЛАНИРОВАНИЕ</w:t>
      </w:r>
    </w:p>
    <w:p w:rsidR="00D2719F" w:rsidRPr="00D2719F" w:rsidRDefault="00D2719F" w:rsidP="00D2719F">
      <w:pPr>
        <w:widowControl w:val="0"/>
        <w:autoSpaceDE w:val="0"/>
        <w:autoSpaceDN w:val="0"/>
        <w:spacing w:before="9" w:after="0" w:line="240" w:lineRule="auto"/>
        <w:rPr>
          <w:rFonts w:ascii="Times New Roman" w:eastAsia="Times New Roman" w:hAnsi="Times New Roman" w:cs="Times New Roman"/>
          <w:b/>
          <w:sz w:val="19"/>
          <w:szCs w:val="26"/>
        </w:rPr>
      </w:pPr>
    </w:p>
    <w:p w:rsidR="00D2719F" w:rsidRPr="00D2719F" w:rsidRDefault="00D2719F" w:rsidP="00D2719F">
      <w:pPr>
        <w:widowControl w:val="0"/>
        <w:numPr>
          <w:ilvl w:val="0"/>
          <w:numId w:val="144"/>
        </w:numPr>
        <w:tabs>
          <w:tab w:val="left" w:pos="853"/>
        </w:tabs>
        <w:autoSpaceDE w:val="0"/>
        <w:autoSpaceDN w:val="0"/>
        <w:spacing w:before="90" w:after="44" w:line="240" w:lineRule="auto"/>
        <w:ind w:hanging="181"/>
        <w:rPr>
          <w:rFonts w:ascii="Times New Roman" w:eastAsia="Times New Roman" w:hAnsi="Times New Roman" w:cs="Times New Roman"/>
          <w:b/>
          <w:sz w:val="24"/>
        </w:rPr>
      </w:pPr>
      <w:r w:rsidRPr="00D2719F">
        <w:rPr>
          <w:rFonts w:ascii="Times New Roman" w:eastAsia="Times New Roman" w:hAnsi="Times New Roman" w:cs="Times New Roman"/>
          <w:b/>
          <w:sz w:val="24"/>
        </w:rPr>
        <w:t>КЛАСС</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(33</w:t>
      </w:r>
      <w:r w:rsidRPr="00D2719F">
        <w:rPr>
          <w:rFonts w:ascii="Times New Roman" w:eastAsia="Times New Roman" w:hAnsi="Times New Roman" w:cs="Times New Roman"/>
          <w:b/>
          <w:spacing w:val="-2"/>
          <w:sz w:val="24"/>
        </w:rPr>
        <w:t xml:space="preserve"> </w:t>
      </w:r>
      <w:r w:rsidRPr="00D2719F">
        <w:rPr>
          <w:rFonts w:ascii="Times New Roman" w:eastAsia="Times New Roman" w:hAnsi="Times New Roman" w:cs="Times New Roman"/>
          <w:b/>
          <w:sz w:val="24"/>
        </w:rPr>
        <w:t>ч.)</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1"/>
        <w:gridCol w:w="2527"/>
        <w:gridCol w:w="8457"/>
        <w:gridCol w:w="2551"/>
      </w:tblGrid>
      <w:tr w:rsidR="00D2719F" w:rsidRPr="00D2719F" w:rsidTr="00EF0B46">
        <w:trPr>
          <w:trHeight w:val="827"/>
        </w:trPr>
        <w:tc>
          <w:tcPr>
            <w:tcW w:w="2201" w:type="dxa"/>
          </w:tcPr>
          <w:p w:rsidR="00D2719F" w:rsidRPr="00D2719F" w:rsidRDefault="00D2719F" w:rsidP="00D2719F">
            <w:pPr>
              <w:ind w:left="784" w:right="400" w:hanging="353"/>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раздел</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курса,</w:t>
            </w:r>
          </w:p>
          <w:p w:rsidR="00D2719F" w:rsidRPr="00D2719F" w:rsidRDefault="00D2719F" w:rsidP="00D2719F">
            <w:pPr>
              <w:spacing w:line="257" w:lineRule="exact"/>
              <w:ind w:left="443"/>
              <w:rPr>
                <w:rFonts w:ascii="Times New Roman" w:eastAsia="Times New Roman" w:hAnsi="Times New Roman" w:cs="Times New Roman"/>
                <w:b/>
                <w:i/>
                <w:sz w:val="24"/>
              </w:rPr>
            </w:pPr>
            <w:r w:rsidRPr="00D2719F">
              <w:rPr>
                <w:rFonts w:ascii="Times New Roman" w:eastAsia="Times New Roman" w:hAnsi="Times New Roman" w:cs="Times New Roman"/>
                <w:b/>
                <w:i/>
                <w:sz w:val="24"/>
              </w:rPr>
              <w:t>кол-во</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часов</w:t>
            </w:r>
          </w:p>
        </w:tc>
        <w:tc>
          <w:tcPr>
            <w:tcW w:w="2527" w:type="dxa"/>
          </w:tcPr>
          <w:p w:rsidR="00D2719F" w:rsidRPr="00D2719F" w:rsidRDefault="00D2719F" w:rsidP="00D2719F">
            <w:pPr>
              <w:spacing w:before="135"/>
              <w:ind w:left="619" w:right="557" w:hanging="29"/>
              <w:rPr>
                <w:rFonts w:ascii="Times New Roman" w:eastAsia="Times New Roman" w:hAnsi="Times New Roman" w:cs="Times New Roman"/>
                <w:b/>
                <w:i/>
                <w:sz w:val="24"/>
              </w:rPr>
            </w:pPr>
            <w:r w:rsidRPr="00D2719F">
              <w:rPr>
                <w:rFonts w:ascii="Times New Roman" w:eastAsia="Times New Roman" w:hAnsi="Times New Roman" w:cs="Times New Roman"/>
                <w:b/>
                <w:i/>
                <w:sz w:val="24"/>
              </w:rPr>
              <w:t>Предметное</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содержание</w:t>
            </w:r>
          </w:p>
        </w:tc>
        <w:tc>
          <w:tcPr>
            <w:tcW w:w="8457" w:type="dxa"/>
          </w:tcPr>
          <w:p w:rsidR="00D2719F" w:rsidRPr="00D2719F" w:rsidRDefault="00D2719F" w:rsidP="00D2719F">
            <w:pPr>
              <w:spacing w:before="135"/>
              <w:ind w:left="1718" w:right="1707"/>
              <w:jc w:val="center"/>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Методы</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и</w:t>
            </w:r>
            <w:r w:rsidRPr="00D2719F">
              <w:rPr>
                <w:rFonts w:ascii="Times New Roman" w:eastAsia="Times New Roman" w:hAnsi="Times New Roman" w:cs="Times New Roman"/>
                <w:b/>
                <w:i/>
                <w:spacing w:val="-2"/>
                <w:sz w:val="24"/>
                <w:lang w:val="ru-RU"/>
              </w:rPr>
              <w:t xml:space="preserve"> </w:t>
            </w:r>
            <w:r w:rsidRPr="00D2719F">
              <w:rPr>
                <w:rFonts w:ascii="Times New Roman" w:eastAsia="Times New Roman" w:hAnsi="Times New Roman" w:cs="Times New Roman"/>
                <w:b/>
                <w:i/>
                <w:sz w:val="24"/>
                <w:lang w:val="ru-RU"/>
              </w:rPr>
              <w:t>формы</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организации</w:t>
            </w:r>
            <w:r w:rsidRPr="00D2719F">
              <w:rPr>
                <w:rFonts w:ascii="Times New Roman" w:eastAsia="Times New Roman" w:hAnsi="Times New Roman" w:cs="Times New Roman"/>
                <w:b/>
                <w:i/>
                <w:spacing w:val="-2"/>
                <w:sz w:val="24"/>
                <w:lang w:val="ru-RU"/>
              </w:rPr>
              <w:t xml:space="preserve"> </w:t>
            </w:r>
            <w:r w:rsidRPr="00D2719F">
              <w:rPr>
                <w:rFonts w:ascii="Times New Roman" w:eastAsia="Times New Roman" w:hAnsi="Times New Roman" w:cs="Times New Roman"/>
                <w:b/>
                <w:i/>
                <w:sz w:val="24"/>
                <w:lang w:val="ru-RU"/>
              </w:rPr>
              <w:t>обучения.</w:t>
            </w:r>
          </w:p>
          <w:p w:rsidR="00D2719F" w:rsidRPr="00D2719F" w:rsidRDefault="00D2719F" w:rsidP="00D2719F">
            <w:pPr>
              <w:ind w:left="1718" w:right="1712"/>
              <w:jc w:val="center"/>
              <w:rPr>
                <w:rFonts w:ascii="Times New Roman" w:eastAsia="Times New Roman" w:hAnsi="Times New Roman" w:cs="Times New Roman"/>
                <w:b/>
                <w:i/>
                <w:sz w:val="24"/>
              </w:rPr>
            </w:pPr>
            <w:r w:rsidRPr="00D2719F">
              <w:rPr>
                <w:rFonts w:ascii="Times New Roman" w:eastAsia="Times New Roman" w:hAnsi="Times New Roman" w:cs="Times New Roman"/>
                <w:b/>
                <w:i/>
                <w:sz w:val="24"/>
              </w:rPr>
              <w:t>Характеристика</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деятельности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обучающихся</w:t>
            </w:r>
          </w:p>
        </w:tc>
        <w:tc>
          <w:tcPr>
            <w:tcW w:w="2551" w:type="dxa"/>
          </w:tcPr>
          <w:p w:rsidR="00D2719F" w:rsidRPr="00D2719F" w:rsidRDefault="00D2719F" w:rsidP="00D2719F">
            <w:pPr>
              <w:ind w:left="751" w:right="484" w:hanging="238"/>
              <w:rPr>
                <w:rFonts w:ascii="Times New Roman" w:eastAsia="Times New Roman" w:hAnsi="Times New Roman" w:cs="Times New Roman"/>
                <w:b/>
                <w:i/>
                <w:sz w:val="24"/>
              </w:rPr>
            </w:pPr>
            <w:r w:rsidRPr="00D2719F">
              <w:rPr>
                <w:rFonts w:ascii="Times New Roman" w:eastAsia="Times New Roman" w:hAnsi="Times New Roman" w:cs="Times New Roman"/>
                <w:b/>
                <w:i/>
                <w:sz w:val="24"/>
              </w:rPr>
              <w:t>Используемые</w:t>
            </w:r>
            <w:r w:rsidRPr="00D2719F">
              <w:rPr>
                <w:rFonts w:ascii="Times New Roman" w:eastAsia="Times New Roman" w:hAnsi="Times New Roman" w:cs="Times New Roman"/>
                <w:b/>
                <w:i/>
                <w:spacing w:val="-58"/>
                <w:sz w:val="24"/>
              </w:rPr>
              <w:t xml:space="preserve"> </w:t>
            </w:r>
            <w:r w:rsidRPr="00D2719F">
              <w:rPr>
                <w:rFonts w:ascii="Times New Roman" w:eastAsia="Times New Roman" w:hAnsi="Times New Roman" w:cs="Times New Roman"/>
                <w:b/>
                <w:i/>
                <w:sz w:val="24"/>
              </w:rPr>
              <w:t>ЭОР/ЦОР</w:t>
            </w:r>
          </w:p>
        </w:tc>
      </w:tr>
      <w:tr w:rsidR="00D2719F" w:rsidRPr="00D2719F" w:rsidTr="00EF0B46">
        <w:trPr>
          <w:trHeight w:val="4968"/>
        </w:trPr>
        <w:tc>
          <w:tcPr>
            <w:tcW w:w="2201" w:type="dxa"/>
          </w:tcPr>
          <w:p w:rsidR="00D2719F" w:rsidRPr="00D2719F" w:rsidRDefault="00D2719F" w:rsidP="00D2719F">
            <w:pPr>
              <w:spacing w:line="275" w:lineRule="exact"/>
              <w:ind w:left="210" w:right="199"/>
              <w:jc w:val="center"/>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Знания</w:t>
            </w:r>
          </w:p>
          <w:p w:rsidR="00D2719F" w:rsidRPr="00D2719F" w:rsidRDefault="00D2719F" w:rsidP="00D2719F">
            <w:pPr>
              <w:ind w:left="352" w:right="337" w:hanging="3"/>
              <w:jc w:val="center"/>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о физической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культуре</w:t>
            </w:r>
            <w:r w:rsidRPr="00D2719F">
              <w:rPr>
                <w:rFonts w:ascii="Times New Roman" w:eastAsia="Times New Roman" w:hAnsi="Times New Roman" w:cs="Times New Roman"/>
                <w:spacing w:val="-7"/>
                <w:sz w:val="24"/>
                <w:lang w:val="ru-RU"/>
              </w:rPr>
              <w:t xml:space="preserve"> </w:t>
            </w:r>
            <w:r w:rsidRPr="00D2719F">
              <w:rPr>
                <w:rFonts w:ascii="Times New Roman" w:eastAsia="Times New Roman" w:hAnsi="Times New Roman" w:cs="Times New Roman"/>
                <w:sz w:val="24"/>
                <w:lang w:val="ru-RU"/>
              </w:rPr>
              <w:t>(1</w:t>
            </w:r>
            <w:r w:rsidRPr="00D2719F">
              <w:rPr>
                <w:rFonts w:ascii="Times New Roman" w:eastAsia="Times New Roman" w:hAnsi="Times New Roman" w:cs="Times New Roman"/>
                <w:spacing w:val="-7"/>
                <w:sz w:val="24"/>
                <w:lang w:val="ru-RU"/>
              </w:rPr>
              <w:t xml:space="preserve"> </w:t>
            </w:r>
            <w:r w:rsidRPr="00D2719F">
              <w:rPr>
                <w:rFonts w:ascii="Times New Roman" w:eastAsia="Times New Roman" w:hAnsi="Times New Roman" w:cs="Times New Roman"/>
                <w:sz w:val="24"/>
                <w:lang w:val="ru-RU"/>
              </w:rPr>
              <w:t>ч.)</w:t>
            </w:r>
          </w:p>
        </w:tc>
        <w:tc>
          <w:tcPr>
            <w:tcW w:w="2527" w:type="dxa"/>
          </w:tcPr>
          <w:p w:rsidR="00D2719F" w:rsidRPr="00D2719F" w:rsidRDefault="00D2719F" w:rsidP="00D2719F">
            <w:pPr>
              <w:ind w:left="110" w:right="123"/>
              <w:jc w:val="both"/>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Понятие «физическая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культура» как занятия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физическими</w:t>
            </w:r>
          </w:p>
          <w:p w:rsidR="00D2719F" w:rsidRPr="00D2719F" w:rsidRDefault="00D2719F" w:rsidP="00D2719F">
            <w:pPr>
              <w:ind w:left="110" w:right="10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упражнениями 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спортом по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укреплению здоровья,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физическому</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развитию</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w:t>
            </w:r>
          </w:p>
          <w:p w:rsidR="00D2719F" w:rsidRPr="00D2719F" w:rsidRDefault="00D2719F" w:rsidP="00D2719F">
            <w:pPr>
              <w:ind w:left="110" w:right="551"/>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физической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подготовке.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Связь</w:t>
            </w:r>
            <w:r w:rsidRPr="00D2719F">
              <w:rPr>
                <w:rFonts w:ascii="Times New Roman" w:eastAsia="Times New Roman" w:hAnsi="Times New Roman" w:cs="Times New Roman"/>
                <w:spacing w:val="-8"/>
                <w:sz w:val="24"/>
                <w:lang w:val="ru-RU"/>
              </w:rPr>
              <w:t xml:space="preserve"> </w:t>
            </w:r>
            <w:r w:rsidRPr="00D2719F">
              <w:rPr>
                <w:rFonts w:ascii="Times New Roman" w:eastAsia="Times New Roman" w:hAnsi="Times New Roman" w:cs="Times New Roman"/>
                <w:sz w:val="24"/>
                <w:lang w:val="ru-RU"/>
              </w:rPr>
              <w:t>физических</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упражнений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w:t>
            </w:r>
          </w:p>
          <w:p w:rsidR="00D2719F" w:rsidRPr="00D2719F" w:rsidRDefault="00D2719F" w:rsidP="00D2719F">
            <w:pPr>
              <w:ind w:left="110" w:right="1119"/>
              <w:jc w:val="both"/>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движениями</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животных 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трудовыми</w:t>
            </w:r>
          </w:p>
          <w:p w:rsidR="00D2719F" w:rsidRPr="00D2719F" w:rsidRDefault="00D2719F" w:rsidP="00D2719F">
            <w:pPr>
              <w:ind w:left="110" w:right="303"/>
              <w:jc w:val="both"/>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действиями древних</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людей</w:t>
            </w:r>
          </w:p>
        </w:tc>
        <w:tc>
          <w:tcPr>
            <w:tcW w:w="8457" w:type="dxa"/>
          </w:tcPr>
          <w:p w:rsidR="00D2719F" w:rsidRPr="00D2719F" w:rsidRDefault="00D2719F" w:rsidP="00D2719F">
            <w:pPr>
              <w:ind w:left="110" w:right="724"/>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 «Что понимается под физической культурой» (рассказ учителя,</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просмотр</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видеофильмов</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и иллюстративного</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материала):</w:t>
            </w:r>
          </w:p>
          <w:p w:rsidR="00D2719F" w:rsidRPr="00D2719F" w:rsidRDefault="00D2719F" w:rsidP="00D2719F">
            <w:pPr>
              <w:numPr>
                <w:ilvl w:val="0"/>
                <w:numId w:val="143"/>
              </w:numPr>
              <w:tabs>
                <w:tab w:val="left" w:pos="335"/>
              </w:tabs>
              <w:ind w:left="334" w:hanging="22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обсуждают</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рассказ</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учителя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о</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видах</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спорта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занятиях</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физическими</w:t>
            </w:r>
          </w:p>
          <w:p w:rsidR="00D2719F" w:rsidRPr="00D2719F" w:rsidRDefault="00D2719F" w:rsidP="00D2719F">
            <w:pPr>
              <w:ind w:left="11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упражнениями,</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которым</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обучают</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школьников</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уроках</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физической</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культуры,</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рассказывают об известных видах спорта и проводят примеры упражнений,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которые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умеют выполнять;</w:t>
            </w:r>
          </w:p>
          <w:p w:rsidR="00D2719F" w:rsidRPr="00D2719F" w:rsidRDefault="00D2719F" w:rsidP="00D2719F">
            <w:pPr>
              <w:numPr>
                <w:ilvl w:val="0"/>
                <w:numId w:val="143"/>
              </w:numPr>
              <w:tabs>
                <w:tab w:val="left" w:pos="335"/>
              </w:tabs>
              <w:ind w:right="71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проводят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наблюдение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за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передвижениями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животных</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выделяют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общие</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признаки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передвижениями человека;</w:t>
            </w:r>
          </w:p>
          <w:p w:rsidR="00D2719F" w:rsidRPr="00D2719F" w:rsidRDefault="00D2719F" w:rsidP="00D2719F">
            <w:pPr>
              <w:numPr>
                <w:ilvl w:val="0"/>
                <w:numId w:val="143"/>
              </w:numPr>
              <w:tabs>
                <w:tab w:val="left" w:pos="335"/>
              </w:tabs>
              <w:ind w:right="39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проводят сравнение между современными физическими упражнениями 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трудовыми</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действиями</w:t>
            </w:r>
            <w:r w:rsidRPr="00D2719F">
              <w:rPr>
                <w:rFonts w:ascii="Times New Roman" w:eastAsia="Times New Roman" w:hAnsi="Times New Roman" w:cs="Times New Roman"/>
                <w:spacing w:val="-6"/>
                <w:sz w:val="24"/>
                <w:lang w:val="ru-RU"/>
              </w:rPr>
              <w:t xml:space="preserve"> </w:t>
            </w:r>
            <w:r w:rsidRPr="00D2719F">
              <w:rPr>
                <w:rFonts w:ascii="Times New Roman" w:eastAsia="Times New Roman" w:hAnsi="Times New Roman" w:cs="Times New Roman"/>
                <w:sz w:val="24"/>
                <w:lang w:val="ru-RU"/>
              </w:rPr>
              <w:t>древних</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охотников,</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устанавливают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возможную</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связь</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между</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ними</w:t>
            </w:r>
          </w:p>
        </w:tc>
        <w:tc>
          <w:tcPr>
            <w:tcW w:w="2551" w:type="dxa"/>
          </w:tcPr>
          <w:p w:rsidR="00D2719F" w:rsidRPr="00D2719F" w:rsidRDefault="00D2719F" w:rsidP="00D2719F">
            <w:pPr>
              <w:spacing w:line="276" w:lineRule="auto"/>
              <w:ind w:left="107" w:right="264"/>
              <w:rPr>
                <w:rFonts w:ascii="Times New Roman" w:eastAsia="Times New Roman" w:hAnsi="Times New Roman" w:cs="Times New Roman"/>
                <w:sz w:val="24"/>
              </w:rPr>
            </w:pPr>
            <w:hyperlink r:id="rId7">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7"/>
                <w:sz w:val="24"/>
              </w:rPr>
              <w:t xml:space="preserve"> </w:t>
            </w:r>
            <w:hyperlink r:id="rId8">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9">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10">
              <w:r w:rsidRPr="00D2719F">
                <w:rPr>
                  <w:rFonts w:ascii="Times New Roman" w:eastAsia="Times New Roman" w:hAnsi="Times New Roman" w:cs="Times New Roman"/>
                  <w:color w:val="0000FF"/>
                  <w:sz w:val="24"/>
                  <w:u w:val="single" w:color="0000FF"/>
                </w:rPr>
                <w:t>obrazovanie/</w:t>
              </w:r>
            </w:hyperlink>
          </w:p>
          <w:p w:rsidR="00D2719F" w:rsidRPr="00D2719F" w:rsidRDefault="00D2719F" w:rsidP="00D2719F">
            <w:pPr>
              <w:spacing w:before="160" w:line="276" w:lineRule="auto"/>
              <w:ind w:left="107" w:right="752"/>
              <w:rPr>
                <w:rFonts w:ascii="Times New Roman" w:eastAsia="Times New Roman" w:hAnsi="Times New Roman" w:cs="Times New Roman"/>
                <w:sz w:val="24"/>
              </w:rPr>
            </w:pPr>
            <w:hyperlink r:id="rId11">
              <w:r w:rsidRPr="00D2719F">
                <w:rPr>
                  <w:rFonts w:ascii="Times New Roman" w:eastAsia="Times New Roman" w:hAnsi="Times New Roman" w:cs="Times New Roman"/>
                  <w:color w:val="0000FF"/>
                  <w:sz w:val="24"/>
                  <w:u w:val="single" w:color="0000FF"/>
                </w:rPr>
                <w:t>http://school-</w:t>
              </w:r>
            </w:hyperlink>
            <w:r w:rsidRPr="00D2719F">
              <w:rPr>
                <w:rFonts w:ascii="Times New Roman" w:eastAsia="Times New Roman" w:hAnsi="Times New Roman" w:cs="Times New Roman"/>
                <w:color w:val="0000FF"/>
                <w:spacing w:val="1"/>
                <w:sz w:val="24"/>
              </w:rPr>
              <w:t xml:space="preserve"> </w:t>
            </w:r>
            <w:hyperlink r:id="rId12">
              <w:r w:rsidRPr="00D2719F">
                <w:rPr>
                  <w:rFonts w:ascii="Times New Roman" w:eastAsia="Times New Roman" w:hAnsi="Times New Roman" w:cs="Times New Roman"/>
                  <w:color w:val="0000FF"/>
                  <w:spacing w:val="-1"/>
                  <w:sz w:val="24"/>
                  <w:u w:val="single" w:color="0000FF"/>
                </w:rPr>
                <w:t>collection.edu.ru/</w:t>
              </w:r>
            </w:hyperlink>
          </w:p>
        </w:tc>
      </w:tr>
      <w:tr w:rsidR="00D2719F" w:rsidRPr="00D2719F" w:rsidTr="00EF0B46">
        <w:trPr>
          <w:trHeight w:val="2500"/>
        </w:trPr>
        <w:tc>
          <w:tcPr>
            <w:tcW w:w="2201" w:type="dxa"/>
          </w:tcPr>
          <w:p w:rsidR="00D2719F" w:rsidRPr="00D2719F" w:rsidRDefault="00D2719F" w:rsidP="00D2719F">
            <w:pPr>
              <w:ind w:left="227" w:right="218" w:firstLine="1"/>
              <w:jc w:val="center"/>
              <w:rPr>
                <w:rFonts w:ascii="Times New Roman" w:eastAsia="Times New Roman" w:hAnsi="Times New Roman" w:cs="Times New Roman"/>
                <w:sz w:val="24"/>
              </w:rPr>
            </w:pPr>
            <w:r w:rsidRPr="00D2719F">
              <w:rPr>
                <w:rFonts w:ascii="Times New Roman" w:eastAsia="Times New Roman" w:hAnsi="Times New Roman" w:cs="Times New Roman"/>
                <w:sz w:val="24"/>
              </w:rPr>
              <w:t>Способы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pacing w:val="-1"/>
                <w:sz w:val="24"/>
              </w:rPr>
              <w:t>самостоятельной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деятельности</w:t>
            </w:r>
          </w:p>
          <w:p w:rsidR="00D2719F" w:rsidRPr="00D2719F" w:rsidRDefault="00D2719F" w:rsidP="00D2719F">
            <w:pPr>
              <w:ind w:left="208" w:right="200"/>
              <w:jc w:val="center"/>
              <w:rPr>
                <w:rFonts w:ascii="Times New Roman" w:eastAsia="Times New Roman" w:hAnsi="Times New Roman" w:cs="Times New Roman"/>
                <w:sz w:val="24"/>
              </w:rPr>
            </w:pP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2527" w:type="dxa"/>
          </w:tcPr>
          <w:p w:rsidR="00D2719F" w:rsidRPr="00D2719F" w:rsidRDefault="00D2719F" w:rsidP="00D2719F">
            <w:pPr>
              <w:ind w:left="110" w:right="33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Режим дня, правила</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его</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составления</w:t>
            </w:r>
          </w:p>
          <w:p w:rsidR="00D2719F" w:rsidRPr="00D2719F" w:rsidRDefault="00D2719F" w:rsidP="00D2719F">
            <w:pPr>
              <w:ind w:left="11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соблюдения</w:t>
            </w:r>
          </w:p>
        </w:tc>
        <w:tc>
          <w:tcPr>
            <w:tcW w:w="8457" w:type="dxa"/>
          </w:tcPr>
          <w:p w:rsidR="00D2719F" w:rsidRPr="00D2719F" w:rsidRDefault="00D2719F" w:rsidP="00D2719F">
            <w:pPr>
              <w:ind w:left="110" w:right="724"/>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«Режим</w:t>
            </w:r>
            <w:r w:rsidRPr="00D2719F">
              <w:rPr>
                <w:rFonts w:ascii="Times New Roman" w:eastAsia="Times New Roman" w:hAnsi="Times New Roman" w:cs="Times New Roman"/>
                <w:b/>
                <w:i/>
                <w:spacing w:val="-2"/>
                <w:sz w:val="24"/>
                <w:lang w:val="ru-RU"/>
              </w:rPr>
              <w:t xml:space="preserve"> </w:t>
            </w:r>
            <w:r w:rsidRPr="00D2719F">
              <w:rPr>
                <w:rFonts w:ascii="Times New Roman" w:eastAsia="Times New Roman" w:hAnsi="Times New Roman" w:cs="Times New Roman"/>
                <w:b/>
                <w:i/>
                <w:sz w:val="24"/>
                <w:lang w:val="ru-RU"/>
              </w:rPr>
              <w:t>дня</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школьника»</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(беседа</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с</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учителем,</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использование</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иллюстративного</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материала):</w:t>
            </w:r>
          </w:p>
          <w:p w:rsidR="00D2719F" w:rsidRPr="00D2719F" w:rsidRDefault="00D2719F" w:rsidP="00D2719F">
            <w:pPr>
              <w:numPr>
                <w:ilvl w:val="0"/>
                <w:numId w:val="142"/>
              </w:numPr>
              <w:tabs>
                <w:tab w:val="left" w:pos="416"/>
              </w:tabs>
              <w:ind w:right="598"/>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обсуждают предназначение режима дня, определяют основные дневные</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мероприятия</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первоклассника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распределяют</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их</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часам</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утра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до</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вечера;</w:t>
            </w:r>
          </w:p>
          <w:p w:rsidR="00D2719F" w:rsidRPr="00D2719F" w:rsidRDefault="00D2719F" w:rsidP="00D2719F">
            <w:pPr>
              <w:numPr>
                <w:ilvl w:val="0"/>
                <w:numId w:val="142"/>
              </w:numPr>
              <w:tabs>
                <w:tab w:val="left" w:pos="416"/>
              </w:tabs>
              <w:ind w:right="394"/>
              <w:jc w:val="both"/>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знакомятся с таблицей режима дня и правилами её оформления, уточняют</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индивидуальные мероприятия и заполняют таблицу (по образцу, с помощью</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родителей)</w:t>
            </w:r>
          </w:p>
        </w:tc>
        <w:tc>
          <w:tcPr>
            <w:tcW w:w="2551" w:type="dxa"/>
          </w:tcPr>
          <w:p w:rsidR="00D2719F" w:rsidRPr="00D2719F" w:rsidRDefault="00D2719F" w:rsidP="00D2719F">
            <w:pPr>
              <w:spacing w:line="276" w:lineRule="auto"/>
              <w:ind w:left="107" w:right="264"/>
              <w:rPr>
                <w:rFonts w:ascii="Times New Roman" w:eastAsia="Times New Roman" w:hAnsi="Times New Roman" w:cs="Times New Roman"/>
                <w:sz w:val="24"/>
              </w:rPr>
            </w:pPr>
            <w:hyperlink r:id="rId13">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7"/>
                <w:sz w:val="24"/>
              </w:rPr>
              <w:t xml:space="preserve"> </w:t>
            </w:r>
            <w:hyperlink r:id="rId14">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15">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16">
              <w:r w:rsidRPr="00D2719F">
                <w:rPr>
                  <w:rFonts w:ascii="Times New Roman" w:eastAsia="Times New Roman" w:hAnsi="Times New Roman" w:cs="Times New Roman"/>
                  <w:color w:val="0000FF"/>
                  <w:sz w:val="24"/>
                  <w:u w:val="single" w:color="0000FF"/>
                </w:rPr>
                <w:t>obrazovanie/</w:t>
              </w:r>
            </w:hyperlink>
          </w:p>
          <w:p w:rsidR="00D2719F" w:rsidRPr="00D2719F" w:rsidRDefault="00D2719F" w:rsidP="00D2719F">
            <w:pPr>
              <w:spacing w:before="160" w:line="276" w:lineRule="auto"/>
              <w:ind w:left="107" w:right="752"/>
              <w:rPr>
                <w:rFonts w:ascii="Times New Roman" w:eastAsia="Times New Roman" w:hAnsi="Times New Roman" w:cs="Times New Roman"/>
                <w:sz w:val="24"/>
              </w:rPr>
            </w:pPr>
            <w:hyperlink r:id="rId17">
              <w:r w:rsidRPr="00D2719F">
                <w:rPr>
                  <w:rFonts w:ascii="Times New Roman" w:eastAsia="Times New Roman" w:hAnsi="Times New Roman" w:cs="Times New Roman"/>
                  <w:color w:val="0000FF"/>
                  <w:sz w:val="24"/>
                  <w:u w:val="single" w:color="0000FF"/>
                </w:rPr>
                <w:t>http://school-</w:t>
              </w:r>
            </w:hyperlink>
            <w:r w:rsidRPr="00D2719F">
              <w:rPr>
                <w:rFonts w:ascii="Times New Roman" w:eastAsia="Times New Roman" w:hAnsi="Times New Roman" w:cs="Times New Roman"/>
                <w:color w:val="0000FF"/>
                <w:spacing w:val="1"/>
                <w:sz w:val="24"/>
              </w:rPr>
              <w:t xml:space="preserve"> </w:t>
            </w:r>
            <w:hyperlink r:id="rId18">
              <w:r w:rsidRPr="00D2719F">
                <w:rPr>
                  <w:rFonts w:ascii="Times New Roman" w:eastAsia="Times New Roman" w:hAnsi="Times New Roman" w:cs="Times New Roman"/>
                  <w:color w:val="0000FF"/>
                  <w:spacing w:val="-1"/>
                  <w:sz w:val="24"/>
                  <w:u w:val="single" w:color="0000FF"/>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footerReference w:type="default" r:id="rId19"/>
          <w:pgSz w:w="16840" w:h="11910" w:orient="landscape"/>
          <w:pgMar w:top="780" w:right="420" w:bottom="280" w:left="460" w:header="0" w:footer="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1"/>
        <w:gridCol w:w="2527"/>
        <w:gridCol w:w="8457"/>
        <w:gridCol w:w="2551"/>
      </w:tblGrid>
      <w:tr w:rsidR="00D2719F" w:rsidRPr="00D2719F" w:rsidTr="00EF0B46">
        <w:trPr>
          <w:trHeight w:val="9109"/>
        </w:trPr>
        <w:tc>
          <w:tcPr>
            <w:tcW w:w="2201" w:type="dxa"/>
          </w:tcPr>
          <w:p w:rsidR="00D2719F" w:rsidRPr="00D2719F" w:rsidRDefault="00D2719F" w:rsidP="00D2719F">
            <w:pPr>
              <w:ind w:left="210" w:right="200"/>
              <w:jc w:val="center"/>
              <w:rPr>
                <w:rFonts w:ascii="Times New Roman" w:eastAsia="Times New Roman" w:hAnsi="Times New Roman" w:cs="Times New Roman"/>
                <w:sz w:val="24"/>
              </w:rPr>
            </w:pPr>
            <w:r w:rsidRPr="00D2719F">
              <w:rPr>
                <w:rFonts w:ascii="Times New Roman" w:eastAsia="Times New Roman" w:hAnsi="Times New Roman" w:cs="Times New Roman"/>
                <w:sz w:val="24"/>
              </w:rPr>
              <w:lastRenderedPageBreak/>
              <w:t>Оздоровительная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физическая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культура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(2 ч.)</w:t>
            </w:r>
          </w:p>
        </w:tc>
        <w:tc>
          <w:tcPr>
            <w:tcW w:w="2527" w:type="dxa"/>
          </w:tcPr>
          <w:p w:rsidR="00D2719F" w:rsidRPr="00D2719F" w:rsidRDefault="00D2719F" w:rsidP="00D2719F">
            <w:pPr>
              <w:ind w:left="110" w:right="41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Гигиена</w:t>
            </w:r>
            <w:r w:rsidRPr="00D2719F">
              <w:rPr>
                <w:rFonts w:ascii="Times New Roman" w:eastAsia="Times New Roman" w:hAnsi="Times New Roman" w:cs="Times New Roman"/>
                <w:spacing w:val="-9"/>
                <w:sz w:val="24"/>
                <w:lang w:val="ru-RU"/>
              </w:rPr>
              <w:t xml:space="preserve"> </w:t>
            </w:r>
            <w:r w:rsidRPr="00D2719F">
              <w:rPr>
                <w:rFonts w:ascii="Times New Roman" w:eastAsia="Times New Roman" w:hAnsi="Times New Roman" w:cs="Times New Roman"/>
                <w:sz w:val="24"/>
                <w:lang w:val="ru-RU"/>
              </w:rPr>
              <w:t>человека</w:t>
            </w:r>
            <w:r w:rsidRPr="00D2719F">
              <w:rPr>
                <w:rFonts w:ascii="Times New Roman" w:eastAsia="Times New Roman" w:hAnsi="Times New Roman" w:cs="Times New Roman"/>
                <w:spacing w:val="-8"/>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требования к</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проведению</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гигиенических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процедур.</w:t>
            </w:r>
          </w:p>
          <w:p w:rsidR="00D2719F" w:rsidRPr="00D2719F" w:rsidRDefault="00D2719F" w:rsidP="00D2719F">
            <w:pPr>
              <w:ind w:left="110" w:right="273"/>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Осанка и комплексы</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упражнений для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правильного её</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развития.</w:t>
            </w:r>
          </w:p>
          <w:p w:rsidR="00D2719F" w:rsidRPr="00D2719F" w:rsidRDefault="00D2719F" w:rsidP="00D2719F">
            <w:pPr>
              <w:ind w:left="110" w:right="743"/>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Физические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упражнения</w:t>
            </w:r>
            <w:r w:rsidRPr="00D2719F">
              <w:rPr>
                <w:rFonts w:ascii="Times New Roman" w:eastAsia="Times New Roman" w:hAnsi="Times New Roman" w:cs="Times New Roman"/>
                <w:spacing w:val="-12"/>
                <w:sz w:val="24"/>
                <w:lang w:val="ru-RU"/>
              </w:rPr>
              <w:t xml:space="preserve"> </w:t>
            </w:r>
            <w:r w:rsidRPr="00D2719F">
              <w:rPr>
                <w:rFonts w:ascii="Times New Roman" w:eastAsia="Times New Roman" w:hAnsi="Times New Roman" w:cs="Times New Roman"/>
                <w:sz w:val="24"/>
                <w:lang w:val="ru-RU"/>
              </w:rPr>
              <w:t>для</w:t>
            </w:r>
          </w:p>
          <w:p w:rsidR="00D2719F" w:rsidRPr="00D2719F" w:rsidRDefault="00D2719F" w:rsidP="00D2719F">
            <w:pPr>
              <w:ind w:left="110" w:right="378"/>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физкультминуток 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утренней</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зарядки</w:t>
            </w:r>
          </w:p>
        </w:tc>
        <w:tc>
          <w:tcPr>
            <w:tcW w:w="8457" w:type="dxa"/>
          </w:tcPr>
          <w:p w:rsidR="00D2719F" w:rsidRPr="00D2719F" w:rsidRDefault="00D2719F" w:rsidP="00D2719F">
            <w:pPr>
              <w:ind w:left="110"/>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«Личная</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гигиена</w:t>
            </w:r>
            <w:r w:rsidRPr="00D2719F">
              <w:rPr>
                <w:rFonts w:ascii="Times New Roman" w:eastAsia="Times New Roman" w:hAnsi="Times New Roman" w:cs="Times New Roman"/>
                <w:b/>
                <w:i/>
                <w:spacing w:val="-6"/>
                <w:sz w:val="24"/>
                <w:lang w:val="ru-RU"/>
              </w:rPr>
              <w:t xml:space="preserve"> </w:t>
            </w:r>
            <w:r w:rsidRPr="00D2719F">
              <w:rPr>
                <w:rFonts w:ascii="Times New Roman" w:eastAsia="Times New Roman" w:hAnsi="Times New Roman" w:cs="Times New Roman"/>
                <w:b/>
                <w:i/>
                <w:sz w:val="24"/>
                <w:lang w:val="ru-RU"/>
              </w:rPr>
              <w:t>и</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гигиенические</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процедуры»</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(беседа</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с</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учителем,</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использование</w:t>
            </w:r>
            <w:r w:rsidRPr="00D2719F">
              <w:rPr>
                <w:rFonts w:ascii="Times New Roman" w:eastAsia="Times New Roman" w:hAnsi="Times New Roman" w:cs="Times New Roman"/>
                <w:b/>
                <w:i/>
                <w:spacing w:val="-2"/>
                <w:sz w:val="24"/>
                <w:lang w:val="ru-RU"/>
              </w:rPr>
              <w:t xml:space="preserve"> </w:t>
            </w:r>
            <w:r w:rsidRPr="00D2719F">
              <w:rPr>
                <w:rFonts w:ascii="Times New Roman" w:eastAsia="Times New Roman" w:hAnsi="Times New Roman" w:cs="Times New Roman"/>
                <w:b/>
                <w:i/>
                <w:sz w:val="24"/>
                <w:lang w:val="ru-RU"/>
              </w:rPr>
              <w:t>видеофильмов</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и</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иллюстративного</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материала):</w:t>
            </w:r>
          </w:p>
          <w:p w:rsidR="00D2719F" w:rsidRPr="00D2719F" w:rsidRDefault="00D2719F" w:rsidP="00D2719F">
            <w:pPr>
              <w:numPr>
                <w:ilvl w:val="0"/>
                <w:numId w:val="141"/>
              </w:numPr>
              <w:tabs>
                <w:tab w:val="left" w:pos="354"/>
              </w:tabs>
              <w:ind w:right="29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знакомятся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понятием</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«личная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гигиена»,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обсуждают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положительную</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связь</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личной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гигиены с</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состоянием</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здоровья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человека;</w:t>
            </w:r>
          </w:p>
          <w:p w:rsidR="00D2719F" w:rsidRPr="00D2719F" w:rsidRDefault="00D2719F" w:rsidP="00D2719F">
            <w:pPr>
              <w:numPr>
                <w:ilvl w:val="0"/>
                <w:numId w:val="141"/>
              </w:numPr>
              <w:tabs>
                <w:tab w:val="left" w:pos="354"/>
              </w:tabs>
              <w:ind w:right="60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знакомятся с гигиеническими процедурами и правилами их выполнения,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устанавливают</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время их проведения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режиме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дня.</w:t>
            </w:r>
          </w:p>
          <w:p w:rsidR="00D2719F" w:rsidRPr="00D2719F" w:rsidRDefault="00D2719F" w:rsidP="00D2719F">
            <w:pPr>
              <w:ind w:left="168" w:firstLine="240"/>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«Осанка</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человека»</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(рассказ</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учителя</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с</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использованием</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фотографий,</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рисунков,</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видеоматериала):</w:t>
            </w:r>
          </w:p>
          <w:p w:rsidR="00D2719F" w:rsidRPr="00D2719F" w:rsidRDefault="00D2719F" w:rsidP="00D2719F">
            <w:pPr>
              <w:numPr>
                <w:ilvl w:val="0"/>
                <w:numId w:val="141"/>
              </w:numPr>
              <w:tabs>
                <w:tab w:val="left" w:pos="376"/>
              </w:tabs>
              <w:ind w:right="75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знакомятся</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понятием</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«осанка</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человека»,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правильной</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неправильной</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формой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осанки, обсуждают</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её</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отличительные</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признаки;</w:t>
            </w:r>
          </w:p>
          <w:p w:rsidR="00D2719F" w:rsidRPr="00D2719F" w:rsidRDefault="00D2719F" w:rsidP="00D2719F">
            <w:pPr>
              <w:numPr>
                <w:ilvl w:val="0"/>
                <w:numId w:val="141"/>
              </w:numPr>
              <w:tabs>
                <w:tab w:val="left" w:pos="376"/>
              </w:tabs>
              <w:ind w:right="587"/>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знакомятся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возможными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причинами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нарушения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осанки</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способами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её</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профилактики;</w:t>
            </w:r>
          </w:p>
          <w:p w:rsidR="00D2719F" w:rsidRPr="00D2719F" w:rsidRDefault="00D2719F" w:rsidP="00D2719F">
            <w:pPr>
              <w:numPr>
                <w:ilvl w:val="0"/>
                <w:numId w:val="141"/>
              </w:numPr>
              <w:tabs>
                <w:tab w:val="left" w:pos="376"/>
              </w:tabs>
              <w:ind w:right="40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определяют</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целесообразность</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использования</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физических</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упражнений</w:t>
            </w:r>
            <w:r w:rsidRPr="00D2719F">
              <w:rPr>
                <w:rFonts w:ascii="Times New Roman" w:eastAsia="Times New Roman" w:hAnsi="Times New Roman" w:cs="Times New Roman"/>
                <w:spacing w:val="-6"/>
                <w:sz w:val="24"/>
                <w:lang w:val="ru-RU"/>
              </w:rPr>
              <w:t xml:space="preserve"> </w:t>
            </w:r>
            <w:r w:rsidRPr="00D2719F">
              <w:rPr>
                <w:rFonts w:ascii="Times New Roman" w:eastAsia="Times New Roman" w:hAnsi="Times New Roman" w:cs="Times New Roman"/>
                <w:sz w:val="24"/>
                <w:lang w:val="ru-RU"/>
              </w:rPr>
              <w:t>для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профилактики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нарушения осанки;</w:t>
            </w:r>
          </w:p>
          <w:p w:rsidR="00D2719F" w:rsidRPr="00D2719F" w:rsidRDefault="00D2719F" w:rsidP="00D2719F">
            <w:pPr>
              <w:numPr>
                <w:ilvl w:val="0"/>
                <w:numId w:val="141"/>
              </w:numPr>
              <w:tabs>
                <w:tab w:val="left" w:pos="376"/>
              </w:tabs>
              <w:ind w:right="28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 упражнения для профилактики нарушения осанки (упражнения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для формирования навыка прямостояния и упражнения для развития силы</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отдельных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мышечных групп).</w:t>
            </w:r>
          </w:p>
          <w:p w:rsidR="00D2719F" w:rsidRPr="00D2719F" w:rsidRDefault="00D2719F" w:rsidP="00D2719F">
            <w:pPr>
              <w:ind w:left="223" w:firstLine="120"/>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«Утренняя</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зарядка</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и</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физкультминутки</w:t>
            </w:r>
            <w:r w:rsidRPr="00D2719F">
              <w:rPr>
                <w:rFonts w:ascii="Times New Roman" w:eastAsia="Times New Roman" w:hAnsi="Times New Roman" w:cs="Times New Roman"/>
                <w:b/>
                <w:i/>
                <w:spacing w:val="-2"/>
                <w:sz w:val="24"/>
                <w:lang w:val="ru-RU"/>
              </w:rPr>
              <w:t xml:space="preserve"> </w:t>
            </w:r>
            <w:r w:rsidRPr="00D2719F">
              <w:rPr>
                <w:rFonts w:ascii="Times New Roman" w:eastAsia="Times New Roman" w:hAnsi="Times New Roman" w:cs="Times New Roman"/>
                <w:b/>
                <w:i/>
                <w:sz w:val="24"/>
                <w:lang w:val="ru-RU"/>
              </w:rPr>
              <w:t>в</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режиме</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дня</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школьника»</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(рассказ учителя, использование видеофильмов, иллюстративного</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материала):</w:t>
            </w:r>
          </w:p>
          <w:p w:rsidR="00D2719F" w:rsidRPr="00D2719F" w:rsidRDefault="00D2719F" w:rsidP="00D2719F">
            <w:pPr>
              <w:numPr>
                <w:ilvl w:val="0"/>
                <w:numId w:val="141"/>
              </w:numPr>
              <w:tabs>
                <w:tab w:val="left" w:pos="376"/>
              </w:tabs>
              <w:spacing w:before="1"/>
              <w:ind w:left="69" w:right="392"/>
              <w:jc w:val="both"/>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обсуждают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рассказ</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учителя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физкультминутке</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как</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комплексе</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физических</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упражнений, её предназначении в учебной деятельности учащихся младшего</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школьного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возраста;</w:t>
            </w:r>
          </w:p>
          <w:p w:rsidR="00D2719F" w:rsidRPr="00D2719F" w:rsidRDefault="00D2719F" w:rsidP="00D2719F">
            <w:pPr>
              <w:numPr>
                <w:ilvl w:val="0"/>
                <w:numId w:val="141"/>
              </w:numPr>
              <w:tabs>
                <w:tab w:val="left" w:pos="376"/>
              </w:tabs>
              <w:ind w:left="69" w:right="1008"/>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устанавливают положительную связь между физкультминутками 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предупреждением</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утомления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во</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время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учебной</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деятельности,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приводят</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примеры</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её</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планирования в</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режиме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учебного дня;</w:t>
            </w:r>
          </w:p>
          <w:p w:rsidR="00D2719F" w:rsidRPr="00D2719F" w:rsidRDefault="00D2719F" w:rsidP="00D2719F">
            <w:pPr>
              <w:numPr>
                <w:ilvl w:val="0"/>
                <w:numId w:val="141"/>
              </w:numPr>
              <w:tabs>
                <w:tab w:val="left" w:pos="376"/>
              </w:tabs>
              <w:ind w:left="69" w:right="28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комплексы</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физкультминуток</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положении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сидя</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стоя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6"/>
                <w:sz w:val="24"/>
                <w:lang w:val="ru-RU"/>
              </w:rPr>
              <w:t xml:space="preserve"> </w:t>
            </w:r>
            <w:r w:rsidRPr="00D2719F">
              <w:rPr>
                <w:rFonts w:ascii="Times New Roman" w:eastAsia="Times New Roman" w:hAnsi="Times New Roman" w:cs="Times New Roman"/>
                <w:sz w:val="24"/>
                <w:lang w:val="ru-RU"/>
              </w:rPr>
              <w:t>месте</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(упражнения на усиление активности дыхания, кровообращения и внимания;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профилактики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утомления мышц пальцев</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рук 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спины);</w:t>
            </w:r>
          </w:p>
          <w:p w:rsidR="00D2719F" w:rsidRPr="00D2719F" w:rsidRDefault="00D2719F" w:rsidP="00D2719F">
            <w:pPr>
              <w:numPr>
                <w:ilvl w:val="0"/>
                <w:numId w:val="141"/>
              </w:numPr>
              <w:tabs>
                <w:tab w:val="left" w:pos="376"/>
              </w:tabs>
              <w:ind w:left="69" w:right="139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обсуждают</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рассказ</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учителя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пользе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утренней</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зарядки,</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правилах</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выполнения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входящих</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неё</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упражнений;</w:t>
            </w:r>
          </w:p>
          <w:p w:rsidR="00D2719F" w:rsidRPr="00D2719F" w:rsidRDefault="00D2719F" w:rsidP="00D2719F">
            <w:pPr>
              <w:numPr>
                <w:ilvl w:val="0"/>
                <w:numId w:val="141"/>
              </w:numPr>
              <w:tabs>
                <w:tab w:val="left" w:pos="376"/>
              </w:tabs>
              <w:spacing w:line="270" w:lineRule="atLeast"/>
              <w:ind w:left="69" w:right="703"/>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уточняют</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название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упражнений</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последовательность</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их</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выполнения</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комплексе;</w:t>
            </w:r>
          </w:p>
        </w:tc>
        <w:tc>
          <w:tcPr>
            <w:tcW w:w="2551" w:type="dxa"/>
          </w:tcPr>
          <w:p w:rsidR="00D2719F" w:rsidRPr="00D2719F" w:rsidRDefault="00D2719F" w:rsidP="00D2719F">
            <w:pPr>
              <w:spacing w:line="276" w:lineRule="auto"/>
              <w:ind w:left="107" w:right="264"/>
              <w:rPr>
                <w:rFonts w:ascii="Times New Roman" w:eastAsia="Times New Roman" w:hAnsi="Times New Roman" w:cs="Times New Roman"/>
                <w:sz w:val="24"/>
              </w:rPr>
            </w:pPr>
            <w:hyperlink r:id="rId20">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7"/>
                <w:sz w:val="24"/>
              </w:rPr>
              <w:t xml:space="preserve"> </w:t>
            </w:r>
            <w:hyperlink r:id="rId21">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22">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23">
              <w:r w:rsidRPr="00D2719F">
                <w:rPr>
                  <w:rFonts w:ascii="Times New Roman" w:eastAsia="Times New Roman" w:hAnsi="Times New Roman" w:cs="Times New Roman"/>
                  <w:color w:val="0000FF"/>
                  <w:sz w:val="24"/>
                  <w:u w:val="single" w:color="0000FF"/>
                </w:rPr>
                <w:t>obrazovanie/</w:t>
              </w:r>
            </w:hyperlink>
          </w:p>
          <w:p w:rsidR="00D2719F" w:rsidRPr="00D2719F" w:rsidRDefault="00D2719F" w:rsidP="00D2719F">
            <w:pPr>
              <w:spacing w:before="160" w:line="276" w:lineRule="auto"/>
              <w:ind w:left="107" w:right="752"/>
              <w:rPr>
                <w:rFonts w:ascii="Times New Roman" w:eastAsia="Times New Roman" w:hAnsi="Times New Roman" w:cs="Times New Roman"/>
                <w:sz w:val="24"/>
              </w:rPr>
            </w:pPr>
            <w:hyperlink r:id="rId24">
              <w:r w:rsidRPr="00D2719F">
                <w:rPr>
                  <w:rFonts w:ascii="Times New Roman" w:eastAsia="Times New Roman" w:hAnsi="Times New Roman" w:cs="Times New Roman"/>
                  <w:color w:val="0000FF"/>
                  <w:sz w:val="24"/>
                  <w:u w:val="single" w:color="0000FF"/>
                </w:rPr>
                <w:t>http://school-</w:t>
              </w:r>
            </w:hyperlink>
            <w:r w:rsidRPr="00D2719F">
              <w:rPr>
                <w:rFonts w:ascii="Times New Roman" w:eastAsia="Times New Roman" w:hAnsi="Times New Roman" w:cs="Times New Roman"/>
                <w:color w:val="0000FF"/>
                <w:spacing w:val="1"/>
                <w:sz w:val="24"/>
              </w:rPr>
              <w:t xml:space="preserve"> </w:t>
            </w:r>
            <w:hyperlink r:id="rId25">
              <w:r w:rsidRPr="00D2719F">
                <w:rPr>
                  <w:rFonts w:ascii="Times New Roman" w:eastAsia="Times New Roman" w:hAnsi="Times New Roman" w:cs="Times New Roman"/>
                  <w:color w:val="0000FF"/>
                  <w:spacing w:val="-1"/>
                  <w:sz w:val="24"/>
                  <w:u w:val="single" w:color="0000FF"/>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footerReference w:type="default" r:id="rId26"/>
          <w:pgSz w:w="16840" w:h="11910" w:orient="landscape"/>
          <w:pgMar w:top="840" w:right="420" w:bottom="1120" w:left="460" w:header="0" w:footer="920" w:gutter="0"/>
          <w:pgNumType w:start="15"/>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1"/>
        <w:gridCol w:w="2527"/>
        <w:gridCol w:w="8457"/>
        <w:gridCol w:w="2551"/>
      </w:tblGrid>
      <w:tr w:rsidR="00D2719F" w:rsidRPr="00D2719F" w:rsidTr="00EF0B46">
        <w:trPr>
          <w:trHeight w:val="1103"/>
        </w:trPr>
        <w:tc>
          <w:tcPr>
            <w:tcW w:w="2201" w:type="dxa"/>
          </w:tcPr>
          <w:p w:rsidR="00D2719F" w:rsidRPr="00D2719F" w:rsidRDefault="00D2719F" w:rsidP="00D2719F">
            <w:pPr>
              <w:rPr>
                <w:rFonts w:ascii="Times New Roman" w:eastAsia="Times New Roman" w:hAnsi="Times New Roman" w:cs="Times New Roman"/>
                <w:sz w:val="24"/>
              </w:rPr>
            </w:pPr>
          </w:p>
        </w:tc>
        <w:tc>
          <w:tcPr>
            <w:tcW w:w="2527" w:type="dxa"/>
          </w:tcPr>
          <w:p w:rsidR="00D2719F" w:rsidRPr="00D2719F" w:rsidRDefault="00D2719F" w:rsidP="00D2719F">
            <w:pPr>
              <w:rPr>
                <w:rFonts w:ascii="Times New Roman" w:eastAsia="Times New Roman" w:hAnsi="Times New Roman" w:cs="Times New Roman"/>
                <w:sz w:val="24"/>
              </w:rPr>
            </w:pPr>
          </w:p>
        </w:tc>
        <w:tc>
          <w:tcPr>
            <w:tcW w:w="8457" w:type="dxa"/>
          </w:tcPr>
          <w:p w:rsidR="00D2719F" w:rsidRPr="00D2719F" w:rsidRDefault="00D2719F" w:rsidP="00D2719F">
            <w:pPr>
              <w:numPr>
                <w:ilvl w:val="0"/>
                <w:numId w:val="140"/>
              </w:numPr>
              <w:tabs>
                <w:tab w:val="left" w:pos="376"/>
              </w:tabs>
              <w:ind w:right="13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 комплекс утренней зарядки, контролируют правильность 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последовательность</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выполнения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входящих</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него</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упражнений</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(упражнения</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для</w:t>
            </w:r>
          </w:p>
          <w:p w:rsidR="00D2719F" w:rsidRPr="00D2719F" w:rsidRDefault="00D2719F" w:rsidP="00D2719F">
            <w:pPr>
              <w:spacing w:line="270" w:lineRule="atLeast"/>
              <w:ind w:left="69" w:right="218"/>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усиления дыхания и работы сердца; для мышц рук, туловища, спины, живота и</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ног;</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дыхательные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упражнения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для восстановления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организма).</w:t>
            </w:r>
          </w:p>
        </w:tc>
        <w:tc>
          <w:tcPr>
            <w:tcW w:w="2551" w:type="dxa"/>
          </w:tcPr>
          <w:p w:rsidR="00D2719F" w:rsidRPr="00D2719F" w:rsidRDefault="00D2719F" w:rsidP="00D2719F">
            <w:pPr>
              <w:rPr>
                <w:rFonts w:ascii="Times New Roman" w:eastAsia="Times New Roman" w:hAnsi="Times New Roman" w:cs="Times New Roman"/>
                <w:sz w:val="24"/>
                <w:lang w:val="ru-RU"/>
              </w:rPr>
            </w:pPr>
          </w:p>
        </w:tc>
      </w:tr>
      <w:tr w:rsidR="00D2719F" w:rsidRPr="00D2719F" w:rsidTr="00EF0B46">
        <w:trPr>
          <w:trHeight w:val="8005"/>
        </w:trPr>
        <w:tc>
          <w:tcPr>
            <w:tcW w:w="2201" w:type="dxa"/>
          </w:tcPr>
          <w:p w:rsidR="00D2719F" w:rsidRPr="00D2719F" w:rsidRDefault="00D2719F" w:rsidP="00D2719F">
            <w:pPr>
              <w:ind w:left="491" w:right="479"/>
              <w:jc w:val="center"/>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Гимнастика</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с основами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акробатики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(8</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ч.)</w:t>
            </w:r>
          </w:p>
        </w:tc>
        <w:tc>
          <w:tcPr>
            <w:tcW w:w="2527" w:type="dxa"/>
          </w:tcPr>
          <w:p w:rsidR="00D2719F" w:rsidRPr="00D2719F" w:rsidRDefault="00D2719F" w:rsidP="00D2719F">
            <w:pPr>
              <w:ind w:left="110" w:right="99"/>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Правила поведения на</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уроках физической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культуры, подбора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одежды для занятий в</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спортивном зале и на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открытом</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воздухе.</w:t>
            </w:r>
          </w:p>
          <w:p w:rsidR="00D2719F" w:rsidRPr="00D2719F" w:rsidRDefault="00D2719F" w:rsidP="00D2719F">
            <w:pPr>
              <w:ind w:left="110" w:right="161"/>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Исходные положения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физических</w:t>
            </w:r>
          </w:p>
          <w:p w:rsidR="00D2719F" w:rsidRPr="00D2719F" w:rsidRDefault="00D2719F" w:rsidP="00D2719F">
            <w:pPr>
              <w:ind w:left="110" w:right="13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упражнениях: стойки,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упоры, седы,</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положения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лёжа.</w:t>
            </w:r>
          </w:p>
          <w:p w:rsidR="00D2719F" w:rsidRPr="00D2719F" w:rsidRDefault="00D2719F" w:rsidP="00D2719F">
            <w:pPr>
              <w:ind w:left="110" w:right="1041"/>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Строевые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упражнения: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построение</w:t>
            </w:r>
            <w:r w:rsidRPr="00D2719F">
              <w:rPr>
                <w:rFonts w:ascii="Times New Roman" w:eastAsia="Times New Roman" w:hAnsi="Times New Roman" w:cs="Times New Roman"/>
                <w:spacing w:val="-13"/>
                <w:sz w:val="24"/>
                <w:lang w:val="ru-RU"/>
              </w:rPr>
              <w:t xml:space="preserve"> </w:t>
            </w:r>
            <w:r w:rsidRPr="00D2719F">
              <w:rPr>
                <w:rFonts w:ascii="Times New Roman" w:eastAsia="Times New Roman" w:hAnsi="Times New Roman" w:cs="Times New Roman"/>
                <w:sz w:val="24"/>
                <w:lang w:val="ru-RU"/>
              </w:rPr>
              <w:t>и</w:t>
            </w:r>
          </w:p>
          <w:p w:rsidR="00D2719F" w:rsidRPr="00D2719F" w:rsidRDefault="00D2719F" w:rsidP="00D2719F">
            <w:pPr>
              <w:ind w:left="110" w:right="108"/>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перестроение</w:t>
            </w:r>
            <w:r w:rsidRPr="00D2719F">
              <w:rPr>
                <w:rFonts w:ascii="Times New Roman" w:eastAsia="Times New Roman" w:hAnsi="Times New Roman" w:cs="Times New Roman"/>
                <w:spacing w:val="-6"/>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6"/>
                <w:sz w:val="24"/>
                <w:lang w:val="ru-RU"/>
              </w:rPr>
              <w:t xml:space="preserve"> </w:t>
            </w:r>
            <w:r w:rsidRPr="00D2719F">
              <w:rPr>
                <w:rFonts w:ascii="Times New Roman" w:eastAsia="Times New Roman" w:hAnsi="Times New Roman" w:cs="Times New Roman"/>
                <w:sz w:val="24"/>
                <w:lang w:val="ru-RU"/>
              </w:rPr>
              <w:t>одну</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две</w:t>
            </w:r>
          </w:p>
          <w:p w:rsidR="00D2719F" w:rsidRPr="00D2719F" w:rsidRDefault="00D2719F" w:rsidP="00D2719F">
            <w:pPr>
              <w:ind w:left="110" w:right="249"/>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шеренги стоя на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месте; повороты</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направо и налево;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передвижение в</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колонне по одному с</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равномерной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скоростью.</w:t>
            </w:r>
          </w:p>
          <w:p w:rsidR="00D2719F" w:rsidRPr="00D2719F" w:rsidRDefault="00D2719F" w:rsidP="00D2719F">
            <w:pPr>
              <w:ind w:left="110" w:right="707"/>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Гимнастические</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упражнения: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стилизованные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способы</w:t>
            </w:r>
          </w:p>
          <w:p w:rsidR="00D2719F" w:rsidRPr="00D2719F" w:rsidRDefault="00D2719F" w:rsidP="00D2719F">
            <w:pPr>
              <w:spacing w:line="270" w:lineRule="atLeast"/>
              <w:ind w:left="110" w:right="92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передвижения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ходьбой</w:t>
            </w:r>
          </w:p>
        </w:tc>
        <w:tc>
          <w:tcPr>
            <w:tcW w:w="8457" w:type="dxa"/>
          </w:tcPr>
          <w:p w:rsidR="00D2719F" w:rsidRPr="00D2719F" w:rsidRDefault="00D2719F" w:rsidP="00D2719F">
            <w:pPr>
              <w:ind w:left="110" w:right="724"/>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«Правила</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поведения</w:t>
            </w:r>
            <w:r w:rsidRPr="00D2719F">
              <w:rPr>
                <w:rFonts w:ascii="Times New Roman" w:eastAsia="Times New Roman" w:hAnsi="Times New Roman" w:cs="Times New Roman"/>
                <w:b/>
                <w:i/>
                <w:spacing w:val="-5"/>
                <w:sz w:val="24"/>
                <w:lang w:val="ru-RU"/>
              </w:rPr>
              <w:t xml:space="preserve"> </w:t>
            </w:r>
            <w:r w:rsidRPr="00D2719F">
              <w:rPr>
                <w:rFonts w:ascii="Times New Roman" w:eastAsia="Times New Roman" w:hAnsi="Times New Roman" w:cs="Times New Roman"/>
                <w:b/>
                <w:i/>
                <w:sz w:val="24"/>
                <w:lang w:val="ru-RU"/>
              </w:rPr>
              <w:t>на</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уроках</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физической</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культуры»</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(учебный</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диалог):</w:t>
            </w:r>
          </w:p>
          <w:p w:rsidR="00D2719F" w:rsidRPr="00D2719F" w:rsidRDefault="00D2719F" w:rsidP="00D2719F">
            <w:pPr>
              <w:numPr>
                <w:ilvl w:val="0"/>
                <w:numId w:val="139"/>
              </w:numPr>
              <w:tabs>
                <w:tab w:val="left" w:pos="436"/>
              </w:tabs>
              <w:ind w:right="991"/>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знакомятся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правилами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поведения</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уроках</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физической</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культуры,</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требованиями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к обязательному их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соблюдению;</w:t>
            </w:r>
          </w:p>
          <w:p w:rsidR="00D2719F" w:rsidRPr="00D2719F" w:rsidRDefault="00D2719F" w:rsidP="00D2719F">
            <w:pPr>
              <w:numPr>
                <w:ilvl w:val="0"/>
                <w:numId w:val="139"/>
              </w:numPr>
              <w:tabs>
                <w:tab w:val="left" w:pos="436"/>
              </w:tabs>
              <w:ind w:right="771"/>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знакомятся с формой одежды для занятий физической культурой в</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спортивном</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зале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домашних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условиях,</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во</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время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прогулок</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открытом</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воздухе.</w:t>
            </w:r>
          </w:p>
          <w:p w:rsidR="00D2719F" w:rsidRPr="00D2719F" w:rsidRDefault="00D2719F" w:rsidP="00D2719F">
            <w:pPr>
              <w:ind w:left="110"/>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«Исходные</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положения</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в</w:t>
            </w:r>
            <w:r w:rsidRPr="00D2719F">
              <w:rPr>
                <w:rFonts w:ascii="Times New Roman" w:eastAsia="Times New Roman" w:hAnsi="Times New Roman" w:cs="Times New Roman"/>
                <w:b/>
                <w:i/>
                <w:spacing w:val="-2"/>
                <w:sz w:val="24"/>
                <w:lang w:val="ru-RU"/>
              </w:rPr>
              <w:t xml:space="preserve"> </w:t>
            </w:r>
            <w:r w:rsidRPr="00D2719F">
              <w:rPr>
                <w:rFonts w:ascii="Times New Roman" w:eastAsia="Times New Roman" w:hAnsi="Times New Roman" w:cs="Times New Roman"/>
                <w:b/>
                <w:i/>
                <w:sz w:val="24"/>
                <w:lang w:val="ru-RU"/>
              </w:rPr>
              <w:t>физических</w:t>
            </w:r>
            <w:r w:rsidRPr="00D2719F">
              <w:rPr>
                <w:rFonts w:ascii="Times New Roman" w:eastAsia="Times New Roman" w:hAnsi="Times New Roman" w:cs="Times New Roman"/>
                <w:b/>
                <w:i/>
                <w:spacing w:val="-2"/>
                <w:sz w:val="24"/>
                <w:lang w:val="ru-RU"/>
              </w:rPr>
              <w:t xml:space="preserve"> </w:t>
            </w:r>
            <w:r w:rsidRPr="00D2719F">
              <w:rPr>
                <w:rFonts w:ascii="Times New Roman" w:eastAsia="Times New Roman" w:hAnsi="Times New Roman" w:cs="Times New Roman"/>
                <w:b/>
                <w:i/>
                <w:sz w:val="24"/>
                <w:lang w:val="ru-RU"/>
              </w:rPr>
              <w:t>упражнениях»</w:t>
            </w:r>
          </w:p>
          <w:p w:rsidR="00D2719F" w:rsidRPr="00D2719F" w:rsidRDefault="00D2719F" w:rsidP="00D2719F">
            <w:pPr>
              <w:numPr>
                <w:ilvl w:val="0"/>
                <w:numId w:val="139"/>
              </w:numPr>
              <w:tabs>
                <w:tab w:val="left" w:pos="436"/>
              </w:tabs>
              <w:ind w:left="435" w:hanging="32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(использование</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показа</w:t>
            </w:r>
            <w:r w:rsidRPr="00D2719F">
              <w:rPr>
                <w:rFonts w:ascii="Times New Roman" w:eastAsia="Times New Roman" w:hAnsi="Times New Roman" w:cs="Times New Roman"/>
                <w:spacing w:val="-7"/>
                <w:sz w:val="24"/>
                <w:lang w:val="ru-RU"/>
              </w:rPr>
              <w:t xml:space="preserve"> </w:t>
            </w:r>
            <w:r w:rsidRPr="00D2719F">
              <w:rPr>
                <w:rFonts w:ascii="Times New Roman" w:eastAsia="Times New Roman" w:hAnsi="Times New Roman" w:cs="Times New Roman"/>
                <w:sz w:val="24"/>
                <w:lang w:val="ru-RU"/>
              </w:rPr>
              <w:t>учителя,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иллюстративного</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материала,</w:t>
            </w:r>
          </w:p>
          <w:p w:rsidR="00D2719F" w:rsidRPr="00D2719F" w:rsidRDefault="00D2719F" w:rsidP="00D2719F">
            <w:pPr>
              <w:numPr>
                <w:ilvl w:val="0"/>
                <w:numId w:val="139"/>
              </w:numPr>
              <w:tabs>
                <w:tab w:val="left" w:pos="436"/>
              </w:tabs>
              <w:ind w:left="435" w:hanging="326"/>
              <w:rPr>
                <w:rFonts w:ascii="Times New Roman" w:eastAsia="Times New Roman" w:hAnsi="Times New Roman" w:cs="Times New Roman"/>
                <w:sz w:val="24"/>
              </w:rPr>
            </w:pPr>
            <w:r w:rsidRPr="00D2719F">
              <w:rPr>
                <w:rFonts w:ascii="Times New Roman" w:eastAsia="Times New Roman" w:hAnsi="Times New Roman" w:cs="Times New Roman"/>
                <w:sz w:val="24"/>
              </w:rPr>
              <w:t>видеофильмов):</w:t>
            </w:r>
          </w:p>
          <w:p w:rsidR="00D2719F" w:rsidRPr="00D2719F" w:rsidRDefault="00D2719F" w:rsidP="00D2719F">
            <w:pPr>
              <w:numPr>
                <w:ilvl w:val="0"/>
                <w:numId w:val="139"/>
              </w:numPr>
              <w:tabs>
                <w:tab w:val="left" w:pos="436"/>
              </w:tabs>
              <w:ind w:right="77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знакомятся с понятием «исходное положение» и значением исходного</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положения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для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последующего</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выполнения упражнения;</w:t>
            </w:r>
          </w:p>
          <w:p w:rsidR="00D2719F" w:rsidRPr="00D2719F" w:rsidRDefault="00D2719F" w:rsidP="00D2719F">
            <w:pPr>
              <w:numPr>
                <w:ilvl w:val="0"/>
                <w:numId w:val="139"/>
              </w:numPr>
              <w:tabs>
                <w:tab w:val="left" w:pos="436"/>
              </w:tabs>
              <w:ind w:right="339"/>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наблюдают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образец</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техники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учителя,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уточняют</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требования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к</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выполнению</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отдельных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исходных</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положений;</w:t>
            </w:r>
          </w:p>
          <w:p w:rsidR="00D2719F" w:rsidRPr="00D2719F" w:rsidRDefault="00D2719F" w:rsidP="00D2719F">
            <w:pPr>
              <w:numPr>
                <w:ilvl w:val="0"/>
                <w:numId w:val="139"/>
              </w:numPr>
              <w:tabs>
                <w:tab w:val="left" w:pos="496"/>
              </w:tabs>
              <w:ind w:right="146"/>
              <w:rPr>
                <w:rFonts w:ascii="Times New Roman" w:eastAsia="Times New Roman" w:hAnsi="Times New Roman" w:cs="Times New Roman"/>
                <w:sz w:val="24"/>
              </w:rPr>
            </w:pPr>
            <w:r w:rsidRPr="00D2719F">
              <w:rPr>
                <w:rFonts w:ascii="Times New Roman" w:eastAsia="Times New Roman" w:hAnsi="Times New Roman" w:cs="Times New Roman"/>
                <w:sz w:val="24"/>
                <w:lang w:val="ru-RU"/>
              </w:rPr>
              <w:t>разучивают основные исходные положения для выполнения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гимнастических</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упражнений,</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их</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названия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требования</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к</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выполнению</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rPr>
              <w:t>(стойки;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упоры;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седы, положения лёжа).</w:t>
            </w:r>
          </w:p>
          <w:p w:rsidR="00D2719F" w:rsidRPr="00D2719F" w:rsidRDefault="00D2719F" w:rsidP="00D2719F">
            <w:pPr>
              <w:ind w:left="33" w:right="414" w:firstLine="180"/>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 «Строевые упражнения и организующие команды на уроках</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физической культуры» (использование показа учителя, иллюстративного</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материала,</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видеофильмов):</w:t>
            </w:r>
          </w:p>
          <w:p w:rsidR="00D2719F" w:rsidRPr="00D2719F" w:rsidRDefault="00D2719F" w:rsidP="00D2719F">
            <w:pPr>
              <w:numPr>
                <w:ilvl w:val="0"/>
                <w:numId w:val="139"/>
              </w:numPr>
              <w:tabs>
                <w:tab w:val="left" w:pos="395"/>
              </w:tabs>
              <w:ind w:right="37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наблюдают</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анализируют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образец</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техники</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учителя,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уточняю</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выполнение</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отдельных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технических элементов;</w:t>
            </w:r>
          </w:p>
          <w:p w:rsidR="00D2719F" w:rsidRPr="00D2719F" w:rsidRDefault="00D2719F" w:rsidP="00D2719F">
            <w:pPr>
              <w:numPr>
                <w:ilvl w:val="0"/>
                <w:numId w:val="139"/>
              </w:numPr>
              <w:tabs>
                <w:tab w:val="left" w:pos="395"/>
              </w:tabs>
              <w:ind w:right="124"/>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способы</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построения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стоя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месте (шеренга,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колонна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одному,</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две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шеренги, колонна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по одному и по два);</w:t>
            </w:r>
          </w:p>
          <w:p w:rsidR="00D2719F" w:rsidRPr="00D2719F" w:rsidRDefault="00D2719F" w:rsidP="00D2719F">
            <w:pPr>
              <w:numPr>
                <w:ilvl w:val="0"/>
                <w:numId w:val="139"/>
              </w:numPr>
              <w:tabs>
                <w:tab w:val="left" w:pos="395"/>
              </w:tabs>
              <w:spacing w:before="1"/>
              <w:ind w:left="394" w:hanging="28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повороты,</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стоя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месте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(вправо,</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влево);</w:t>
            </w:r>
          </w:p>
          <w:p w:rsidR="00D2719F" w:rsidRPr="00D2719F" w:rsidRDefault="00D2719F" w:rsidP="00D2719F">
            <w:pPr>
              <w:numPr>
                <w:ilvl w:val="0"/>
                <w:numId w:val="139"/>
              </w:numPr>
              <w:tabs>
                <w:tab w:val="left" w:pos="395"/>
              </w:tabs>
              <w:ind w:right="663"/>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передвижение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ходьбой</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колонне</w:t>
            </w:r>
            <w:r w:rsidRPr="00D2719F">
              <w:rPr>
                <w:rFonts w:ascii="Times New Roman" w:eastAsia="Times New Roman" w:hAnsi="Times New Roman" w:cs="Times New Roman"/>
                <w:spacing w:val="-6"/>
                <w:sz w:val="24"/>
                <w:lang w:val="ru-RU"/>
              </w:rPr>
              <w:t xml:space="preserve"> </w:t>
            </w:r>
            <w:r w:rsidRPr="00D2719F">
              <w:rPr>
                <w:rFonts w:ascii="Times New Roman" w:eastAsia="Times New Roman" w:hAnsi="Times New Roman" w:cs="Times New Roman"/>
                <w:sz w:val="24"/>
                <w:lang w:val="ru-RU"/>
              </w:rPr>
              <w:t>по</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одному</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равномерной</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скоростью.</w:t>
            </w:r>
          </w:p>
          <w:p w:rsidR="00D2719F" w:rsidRPr="00D2719F" w:rsidRDefault="00D2719F" w:rsidP="00D2719F">
            <w:pPr>
              <w:spacing w:line="270" w:lineRule="atLeast"/>
              <w:ind w:left="110" w:right="724"/>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w:t>
            </w:r>
            <w:r w:rsidRPr="00D2719F">
              <w:rPr>
                <w:rFonts w:ascii="Times New Roman" w:eastAsia="Times New Roman" w:hAnsi="Times New Roman" w:cs="Times New Roman"/>
                <w:b/>
                <w:i/>
                <w:spacing w:val="-5"/>
                <w:sz w:val="24"/>
                <w:lang w:val="ru-RU"/>
              </w:rPr>
              <w:t xml:space="preserve"> </w:t>
            </w:r>
            <w:r w:rsidRPr="00D2719F">
              <w:rPr>
                <w:rFonts w:ascii="Times New Roman" w:eastAsia="Times New Roman" w:hAnsi="Times New Roman" w:cs="Times New Roman"/>
                <w:b/>
                <w:i/>
                <w:sz w:val="24"/>
                <w:lang w:val="ru-RU"/>
              </w:rPr>
              <w:t>«Гимнастические</w:t>
            </w:r>
            <w:r w:rsidRPr="00D2719F">
              <w:rPr>
                <w:rFonts w:ascii="Times New Roman" w:eastAsia="Times New Roman" w:hAnsi="Times New Roman" w:cs="Times New Roman"/>
                <w:b/>
                <w:i/>
                <w:spacing w:val="-5"/>
                <w:sz w:val="24"/>
                <w:lang w:val="ru-RU"/>
              </w:rPr>
              <w:t xml:space="preserve"> </w:t>
            </w:r>
            <w:r w:rsidRPr="00D2719F">
              <w:rPr>
                <w:rFonts w:ascii="Times New Roman" w:eastAsia="Times New Roman" w:hAnsi="Times New Roman" w:cs="Times New Roman"/>
                <w:b/>
                <w:i/>
                <w:sz w:val="24"/>
                <w:lang w:val="ru-RU"/>
              </w:rPr>
              <w:t>упражнения»</w:t>
            </w:r>
            <w:r w:rsidRPr="00D2719F">
              <w:rPr>
                <w:rFonts w:ascii="Times New Roman" w:eastAsia="Times New Roman" w:hAnsi="Times New Roman" w:cs="Times New Roman"/>
                <w:b/>
                <w:i/>
                <w:spacing w:val="-5"/>
                <w:sz w:val="24"/>
                <w:lang w:val="ru-RU"/>
              </w:rPr>
              <w:t xml:space="preserve"> </w:t>
            </w:r>
            <w:r w:rsidRPr="00D2719F">
              <w:rPr>
                <w:rFonts w:ascii="Times New Roman" w:eastAsia="Times New Roman" w:hAnsi="Times New Roman" w:cs="Times New Roman"/>
                <w:b/>
                <w:i/>
                <w:sz w:val="24"/>
                <w:lang w:val="ru-RU"/>
              </w:rPr>
              <w:t>(использование</w:t>
            </w:r>
            <w:r w:rsidRPr="00D2719F">
              <w:rPr>
                <w:rFonts w:ascii="Times New Roman" w:eastAsia="Times New Roman" w:hAnsi="Times New Roman" w:cs="Times New Roman"/>
                <w:b/>
                <w:i/>
                <w:spacing w:val="-5"/>
                <w:sz w:val="24"/>
                <w:lang w:val="ru-RU"/>
              </w:rPr>
              <w:t xml:space="preserve"> </w:t>
            </w:r>
            <w:r w:rsidRPr="00D2719F">
              <w:rPr>
                <w:rFonts w:ascii="Times New Roman" w:eastAsia="Times New Roman" w:hAnsi="Times New Roman" w:cs="Times New Roman"/>
                <w:b/>
                <w:i/>
                <w:sz w:val="24"/>
                <w:lang w:val="ru-RU"/>
              </w:rPr>
              <w:t>показа</w:t>
            </w:r>
            <w:r w:rsidRPr="00D2719F">
              <w:rPr>
                <w:rFonts w:ascii="Times New Roman" w:eastAsia="Times New Roman" w:hAnsi="Times New Roman" w:cs="Times New Roman"/>
                <w:b/>
                <w:i/>
                <w:spacing w:val="-6"/>
                <w:sz w:val="24"/>
                <w:lang w:val="ru-RU"/>
              </w:rPr>
              <w:t xml:space="preserve"> </w:t>
            </w:r>
            <w:r w:rsidRPr="00D2719F">
              <w:rPr>
                <w:rFonts w:ascii="Times New Roman" w:eastAsia="Times New Roman" w:hAnsi="Times New Roman" w:cs="Times New Roman"/>
                <w:b/>
                <w:i/>
                <w:sz w:val="24"/>
                <w:lang w:val="ru-RU"/>
              </w:rPr>
              <w:t>учителя,</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иллюстративного</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материала, видеофильмов):</w:t>
            </w:r>
          </w:p>
        </w:tc>
        <w:tc>
          <w:tcPr>
            <w:tcW w:w="2551" w:type="dxa"/>
          </w:tcPr>
          <w:p w:rsidR="00D2719F" w:rsidRPr="00D2719F" w:rsidRDefault="00D2719F" w:rsidP="00D2719F">
            <w:pPr>
              <w:rPr>
                <w:rFonts w:ascii="Times New Roman" w:eastAsia="Times New Roman" w:hAnsi="Times New Roman" w:cs="Times New Roman"/>
                <w:sz w:val="24"/>
                <w:lang w:val="ru-RU"/>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1"/>
        <w:gridCol w:w="2527"/>
        <w:gridCol w:w="8457"/>
        <w:gridCol w:w="2551"/>
      </w:tblGrid>
      <w:tr w:rsidR="00D2719F" w:rsidRPr="00D2719F" w:rsidTr="00EF0B46">
        <w:trPr>
          <w:trHeight w:val="7176"/>
        </w:trPr>
        <w:tc>
          <w:tcPr>
            <w:tcW w:w="2201" w:type="dxa"/>
          </w:tcPr>
          <w:p w:rsidR="00D2719F" w:rsidRPr="00D2719F" w:rsidRDefault="00D2719F" w:rsidP="00D2719F">
            <w:pPr>
              <w:rPr>
                <w:rFonts w:ascii="Times New Roman" w:eastAsia="Times New Roman" w:hAnsi="Times New Roman" w:cs="Times New Roman"/>
                <w:sz w:val="24"/>
                <w:lang w:val="ru-RU"/>
              </w:rPr>
            </w:pPr>
          </w:p>
        </w:tc>
        <w:tc>
          <w:tcPr>
            <w:tcW w:w="2527" w:type="dxa"/>
          </w:tcPr>
          <w:p w:rsidR="00D2719F" w:rsidRPr="00D2719F" w:rsidRDefault="00D2719F" w:rsidP="00D2719F">
            <w:pPr>
              <w:ind w:left="110" w:right="229"/>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и бегом; упражнения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с гимнастическим</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мячом 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гимнастической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скакалкой;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стилизованные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гимнастические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прыжки.</w:t>
            </w:r>
          </w:p>
          <w:p w:rsidR="00D2719F" w:rsidRPr="00D2719F" w:rsidRDefault="00D2719F" w:rsidP="00D2719F">
            <w:pPr>
              <w:ind w:left="110" w:right="309"/>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Акробатические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упражнения: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подъём туловища из</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положения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лёжа</w:t>
            </w:r>
          </w:p>
          <w:p w:rsidR="00D2719F" w:rsidRPr="00D2719F" w:rsidRDefault="00D2719F" w:rsidP="00D2719F">
            <w:pPr>
              <w:ind w:left="110" w:right="42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на спине и животе;</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подъём ног из</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положения</w:t>
            </w:r>
            <w:r w:rsidRPr="00D2719F">
              <w:rPr>
                <w:rFonts w:ascii="Times New Roman" w:eastAsia="Times New Roman" w:hAnsi="Times New Roman" w:cs="Times New Roman"/>
                <w:spacing w:val="-7"/>
                <w:sz w:val="24"/>
                <w:lang w:val="ru-RU"/>
              </w:rPr>
              <w:t xml:space="preserve"> </w:t>
            </w:r>
            <w:r w:rsidRPr="00D2719F">
              <w:rPr>
                <w:rFonts w:ascii="Times New Roman" w:eastAsia="Times New Roman" w:hAnsi="Times New Roman" w:cs="Times New Roman"/>
                <w:sz w:val="24"/>
                <w:lang w:val="ru-RU"/>
              </w:rPr>
              <w:t>лёжа</w:t>
            </w:r>
            <w:r w:rsidRPr="00D2719F">
              <w:rPr>
                <w:rFonts w:ascii="Times New Roman" w:eastAsia="Times New Roman" w:hAnsi="Times New Roman" w:cs="Times New Roman"/>
                <w:spacing w:val="-8"/>
                <w:sz w:val="24"/>
                <w:lang w:val="ru-RU"/>
              </w:rPr>
              <w:t xml:space="preserve"> </w:t>
            </w:r>
            <w:r w:rsidRPr="00D2719F">
              <w:rPr>
                <w:rFonts w:ascii="Times New Roman" w:eastAsia="Times New Roman" w:hAnsi="Times New Roman" w:cs="Times New Roman"/>
                <w:sz w:val="24"/>
                <w:lang w:val="ru-RU"/>
              </w:rPr>
              <w:t>на</w:t>
            </w:r>
          </w:p>
          <w:p w:rsidR="00D2719F" w:rsidRPr="00D2719F" w:rsidRDefault="00D2719F" w:rsidP="00D2719F">
            <w:pPr>
              <w:ind w:left="110" w:right="11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животе; сгибание рук</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 положении упор</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лёжа;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прыжки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группировке, толчком</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двумя ногами;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прыжки в упоре на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руки, толчком двумя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ногами</w:t>
            </w:r>
          </w:p>
        </w:tc>
        <w:tc>
          <w:tcPr>
            <w:tcW w:w="8457" w:type="dxa"/>
          </w:tcPr>
          <w:p w:rsidR="00D2719F" w:rsidRPr="00D2719F" w:rsidRDefault="00D2719F" w:rsidP="00D2719F">
            <w:pPr>
              <w:numPr>
                <w:ilvl w:val="0"/>
                <w:numId w:val="138"/>
              </w:numPr>
              <w:tabs>
                <w:tab w:val="left" w:pos="354"/>
              </w:tabs>
              <w:ind w:right="497"/>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наблюдают и анализируют образцы техники гимнастических упражнений</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учителя,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уточняют выполнение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отдельных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элементов;</w:t>
            </w:r>
          </w:p>
          <w:p w:rsidR="00D2719F" w:rsidRPr="00D2719F" w:rsidRDefault="00D2719F" w:rsidP="00D2719F">
            <w:pPr>
              <w:numPr>
                <w:ilvl w:val="0"/>
                <w:numId w:val="138"/>
              </w:numPr>
              <w:tabs>
                <w:tab w:val="left" w:pos="354"/>
              </w:tabs>
              <w:ind w:right="44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 стилизованные передвижения (гимнастический шаг;</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гимнастический</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бег;</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чередование</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гимнастической</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ходьбы</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6"/>
                <w:sz w:val="24"/>
                <w:lang w:val="ru-RU"/>
              </w:rPr>
              <w:t xml:space="preserve"> </w:t>
            </w:r>
            <w:r w:rsidRPr="00D2719F">
              <w:rPr>
                <w:rFonts w:ascii="Times New Roman" w:eastAsia="Times New Roman" w:hAnsi="Times New Roman" w:cs="Times New Roman"/>
                <w:sz w:val="24"/>
                <w:lang w:val="ru-RU"/>
              </w:rPr>
              <w:t>гимнастическим</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бегом);</w:t>
            </w:r>
          </w:p>
          <w:p w:rsidR="00D2719F" w:rsidRPr="00D2719F" w:rsidRDefault="00D2719F" w:rsidP="00D2719F">
            <w:pPr>
              <w:numPr>
                <w:ilvl w:val="0"/>
                <w:numId w:val="138"/>
              </w:numPr>
              <w:tabs>
                <w:tab w:val="left" w:pos="354"/>
              </w:tabs>
              <w:ind w:right="191"/>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 упражнения с гимнастическим мячом (подбрасывание одной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рукой</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двумя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руками;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перекладывание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одной</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руки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другую;</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прокатывание</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под</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ногами;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поднимание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ногами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из положения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лёжа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полу);</w:t>
            </w:r>
          </w:p>
          <w:p w:rsidR="00D2719F" w:rsidRPr="00D2719F" w:rsidRDefault="00D2719F" w:rsidP="00D2719F">
            <w:pPr>
              <w:numPr>
                <w:ilvl w:val="0"/>
                <w:numId w:val="138"/>
              </w:numPr>
              <w:tabs>
                <w:tab w:val="left" w:pos="354"/>
              </w:tabs>
              <w:ind w:right="114"/>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 упражнения со скакалкой (перешагивание и перепрыгивание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через скакалку, лежащую на полу; поочерёдное и последовательное вращение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сложенной</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вдвое</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скакалкой</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одной</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рукой</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правого</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левого</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бока,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двумя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руками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правого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и левого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бока, перед собой);</w:t>
            </w:r>
          </w:p>
          <w:p w:rsidR="00D2719F" w:rsidRPr="00D2719F" w:rsidRDefault="00D2719F" w:rsidP="00D2719F">
            <w:pPr>
              <w:numPr>
                <w:ilvl w:val="0"/>
                <w:numId w:val="138"/>
              </w:numPr>
              <w:tabs>
                <w:tab w:val="left" w:pos="354"/>
              </w:tabs>
              <w:ind w:right="114"/>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 упражнения в гимнастических прыжках (прыжки в высоту с</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разведением рук и ног в сторону; с приземлением в полуприседе; с поворотом в</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правую</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левую</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сторону).</w:t>
            </w:r>
          </w:p>
          <w:p w:rsidR="00D2719F" w:rsidRPr="00D2719F" w:rsidRDefault="00D2719F" w:rsidP="00D2719F">
            <w:pPr>
              <w:ind w:left="110"/>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«Акробатические</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упражнения»</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(практическое</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занятие</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в</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группах</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с</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использованием показа учителя, иллюстративного материала,</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видеофильмов);</w:t>
            </w:r>
          </w:p>
          <w:p w:rsidR="00D2719F" w:rsidRPr="00D2719F" w:rsidRDefault="00D2719F" w:rsidP="00D2719F">
            <w:pPr>
              <w:numPr>
                <w:ilvl w:val="0"/>
                <w:numId w:val="138"/>
              </w:numPr>
              <w:tabs>
                <w:tab w:val="left" w:pos="325"/>
              </w:tabs>
              <w:ind w:right="81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наблюдают</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анализируют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образцы</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техники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учителя,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контролируют</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её</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выполнение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другими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учащимися,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помогают</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им</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исправлять</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ошибки;</w:t>
            </w:r>
          </w:p>
          <w:p w:rsidR="00D2719F" w:rsidRPr="00D2719F" w:rsidRDefault="00D2719F" w:rsidP="00D2719F">
            <w:pPr>
              <w:numPr>
                <w:ilvl w:val="0"/>
                <w:numId w:val="138"/>
              </w:numPr>
              <w:tabs>
                <w:tab w:val="left" w:pos="325"/>
              </w:tabs>
              <w:spacing w:before="1"/>
              <w:ind w:left="324" w:hanging="21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обучаются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подъёму</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туловища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из</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положения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лёжа</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спине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животе;</w:t>
            </w:r>
          </w:p>
          <w:p w:rsidR="00D2719F" w:rsidRPr="00D2719F" w:rsidRDefault="00D2719F" w:rsidP="00D2719F">
            <w:pPr>
              <w:numPr>
                <w:ilvl w:val="0"/>
                <w:numId w:val="138"/>
              </w:numPr>
              <w:tabs>
                <w:tab w:val="left" w:pos="325"/>
              </w:tabs>
              <w:ind w:left="324" w:hanging="21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обучаются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подъёму</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ног</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из</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положения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лёжа</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животе;</w:t>
            </w:r>
          </w:p>
          <w:p w:rsidR="00D2719F" w:rsidRPr="00D2719F" w:rsidRDefault="00D2719F" w:rsidP="00D2719F">
            <w:pPr>
              <w:numPr>
                <w:ilvl w:val="0"/>
                <w:numId w:val="138"/>
              </w:numPr>
              <w:tabs>
                <w:tab w:val="left" w:pos="325"/>
              </w:tabs>
              <w:ind w:left="324" w:hanging="21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обучаются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сгибанию</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рук</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положении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упор</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лёжа;</w:t>
            </w:r>
          </w:p>
          <w:p w:rsidR="00D2719F" w:rsidRPr="00D2719F" w:rsidRDefault="00D2719F" w:rsidP="00D2719F">
            <w:pPr>
              <w:numPr>
                <w:ilvl w:val="0"/>
                <w:numId w:val="138"/>
              </w:numPr>
              <w:tabs>
                <w:tab w:val="left" w:pos="325"/>
              </w:tabs>
              <w:ind w:left="324" w:hanging="21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прыжки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группировке,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толчком</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двумя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ногами;</w:t>
            </w:r>
          </w:p>
          <w:p w:rsidR="00D2719F" w:rsidRPr="00D2719F" w:rsidRDefault="00D2719F" w:rsidP="00D2719F">
            <w:pPr>
              <w:numPr>
                <w:ilvl w:val="0"/>
                <w:numId w:val="138"/>
              </w:numPr>
              <w:tabs>
                <w:tab w:val="left" w:pos="325"/>
              </w:tabs>
              <w:ind w:left="324" w:hanging="21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прыжки в</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упоре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руках,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толчком</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двумя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ногами</w:t>
            </w:r>
          </w:p>
        </w:tc>
        <w:tc>
          <w:tcPr>
            <w:tcW w:w="2551" w:type="dxa"/>
          </w:tcPr>
          <w:p w:rsidR="00D2719F" w:rsidRPr="00D2719F" w:rsidRDefault="00D2719F" w:rsidP="00D2719F">
            <w:pPr>
              <w:rPr>
                <w:rFonts w:ascii="Times New Roman" w:eastAsia="Times New Roman" w:hAnsi="Times New Roman" w:cs="Times New Roman"/>
                <w:sz w:val="24"/>
                <w:lang w:val="ru-RU"/>
              </w:rPr>
            </w:pPr>
          </w:p>
        </w:tc>
      </w:tr>
      <w:tr w:rsidR="00D2719F" w:rsidRPr="00D2719F" w:rsidTr="00EF0B46">
        <w:trPr>
          <w:trHeight w:val="1932"/>
        </w:trPr>
        <w:tc>
          <w:tcPr>
            <w:tcW w:w="2201" w:type="dxa"/>
          </w:tcPr>
          <w:p w:rsidR="00D2719F" w:rsidRPr="00D2719F" w:rsidRDefault="00D2719F" w:rsidP="00D2719F">
            <w:pPr>
              <w:ind w:left="652" w:right="640" w:firstLine="2"/>
              <w:jc w:val="center"/>
              <w:rPr>
                <w:rFonts w:ascii="Times New Roman" w:eastAsia="Times New Roman" w:hAnsi="Times New Roman" w:cs="Times New Roman"/>
                <w:sz w:val="24"/>
              </w:rPr>
            </w:pPr>
            <w:r w:rsidRPr="00D2719F">
              <w:rPr>
                <w:rFonts w:ascii="Times New Roman" w:eastAsia="Times New Roman" w:hAnsi="Times New Roman" w:cs="Times New Roman"/>
                <w:sz w:val="24"/>
              </w:rPr>
              <w:t>Лёгкая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атлетика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(8</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2527" w:type="dxa"/>
          </w:tcPr>
          <w:p w:rsidR="00D2719F" w:rsidRPr="00D2719F" w:rsidRDefault="00D2719F" w:rsidP="00D2719F">
            <w:pPr>
              <w:ind w:left="110" w:right="128"/>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Равномерная</w:t>
            </w:r>
            <w:r w:rsidRPr="00D2719F">
              <w:rPr>
                <w:rFonts w:ascii="Times New Roman" w:eastAsia="Times New Roman" w:hAnsi="Times New Roman" w:cs="Times New Roman"/>
                <w:spacing w:val="-8"/>
                <w:sz w:val="24"/>
                <w:lang w:val="ru-RU"/>
              </w:rPr>
              <w:t xml:space="preserve"> </w:t>
            </w:r>
            <w:r w:rsidRPr="00D2719F">
              <w:rPr>
                <w:rFonts w:ascii="Times New Roman" w:eastAsia="Times New Roman" w:hAnsi="Times New Roman" w:cs="Times New Roman"/>
                <w:sz w:val="24"/>
                <w:lang w:val="ru-RU"/>
              </w:rPr>
              <w:t>ходьба</w:t>
            </w:r>
            <w:r w:rsidRPr="00D2719F">
              <w:rPr>
                <w:rFonts w:ascii="Times New Roman" w:eastAsia="Times New Roman" w:hAnsi="Times New Roman" w:cs="Times New Roman"/>
                <w:spacing w:val="-8"/>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равномерный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бег.</w:t>
            </w:r>
          </w:p>
          <w:p w:rsidR="00D2719F" w:rsidRPr="00D2719F" w:rsidRDefault="00D2719F" w:rsidP="00D2719F">
            <w:pPr>
              <w:spacing w:line="270" w:lineRule="atLeast"/>
              <w:ind w:left="110" w:right="102"/>
              <w:rPr>
                <w:rFonts w:ascii="Times New Roman" w:eastAsia="Times New Roman" w:hAnsi="Times New Roman" w:cs="Times New Roman"/>
                <w:sz w:val="24"/>
              </w:rPr>
            </w:pPr>
            <w:r w:rsidRPr="00D2719F">
              <w:rPr>
                <w:rFonts w:ascii="Times New Roman" w:eastAsia="Times New Roman" w:hAnsi="Times New Roman" w:cs="Times New Roman"/>
                <w:sz w:val="24"/>
              </w:rPr>
              <w:t>Прыжки в длину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высоту с места,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толчком двумя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ногами; в высоту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прямого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разбега</w:t>
            </w:r>
          </w:p>
        </w:tc>
        <w:tc>
          <w:tcPr>
            <w:tcW w:w="8457" w:type="dxa"/>
          </w:tcPr>
          <w:p w:rsidR="00D2719F" w:rsidRPr="00D2719F" w:rsidRDefault="00D2719F" w:rsidP="00D2719F">
            <w:pPr>
              <w:ind w:left="110"/>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«Равномерное</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передвижение</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в</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ходьбе</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беге»</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(объяснение</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рисунки,</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видеоматериалы):</w:t>
            </w:r>
          </w:p>
          <w:p w:rsidR="00D2719F" w:rsidRPr="00D2719F" w:rsidRDefault="00D2719F" w:rsidP="00D2719F">
            <w:pPr>
              <w:numPr>
                <w:ilvl w:val="0"/>
                <w:numId w:val="137"/>
              </w:numPr>
              <w:tabs>
                <w:tab w:val="left" w:pos="385"/>
              </w:tabs>
              <w:ind w:right="844"/>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равномерной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ходьбе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колоне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одному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использованием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лидера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(передвижение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учителя);</w:t>
            </w:r>
          </w:p>
          <w:p w:rsidR="00D2719F" w:rsidRPr="00D2719F" w:rsidRDefault="00D2719F" w:rsidP="00D2719F">
            <w:pPr>
              <w:numPr>
                <w:ilvl w:val="0"/>
                <w:numId w:val="137"/>
              </w:numPr>
              <w:tabs>
                <w:tab w:val="left" w:pos="385"/>
              </w:tabs>
              <w:ind w:right="162"/>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равномерной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ходьбе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колонне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одному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изменением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скорости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передвижения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использованием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метронома;</w:t>
            </w:r>
          </w:p>
          <w:p w:rsidR="00D2719F" w:rsidRPr="00D2719F" w:rsidRDefault="00D2719F" w:rsidP="00D2719F">
            <w:pPr>
              <w:numPr>
                <w:ilvl w:val="0"/>
                <w:numId w:val="137"/>
              </w:numPr>
              <w:tabs>
                <w:tab w:val="left" w:pos="385"/>
              </w:tabs>
              <w:spacing w:line="257" w:lineRule="exact"/>
              <w:ind w:left="384" w:hanging="316"/>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равномерной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ходьбе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колонне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одному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изменением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скорости</w:t>
            </w:r>
          </w:p>
        </w:tc>
        <w:tc>
          <w:tcPr>
            <w:tcW w:w="2551" w:type="dxa"/>
          </w:tcPr>
          <w:p w:rsidR="00D2719F" w:rsidRPr="00D2719F" w:rsidRDefault="00D2719F" w:rsidP="00D2719F">
            <w:pPr>
              <w:spacing w:line="276" w:lineRule="auto"/>
              <w:ind w:left="107" w:right="264"/>
              <w:rPr>
                <w:rFonts w:ascii="Times New Roman" w:eastAsia="Times New Roman" w:hAnsi="Times New Roman" w:cs="Times New Roman"/>
                <w:sz w:val="24"/>
              </w:rPr>
            </w:pPr>
            <w:hyperlink r:id="rId27">
              <w:r w:rsidRPr="00D2719F">
                <w:rPr>
                  <w:rFonts w:ascii="Times New Roman" w:eastAsia="Times New Roman" w:hAnsi="Times New Roman" w:cs="Times New Roman"/>
                  <w:color w:val="0462C1"/>
                  <w:sz w:val="24"/>
                  <w:u w:val="single" w:color="0462C1"/>
                </w:rPr>
                <w:t>https://rosuchebnik.ru/</w:t>
              </w:r>
            </w:hyperlink>
            <w:r w:rsidRPr="00D2719F">
              <w:rPr>
                <w:rFonts w:ascii="Times New Roman" w:eastAsia="Times New Roman" w:hAnsi="Times New Roman" w:cs="Times New Roman"/>
                <w:color w:val="0462C1"/>
                <w:spacing w:val="-57"/>
                <w:sz w:val="24"/>
              </w:rPr>
              <w:t xml:space="preserve"> </w:t>
            </w:r>
            <w:hyperlink r:id="rId28">
              <w:r w:rsidRPr="00D2719F">
                <w:rPr>
                  <w:rFonts w:ascii="Times New Roman" w:eastAsia="Times New Roman" w:hAnsi="Times New Roman" w:cs="Times New Roman"/>
                  <w:color w:val="0462C1"/>
                  <w:sz w:val="24"/>
                  <w:u w:val="single" w:color="0462C1"/>
                </w:rPr>
                <w:t>metodicheskaja-</w:t>
              </w:r>
            </w:hyperlink>
            <w:r w:rsidRPr="00D2719F">
              <w:rPr>
                <w:rFonts w:ascii="Times New Roman" w:eastAsia="Times New Roman" w:hAnsi="Times New Roman" w:cs="Times New Roman"/>
                <w:color w:val="0462C1"/>
                <w:spacing w:val="1"/>
                <w:sz w:val="24"/>
              </w:rPr>
              <w:t xml:space="preserve"> </w:t>
            </w:r>
            <w:hyperlink r:id="rId29">
              <w:r w:rsidRPr="00D2719F">
                <w:rPr>
                  <w:rFonts w:ascii="Times New Roman" w:eastAsia="Times New Roman" w:hAnsi="Times New Roman" w:cs="Times New Roman"/>
                  <w:color w:val="0462C1"/>
                  <w:sz w:val="24"/>
                  <w:u w:val="single" w:color="0462C1"/>
                </w:rPr>
                <w:t>pomosch/nachalnoe-</w:t>
              </w:r>
            </w:hyperlink>
            <w:r w:rsidRPr="00D2719F">
              <w:rPr>
                <w:rFonts w:ascii="Times New Roman" w:eastAsia="Times New Roman" w:hAnsi="Times New Roman" w:cs="Times New Roman"/>
                <w:color w:val="0462C1"/>
                <w:spacing w:val="1"/>
                <w:sz w:val="24"/>
              </w:rPr>
              <w:t xml:space="preserve"> </w:t>
            </w:r>
            <w:hyperlink r:id="rId30">
              <w:r w:rsidRPr="00D2719F">
                <w:rPr>
                  <w:rFonts w:ascii="Times New Roman" w:eastAsia="Times New Roman" w:hAnsi="Times New Roman" w:cs="Times New Roman"/>
                  <w:color w:val="0462C1"/>
                  <w:sz w:val="24"/>
                  <w:u w:val="single" w:color="0462C1"/>
                </w:rPr>
                <w:t>obrazovanie/</w:t>
              </w:r>
            </w:hyperlink>
          </w:p>
          <w:p w:rsidR="00D2719F" w:rsidRPr="00D2719F" w:rsidRDefault="00D2719F" w:rsidP="00D2719F">
            <w:pPr>
              <w:spacing w:before="160"/>
              <w:ind w:left="107"/>
              <w:rPr>
                <w:rFonts w:ascii="Times New Roman" w:eastAsia="Times New Roman" w:hAnsi="Times New Roman" w:cs="Times New Roman"/>
                <w:sz w:val="24"/>
              </w:rPr>
            </w:pPr>
            <w:hyperlink r:id="rId31">
              <w:r w:rsidRPr="00D2719F">
                <w:rPr>
                  <w:rFonts w:ascii="Times New Roman" w:eastAsia="Times New Roman" w:hAnsi="Times New Roman" w:cs="Times New Roman"/>
                  <w:color w:val="0462C1"/>
                  <w:sz w:val="24"/>
                  <w:u w:val="single" w:color="0462C1"/>
                </w:rPr>
                <w:t>http://school-</w:t>
              </w:r>
            </w:hyperlink>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1"/>
        <w:gridCol w:w="2527"/>
        <w:gridCol w:w="8457"/>
        <w:gridCol w:w="2551"/>
      </w:tblGrid>
      <w:tr w:rsidR="00D2719F" w:rsidRPr="00D2719F" w:rsidTr="00EF0B46">
        <w:trPr>
          <w:trHeight w:val="9109"/>
        </w:trPr>
        <w:tc>
          <w:tcPr>
            <w:tcW w:w="2201" w:type="dxa"/>
          </w:tcPr>
          <w:p w:rsidR="00D2719F" w:rsidRPr="00D2719F" w:rsidRDefault="00D2719F" w:rsidP="00D2719F">
            <w:pPr>
              <w:rPr>
                <w:rFonts w:ascii="Times New Roman" w:eastAsia="Times New Roman" w:hAnsi="Times New Roman" w:cs="Times New Roman"/>
                <w:sz w:val="24"/>
              </w:rPr>
            </w:pPr>
          </w:p>
        </w:tc>
        <w:tc>
          <w:tcPr>
            <w:tcW w:w="2527" w:type="dxa"/>
          </w:tcPr>
          <w:p w:rsidR="00D2719F" w:rsidRPr="00D2719F" w:rsidRDefault="00D2719F" w:rsidP="00D2719F">
            <w:pPr>
              <w:rPr>
                <w:rFonts w:ascii="Times New Roman" w:eastAsia="Times New Roman" w:hAnsi="Times New Roman" w:cs="Times New Roman"/>
                <w:sz w:val="24"/>
              </w:rPr>
            </w:pPr>
          </w:p>
        </w:tc>
        <w:tc>
          <w:tcPr>
            <w:tcW w:w="8457" w:type="dxa"/>
          </w:tcPr>
          <w:p w:rsidR="00D2719F" w:rsidRPr="00D2719F" w:rsidRDefault="00D2719F" w:rsidP="00D2719F">
            <w:pPr>
              <w:spacing w:line="275" w:lineRule="exact"/>
              <w:ind w:left="69"/>
              <w:rPr>
                <w:rFonts w:ascii="Times New Roman" w:eastAsia="Times New Roman" w:hAnsi="Times New Roman" w:cs="Times New Roman"/>
                <w:sz w:val="24"/>
              </w:rPr>
            </w:pPr>
            <w:r w:rsidRPr="00D2719F">
              <w:rPr>
                <w:rFonts w:ascii="Times New Roman" w:eastAsia="Times New Roman" w:hAnsi="Times New Roman" w:cs="Times New Roman"/>
                <w:sz w:val="24"/>
              </w:rPr>
              <w:t>передвижения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команде);</w:t>
            </w:r>
          </w:p>
          <w:p w:rsidR="00D2719F" w:rsidRPr="00D2719F" w:rsidRDefault="00D2719F" w:rsidP="00D2719F">
            <w:pPr>
              <w:numPr>
                <w:ilvl w:val="0"/>
                <w:numId w:val="136"/>
              </w:numPr>
              <w:tabs>
                <w:tab w:val="left" w:pos="385"/>
              </w:tabs>
              <w:ind w:right="242"/>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равномерному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бегу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колонне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одному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невысокой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скоростью</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использованием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лидера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(передвижение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учителя);</w:t>
            </w:r>
          </w:p>
          <w:p w:rsidR="00D2719F" w:rsidRPr="00D2719F" w:rsidRDefault="00D2719F" w:rsidP="00D2719F">
            <w:pPr>
              <w:numPr>
                <w:ilvl w:val="0"/>
                <w:numId w:val="136"/>
              </w:numPr>
              <w:tabs>
                <w:tab w:val="left" w:pos="385"/>
              </w:tabs>
              <w:ind w:left="384" w:hanging="316"/>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равномерному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бегу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колонне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одному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невысокой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скоростью;</w:t>
            </w:r>
          </w:p>
          <w:p w:rsidR="00D2719F" w:rsidRPr="00D2719F" w:rsidRDefault="00D2719F" w:rsidP="00D2719F">
            <w:pPr>
              <w:numPr>
                <w:ilvl w:val="0"/>
                <w:numId w:val="136"/>
              </w:numPr>
              <w:tabs>
                <w:tab w:val="left" w:pos="385"/>
              </w:tabs>
              <w:ind w:left="384" w:hanging="316"/>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равномерному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бегу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колонне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одному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разной</w:t>
            </w:r>
          </w:p>
          <w:p w:rsidR="00D2719F" w:rsidRPr="00D2719F" w:rsidRDefault="00D2719F" w:rsidP="00D2719F">
            <w:pPr>
              <w:numPr>
                <w:ilvl w:val="0"/>
                <w:numId w:val="136"/>
              </w:numPr>
              <w:tabs>
                <w:tab w:val="left" w:pos="385"/>
              </w:tabs>
              <w:ind w:left="384" w:hanging="316"/>
              <w:rPr>
                <w:rFonts w:ascii="Times New Roman" w:eastAsia="Times New Roman" w:hAnsi="Times New Roman" w:cs="Times New Roman"/>
                <w:sz w:val="24"/>
              </w:rPr>
            </w:pPr>
            <w:r w:rsidRPr="00D2719F">
              <w:rPr>
                <w:rFonts w:ascii="Times New Roman" w:eastAsia="Times New Roman" w:hAnsi="Times New Roman" w:cs="Times New Roman"/>
                <w:sz w:val="24"/>
              </w:rPr>
              <w:t>скоростью</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передвижения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использованием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лидера;</w:t>
            </w:r>
          </w:p>
          <w:p w:rsidR="00D2719F" w:rsidRPr="00D2719F" w:rsidRDefault="00D2719F" w:rsidP="00D2719F">
            <w:pPr>
              <w:numPr>
                <w:ilvl w:val="0"/>
                <w:numId w:val="136"/>
              </w:numPr>
              <w:tabs>
                <w:tab w:val="left" w:pos="385"/>
              </w:tabs>
              <w:ind w:right="642"/>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 равномерному бегу в колонне по одному с разной скоростью</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передвижения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 команде);</w:t>
            </w:r>
          </w:p>
          <w:p w:rsidR="00D2719F" w:rsidRPr="00D2719F" w:rsidRDefault="00D2719F" w:rsidP="00D2719F">
            <w:pPr>
              <w:numPr>
                <w:ilvl w:val="0"/>
                <w:numId w:val="136"/>
              </w:numPr>
              <w:tabs>
                <w:tab w:val="left" w:pos="385"/>
              </w:tabs>
              <w:ind w:right="1013"/>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равномерному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бегу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колонне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одному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чередовании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равномерной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ходьбой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 команде).</w:t>
            </w:r>
          </w:p>
          <w:p w:rsidR="00D2719F" w:rsidRPr="00D2719F" w:rsidRDefault="00D2719F" w:rsidP="00D2719F">
            <w:pPr>
              <w:spacing w:before="1"/>
              <w:ind w:left="110" w:right="1340"/>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«Прыжок в длину с места» (объяснение и образец учителя,</w:t>
            </w:r>
            <w:r w:rsidRPr="00D2719F">
              <w:rPr>
                <w:rFonts w:ascii="Times New Roman" w:eastAsia="Times New Roman" w:hAnsi="Times New Roman" w:cs="Times New Roman"/>
                <w:b/>
                <w:i/>
                <w:spacing w:val="-58"/>
                <w:sz w:val="24"/>
              </w:rPr>
              <w:t xml:space="preserve"> </w:t>
            </w:r>
            <w:r w:rsidRPr="00D2719F">
              <w:rPr>
                <w:rFonts w:ascii="Times New Roman" w:eastAsia="Times New Roman" w:hAnsi="Times New Roman" w:cs="Times New Roman"/>
                <w:b/>
                <w:i/>
                <w:sz w:val="24"/>
              </w:rPr>
              <w:t>видеоматериал,</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рисунки):</w:t>
            </w:r>
          </w:p>
          <w:p w:rsidR="00D2719F" w:rsidRPr="00D2719F" w:rsidRDefault="00D2719F" w:rsidP="00D2719F">
            <w:pPr>
              <w:numPr>
                <w:ilvl w:val="0"/>
                <w:numId w:val="136"/>
              </w:numPr>
              <w:tabs>
                <w:tab w:val="left" w:pos="364"/>
              </w:tabs>
              <w:ind w:right="233"/>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образцом</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учителя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правилами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его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(расположение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 стартовой линии, принятие исходного положения перед прыжком;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выполнение приземления после фазы полёта; измерение результата после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приземления);</w:t>
            </w:r>
          </w:p>
          <w:p w:rsidR="00D2719F" w:rsidRPr="00D2719F" w:rsidRDefault="00D2719F" w:rsidP="00D2719F">
            <w:pPr>
              <w:numPr>
                <w:ilvl w:val="0"/>
                <w:numId w:val="136"/>
              </w:numPr>
              <w:tabs>
                <w:tab w:val="left" w:pos="364"/>
              </w:tabs>
              <w:ind w:right="467"/>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одновременное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отталкивание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ногами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(прыжки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вверх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из</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полуприседа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месте;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 поворотом 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правую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левую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сторону);</w:t>
            </w:r>
          </w:p>
          <w:p w:rsidR="00D2719F" w:rsidRPr="00D2719F" w:rsidRDefault="00D2719F" w:rsidP="00D2719F">
            <w:pPr>
              <w:numPr>
                <w:ilvl w:val="0"/>
                <w:numId w:val="136"/>
              </w:numPr>
              <w:tabs>
                <w:tab w:val="left" w:pos="364"/>
              </w:tabs>
              <w:ind w:left="363" w:hanging="254"/>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приземлению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после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спрыгивания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горки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матов;</w:t>
            </w:r>
          </w:p>
          <w:p w:rsidR="00D2719F" w:rsidRPr="00D2719F" w:rsidRDefault="00D2719F" w:rsidP="00D2719F">
            <w:pPr>
              <w:numPr>
                <w:ilvl w:val="0"/>
                <w:numId w:val="136"/>
              </w:numPr>
              <w:tabs>
                <w:tab w:val="left" w:pos="364"/>
              </w:tabs>
              <w:spacing w:before="1"/>
              <w:ind w:left="363" w:hanging="254"/>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прыжку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длину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места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полной координации.</w:t>
            </w:r>
          </w:p>
          <w:p w:rsidR="00D2719F" w:rsidRPr="00D2719F" w:rsidRDefault="00D2719F" w:rsidP="00D2719F">
            <w:pPr>
              <w:ind w:left="110"/>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«Прыжок</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 длину</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высоту</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с</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прямого</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разбега»</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(объяснение</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образец</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видеоматериал, рисунки):</w:t>
            </w:r>
          </w:p>
          <w:p w:rsidR="00D2719F" w:rsidRPr="00D2719F" w:rsidRDefault="00D2719F" w:rsidP="00D2719F">
            <w:pPr>
              <w:numPr>
                <w:ilvl w:val="0"/>
                <w:numId w:val="136"/>
              </w:numPr>
              <w:tabs>
                <w:tab w:val="left" w:pos="335"/>
              </w:tabs>
              <w:ind w:right="124"/>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выполнение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образца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техники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прыжка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высоту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прямого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разбега,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анализируют основные его фазы (разбег, отталкивание, полёт, призе -</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разучивают фазу приземления (после прыжка вверх толчком двумя ногами;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после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прыжка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вверх-вперёд</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толчком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невысокой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площадки);</w:t>
            </w:r>
          </w:p>
          <w:p w:rsidR="00D2719F" w:rsidRPr="00D2719F" w:rsidRDefault="00D2719F" w:rsidP="00D2719F">
            <w:pPr>
              <w:numPr>
                <w:ilvl w:val="0"/>
                <w:numId w:val="136"/>
              </w:numPr>
              <w:tabs>
                <w:tab w:val="left" w:pos="275"/>
              </w:tabs>
              <w:ind w:right="430"/>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фазу отталкивания (прыжки на одной ноге по разметкам,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многоскоки, прыжки толчком одной ногой вперёд-вверх с места и с разбега 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приземлением);</w:t>
            </w:r>
          </w:p>
          <w:p w:rsidR="00D2719F" w:rsidRPr="00D2719F" w:rsidRDefault="00D2719F" w:rsidP="00D2719F">
            <w:pPr>
              <w:numPr>
                <w:ilvl w:val="0"/>
                <w:numId w:val="136"/>
              </w:numPr>
              <w:tabs>
                <w:tab w:val="left" w:pos="335"/>
              </w:tabs>
              <w:ind w:right="128"/>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фазы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разбега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(бег</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разметкам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ускорением;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бег</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ускорением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последующим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отталкиванием);</w:t>
            </w:r>
          </w:p>
          <w:p w:rsidR="00D2719F" w:rsidRPr="00D2719F" w:rsidRDefault="00D2719F" w:rsidP="00D2719F">
            <w:pPr>
              <w:numPr>
                <w:ilvl w:val="0"/>
                <w:numId w:val="136"/>
              </w:numPr>
              <w:tabs>
                <w:tab w:val="left" w:pos="335"/>
              </w:tabs>
              <w:spacing w:line="270" w:lineRule="atLeast"/>
              <w:ind w:right="471"/>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выполнение прыжка в длину с места, толчком двумя в полной</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координаци;</w:t>
            </w:r>
          </w:p>
        </w:tc>
        <w:tc>
          <w:tcPr>
            <w:tcW w:w="2551" w:type="dxa"/>
          </w:tcPr>
          <w:p w:rsidR="00D2719F" w:rsidRPr="00D2719F" w:rsidRDefault="00D2719F" w:rsidP="00D2719F">
            <w:pPr>
              <w:spacing w:line="275" w:lineRule="exact"/>
              <w:ind w:left="107"/>
              <w:rPr>
                <w:rFonts w:ascii="Times New Roman" w:eastAsia="Times New Roman" w:hAnsi="Times New Roman" w:cs="Times New Roman"/>
                <w:sz w:val="24"/>
              </w:rPr>
            </w:pPr>
            <w:hyperlink r:id="rId32">
              <w:r w:rsidRPr="00D2719F">
                <w:rPr>
                  <w:rFonts w:ascii="Times New Roman" w:eastAsia="Times New Roman" w:hAnsi="Times New Roman" w:cs="Times New Roman"/>
                  <w:color w:val="0462C1"/>
                  <w:sz w:val="24"/>
                  <w:u w:val="single" w:color="0462C1"/>
                </w:rPr>
                <w:t>collection.edu.ru/</w:t>
              </w:r>
            </w:hyperlink>
          </w:p>
        </w:tc>
      </w:tr>
    </w:tbl>
    <w:p w:rsidR="00D2719F" w:rsidRPr="00D2719F" w:rsidRDefault="00D2719F" w:rsidP="00D2719F">
      <w:pPr>
        <w:widowControl w:val="0"/>
        <w:autoSpaceDE w:val="0"/>
        <w:autoSpaceDN w:val="0"/>
        <w:spacing w:after="0" w:line="275" w:lineRule="exact"/>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1"/>
        <w:gridCol w:w="2527"/>
        <w:gridCol w:w="8457"/>
        <w:gridCol w:w="2551"/>
      </w:tblGrid>
      <w:tr w:rsidR="00D2719F" w:rsidRPr="00D2719F" w:rsidTr="00EF0B46">
        <w:trPr>
          <w:trHeight w:val="552"/>
        </w:trPr>
        <w:tc>
          <w:tcPr>
            <w:tcW w:w="2201" w:type="dxa"/>
          </w:tcPr>
          <w:p w:rsidR="00D2719F" w:rsidRPr="00D2719F" w:rsidRDefault="00D2719F" w:rsidP="00D2719F">
            <w:pPr>
              <w:rPr>
                <w:rFonts w:ascii="Times New Roman" w:eastAsia="Times New Roman" w:hAnsi="Times New Roman" w:cs="Times New Roman"/>
                <w:sz w:val="24"/>
              </w:rPr>
            </w:pPr>
          </w:p>
        </w:tc>
        <w:tc>
          <w:tcPr>
            <w:tcW w:w="2527" w:type="dxa"/>
          </w:tcPr>
          <w:p w:rsidR="00D2719F" w:rsidRPr="00D2719F" w:rsidRDefault="00D2719F" w:rsidP="00D2719F">
            <w:pPr>
              <w:rPr>
                <w:rFonts w:ascii="Times New Roman" w:eastAsia="Times New Roman" w:hAnsi="Times New Roman" w:cs="Times New Roman"/>
                <w:sz w:val="24"/>
              </w:rPr>
            </w:pPr>
          </w:p>
        </w:tc>
        <w:tc>
          <w:tcPr>
            <w:tcW w:w="8457" w:type="dxa"/>
          </w:tcPr>
          <w:p w:rsidR="00D2719F" w:rsidRPr="00D2719F" w:rsidRDefault="00D2719F" w:rsidP="00D2719F">
            <w:pPr>
              <w:rPr>
                <w:rFonts w:ascii="Times New Roman" w:eastAsia="Times New Roman" w:hAnsi="Times New Roman" w:cs="Times New Roman"/>
                <w:sz w:val="24"/>
              </w:rPr>
            </w:pPr>
          </w:p>
        </w:tc>
        <w:tc>
          <w:tcPr>
            <w:tcW w:w="2551" w:type="dxa"/>
          </w:tcPr>
          <w:p w:rsidR="00D2719F" w:rsidRPr="00D2719F" w:rsidRDefault="00D2719F" w:rsidP="00D2719F">
            <w:pPr>
              <w:rPr>
                <w:rFonts w:ascii="Times New Roman" w:eastAsia="Times New Roman" w:hAnsi="Times New Roman" w:cs="Times New Roman"/>
                <w:sz w:val="24"/>
              </w:rPr>
            </w:pPr>
          </w:p>
        </w:tc>
      </w:tr>
      <w:tr w:rsidR="00D2719F" w:rsidRPr="00D2719F" w:rsidTr="00EF0B46">
        <w:trPr>
          <w:trHeight w:val="1328"/>
        </w:trPr>
        <w:tc>
          <w:tcPr>
            <w:tcW w:w="2201" w:type="dxa"/>
            <w:tcBorders>
              <w:bottom w:val="nil"/>
            </w:tcBorders>
          </w:tcPr>
          <w:p w:rsidR="00D2719F" w:rsidRPr="00D2719F" w:rsidRDefault="00D2719F" w:rsidP="00D2719F">
            <w:pPr>
              <w:ind w:left="398" w:right="383"/>
              <w:jc w:val="center"/>
              <w:rPr>
                <w:rFonts w:ascii="Times New Roman" w:eastAsia="Times New Roman" w:hAnsi="Times New Roman" w:cs="Times New Roman"/>
                <w:sz w:val="24"/>
              </w:rPr>
            </w:pPr>
            <w:r w:rsidRPr="00D2719F">
              <w:rPr>
                <w:rFonts w:ascii="Times New Roman" w:eastAsia="Times New Roman" w:hAnsi="Times New Roman" w:cs="Times New Roman"/>
                <w:sz w:val="24"/>
              </w:rPr>
              <w:t>Подвижные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 спортивные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игры</w:t>
            </w:r>
          </w:p>
          <w:p w:rsidR="00D2719F" w:rsidRPr="00D2719F" w:rsidRDefault="00D2719F" w:rsidP="00D2719F">
            <w:pPr>
              <w:ind w:left="208" w:right="200"/>
              <w:jc w:val="center"/>
              <w:rPr>
                <w:rFonts w:ascii="Times New Roman" w:eastAsia="Times New Roman" w:hAnsi="Times New Roman" w:cs="Times New Roman"/>
                <w:sz w:val="24"/>
              </w:rPr>
            </w:pPr>
            <w:r w:rsidRPr="00D2719F">
              <w:rPr>
                <w:rFonts w:ascii="Times New Roman" w:eastAsia="Times New Roman" w:hAnsi="Times New Roman" w:cs="Times New Roman"/>
                <w:sz w:val="24"/>
              </w:rPr>
              <w:t>(8</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w:t>
            </w:r>
          </w:p>
        </w:tc>
        <w:tc>
          <w:tcPr>
            <w:tcW w:w="2527" w:type="dxa"/>
            <w:tcBorders>
              <w:bottom w:val="nil"/>
            </w:tcBorders>
          </w:tcPr>
          <w:p w:rsidR="00D2719F" w:rsidRPr="00D2719F" w:rsidRDefault="00D2719F" w:rsidP="00D2719F">
            <w:pPr>
              <w:ind w:left="110" w:right="657"/>
              <w:rPr>
                <w:rFonts w:ascii="Times New Roman" w:eastAsia="Times New Roman" w:hAnsi="Times New Roman" w:cs="Times New Roman"/>
                <w:sz w:val="24"/>
              </w:rPr>
            </w:pPr>
            <w:r w:rsidRPr="00D2719F">
              <w:rPr>
                <w:rFonts w:ascii="Times New Roman" w:eastAsia="Times New Roman" w:hAnsi="Times New Roman" w:cs="Times New Roman"/>
                <w:sz w:val="24"/>
              </w:rPr>
              <w:t>Считалки для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pacing w:val="-1"/>
                <w:sz w:val="24"/>
              </w:rPr>
              <w:t>самостоятельной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организации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подвижных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игр</w:t>
            </w:r>
          </w:p>
        </w:tc>
        <w:tc>
          <w:tcPr>
            <w:tcW w:w="8457" w:type="dxa"/>
            <w:vMerge w:val="restart"/>
          </w:tcPr>
          <w:p w:rsidR="00D2719F" w:rsidRPr="00D2719F" w:rsidRDefault="00D2719F" w:rsidP="00D2719F">
            <w:pPr>
              <w:spacing w:line="275" w:lineRule="exact"/>
              <w:ind w:left="110"/>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«Подвижные</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игры»</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(объяснение</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видеоматериал):</w:t>
            </w:r>
          </w:p>
          <w:p w:rsidR="00D2719F" w:rsidRPr="00D2719F" w:rsidRDefault="00D2719F" w:rsidP="00D2719F">
            <w:pPr>
              <w:numPr>
                <w:ilvl w:val="0"/>
                <w:numId w:val="135"/>
              </w:numPr>
              <w:tabs>
                <w:tab w:val="left" w:pos="354"/>
              </w:tabs>
              <w:ind w:right="1248"/>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считалки для проведения совместных подвижных игр;</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используют</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распределении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игровых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ролей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среди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играющих;</w:t>
            </w:r>
          </w:p>
          <w:p w:rsidR="00D2719F" w:rsidRPr="00D2719F" w:rsidRDefault="00D2719F" w:rsidP="00D2719F">
            <w:pPr>
              <w:numPr>
                <w:ilvl w:val="0"/>
                <w:numId w:val="135"/>
              </w:numPr>
              <w:tabs>
                <w:tab w:val="left" w:pos="354"/>
              </w:tabs>
              <w:ind w:right="1072"/>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игровые действия и правила подвижных игр, обучаются</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способам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организации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подготовки игровых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площадок;</w:t>
            </w:r>
          </w:p>
          <w:p w:rsidR="00D2719F" w:rsidRPr="00D2719F" w:rsidRDefault="00D2719F" w:rsidP="00D2719F">
            <w:pPr>
              <w:numPr>
                <w:ilvl w:val="0"/>
                <w:numId w:val="135"/>
              </w:numPr>
              <w:tabs>
                <w:tab w:val="left" w:pos="354"/>
              </w:tabs>
              <w:ind w:right="306"/>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самостоятельной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организации</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проведению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подвижных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игр</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учебным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группам);</w:t>
            </w:r>
          </w:p>
          <w:p w:rsidR="00D2719F" w:rsidRPr="00D2719F" w:rsidRDefault="00D2719F" w:rsidP="00D2719F">
            <w:pPr>
              <w:numPr>
                <w:ilvl w:val="0"/>
                <w:numId w:val="135"/>
              </w:numPr>
              <w:tabs>
                <w:tab w:val="left" w:pos="354"/>
              </w:tabs>
              <w:ind w:left="353" w:hanging="285"/>
              <w:rPr>
                <w:rFonts w:ascii="Times New Roman" w:eastAsia="Times New Roman" w:hAnsi="Times New Roman" w:cs="Times New Roman"/>
                <w:sz w:val="24"/>
              </w:rPr>
            </w:pPr>
            <w:r w:rsidRPr="00D2719F">
              <w:rPr>
                <w:rFonts w:ascii="Times New Roman" w:eastAsia="Times New Roman" w:hAnsi="Times New Roman" w:cs="Times New Roman"/>
                <w:sz w:val="24"/>
              </w:rPr>
              <w:t>играют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разученные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подвижные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игры</w:t>
            </w:r>
          </w:p>
        </w:tc>
        <w:tc>
          <w:tcPr>
            <w:tcW w:w="2551" w:type="dxa"/>
            <w:tcBorders>
              <w:bottom w:val="nil"/>
            </w:tcBorders>
          </w:tcPr>
          <w:p w:rsidR="00D2719F" w:rsidRPr="00D2719F" w:rsidRDefault="00D2719F" w:rsidP="00D2719F">
            <w:pPr>
              <w:spacing w:line="276" w:lineRule="auto"/>
              <w:ind w:left="107" w:right="264"/>
              <w:rPr>
                <w:rFonts w:ascii="Times New Roman" w:eastAsia="Times New Roman" w:hAnsi="Times New Roman" w:cs="Times New Roman"/>
                <w:sz w:val="24"/>
              </w:rPr>
            </w:pPr>
            <w:hyperlink r:id="rId33">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7"/>
                <w:sz w:val="24"/>
              </w:rPr>
              <w:t xml:space="preserve"> </w:t>
            </w:r>
            <w:hyperlink r:id="rId34">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35">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36">
              <w:r w:rsidRPr="00D2719F">
                <w:rPr>
                  <w:rFonts w:ascii="Times New Roman" w:eastAsia="Times New Roman" w:hAnsi="Times New Roman" w:cs="Times New Roman"/>
                  <w:color w:val="0000FF"/>
                  <w:sz w:val="24"/>
                  <w:u w:val="single" w:color="0000FF"/>
                </w:rPr>
                <w:t>obrazovanie/</w:t>
              </w:r>
            </w:hyperlink>
          </w:p>
        </w:tc>
      </w:tr>
      <w:tr w:rsidR="00D2719F" w:rsidRPr="00D2719F" w:rsidTr="00EF0B46">
        <w:trPr>
          <w:trHeight w:val="387"/>
        </w:trPr>
        <w:tc>
          <w:tcPr>
            <w:tcW w:w="2201" w:type="dxa"/>
            <w:tcBorders>
              <w:top w:val="nil"/>
              <w:bottom w:val="nil"/>
            </w:tcBorders>
          </w:tcPr>
          <w:p w:rsidR="00D2719F" w:rsidRPr="00D2719F" w:rsidRDefault="00D2719F" w:rsidP="00D2719F">
            <w:pPr>
              <w:rPr>
                <w:rFonts w:ascii="Times New Roman" w:eastAsia="Times New Roman" w:hAnsi="Times New Roman" w:cs="Times New Roman"/>
                <w:sz w:val="24"/>
              </w:rPr>
            </w:pPr>
          </w:p>
        </w:tc>
        <w:tc>
          <w:tcPr>
            <w:tcW w:w="2527" w:type="dxa"/>
            <w:tcBorders>
              <w:top w:val="nil"/>
              <w:bottom w:val="nil"/>
            </w:tcBorders>
          </w:tcPr>
          <w:p w:rsidR="00D2719F" w:rsidRPr="00D2719F" w:rsidRDefault="00D2719F" w:rsidP="00D2719F">
            <w:pPr>
              <w:rPr>
                <w:rFonts w:ascii="Times New Roman" w:eastAsia="Times New Roman" w:hAnsi="Times New Roman" w:cs="Times New Roman"/>
                <w:sz w:val="24"/>
              </w:rPr>
            </w:pPr>
          </w:p>
        </w:tc>
        <w:tc>
          <w:tcPr>
            <w:tcW w:w="845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before="90"/>
              <w:ind w:left="107"/>
              <w:rPr>
                <w:rFonts w:ascii="Times New Roman" w:eastAsia="Times New Roman" w:hAnsi="Times New Roman" w:cs="Times New Roman"/>
                <w:sz w:val="24"/>
              </w:rPr>
            </w:pPr>
            <w:hyperlink r:id="rId37">
              <w:r w:rsidRPr="00D2719F">
                <w:rPr>
                  <w:rFonts w:ascii="Times New Roman" w:eastAsia="Times New Roman" w:hAnsi="Times New Roman" w:cs="Times New Roman"/>
                  <w:color w:val="0000FF"/>
                  <w:sz w:val="24"/>
                  <w:u w:val="single" w:color="0000FF"/>
                </w:rPr>
                <w:t>http://school-</w:t>
              </w:r>
            </w:hyperlink>
          </w:p>
        </w:tc>
      </w:tr>
      <w:tr w:rsidR="00D2719F" w:rsidRPr="00D2719F" w:rsidTr="00EF0B46">
        <w:trPr>
          <w:trHeight w:val="765"/>
        </w:trPr>
        <w:tc>
          <w:tcPr>
            <w:tcW w:w="2201" w:type="dxa"/>
            <w:tcBorders>
              <w:top w:val="nil"/>
            </w:tcBorders>
          </w:tcPr>
          <w:p w:rsidR="00D2719F" w:rsidRPr="00D2719F" w:rsidRDefault="00D2719F" w:rsidP="00D2719F">
            <w:pPr>
              <w:rPr>
                <w:rFonts w:ascii="Times New Roman" w:eastAsia="Times New Roman" w:hAnsi="Times New Roman" w:cs="Times New Roman"/>
                <w:sz w:val="24"/>
              </w:rPr>
            </w:pPr>
          </w:p>
        </w:tc>
        <w:tc>
          <w:tcPr>
            <w:tcW w:w="2527" w:type="dxa"/>
            <w:tcBorders>
              <w:top w:val="nil"/>
            </w:tcBorders>
          </w:tcPr>
          <w:p w:rsidR="00D2719F" w:rsidRPr="00D2719F" w:rsidRDefault="00D2719F" w:rsidP="00D2719F">
            <w:pPr>
              <w:rPr>
                <w:rFonts w:ascii="Times New Roman" w:eastAsia="Times New Roman" w:hAnsi="Times New Roman" w:cs="Times New Roman"/>
                <w:sz w:val="24"/>
              </w:rPr>
            </w:pPr>
          </w:p>
        </w:tc>
        <w:tc>
          <w:tcPr>
            <w:tcW w:w="845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tcBorders>
          </w:tcPr>
          <w:p w:rsidR="00D2719F" w:rsidRPr="00D2719F" w:rsidRDefault="00D2719F" w:rsidP="00D2719F">
            <w:pPr>
              <w:spacing w:before="10"/>
              <w:ind w:left="107"/>
              <w:rPr>
                <w:rFonts w:ascii="Times New Roman" w:eastAsia="Times New Roman" w:hAnsi="Times New Roman" w:cs="Times New Roman"/>
                <w:sz w:val="24"/>
              </w:rPr>
            </w:pPr>
            <w:hyperlink r:id="rId38">
              <w:r w:rsidRPr="00D2719F">
                <w:rPr>
                  <w:rFonts w:ascii="Times New Roman" w:eastAsia="Times New Roman" w:hAnsi="Times New Roman" w:cs="Times New Roman"/>
                  <w:color w:val="0000FF"/>
                  <w:sz w:val="24"/>
                  <w:u w:val="single" w:color="0000FF"/>
                </w:rPr>
                <w:t>collection.edu.ru/</w:t>
              </w:r>
            </w:hyperlink>
          </w:p>
        </w:tc>
      </w:tr>
      <w:tr w:rsidR="00D2719F" w:rsidRPr="00D2719F" w:rsidTr="00EF0B46">
        <w:trPr>
          <w:trHeight w:val="2759"/>
        </w:trPr>
        <w:tc>
          <w:tcPr>
            <w:tcW w:w="2201" w:type="dxa"/>
          </w:tcPr>
          <w:p w:rsidR="00D2719F" w:rsidRPr="00D2719F" w:rsidRDefault="00D2719F" w:rsidP="00D2719F">
            <w:pPr>
              <w:ind w:left="352" w:right="239" w:hanging="84"/>
              <w:rPr>
                <w:rFonts w:ascii="Times New Roman" w:eastAsia="Times New Roman" w:hAnsi="Times New Roman" w:cs="Times New Roman"/>
                <w:sz w:val="24"/>
              </w:rPr>
            </w:pPr>
            <w:r w:rsidRPr="00D2719F">
              <w:rPr>
                <w:rFonts w:ascii="Times New Roman" w:eastAsia="Times New Roman" w:hAnsi="Times New Roman" w:cs="Times New Roman"/>
                <w:sz w:val="24"/>
              </w:rPr>
              <w:t>Прикладно-ори-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ентированная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физическая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культура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(5</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2527" w:type="dxa"/>
          </w:tcPr>
          <w:p w:rsidR="00D2719F" w:rsidRPr="00D2719F" w:rsidRDefault="00D2719F" w:rsidP="00D2719F">
            <w:pPr>
              <w:ind w:left="110" w:right="360"/>
              <w:rPr>
                <w:rFonts w:ascii="Times New Roman" w:eastAsia="Times New Roman" w:hAnsi="Times New Roman" w:cs="Times New Roman"/>
                <w:sz w:val="24"/>
              </w:rPr>
            </w:pPr>
            <w:r w:rsidRPr="00D2719F">
              <w:rPr>
                <w:rFonts w:ascii="Times New Roman" w:eastAsia="Times New Roman" w:hAnsi="Times New Roman" w:cs="Times New Roman"/>
                <w:sz w:val="24"/>
              </w:rPr>
              <w:t>Развитие основных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физических</w:t>
            </w:r>
            <w:r w:rsidRPr="00D2719F">
              <w:rPr>
                <w:rFonts w:ascii="Times New Roman" w:eastAsia="Times New Roman" w:hAnsi="Times New Roman" w:cs="Times New Roman"/>
                <w:spacing w:val="-15"/>
                <w:sz w:val="24"/>
              </w:rPr>
              <w:t xml:space="preserve"> </w:t>
            </w:r>
            <w:r w:rsidRPr="00D2719F">
              <w:rPr>
                <w:rFonts w:ascii="Times New Roman" w:eastAsia="Times New Roman" w:hAnsi="Times New Roman" w:cs="Times New Roman"/>
                <w:sz w:val="24"/>
              </w:rPr>
              <w:t>качеств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средствами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спортивных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подвижных</w:t>
            </w:r>
          </w:p>
          <w:p w:rsidR="00D2719F" w:rsidRPr="00D2719F" w:rsidRDefault="00D2719F" w:rsidP="00D2719F">
            <w:pPr>
              <w:ind w:left="110" w:right="548"/>
              <w:rPr>
                <w:rFonts w:ascii="Times New Roman" w:eastAsia="Times New Roman" w:hAnsi="Times New Roman" w:cs="Times New Roman"/>
                <w:sz w:val="24"/>
              </w:rPr>
            </w:pPr>
            <w:r w:rsidRPr="00D2719F">
              <w:rPr>
                <w:rFonts w:ascii="Times New Roman" w:eastAsia="Times New Roman" w:hAnsi="Times New Roman" w:cs="Times New Roman"/>
                <w:sz w:val="24"/>
              </w:rPr>
              <w:t>игр. Подготовка к</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выполнению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нормативных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требований</w:t>
            </w:r>
          </w:p>
          <w:p w:rsidR="00D2719F" w:rsidRPr="00D2719F" w:rsidRDefault="00D2719F" w:rsidP="00D2719F">
            <w:pPr>
              <w:spacing w:line="257"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комплекса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ГТО</w:t>
            </w:r>
          </w:p>
        </w:tc>
        <w:tc>
          <w:tcPr>
            <w:tcW w:w="8457" w:type="dxa"/>
          </w:tcPr>
          <w:p w:rsidR="00D2719F" w:rsidRPr="00D2719F" w:rsidRDefault="00D2719F" w:rsidP="00D2719F">
            <w:pPr>
              <w:ind w:left="110" w:right="1122"/>
              <w:rPr>
                <w:rFonts w:ascii="Times New Roman" w:eastAsia="Times New Roman" w:hAnsi="Times New Roman" w:cs="Times New Roman"/>
                <w:sz w:val="24"/>
              </w:rPr>
            </w:pPr>
            <w:r w:rsidRPr="00D2719F">
              <w:rPr>
                <w:rFonts w:ascii="Times New Roman" w:eastAsia="Times New Roman" w:hAnsi="Times New Roman" w:cs="Times New Roman"/>
                <w:sz w:val="24"/>
              </w:rPr>
              <w:t>Рефлексия: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демонстрация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прироста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показателей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физических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качеств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нормативным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требованиям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комплекса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ГТО.</w:t>
            </w:r>
          </w:p>
        </w:tc>
        <w:tc>
          <w:tcPr>
            <w:tcW w:w="2551" w:type="dxa"/>
          </w:tcPr>
          <w:p w:rsidR="00D2719F" w:rsidRPr="00D2719F" w:rsidRDefault="00D2719F" w:rsidP="00D2719F">
            <w:pPr>
              <w:spacing w:line="276" w:lineRule="auto"/>
              <w:ind w:left="107" w:right="264"/>
              <w:rPr>
                <w:rFonts w:ascii="Times New Roman" w:eastAsia="Times New Roman" w:hAnsi="Times New Roman" w:cs="Times New Roman"/>
                <w:sz w:val="24"/>
              </w:rPr>
            </w:pPr>
            <w:hyperlink r:id="rId39">
              <w:r w:rsidRPr="00D2719F">
                <w:rPr>
                  <w:rFonts w:ascii="Times New Roman" w:eastAsia="Times New Roman" w:hAnsi="Times New Roman" w:cs="Times New Roman"/>
                  <w:color w:val="0462C1"/>
                  <w:sz w:val="24"/>
                  <w:u w:val="single" w:color="0462C1"/>
                </w:rPr>
                <w:t>https://rosuchebnik.ru/</w:t>
              </w:r>
            </w:hyperlink>
            <w:r w:rsidRPr="00D2719F">
              <w:rPr>
                <w:rFonts w:ascii="Times New Roman" w:eastAsia="Times New Roman" w:hAnsi="Times New Roman" w:cs="Times New Roman"/>
                <w:color w:val="0462C1"/>
                <w:spacing w:val="-57"/>
                <w:sz w:val="24"/>
              </w:rPr>
              <w:t xml:space="preserve"> </w:t>
            </w:r>
            <w:hyperlink r:id="rId40">
              <w:r w:rsidRPr="00D2719F">
                <w:rPr>
                  <w:rFonts w:ascii="Times New Roman" w:eastAsia="Times New Roman" w:hAnsi="Times New Roman" w:cs="Times New Roman"/>
                  <w:color w:val="0462C1"/>
                  <w:sz w:val="24"/>
                  <w:u w:val="single" w:color="0462C1"/>
                </w:rPr>
                <w:t>metodicheskaja-</w:t>
              </w:r>
            </w:hyperlink>
            <w:r w:rsidRPr="00D2719F">
              <w:rPr>
                <w:rFonts w:ascii="Times New Roman" w:eastAsia="Times New Roman" w:hAnsi="Times New Roman" w:cs="Times New Roman"/>
                <w:color w:val="0462C1"/>
                <w:spacing w:val="1"/>
                <w:sz w:val="24"/>
              </w:rPr>
              <w:t xml:space="preserve"> </w:t>
            </w:r>
            <w:hyperlink r:id="rId41">
              <w:r w:rsidRPr="00D2719F">
                <w:rPr>
                  <w:rFonts w:ascii="Times New Roman" w:eastAsia="Times New Roman" w:hAnsi="Times New Roman" w:cs="Times New Roman"/>
                  <w:color w:val="0462C1"/>
                  <w:sz w:val="24"/>
                  <w:u w:val="single" w:color="0462C1"/>
                </w:rPr>
                <w:t>pomosch/nachalnoe-</w:t>
              </w:r>
            </w:hyperlink>
            <w:r w:rsidRPr="00D2719F">
              <w:rPr>
                <w:rFonts w:ascii="Times New Roman" w:eastAsia="Times New Roman" w:hAnsi="Times New Roman" w:cs="Times New Roman"/>
                <w:color w:val="0462C1"/>
                <w:spacing w:val="1"/>
                <w:sz w:val="24"/>
              </w:rPr>
              <w:t xml:space="preserve"> </w:t>
            </w:r>
            <w:hyperlink r:id="rId42">
              <w:r w:rsidRPr="00D2719F">
                <w:rPr>
                  <w:rFonts w:ascii="Times New Roman" w:eastAsia="Times New Roman" w:hAnsi="Times New Roman" w:cs="Times New Roman"/>
                  <w:color w:val="0462C1"/>
                  <w:sz w:val="24"/>
                  <w:u w:val="single" w:color="0462C1"/>
                </w:rPr>
                <w:t>obrazovanie/</w:t>
              </w:r>
            </w:hyperlink>
          </w:p>
          <w:p w:rsidR="00D2719F" w:rsidRPr="00D2719F" w:rsidRDefault="00D2719F" w:rsidP="00D2719F">
            <w:pPr>
              <w:spacing w:before="160" w:line="276" w:lineRule="auto"/>
              <w:ind w:left="107" w:right="752"/>
              <w:rPr>
                <w:rFonts w:ascii="Times New Roman" w:eastAsia="Times New Roman" w:hAnsi="Times New Roman" w:cs="Times New Roman"/>
                <w:sz w:val="24"/>
              </w:rPr>
            </w:pPr>
            <w:hyperlink r:id="rId43">
              <w:r w:rsidRPr="00D2719F">
                <w:rPr>
                  <w:rFonts w:ascii="Times New Roman" w:eastAsia="Times New Roman" w:hAnsi="Times New Roman" w:cs="Times New Roman"/>
                  <w:color w:val="0462C1"/>
                  <w:sz w:val="24"/>
                  <w:u w:val="single" w:color="0462C1"/>
                </w:rPr>
                <w:t>http://school-</w:t>
              </w:r>
            </w:hyperlink>
            <w:r w:rsidRPr="00D2719F">
              <w:rPr>
                <w:rFonts w:ascii="Times New Roman" w:eastAsia="Times New Roman" w:hAnsi="Times New Roman" w:cs="Times New Roman"/>
                <w:color w:val="0462C1"/>
                <w:spacing w:val="1"/>
                <w:sz w:val="24"/>
              </w:rPr>
              <w:t xml:space="preserve"> </w:t>
            </w:r>
            <w:hyperlink r:id="rId44">
              <w:r w:rsidRPr="00D2719F">
                <w:rPr>
                  <w:rFonts w:ascii="Times New Roman" w:eastAsia="Times New Roman" w:hAnsi="Times New Roman" w:cs="Times New Roman"/>
                  <w:color w:val="0462C1"/>
                  <w:spacing w:val="-1"/>
                  <w:sz w:val="24"/>
                  <w:u w:val="single" w:color="0462C1"/>
                </w:rPr>
                <w:t>collection.edu.ru/</w:t>
              </w:r>
            </w:hyperlink>
          </w:p>
        </w:tc>
      </w:tr>
    </w:tbl>
    <w:p w:rsidR="00D2719F" w:rsidRPr="00D2719F" w:rsidRDefault="00D2719F" w:rsidP="00D2719F">
      <w:pPr>
        <w:widowControl w:val="0"/>
        <w:autoSpaceDE w:val="0"/>
        <w:autoSpaceDN w:val="0"/>
        <w:spacing w:before="1" w:after="0" w:line="240" w:lineRule="auto"/>
        <w:rPr>
          <w:rFonts w:ascii="Times New Roman" w:eastAsia="Times New Roman" w:hAnsi="Times New Roman" w:cs="Times New Roman"/>
          <w:b/>
          <w:sz w:val="20"/>
          <w:szCs w:val="26"/>
          <w:lang w:val="en-US"/>
        </w:rPr>
      </w:pPr>
    </w:p>
    <w:p w:rsidR="00D2719F" w:rsidRPr="00D2719F" w:rsidRDefault="00D2719F" w:rsidP="00D2719F">
      <w:pPr>
        <w:widowControl w:val="0"/>
        <w:numPr>
          <w:ilvl w:val="0"/>
          <w:numId w:val="144"/>
        </w:numPr>
        <w:tabs>
          <w:tab w:val="left" w:pos="853"/>
        </w:tabs>
        <w:autoSpaceDE w:val="0"/>
        <w:autoSpaceDN w:val="0"/>
        <w:spacing w:before="90" w:after="42" w:line="240" w:lineRule="auto"/>
        <w:ind w:hanging="181"/>
        <w:rPr>
          <w:rFonts w:ascii="Times New Roman" w:eastAsia="Times New Roman" w:hAnsi="Times New Roman" w:cs="Times New Roman"/>
          <w:b/>
          <w:sz w:val="24"/>
        </w:rPr>
      </w:pPr>
      <w:r w:rsidRPr="00D2719F">
        <w:rPr>
          <w:rFonts w:ascii="Times New Roman" w:eastAsia="Times New Roman" w:hAnsi="Times New Roman" w:cs="Times New Roman"/>
          <w:b/>
          <w:sz w:val="24"/>
        </w:rPr>
        <w:t>КЛАСС</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(34</w:t>
      </w:r>
      <w:r w:rsidRPr="00D2719F">
        <w:rPr>
          <w:rFonts w:ascii="Times New Roman" w:eastAsia="Times New Roman" w:hAnsi="Times New Roman" w:cs="Times New Roman"/>
          <w:b/>
          <w:spacing w:val="-2"/>
          <w:sz w:val="24"/>
        </w:rPr>
        <w:t xml:space="preserve"> </w:t>
      </w:r>
      <w:r w:rsidRPr="00D2719F">
        <w:rPr>
          <w:rFonts w:ascii="Times New Roman" w:eastAsia="Times New Roman" w:hAnsi="Times New Roman" w:cs="Times New Roman"/>
          <w:b/>
          <w:sz w:val="24"/>
        </w:rPr>
        <w:t>ч.)</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2551"/>
        <w:gridCol w:w="8507"/>
        <w:gridCol w:w="2551"/>
      </w:tblGrid>
      <w:tr w:rsidR="00D2719F" w:rsidRPr="00D2719F" w:rsidTr="00EF0B46">
        <w:trPr>
          <w:trHeight w:val="827"/>
        </w:trPr>
        <w:tc>
          <w:tcPr>
            <w:tcW w:w="2127" w:type="dxa"/>
          </w:tcPr>
          <w:p w:rsidR="00D2719F" w:rsidRPr="00D2719F" w:rsidRDefault="00D2719F" w:rsidP="00D2719F">
            <w:pPr>
              <w:ind w:left="746" w:right="364" w:hanging="353"/>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раздел</w:t>
            </w:r>
            <w:r w:rsidRPr="00D2719F">
              <w:rPr>
                <w:rFonts w:ascii="Times New Roman" w:eastAsia="Times New Roman" w:hAnsi="Times New Roman" w:cs="Times New Roman"/>
                <w:b/>
                <w:i/>
                <w:spacing w:val="-58"/>
                <w:sz w:val="24"/>
              </w:rPr>
              <w:t xml:space="preserve"> </w:t>
            </w:r>
            <w:r w:rsidRPr="00D2719F">
              <w:rPr>
                <w:rFonts w:ascii="Times New Roman" w:eastAsia="Times New Roman" w:hAnsi="Times New Roman" w:cs="Times New Roman"/>
                <w:b/>
                <w:i/>
                <w:sz w:val="24"/>
              </w:rPr>
              <w:t>курса,</w:t>
            </w:r>
          </w:p>
          <w:p w:rsidR="00D2719F" w:rsidRPr="00D2719F" w:rsidRDefault="00D2719F" w:rsidP="00D2719F">
            <w:pPr>
              <w:spacing w:line="257" w:lineRule="exact"/>
              <w:ind w:left="405"/>
              <w:rPr>
                <w:rFonts w:ascii="Times New Roman" w:eastAsia="Times New Roman" w:hAnsi="Times New Roman" w:cs="Times New Roman"/>
                <w:b/>
                <w:i/>
                <w:sz w:val="24"/>
              </w:rPr>
            </w:pPr>
            <w:r w:rsidRPr="00D2719F">
              <w:rPr>
                <w:rFonts w:ascii="Times New Roman" w:eastAsia="Times New Roman" w:hAnsi="Times New Roman" w:cs="Times New Roman"/>
                <w:b/>
                <w:i/>
                <w:sz w:val="24"/>
              </w:rPr>
              <w:t>кол-во</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часов</w:t>
            </w:r>
          </w:p>
        </w:tc>
        <w:tc>
          <w:tcPr>
            <w:tcW w:w="2551" w:type="dxa"/>
          </w:tcPr>
          <w:p w:rsidR="00D2719F" w:rsidRPr="00D2719F" w:rsidRDefault="00D2719F" w:rsidP="00D2719F">
            <w:pPr>
              <w:spacing w:before="138"/>
              <w:ind w:left="628" w:right="572" w:hanging="29"/>
              <w:rPr>
                <w:rFonts w:ascii="Times New Roman" w:eastAsia="Times New Roman" w:hAnsi="Times New Roman" w:cs="Times New Roman"/>
                <w:b/>
                <w:i/>
                <w:sz w:val="24"/>
              </w:rPr>
            </w:pPr>
            <w:r w:rsidRPr="00D2719F">
              <w:rPr>
                <w:rFonts w:ascii="Times New Roman" w:eastAsia="Times New Roman" w:hAnsi="Times New Roman" w:cs="Times New Roman"/>
                <w:b/>
                <w:i/>
                <w:sz w:val="24"/>
              </w:rPr>
              <w:t>Предметное</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содержание</w:t>
            </w:r>
          </w:p>
        </w:tc>
        <w:tc>
          <w:tcPr>
            <w:tcW w:w="8507" w:type="dxa"/>
          </w:tcPr>
          <w:p w:rsidR="00D2719F" w:rsidRPr="00D2719F" w:rsidRDefault="00D2719F" w:rsidP="00D2719F">
            <w:pPr>
              <w:spacing w:before="138"/>
              <w:ind w:left="1742" w:right="1733"/>
              <w:jc w:val="center"/>
              <w:rPr>
                <w:rFonts w:ascii="Times New Roman" w:eastAsia="Times New Roman" w:hAnsi="Times New Roman" w:cs="Times New Roman"/>
                <w:b/>
                <w:i/>
                <w:sz w:val="24"/>
              </w:rPr>
            </w:pPr>
            <w:r w:rsidRPr="00D2719F">
              <w:rPr>
                <w:rFonts w:ascii="Times New Roman" w:eastAsia="Times New Roman" w:hAnsi="Times New Roman" w:cs="Times New Roman"/>
                <w:b/>
                <w:i/>
                <w:sz w:val="24"/>
              </w:rPr>
              <w:t>Методы</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формы</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организации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обучения.</w:t>
            </w:r>
          </w:p>
          <w:p w:rsidR="00D2719F" w:rsidRPr="00D2719F" w:rsidRDefault="00D2719F" w:rsidP="00D2719F">
            <w:pPr>
              <w:ind w:left="1742" w:right="1739"/>
              <w:jc w:val="center"/>
              <w:rPr>
                <w:rFonts w:ascii="Times New Roman" w:eastAsia="Times New Roman" w:hAnsi="Times New Roman" w:cs="Times New Roman"/>
                <w:b/>
                <w:i/>
                <w:sz w:val="24"/>
              </w:rPr>
            </w:pPr>
            <w:r w:rsidRPr="00D2719F">
              <w:rPr>
                <w:rFonts w:ascii="Times New Roman" w:eastAsia="Times New Roman" w:hAnsi="Times New Roman" w:cs="Times New Roman"/>
                <w:b/>
                <w:i/>
                <w:sz w:val="24"/>
              </w:rPr>
              <w:t>Характеристика</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деятельности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обучающихся</w:t>
            </w:r>
          </w:p>
        </w:tc>
        <w:tc>
          <w:tcPr>
            <w:tcW w:w="2551" w:type="dxa"/>
          </w:tcPr>
          <w:p w:rsidR="00D2719F" w:rsidRPr="00D2719F" w:rsidRDefault="00D2719F" w:rsidP="00D2719F">
            <w:pPr>
              <w:ind w:left="751" w:right="484" w:hanging="238"/>
              <w:rPr>
                <w:rFonts w:ascii="Times New Roman" w:eastAsia="Times New Roman" w:hAnsi="Times New Roman" w:cs="Times New Roman"/>
                <w:b/>
                <w:i/>
                <w:sz w:val="24"/>
              </w:rPr>
            </w:pPr>
            <w:r w:rsidRPr="00D2719F">
              <w:rPr>
                <w:rFonts w:ascii="Times New Roman" w:eastAsia="Times New Roman" w:hAnsi="Times New Roman" w:cs="Times New Roman"/>
                <w:b/>
                <w:i/>
                <w:sz w:val="24"/>
              </w:rPr>
              <w:t>Используемые</w:t>
            </w:r>
            <w:r w:rsidRPr="00D2719F">
              <w:rPr>
                <w:rFonts w:ascii="Times New Roman" w:eastAsia="Times New Roman" w:hAnsi="Times New Roman" w:cs="Times New Roman"/>
                <w:b/>
                <w:i/>
                <w:spacing w:val="-58"/>
                <w:sz w:val="24"/>
              </w:rPr>
              <w:t xml:space="preserve"> </w:t>
            </w:r>
            <w:r w:rsidRPr="00D2719F">
              <w:rPr>
                <w:rFonts w:ascii="Times New Roman" w:eastAsia="Times New Roman" w:hAnsi="Times New Roman" w:cs="Times New Roman"/>
                <w:b/>
                <w:i/>
                <w:sz w:val="24"/>
              </w:rPr>
              <w:t>ЭОР/ЦОР</w:t>
            </w:r>
          </w:p>
        </w:tc>
      </w:tr>
      <w:tr w:rsidR="00D2719F" w:rsidRPr="00D2719F" w:rsidTr="00EF0B46">
        <w:trPr>
          <w:trHeight w:val="1932"/>
        </w:trPr>
        <w:tc>
          <w:tcPr>
            <w:tcW w:w="2127" w:type="dxa"/>
          </w:tcPr>
          <w:p w:rsidR="00D2719F" w:rsidRPr="00D2719F" w:rsidRDefault="00D2719F" w:rsidP="00D2719F">
            <w:pPr>
              <w:spacing w:line="27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Знания</w:t>
            </w:r>
          </w:p>
          <w:p w:rsidR="00D2719F" w:rsidRPr="00D2719F" w:rsidRDefault="00D2719F" w:rsidP="00D2719F">
            <w:pPr>
              <w:ind w:left="107" w:right="506"/>
              <w:rPr>
                <w:rFonts w:ascii="Times New Roman" w:eastAsia="Times New Roman" w:hAnsi="Times New Roman" w:cs="Times New Roman"/>
                <w:sz w:val="24"/>
              </w:rPr>
            </w:pPr>
            <w:r w:rsidRPr="00D2719F">
              <w:rPr>
                <w:rFonts w:ascii="Times New Roman" w:eastAsia="Times New Roman" w:hAnsi="Times New Roman" w:cs="Times New Roman"/>
                <w:sz w:val="24"/>
              </w:rPr>
              <w:t>о физической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культуре</w:t>
            </w:r>
            <w:r w:rsidRPr="00D2719F">
              <w:rPr>
                <w:rFonts w:ascii="Times New Roman" w:eastAsia="Times New Roman" w:hAnsi="Times New Roman" w:cs="Times New Roman"/>
                <w:spacing w:val="-8"/>
                <w:sz w:val="24"/>
              </w:rPr>
              <w:t xml:space="preserve"> </w:t>
            </w: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ч.)</w:t>
            </w:r>
          </w:p>
        </w:tc>
        <w:tc>
          <w:tcPr>
            <w:tcW w:w="2551" w:type="dxa"/>
          </w:tcPr>
          <w:p w:rsidR="00D2719F" w:rsidRPr="00D2719F" w:rsidRDefault="00D2719F" w:rsidP="00D2719F">
            <w:pPr>
              <w:ind w:left="107" w:right="876"/>
              <w:rPr>
                <w:rFonts w:ascii="Times New Roman" w:eastAsia="Times New Roman" w:hAnsi="Times New Roman" w:cs="Times New Roman"/>
                <w:sz w:val="24"/>
              </w:rPr>
            </w:pPr>
            <w:r w:rsidRPr="00D2719F">
              <w:rPr>
                <w:rFonts w:ascii="Times New Roman" w:eastAsia="Times New Roman" w:hAnsi="Times New Roman" w:cs="Times New Roman"/>
                <w:sz w:val="24"/>
              </w:rPr>
              <w:t>Из истории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возникновения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физических</w:t>
            </w:r>
          </w:p>
          <w:p w:rsidR="00D2719F" w:rsidRPr="00D2719F" w:rsidRDefault="00D2719F" w:rsidP="00D2719F">
            <w:pPr>
              <w:ind w:left="107" w:right="154"/>
              <w:rPr>
                <w:rFonts w:ascii="Times New Roman" w:eastAsia="Times New Roman" w:hAnsi="Times New Roman" w:cs="Times New Roman"/>
                <w:sz w:val="24"/>
              </w:rPr>
            </w:pPr>
            <w:r w:rsidRPr="00D2719F">
              <w:rPr>
                <w:rFonts w:ascii="Times New Roman" w:eastAsia="Times New Roman" w:hAnsi="Times New Roman" w:cs="Times New Roman"/>
                <w:sz w:val="24"/>
              </w:rPr>
              <w:t>упражнений и первых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соревнований.</w:t>
            </w:r>
          </w:p>
          <w:p w:rsidR="00D2719F" w:rsidRPr="00D2719F" w:rsidRDefault="00D2719F" w:rsidP="00D2719F">
            <w:pPr>
              <w:spacing w:line="270" w:lineRule="atLeast"/>
              <w:ind w:left="107" w:right="583"/>
              <w:rPr>
                <w:rFonts w:ascii="Times New Roman" w:eastAsia="Times New Roman" w:hAnsi="Times New Roman" w:cs="Times New Roman"/>
                <w:sz w:val="24"/>
              </w:rPr>
            </w:pPr>
            <w:r w:rsidRPr="00D2719F">
              <w:rPr>
                <w:rFonts w:ascii="Times New Roman" w:eastAsia="Times New Roman" w:hAnsi="Times New Roman" w:cs="Times New Roman"/>
                <w:sz w:val="24"/>
              </w:rPr>
              <w:t>Зарождение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Олимпийских</w:t>
            </w:r>
            <w:r w:rsidRPr="00D2719F">
              <w:rPr>
                <w:rFonts w:ascii="Times New Roman" w:eastAsia="Times New Roman" w:hAnsi="Times New Roman" w:cs="Times New Roman"/>
                <w:spacing w:val="-7"/>
                <w:sz w:val="24"/>
              </w:rPr>
              <w:t xml:space="preserve"> </w:t>
            </w:r>
            <w:r w:rsidRPr="00D2719F">
              <w:rPr>
                <w:rFonts w:ascii="Times New Roman" w:eastAsia="Times New Roman" w:hAnsi="Times New Roman" w:cs="Times New Roman"/>
                <w:sz w:val="24"/>
              </w:rPr>
              <w:t>игр</w:t>
            </w:r>
          </w:p>
        </w:tc>
        <w:tc>
          <w:tcPr>
            <w:tcW w:w="8507" w:type="dxa"/>
          </w:tcPr>
          <w:p w:rsidR="00D2719F" w:rsidRPr="00D2719F" w:rsidRDefault="00D2719F" w:rsidP="00D2719F">
            <w:pPr>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«История</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подвижных</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игр</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соревнований</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древних</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народов»</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рисунки,</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видеоролики):</w:t>
            </w:r>
          </w:p>
          <w:p w:rsidR="00D2719F" w:rsidRPr="00D2719F" w:rsidRDefault="00D2719F" w:rsidP="00D2719F">
            <w:pPr>
              <w:numPr>
                <w:ilvl w:val="0"/>
                <w:numId w:val="134"/>
              </w:numPr>
              <w:tabs>
                <w:tab w:val="left" w:pos="414"/>
              </w:tabs>
              <w:ind w:right="608"/>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 рассказ учителя о появлении подвижных игр, устанавливают</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связь подвижных игр с подготовкой к трудовой и военной деятельности,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приводят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примеры из числа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освоенных игр;</w:t>
            </w:r>
          </w:p>
          <w:p w:rsidR="00D2719F" w:rsidRPr="00D2719F" w:rsidRDefault="00D2719F" w:rsidP="00D2719F">
            <w:pPr>
              <w:numPr>
                <w:ilvl w:val="0"/>
                <w:numId w:val="134"/>
              </w:numPr>
              <w:tabs>
                <w:tab w:val="left" w:pos="414"/>
              </w:tabs>
              <w:spacing w:line="270" w:lineRule="atLeast"/>
              <w:ind w:right="115"/>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рассказ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учителя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появлении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первых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соревнований,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связывают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появление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появлением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правил</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 судей,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контролирующих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выполнение;</w:t>
            </w:r>
          </w:p>
        </w:tc>
        <w:tc>
          <w:tcPr>
            <w:tcW w:w="2551" w:type="dxa"/>
          </w:tcPr>
          <w:p w:rsidR="00D2719F" w:rsidRPr="00D2719F" w:rsidRDefault="00D2719F" w:rsidP="00D2719F">
            <w:pPr>
              <w:spacing w:line="276" w:lineRule="auto"/>
              <w:ind w:left="107" w:right="264"/>
              <w:rPr>
                <w:rFonts w:ascii="Times New Roman" w:eastAsia="Times New Roman" w:hAnsi="Times New Roman" w:cs="Times New Roman"/>
                <w:sz w:val="24"/>
              </w:rPr>
            </w:pPr>
            <w:hyperlink r:id="rId45">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7"/>
                <w:sz w:val="24"/>
              </w:rPr>
              <w:t xml:space="preserve"> </w:t>
            </w:r>
            <w:hyperlink r:id="rId46">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47">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48">
              <w:r w:rsidRPr="00D2719F">
                <w:rPr>
                  <w:rFonts w:ascii="Times New Roman" w:eastAsia="Times New Roman" w:hAnsi="Times New Roman" w:cs="Times New Roman"/>
                  <w:color w:val="0000FF"/>
                  <w:sz w:val="24"/>
                  <w:u w:val="single" w:color="0000FF"/>
                </w:rPr>
                <w:t>obrazovanie/</w:t>
              </w:r>
            </w:hyperlink>
          </w:p>
          <w:p w:rsidR="00D2719F" w:rsidRPr="00D2719F" w:rsidRDefault="00D2719F" w:rsidP="00D2719F">
            <w:pPr>
              <w:spacing w:before="160"/>
              <w:ind w:left="107"/>
              <w:rPr>
                <w:rFonts w:ascii="Times New Roman" w:eastAsia="Times New Roman" w:hAnsi="Times New Roman" w:cs="Times New Roman"/>
                <w:sz w:val="24"/>
              </w:rPr>
            </w:pPr>
            <w:hyperlink r:id="rId49">
              <w:r w:rsidRPr="00D2719F">
                <w:rPr>
                  <w:rFonts w:ascii="Times New Roman" w:eastAsia="Times New Roman" w:hAnsi="Times New Roman" w:cs="Times New Roman"/>
                  <w:color w:val="0000FF"/>
                  <w:sz w:val="24"/>
                  <w:u w:val="single" w:color="0000FF"/>
                </w:rPr>
                <w:t>http://school-</w:t>
              </w:r>
            </w:hyperlink>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2551"/>
        <w:gridCol w:w="8507"/>
        <w:gridCol w:w="2551"/>
      </w:tblGrid>
      <w:tr w:rsidR="00D2719F" w:rsidRPr="00D2719F" w:rsidTr="00EF0B46">
        <w:trPr>
          <w:trHeight w:val="2208"/>
        </w:trPr>
        <w:tc>
          <w:tcPr>
            <w:tcW w:w="2127" w:type="dxa"/>
          </w:tcPr>
          <w:p w:rsidR="00D2719F" w:rsidRPr="00D2719F" w:rsidRDefault="00D2719F" w:rsidP="00D2719F">
            <w:pPr>
              <w:rPr>
                <w:rFonts w:ascii="Times New Roman" w:eastAsia="Times New Roman" w:hAnsi="Times New Roman" w:cs="Times New Roman"/>
                <w:sz w:val="24"/>
              </w:rPr>
            </w:pPr>
          </w:p>
        </w:tc>
        <w:tc>
          <w:tcPr>
            <w:tcW w:w="2551" w:type="dxa"/>
          </w:tcPr>
          <w:p w:rsidR="00D2719F" w:rsidRPr="00D2719F" w:rsidRDefault="00D2719F" w:rsidP="00D2719F">
            <w:pPr>
              <w:spacing w:line="27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древности</w:t>
            </w:r>
          </w:p>
        </w:tc>
        <w:tc>
          <w:tcPr>
            <w:tcW w:w="8507" w:type="dxa"/>
          </w:tcPr>
          <w:p w:rsidR="00D2719F" w:rsidRPr="00D2719F" w:rsidRDefault="00D2719F" w:rsidP="00D2719F">
            <w:pPr>
              <w:numPr>
                <w:ilvl w:val="0"/>
                <w:numId w:val="133"/>
              </w:numPr>
              <w:tabs>
                <w:tab w:val="left" w:pos="414"/>
              </w:tabs>
              <w:ind w:right="613"/>
              <w:rPr>
                <w:rFonts w:ascii="Times New Roman" w:eastAsia="Times New Roman" w:hAnsi="Times New Roman" w:cs="Times New Roman"/>
                <w:sz w:val="24"/>
              </w:rPr>
            </w:pPr>
            <w:r w:rsidRPr="00D2719F">
              <w:rPr>
                <w:rFonts w:ascii="Times New Roman" w:eastAsia="Times New Roman" w:hAnsi="Times New Roman" w:cs="Times New Roman"/>
                <w:sz w:val="24"/>
              </w:rPr>
              <w:t>приводят</w:t>
            </w:r>
            <w:r w:rsidRPr="00D2719F">
              <w:rPr>
                <w:rFonts w:ascii="Times New Roman" w:eastAsia="Times New Roman" w:hAnsi="Times New Roman" w:cs="Times New Roman"/>
                <w:spacing w:val="-7"/>
                <w:sz w:val="24"/>
              </w:rPr>
              <w:t xml:space="preserve"> </w:t>
            </w:r>
            <w:r w:rsidRPr="00D2719F">
              <w:rPr>
                <w:rFonts w:ascii="Times New Roman" w:eastAsia="Times New Roman" w:hAnsi="Times New Roman" w:cs="Times New Roman"/>
                <w:sz w:val="24"/>
              </w:rPr>
              <w:t>примеры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современных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спортивных</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соревнований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объясняют</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роль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судьи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проведении.</w:t>
            </w:r>
          </w:p>
          <w:p w:rsidR="00D2719F" w:rsidRPr="00D2719F" w:rsidRDefault="00D2719F" w:rsidP="00D2719F">
            <w:pPr>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«Зарождение</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Олимпийских</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игр»</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на</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примере</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мифа</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древнегреческом</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герое</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Геракле,</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рисунки, видеоролики):</w:t>
            </w:r>
          </w:p>
          <w:p w:rsidR="00D2719F" w:rsidRPr="00D2719F" w:rsidRDefault="00D2719F" w:rsidP="00D2719F">
            <w:pPr>
              <w:numPr>
                <w:ilvl w:val="0"/>
                <w:numId w:val="133"/>
              </w:numPr>
              <w:tabs>
                <w:tab w:val="left" w:pos="486"/>
              </w:tabs>
              <w:ind w:right="503"/>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 рассказ учителя, анализируют поступок Геракла как причину</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проведения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спортивных состязаний;</w:t>
            </w:r>
          </w:p>
          <w:p w:rsidR="00D2719F" w:rsidRPr="00D2719F" w:rsidRDefault="00D2719F" w:rsidP="00D2719F">
            <w:pPr>
              <w:numPr>
                <w:ilvl w:val="0"/>
                <w:numId w:val="133"/>
              </w:numPr>
              <w:tabs>
                <w:tab w:val="left" w:pos="373"/>
              </w:tabs>
              <w:spacing w:line="270" w:lineRule="atLeast"/>
              <w:ind w:right="216"/>
              <w:rPr>
                <w:rFonts w:ascii="Times New Roman" w:eastAsia="Times New Roman" w:hAnsi="Times New Roman" w:cs="Times New Roman"/>
                <w:sz w:val="24"/>
              </w:rPr>
            </w:pPr>
            <w:r w:rsidRPr="00D2719F">
              <w:rPr>
                <w:rFonts w:ascii="Times New Roman" w:eastAsia="Times New Roman" w:hAnsi="Times New Roman" w:cs="Times New Roman"/>
                <w:sz w:val="24"/>
              </w:rPr>
              <w:t>готовят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небольшие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сообщения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проведении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современных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Олимпийских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игр</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Москве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 Сочи (домашняя работа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учащихся)</w:t>
            </w:r>
          </w:p>
        </w:tc>
        <w:tc>
          <w:tcPr>
            <w:tcW w:w="2551" w:type="dxa"/>
          </w:tcPr>
          <w:p w:rsidR="00D2719F" w:rsidRPr="00D2719F" w:rsidRDefault="00D2719F" w:rsidP="00D2719F">
            <w:pPr>
              <w:spacing w:line="275" w:lineRule="exact"/>
              <w:ind w:left="107"/>
              <w:rPr>
                <w:rFonts w:ascii="Times New Roman" w:eastAsia="Times New Roman" w:hAnsi="Times New Roman" w:cs="Times New Roman"/>
                <w:sz w:val="24"/>
              </w:rPr>
            </w:pPr>
            <w:hyperlink r:id="rId50">
              <w:r w:rsidRPr="00D2719F">
                <w:rPr>
                  <w:rFonts w:ascii="Times New Roman" w:eastAsia="Times New Roman" w:hAnsi="Times New Roman" w:cs="Times New Roman"/>
                  <w:color w:val="0000FF"/>
                  <w:sz w:val="24"/>
                  <w:u w:val="single" w:color="0000FF"/>
                </w:rPr>
                <w:t>collection.edu.ru/</w:t>
              </w:r>
            </w:hyperlink>
          </w:p>
        </w:tc>
      </w:tr>
      <w:tr w:rsidR="00D2719F" w:rsidRPr="00D2719F" w:rsidTr="00EF0B46">
        <w:trPr>
          <w:trHeight w:val="6901"/>
        </w:trPr>
        <w:tc>
          <w:tcPr>
            <w:tcW w:w="2127" w:type="dxa"/>
          </w:tcPr>
          <w:p w:rsidR="00D2719F" w:rsidRPr="00D2719F" w:rsidRDefault="00D2719F" w:rsidP="00D2719F">
            <w:pPr>
              <w:ind w:left="189" w:right="182" w:firstLine="1"/>
              <w:jc w:val="center"/>
              <w:rPr>
                <w:rFonts w:ascii="Times New Roman" w:eastAsia="Times New Roman" w:hAnsi="Times New Roman" w:cs="Times New Roman"/>
                <w:sz w:val="24"/>
              </w:rPr>
            </w:pPr>
            <w:r w:rsidRPr="00D2719F">
              <w:rPr>
                <w:rFonts w:ascii="Times New Roman" w:eastAsia="Times New Roman" w:hAnsi="Times New Roman" w:cs="Times New Roman"/>
                <w:sz w:val="24"/>
              </w:rPr>
              <w:t>Способы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pacing w:val="-1"/>
                <w:sz w:val="24"/>
              </w:rPr>
              <w:t>самостоятельной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деятельности</w:t>
            </w:r>
          </w:p>
          <w:p w:rsidR="00D2719F" w:rsidRPr="00D2719F" w:rsidRDefault="00D2719F" w:rsidP="00D2719F">
            <w:pPr>
              <w:ind w:left="172" w:right="105"/>
              <w:jc w:val="center"/>
              <w:rPr>
                <w:rFonts w:ascii="Times New Roman" w:eastAsia="Times New Roman" w:hAnsi="Times New Roman" w:cs="Times New Roman"/>
                <w:sz w:val="24"/>
              </w:rPr>
            </w:pPr>
            <w:r w:rsidRPr="00D2719F">
              <w:rPr>
                <w:rFonts w:ascii="Times New Roman" w:eastAsia="Times New Roman" w:hAnsi="Times New Roman" w:cs="Times New Roman"/>
                <w:sz w:val="24"/>
              </w:rPr>
              <w:t>(2</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2551" w:type="dxa"/>
          </w:tcPr>
          <w:p w:rsidR="00D2719F" w:rsidRPr="00D2719F" w:rsidRDefault="00D2719F" w:rsidP="00D2719F">
            <w:pPr>
              <w:ind w:left="107" w:right="232"/>
              <w:rPr>
                <w:rFonts w:ascii="Times New Roman" w:eastAsia="Times New Roman" w:hAnsi="Times New Roman" w:cs="Times New Roman"/>
                <w:sz w:val="24"/>
              </w:rPr>
            </w:pPr>
            <w:r w:rsidRPr="00D2719F">
              <w:rPr>
                <w:rFonts w:ascii="Times New Roman" w:eastAsia="Times New Roman" w:hAnsi="Times New Roman" w:cs="Times New Roman"/>
                <w:sz w:val="24"/>
              </w:rPr>
              <w:t>Физическое развитие</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его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измерение.</w:t>
            </w:r>
          </w:p>
          <w:p w:rsidR="00D2719F" w:rsidRPr="00D2719F" w:rsidRDefault="00D2719F" w:rsidP="00D2719F">
            <w:pPr>
              <w:ind w:left="107" w:right="259"/>
              <w:rPr>
                <w:rFonts w:ascii="Times New Roman" w:eastAsia="Times New Roman" w:hAnsi="Times New Roman" w:cs="Times New Roman"/>
                <w:sz w:val="24"/>
              </w:rPr>
            </w:pPr>
            <w:r w:rsidRPr="00D2719F">
              <w:rPr>
                <w:rFonts w:ascii="Times New Roman" w:eastAsia="Times New Roman" w:hAnsi="Times New Roman" w:cs="Times New Roman"/>
                <w:sz w:val="24"/>
              </w:rPr>
              <w:t>Физические</w:t>
            </w:r>
            <w:r w:rsidRPr="00D2719F">
              <w:rPr>
                <w:rFonts w:ascii="Times New Roman" w:eastAsia="Times New Roman" w:hAnsi="Times New Roman" w:cs="Times New Roman"/>
                <w:spacing w:val="-14"/>
                <w:sz w:val="24"/>
              </w:rPr>
              <w:t xml:space="preserve"> </w:t>
            </w:r>
            <w:r w:rsidRPr="00D2719F">
              <w:rPr>
                <w:rFonts w:ascii="Times New Roman" w:eastAsia="Times New Roman" w:hAnsi="Times New Roman" w:cs="Times New Roman"/>
                <w:sz w:val="24"/>
              </w:rPr>
              <w:t>качества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человека: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сила,</w:t>
            </w:r>
          </w:p>
          <w:p w:rsidR="00D2719F" w:rsidRPr="00D2719F" w:rsidRDefault="00D2719F" w:rsidP="00D2719F">
            <w:pPr>
              <w:ind w:left="107" w:right="896"/>
              <w:rPr>
                <w:rFonts w:ascii="Times New Roman" w:eastAsia="Times New Roman" w:hAnsi="Times New Roman" w:cs="Times New Roman"/>
                <w:sz w:val="24"/>
              </w:rPr>
            </w:pPr>
            <w:r w:rsidRPr="00D2719F">
              <w:rPr>
                <w:rFonts w:ascii="Times New Roman" w:eastAsia="Times New Roman" w:hAnsi="Times New Roman" w:cs="Times New Roman"/>
                <w:sz w:val="24"/>
              </w:rPr>
              <w:t>быстрота,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выносливость,</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гибкость,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равновесие,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координация 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способы 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измерения.</w:t>
            </w:r>
          </w:p>
          <w:p w:rsidR="00D2719F" w:rsidRPr="00D2719F" w:rsidRDefault="00D2719F" w:rsidP="00D2719F">
            <w:pPr>
              <w:ind w:left="107" w:right="102"/>
              <w:rPr>
                <w:rFonts w:ascii="Times New Roman" w:eastAsia="Times New Roman" w:hAnsi="Times New Roman" w:cs="Times New Roman"/>
                <w:sz w:val="24"/>
              </w:rPr>
            </w:pPr>
            <w:r w:rsidRPr="00D2719F">
              <w:rPr>
                <w:rFonts w:ascii="Times New Roman" w:eastAsia="Times New Roman" w:hAnsi="Times New Roman" w:cs="Times New Roman"/>
                <w:sz w:val="24"/>
              </w:rPr>
              <w:t>Составление дневника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наблюдений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культуре</w:t>
            </w:r>
          </w:p>
        </w:tc>
        <w:tc>
          <w:tcPr>
            <w:tcW w:w="8507" w:type="dxa"/>
          </w:tcPr>
          <w:p w:rsidR="00D2719F" w:rsidRPr="00D2719F" w:rsidRDefault="00D2719F" w:rsidP="00D2719F">
            <w:pPr>
              <w:ind w:left="107" w:right="888"/>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«Физическое развитие» (объяснение и наблюдение за образцами</w:t>
            </w:r>
            <w:r w:rsidRPr="00D2719F">
              <w:rPr>
                <w:rFonts w:ascii="Times New Roman" w:eastAsia="Times New Roman" w:hAnsi="Times New Roman" w:cs="Times New Roman"/>
                <w:b/>
                <w:i/>
                <w:spacing w:val="-58"/>
                <w:sz w:val="24"/>
              </w:rPr>
              <w:t xml:space="preserve"> </w:t>
            </w:r>
            <w:r w:rsidRPr="00D2719F">
              <w:rPr>
                <w:rFonts w:ascii="Times New Roman" w:eastAsia="Times New Roman" w:hAnsi="Times New Roman" w:cs="Times New Roman"/>
                <w:b/>
                <w:i/>
                <w:sz w:val="24"/>
              </w:rPr>
              <w:t>действий</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учителя, рисунки, схемы):</w:t>
            </w:r>
          </w:p>
          <w:p w:rsidR="00D2719F" w:rsidRPr="00D2719F" w:rsidRDefault="00D2719F" w:rsidP="00D2719F">
            <w:pPr>
              <w:numPr>
                <w:ilvl w:val="0"/>
                <w:numId w:val="132"/>
              </w:numPr>
              <w:tabs>
                <w:tab w:val="left" w:pos="423"/>
              </w:tabs>
              <w:ind w:right="405"/>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 с понятием «физическое развитие» и основными показателями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физического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развития (длина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 масса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тела,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форма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осанки);</w:t>
            </w:r>
          </w:p>
          <w:p w:rsidR="00D2719F" w:rsidRPr="00D2719F" w:rsidRDefault="00D2719F" w:rsidP="00D2719F">
            <w:pPr>
              <w:numPr>
                <w:ilvl w:val="0"/>
                <w:numId w:val="132"/>
              </w:numPr>
              <w:tabs>
                <w:tab w:val="left" w:pos="423"/>
              </w:tabs>
              <w:ind w:right="1216"/>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образцами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способов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измерения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длины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массы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тела,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определения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формы осанки;</w:t>
            </w:r>
          </w:p>
          <w:p w:rsidR="00D2719F" w:rsidRPr="00D2719F" w:rsidRDefault="00D2719F" w:rsidP="00D2719F">
            <w:pPr>
              <w:numPr>
                <w:ilvl w:val="0"/>
                <w:numId w:val="132"/>
              </w:numPr>
              <w:tabs>
                <w:tab w:val="left" w:pos="423"/>
              </w:tabs>
              <w:ind w:right="883"/>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способы измерения длины тела и формы осанки (работа в</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парах);</w:t>
            </w:r>
          </w:p>
          <w:p w:rsidR="00D2719F" w:rsidRPr="00D2719F" w:rsidRDefault="00D2719F" w:rsidP="00D2719F">
            <w:pPr>
              <w:numPr>
                <w:ilvl w:val="0"/>
                <w:numId w:val="132"/>
              </w:numPr>
              <w:tabs>
                <w:tab w:val="left" w:pos="423"/>
              </w:tabs>
              <w:ind w:left="422" w:hanging="316"/>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измерению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массы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тела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помощью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родителей);</w:t>
            </w:r>
          </w:p>
          <w:p w:rsidR="00D2719F" w:rsidRPr="00D2719F" w:rsidRDefault="00D2719F" w:rsidP="00D2719F">
            <w:pPr>
              <w:numPr>
                <w:ilvl w:val="0"/>
                <w:numId w:val="132"/>
              </w:numPr>
              <w:tabs>
                <w:tab w:val="left" w:pos="423"/>
              </w:tabs>
              <w:ind w:right="838"/>
              <w:rPr>
                <w:rFonts w:ascii="Times New Roman" w:eastAsia="Times New Roman" w:hAnsi="Times New Roman" w:cs="Times New Roman"/>
                <w:sz w:val="24"/>
              </w:rPr>
            </w:pPr>
            <w:r w:rsidRPr="00D2719F">
              <w:rPr>
                <w:rFonts w:ascii="Times New Roman" w:eastAsia="Times New Roman" w:hAnsi="Times New Roman" w:cs="Times New Roman"/>
                <w:sz w:val="24"/>
              </w:rPr>
              <w:t>составляют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таблицу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наблюдения</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физическим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развитием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проводят</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измерение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его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показателей 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конце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каждой учебной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четверти.</w:t>
            </w:r>
          </w:p>
          <w:p w:rsidR="00D2719F" w:rsidRPr="00D2719F" w:rsidRDefault="00D2719F" w:rsidP="00D2719F">
            <w:pPr>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«Физические</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качества»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(диалог</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с</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учителем,</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материал,</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видеоролики, рисунки):</w:t>
            </w:r>
          </w:p>
          <w:p w:rsidR="00D2719F" w:rsidRPr="00D2719F" w:rsidRDefault="00D2719F" w:rsidP="00D2719F">
            <w:pPr>
              <w:numPr>
                <w:ilvl w:val="0"/>
                <w:numId w:val="132"/>
              </w:numPr>
              <w:tabs>
                <w:tab w:val="left" w:pos="392"/>
              </w:tabs>
              <w:ind w:right="388"/>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понятием</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«физические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качества»,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рассматривают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физические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качества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как</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способность человека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выполнять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физические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упражнения,</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жизненно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важные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двигательные,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спортивные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трудовые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действия;</w:t>
            </w:r>
          </w:p>
          <w:p w:rsidR="00D2719F" w:rsidRPr="00D2719F" w:rsidRDefault="00D2719F" w:rsidP="00D2719F">
            <w:pPr>
              <w:numPr>
                <w:ilvl w:val="0"/>
                <w:numId w:val="132"/>
              </w:numPr>
              <w:tabs>
                <w:tab w:val="left" w:pos="392"/>
              </w:tabs>
              <w:ind w:right="135"/>
              <w:rPr>
                <w:rFonts w:ascii="Times New Roman" w:eastAsia="Times New Roman" w:hAnsi="Times New Roman" w:cs="Times New Roman"/>
                <w:sz w:val="24"/>
              </w:rPr>
            </w:pPr>
            <w:r w:rsidRPr="00D2719F">
              <w:rPr>
                <w:rFonts w:ascii="Times New Roman" w:eastAsia="Times New Roman" w:hAnsi="Times New Roman" w:cs="Times New Roman"/>
                <w:sz w:val="24"/>
              </w:rPr>
              <w:t>устанавливают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положительную</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связь</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между</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развитием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физических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качеств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укреплением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здоровья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человека.</w:t>
            </w:r>
          </w:p>
          <w:p w:rsidR="00D2719F" w:rsidRPr="00D2719F" w:rsidRDefault="00D2719F" w:rsidP="00D2719F">
            <w:pPr>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«Сила</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как</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физическое</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качество»</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образец</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действий</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материал, видеоролики):</w:t>
            </w:r>
          </w:p>
          <w:p w:rsidR="00D2719F" w:rsidRPr="00D2719F" w:rsidRDefault="00D2719F" w:rsidP="00D2719F">
            <w:pPr>
              <w:numPr>
                <w:ilvl w:val="0"/>
                <w:numId w:val="132"/>
              </w:numPr>
              <w:tabs>
                <w:tab w:val="left" w:pos="373"/>
              </w:tabs>
              <w:spacing w:before="1"/>
              <w:ind w:right="203"/>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понятием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«сила»,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рассматривают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силу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как</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физическое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качество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человека и анализируют факторы, от которых зависит проявление силы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(напряжение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мышц и скорость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их сокращения);</w:t>
            </w:r>
          </w:p>
          <w:p w:rsidR="00D2719F" w:rsidRPr="00D2719F" w:rsidRDefault="00D2719F" w:rsidP="00D2719F">
            <w:pPr>
              <w:numPr>
                <w:ilvl w:val="0"/>
                <w:numId w:val="132"/>
              </w:numPr>
              <w:tabs>
                <w:tab w:val="left" w:pos="373"/>
              </w:tabs>
              <w:spacing w:line="270" w:lineRule="atLeast"/>
              <w:ind w:right="328"/>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развитие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силы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основных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мышечных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групп</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ног,</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спины и брюшного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пресса);</w:t>
            </w:r>
          </w:p>
        </w:tc>
        <w:tc>
          <w:tcPr>
            <w:tcW w:w="2551" w:type="dxa"/>
          </w:tcPr>
          <w:p w:rsidR="00D2719F" w:rsidRPr="00D2719F" w:rsidRDefault="00D2719F" w:rsidP="00D2719F">
            <w:pPr>
              <w:spacing w:line="276" w:lineRule="auto"/>
              <w:ind w:left="107" w:right="264"/>
              <w:rPr>
                <w:rFonts w:ascii="Times New Roman" w:eastAsia="Times New Roman" w:hAnsi="Times New Roman" w:cs="Times New Roman"/>
                <w:sz w:val="24"/>
              </w:rPr>
            </w:pPr>
            <w:hyperlink r:id="rId51">
              <w:r w:rsidRPr="00D2719F">
                <w:rPr>
                  <w:rFonts w:ascii="Times New Roman" w:eastAsia="Times New Roman" w:hAnsi="Times New Roman" w:cs="Times New Roman"/>
                  <w:color w:val="0462C1"/>
                  <w:sz w:val="24"/>
                  <w:u w:val="single" w:color="0462C1"/>
                </w:rPr>
                <w:t>https://rosuchebnik.ru/</w:t>
              </w:r>
            </w:hyperlink>
            <w:r w:rsidRPr="00D2719F">
              <w:rPr>
                <w:rFonts w:ascii="Times New Roman" w:eastAsia="Times New Roman" w:hAnsi="Times New Roman" w:cs="Times New Roman"/>
                <w:color w:val="0462C1"/>
                <w:spacing w:val="-57"/>
                <w:sz w:val="24"/>
              </w:rPr>
              <w:t xml:space="preserve"> </w:t>
            </w:r>
            <w:hyperlink r:id="rId52">
              <w:r w:rsidRPr="00D2719F">
                <w:rPr>
                  <w:rFonts w:ascii="Times New Roman" w:eastAsia="Times New Roman" w:hAnsi="Times New Roman" w:cs="Times New Roman"/>
                  <w:color w:val="0462C1"/>
                  <w:sz w:val="24"/>
                  <w:u w:val="single" w:color="0462C1"/>
                </w:rPr>
                <w:t>metodicheskaja-</w:t>
              </w:r>
            </w:hyperlink>
            <w:r w:rsidRPr="00D2719F">
              <w:rPr>
                <w:rFonts w:ascii="Times New Roman" w:eastAsia="Times New Roman" w:hAnsi="Times New Roman" w:cs="Times New Roman"/>
                <w:color w:val="0462C1"/>
                <w:spacing w:val="1"/>
                <w:sz w:val="24"/>
              </w:rPr>
              <w:t xml:space="preserve"> </w:t>
            </w:r>
            <w:hyperlink r:id="rId53">
              <w:r w:rsidRPr="00D2719F">
                <w:rPr>
                  <w:rFonts w:ascii="Times New Roman" w:eastAsia="Times New Roman" w:hAnsi="Times New Roman" w:cs="Times New Roman"/>
                  <w:color w:val="0462C1"/>
                  <w:sz w:val="24"/>
                  <w:u w:val="single" w:color="0462C1"/>
                </w:rPr>
                <w:t>pomosch/nachalnoe-</w:t>
              </w:r>
            </w:hyperlink>
            <w:r w:rsidRPr="00D2719F">
              <w:rPr>
                <w:rFonts w:ascii="Times New Roman" w:eastAsia="Times New Roman" w:hAnsi="Times New Roman" w:cs="Times New Roman"/>
                <w:color w:val="0462C1"/>
                <w:spacing w:val="1"/>
                <w:sz w:val="24"/>
              </w:rPr>
              <w:t xml:space="preserve"> </w:t>
            </w:r>
            <w:hyperlink r:id="rId54">
              <w:r w:rsidRPr="00D2719F">
                <w:rPr>
                  <w:rFonts w:ascii="Times New Roman" w:eastAsia="Times New Roman" w:hAnsi="Times New Roman" w:cs="Times New Roman"/>
                  <w:color w:val="0462C1"/>
                  <w:sz w:val="24"/>
                  <w:u w:val="single" w:color="0462C1"/>
                </w:rPr>
                <w:t>obrazovanie/</w:t>
              </w:r>
            </w:hyperlink>
          </w:p>
          <w:p w:rsidR="00D2719F" w:rsidRPr="00D2719F" w:rsidRDefault="00D2719F" w:rsidP="00D2719F">
            <w:pPr>
              <w:spacing w:before="160" w:line="276" w:lineRule="auto"/>
              <w:ind w:left="107" w:right="752"/>
              <w:rPr>
                <w:rFonts w:ascii="Times New Roman" w:eastAsia="Times New Roman" w:hAnsi="Times New Roman" w:cs="Times New Roman"/>
                <w:sz w:val="24"/>
              </w:rPr>
            </w:pPr>
            <w:hyperlink r:id="rId55">
              <w:r w:rsidRPr="00D2719F">
                <w:rPr>
                  <w:rFonts w:ascii="Times New Roman" w:eastAsia="Times New Roman" w:hAnsi="Times New Roman" w:cs="Times New Roman"/>
                  <w:color w:val="0462C1"/>
                  <w:sz w:val="24"/>
                  <w:u w:val="single" w:color="0462C1"/>
                </w:rPr>
                <w:t>http://school-</w:t>
              </w:r>
            </w:hyperlink>
            <w:r w:rsidRPr="00D2719F">
              <w:rPr>
                <w:rFonts w:ascii="Times New Roman" w:eastAsia="Times New Roman" w:hAnsi="Times New Roman" w:cs="Times New Roman"/>
                <w:color w:val="0462C1"/>
                <w:spacing w:val="1"/>
                <w:sz w:val="24"/>
              </w:rPr>
              <w:t xml:space="preserve"> </w:t>
            </w:r>
            <w:hyperlink r:id="rId56">
              <w:r w:rsidRPr="00D2719F">
                <w:rPr>
                  <w:rFonts w:ascii="Times New Roman" w:eastAsia="Times New Roman" w:hAnsi="Times New Roman" w:cs="Times New Roman"/>
                  <w:color w:val="0462C1"/>
                  <w:spacing w:val="-1"/>
                  <w:sz w:val="24"/>
                  <w:u w:val="single" w:color="0462C1"/>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2551"/>
        <w:gridCol w:w="8507"/>
        <w:gridCol w:w="2551"/>
      </w:tblGrid>
      <w:tr w:rsidR="00D2719F" w:rsidRPr="00D2719F" w:rsidTr="00EF0B46">
        <w:trPr>
          <w:trHeight w:val="9109"/>
        </w:trPr>
        <w:tc>
          <w:tcPr>
            <w:tcW w:w="2127" w:type="dxa"/>
          </w:tcPr>
          <w:p w:rsidR="00D2719F" w:rsidRPr="00D2719F" w:rsidRDefault="00D2719F" w:rsidP="00D2719F">
            <w:pPr>
              <w:rPr>
                <w:rFonts w:ascii="Times New Roman" w:eastAsia="Times New Roman" w:hAnsi="Times New Roman" w:cs="Times New Roman"/>
                <w:sz w:val="24"/>
              </w:rPr>
            </w:pPr>
          </w:p>
        </w:tc>
        <w:tc>
          <w:tcPr>
            <w:tcW w:w="2551" w:type="dxa"/>
          </w:tcPr>
          <w:p w:rsidR="00D2719F" w:rsidRPr="00D2719F" w:rsidRDefault="00D2719F" w:rsidP="00D2719F">
            <w:pPr>
              <w:rPr>
                <w:rFonts w:ascii="Times New Roman" w:eastAsia="Times New Roman" w:hAnsi="Times New Roman" w:cs="Times New Roman"/>
                <w:sz w:val="24"/>
              </w:rPr>
            </w:pPr>
          </w:p>
        </w:tc>
        <w:tc>
          <w:tcPr>
            <w:tcW w:w="8507" w:type="dxa"/>
          </w:tcPr>
          <w:p w:rsidR="00D2719F" w:rsidRPr="00D2719F" w:rsidRDefault="00D2719F" w:rsidP="00D2719F">
            <w:pPr>
              <w:numPr>
                <w:ilvl w:val="0"/>
                <w:numId w:val="131"/>
              </w:numPr>
              <w:tabs>
                <w:tab w:val="left" w:pos="373"/>
              </w:tabs>
              <w:ind w:right="129"/>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 за процедурой измерения силы с помощью тестового упражнения</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(прыжок</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длину 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места толчком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двумя ногами);</w:t>
            </w:r>
          </w:p>
          <w:p w:rsidR="00D2719F" w:rsidRPr="00D2719F" w:rsidRDefault="00D2719F" w:rsidP="00D2719F">
            <w:pPr>
              <w:numPr>
                <w:ilvl w:val="0"/>
                <w:numId w:val="131"/>
              </w:numPr>
              <w:tabs>
                <w:tab w:val="left" w:pos="373"/>
              </w:tabs>
              <w:ind w:right="146"/>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 навыку измерения результатов выполнения тестового упражнения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парах);</w:t>
            </w:r>
          </w:p>
          <w:p w:rsidR="00D2719F" w:rsidRPr="00D2719F" w:rsidRDefault="00D2719F" w:rsidP="00D2719F">
            <w:pPr>
              <w:numPr>
                <w:ilvl w:val="0"/>
                <w:numId w:val="131"/>
              </w:numPr>
              <w:tabs>
                <w:tab w:val="left" w:pos="373"/>
              </w:tabs>
              <w:ind w:right="197"/>
              <w:rPr>
                <w:rFonts w:ascii="Times New Roman" w:eastAsia="Times New Roman" w:hAnsi="Times New Roman" w:cs="Times New Roman"/>
                <w:sz w:val="24"/>
              </w:rPr>
            </w:pPr>
            <w:r w:rsidRPr="00D2719F">
              <w:rPr>
                <w:rFonts w:ascii="Times New Roman" w:eastAsia="Times New Roman" w:hAnsi="Times New Roman" w:cs="Times New Roman"/>
                <w:sz w:val="24"/>
              </w:rPr>
              <w:t>составляют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таблицу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наблюдений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развитием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физических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качеств,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проводят</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измерение показателей силы в конце каждой учебной четверти, рассчитывают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приросты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результатов.</w:t>
            </w:r>
          </w:p>
          <w:p w:rsidR="00D2719F" w:rsidRPr="00D2719F" w:rsidRDefault="00D2719F" w:rsidP="00D2719F">
            <w:pPr>
              <w:ind w:left="107" w:right="534"/>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«Быстрота как физическое качество» (рассказ и образец действий</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иллюстративный материал,</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видеоролики):</w:t>
            </w:r>
          </w:p>
          <w:p w:rsidR="00D2719F" w:rsidRPr="00D2719F" w:rsidRDefault="00D2719F" w:rsidP="00D2719F">
            <w:pPr>
              <w:numPr>
                <w:ilvl w:val="0"/>
                <w:numId w:val="131"/>
              </w:numPr>
              <w:tabs>
                <w:tab w:val="left" w:pos="402"/>
              </w:tabs>
              <w:ind w:right="157"/>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понятием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«быстрота»,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рассматривают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быстроту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как</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физическое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качество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человека,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факторы,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которых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зависит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проявление</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быстроты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(быстрота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реакции, скорость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движения);</w:t>
            </w:r>
          </w:p>
          <w:p w:rsidR="00D2719F" w:rsidRPr="00D2719F" w:rsidRDefault="00D2719F" w:rsidP="00D2719F">
            <w:pPr>
              <w:numPr>
                <w:ilvl w:val="0"/>
                <w:numId w:val="131"/>
              </w:numPr>
              <w:tabs>
                <w:tab w:val="left" w:pos="402"/>
              </w:tabs>
              <w:ind w:right="319"/>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развитие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быстроты</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(скорость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реакции,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скорость</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бега,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скорость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движения основными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звеньями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тела);</w:t>
            </w:r>
          </w:p>
          <w:p w:rsidR="00D2719F" w:rsidRPr="00D2719F" w:rsidRDefault="00D2719F" w:rsidP="00D2719F">
            <w:pPr>
              <w:numPr>
                <w:ilvl w:val="0"/>
                <w:numId w:val="131"/>
              </w:numPr>
              <w:tabs>
                <w:tab w:val="left" w:pos="402"/>
              </w:tabs>
              <w:ind w:right="265"/>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процедурой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измерения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быстроты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помощью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теста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падающей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линейки;</w:t>
            </w:r>
          </w:p>
          <w:p w:rsidR="00D2719F" w:rsidRPr="00D2719F" w:rsidRDefault="00D2719F" w:rsidP="00D2719F">
            <w:pPr>
              <w:numPr>
                <w:ilvl w:val="0"/>
                <w:numId w:val="131"/>
              </w:numPr>
              <w:tabs>
                <w:tab w:val="left" w:pos="402"/>
              </w:tabs>
              <w:ind w:right="117"/>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 навыку измерения результатов выполнения тестового упражнения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(работа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парах);</w:t>
            </w:r>
          </w:p>
          <w:p w:rsidR="00D2719F" w:rsidRPr="00D2719F" w:rsidRDefault="00D2719F" w:rsidP="00D2719F">
            <w:pPr>
              <w:numPr>
                <w:ilvl w:val="0"/>
                <w:numId w:val="131"/>
              </w:numPr>
              <w:tabs>
                <w:tab w:val="left" w:pos="402"/>
              </w:tabs>
              <w:ind w:right="143"/>
              <w:rPr>
                <w:rFonts w:ascii="Times New Roman" w:eastAsia="Times New Roman" w:hAnsi="Times New Roman" w:cs="Times New Roman"/>
                <w:sz w:val="24"/>
              </w:rPr>
            </w:pPr>
            <w:r w:rsidRPr="00D2719F">
              <w:rPr>
                <w:rFonts w:ascii="Times New Roman" w:eastAsia="Times New Roman" w:hAnsi="Times New Roman" w:cs="Times New Roman"/>
                <w:sz w:val="24"/>
              </w:rPr>
              <w:t>проводят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измерение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показателей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быстроты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конце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каждой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учебной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четверти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 вносят результаты в таблицу наблюдений за развитием физических качеств,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рассчитывают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приросты результатов.</w:t>
            </w:r>
          </w:p>
          <w:p w:rsidR="00D2719F" w:rsidRPr="00D2719F" w:rsidRDefault="00D2719F" w:rsidP="00D2719F">
            <w:pPr>
              <w:spacing w:before="1"/>
              <w:ind w:left="107" w:right="120"/>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«Выносливость как физическое качество» (рассказ и образец действий</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иллюстративный материал, видеоролики):</w:t>
            </w:r>
          </w:p>
          <w:p w:rsidR="00D2719F" w:rsidRPr="00D2719F" w:rsidRDefault="00D2719F" w:rsidP="00D2719F">
            <w:pPr>
              <w:numPr>
                <w:ilvl w:val="0"/>
                <w:numId w:val="131"/>
              </w:numPr>
              <w:tabs>
                <w:tab w:val="left" w:pos="394"/>
              </w:tabs>
              <w:ind w:right="449"/>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понятием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«выносливость»,</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рассматривают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выносливость</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как</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физическое качество человека, анализируют факторы, от которых зависит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проявление выносливости (потребление кислорода, лёгочная вентиляция,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частота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сердечных сокращений):</w:t>
            </w:r>
          </w:p>
          <w:p w:rsidR="00D2719F" w:rsidRPr="00D2719F" w:rsidRDefault="00D2719F" w:rsidP="00D2719F">
            <w:pPr>
              <w:numPr>
                <w:ilvl w:val="0"/>
                <w:numId w:val="131"/>
              </w:numPr>
              <w:tabs>
                <w:tab w:val="left" w:pos="394"/>
              </w:tabs>
              <w:ind w:right="1254"/>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развитие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выносливости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(ходьба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бег</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равномерной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скоростью 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учебной дистанции);</w:t>
            </w:r>
          </w:p>
          <w:p w:rsidR="00D2719F" w:rsidRPr="00D2719F" w:rsidRDefault="00D2719F" w:rsidP="00D2719F">
            <w:pPr>
              <w:numPr>
                <w:ilvl w:val="0"/>
                <w:numId w:val="131"/>
              </w:numPr>
              <w:tabs>
                <w:tab w:val="left" w:pos="394"/>
              </w:tabs>
              <w:ind w:right="765"/>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 за процедурой измерения выносливости с помощью теста 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приседании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первых признаков утомления;</w:t>
            </w:r>
          </w:p>
          <w:p w:rsidR="00D2719F" w:rsidRPr="00D2719F" w:rsidRDefault="00D2719F" w:rsidP="00D2719F">
            <w:pPr>
              <w:numPr>
                <w:ilvl w:val="0"/>
                <w:numId w:val="131"/>
              </w:numPr>
              <w:tabs>
                <w:tab w:val="left" w:pos="394"/>
              </w:tabs>
              <w:spacing w:line="270" w:lineRule="atLeast"/>
              <w:ind w:right="127"/>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навыку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измерения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результатов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тестового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(работа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парах);</w:t>
            </w:r>
          </w:p>
        </w:tc>
        <w:tc>
          <w:tcPr>
            <w:tcW w:w="2551" w:type="dxa"/>
          </w:tcPr>
          <w:p w:rsidR="00D2719F" w:rsidRPr="00D2719F" w:rsidRDefault="00D2719F" w:rsidP="00D2719F">
            <w:pPr>
              <w:rPr>
                <w:rFonts w:ascii="Times New Roman" w:eastAsia="Times New Roman" w:hAnsi="Times New Roman" w:cs="Times New Roman"/>
                <w:sz w:val="24"/>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2551"/>
        <w:gridCol w:w="8507"/>
        <w:gridCol w:w="2551"/>
      </w:tblGrid>
      <w:tr w:rsidR="00D2719F" w:rsidRPr="00D2719F" w:rsidTr="00EF0B46">
        <w:trPr>
          <w:trHeight w:val="9109"/>
        </w:trPr>
        <w:tc>
          <w:tcPr>
            <w:tcW w:w="2127" w:type="dxa"/>
          </w:tcPr>
          <w:p w:rsidR="00D2719F" w:rsidRPr="00D2719F" w:rsidRDefault="00D2719F" w:rsidP="00D2719F">
            <w:pPr>
              <w:rPr>
                <w:rFonts w:ascii="Times New Roman" w:eastAsia="Times New Roman" w:hAnsi="Times New Roman" w:cs="Times New Roman"/>
                <w:sz w:val="24"/>
              </w:rPr>
            </w:pPr>
          </w:p>
        </w:tc>
        <w:tc>
          <w:tcPr>
            <w:tcW w:w="2551" w:type="dxa"/>
          </w:tcPr>
          <w:p w:rsidR="00D2719F" w:rsidRPr="00D2719F" w:rsidRDefault="00D2719F" w:rsidP="00D2719F">
            <w:pPr>
              <w:rPr>
                <w:rFonts w:ascii="Times New Roman" w:eastAsia="Times New Roman" w:hAnsi="Times New Roman" w:cs="Times New Roman"/>
                <w:sz w:val="24"/>
              </w:rPr>
            </w:pPr>
          </w:p>
        </w:tc>
        <w:tc>
          <w:tcPr>
            <w:tcW w:w="8507" w:type="dxa"/>
          </w:tcPr>
          <w:p w:rsidR="00D2719F" w:rsidRPr="00D2719F" w:rsidRDefault="00D2719F" w:rsidP="00D2719F">
            <w:pPr>
              <w:numPr>
                <w:ilvl w:val="0"/>
                <w:numId w:val="130"/>
              </w:numPr>
              <w:tabs>
                <w:tab w:val="left" w:pos="394"/>
              </w:tabs>
              <w:ind w:right="304"/>
              <w:rPr>
                <w:rFonts w:ascii="Times New Roman" w:eastAsia="Times New Roman" w:hAnsi="Times New Roman" w:cs="Times New Roman"/>
                <w:sz w:val="24"/>
              </w:rPr>
            </w:pPr>
            <w:r w:rsidRPr="00D2719F">
              <w:rPr>
                <w:rFonts w:ascii="Times New Roman" w:eastAsia="Times New Roman" w:hAnsi="Times New Roman" w:cs="Times New Roman"/>
                <w:sz w:val="24"/>
              </w:rPr>
              <w:t>проводят измерение показателей выносливости в конце каждой учебной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четверти и вносят результаты в таблицу наблюдений за развитием физических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качеств,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рассчитывают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приросты результатов.</w:t>
            </w:r>
          </w:p>
          <w:p w:rsidR="00D2719F" w:rsidRPr="00D2719F" w:rsidRDefault="00D2719F" w:rsidP="00D2719F">
            <w:pPr>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«Гибкость</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как</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физическое</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качество»</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образец</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действий</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иллюстративный материал,</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видеоролики):</w:t>
            </w:r>
          </w:p>
          <w:p w:rsidR="00D2719F" w:rsidRPr="00D2719F" w:rsidRDefault="00D2719F" w:rsidP="00D2719F">
            <w:pPr>
              <w:numPr>
                <w:ilvl w:val="0"/>
                <w:numId w:val="130"/>
              </w:numPr>
              <w:tabs>
                <w:tab w:val="left" w:pos="373"/>
              </w:tabs>
              <w:ind w:right="277"/>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понятием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«гибкость»,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рассматривают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гибкость</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как</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физическое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качество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человека,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факторы,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которых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зависит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проявление</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гибкости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(подвижность</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суставов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эластичность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мышц);</w:t>
            </w:r>
          </w:p>
          <w:p w:rsidR="00D2719F" w:rsidRPr="00D2719F" w:rsidRDefault="00D2719F" w:rsidP="00D2719F">
            <w:pPr>
              <w:numPr>
                <w:ilvl w:val="0"/>
                <w:numId w:val="130"/>
              </w:numPr>
              <w:tabs>
                <w:tab w:val="left" w:pos="373"/>
              </w:tabs>
              <w:ind w:right="174"/>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упражнения на развитие гибкости (повороты и наклоны в разные</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стороны,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маховые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движения руками 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ногами);</w:t>
            </w:r>
          </w:p>
          <w:p w:rsidR="00D2719F" w:rsidRPr="00D2719F" w:rsidRDefault="00D2719F" w:rsidP="00D2719F">
            <w:pPr>
              <w:numPr>
                <w:ilvl w:val="0"/>
                <w:numId w:val="130"/>
              </w:numPr>
              <w:tabs>
                <w:tab w:val="left" w:pos="373"/>
              </w:tabs>
              <w:ind w:right="777"/>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процедурой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измерения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гибкости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помощью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наклон вперёд;</w:t>
            </w:r>
          </w:p>
          <w:p w:rsidR="00D2719F" w:rsidRPr="00D2719F" w:rsidRDefault="00D2719F" w:rsidP="00D2719F">
            <w:pPr>
              <w:numPr>
                <w:ilvl w:val="0"/>
                <w:numId w:val="130"/>
              </w:numPr>
              <w:tabs>
                <w:tab w:val="left" w:pos="373"/>
              </w:tabs>
              <w:ind w:right="149"/>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навыку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измерения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результатов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тестового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(работа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парах);</w:t>
            </w:r>
          </w:p>
          <w:p w:rsidR="00D2719F" w:rsidRPr="00D2719F" w:rsidRDefault="00D2719F" w:rsidP="00D2719F">
            <w:pPr>
              <w:numPr>
                <w:ilvl w:val="0"/>
                <w:numId w:val="130"/>
              </w:numPr>
              <w:tabs>
                <w:tab w:val="left" w:pos="373"/>
              </w:tabs>
              <w:ind w:right="554"/>
              <w:rPr>
                <w:rFonts w:ascii="Times New Roman" w:eastAsia="Times New Roman" w:hAnsi="Times New Roman" w:cs="Times New Roman"/>
                <w:sz w:val="24"/>
              </w:rPr>
            </w:pPr>
            <w:r w:rsidRPr="00D2719F">
              <w:rPr>
                <w:rFonts w:ascii="Times New Roman" w:eastAsia="Times New Roman" w:hAnsi="Times New Roman" w:cs="Times New Roman"/>
                <w:sz w:val="24"/>
              </w:rPr>
              <w:t>проводят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измерение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гибкости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конце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каждой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учебной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четверти</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вносят</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результаты в таблицу наблюдений за развитием физических качеств,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рассчитывают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приросты результатов.</w:t>
            </w:r>
          </w:p>
          <w:p w:rsidR="00D2719F" w:rsidRPr="00D2719F" w:rsidRDefault="00D2719F" w:rsidP="00D2719F">
            <w:pPr>
              <w:ind w:left="107" w:right="820"/>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«Развитие координации движений» (рассказ и образец действий</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иллюстративный материал,</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видеоролики):</w:t>
            </w:r>
          </w:p>
          <w:p w:rsidR="00D2719F" w:rsidRPr="00D2719F" w:rsidRDefault="00D2719F" w:rsidP="00D2719F">
            <w:pPr>
              <w:numPr>
                <w:ilvl w:val="0"/>
                <w:numId w:val="130"/>
              </w:numPr>
              <w:tabs>
                <w:tab w:val="left" w:pos="342"/>
              </w:tabs>
              <w:ind w:left="341" w:hanging="235"/>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понятием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«равновесие»,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рассматривают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равновесие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как</w:t>
            </w:r>
          </w:p>
          <w:p w:rsidR="00D2719F" w:rsidRPr="00D2719F" w:rsidRDefault="00D2719F" w:rsidP="00D2719F">
            <w:pPr>
              <w:spacing w:before="1"/>
              <w:ind w:left="107"/>
              <w:rPr>
                <w:rFonts w:ascii="Times New Roman" w:eastAsia="Times New Roman" w:hAnsi="Times New Roman" w:cs="Times New Roman"/>
                <w:sz w:val="24"/>
              </w:rPr>
            </w:pPr>
            <w:r w:rsidRPr="00D2719F">
              <w:rPr>
                <w:rFonts w:ascii="Times New Roman" w:eastAsia="Times New Roman" w:hAnsi="Times New Roman" w:cs="Times New Roman"/>
                <w:sz w:val="24"/>
              </w:rPr>
              <w:t>физическое качество человека, анализируют факторы, от которых зависит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проявление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равновесия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(точность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движений,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сохранение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поз</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ограниченной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опоре):</w:t>
            </w:r>
          </w:p>
          <w:p w:rsidR="00D2719F" w:rsidRPr="00D2719F" w:rsidRDefault="00D2719F" w:rsidP="00D2719F">
            <w:pPr>
              <w:numPr>
                <w:ilvl w:val="0"/>
                <w:numId w:val="130"/>
              </w:numPr>
              <w:tabs>
                <w:tab w:val="left" w:pos="402"/>
              </w:tabs>
              <w:ind w:right="1445"/>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развитие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гибкости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(передвижение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ограниченной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опоре, прыжки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разметкам);</w:t>
            </w:r>
          </w:p>
          <w:p w:rsidR="00D2719F" w:rsidRPr="00D2719F" w:rsidRDefault="00D2719F" w:rsidP="00D2719F">
            <w:pPr>
              <w:numPr>
                <w:ilvl w:val="0"/>
                <w:numId w:val="130"/>
              </w:numPr>
              <w:tabs>
                <w:tab w:val="left" w:pos="402"/>
              </w:tabs>
              <w:ind w:right="486"/>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процедурой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измерения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равновесия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помощью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длительного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удержания заданной позы в статическом режиме с помощью упражнения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наклон вперёд;</w:t>
            </w:r>
          </w:p>
          <w:p w:rsidR="00D2719F" w:rsidRPr="00D2719F" w:rsidRDefault="00D2719F" w:rsidP="00D2719F">
            <w:pPr>
              <w:numPr>
                <w:ilvl w:val="0"/>
                <w:numId w:val="130"/>
              </w:numPr>
              <w:tabs>
                <w:tab w:val="left" w:pos="342"/>
              </w:tabs>
              <w:ind w:right="312"/>
              <w:rPr>
                <w:rFonts w:ascii="Times New Roman" w:eastAsia="Times New Roman" w:hAnsi="Times New Roman" w:cs="Times New Roman"/>
                <w:sz w:val="24"/>
              </w:rPr>
            </w:pPr>
            <w:r w:rsidRPr="00D2719F">
              <w:rPr>
                <w:rFonts w:ascii="Times New Roman" w:eastAsia="Times New Roman" w:hAnsi="Times New Roman" w:cs="Times New Roman"/>
                <w:sz w:val="24"/>
              </w:rPr>
              <w:t>осваивают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навык</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измерения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результатов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тестового</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(работа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парах);</w:t>
            </w:r>
          </w:p>
          <w:p w:rsidR="00D2719F" w:rsidRPr="00D2719F" w:rsidRDefault="00D2719F" w:rsidP="00D2719F">
            <w:pPr>
              <w:numPr>
                <w:ilvl w:val="0"/>
                <w:numId w:val="130"/>
              </w:numPr>
              <w:tabs>
                <w:tab w:val="left" w:pos="402"/>
              </w:tabs>
              <w:spacing w:line="270" w:lineRule="atLeast"/>
              <w:ind w:right="299"/>
              <w:rPr>
                <w:rFonts w:ascii="Times New Roman" w:eastAsia="Times New Roman" w:hAnsi="Times New Roman" w:cs="Times New Roman"/>
                <w:sz w:val="24"/>
              </w:rPr>
            </w:pPr>
            <w:r w:rsidRPr="00D2719F">
              <w:rPr>
                <w:rFonts w:ascii="Times New Roman" w:eastAsia="Times New Roman" w:hAnsi="Times New Roman" w:cs="Times New Roman"/>
                <w:sz w:val="24"/>
              </w:rPr>
              <w:t>проводят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измерение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равновесия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конце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каждой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учебной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четверти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вносят</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результаты в таблицу наблюдений за развитием физических качеств,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рассчитывают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приросты результатов.</w:t>
            </w:r>
          </w:p>
        </w:tc>
        <w:tc>
          <w:tcPr>
            <w:tcW w:w="2551" w:type="dxa"/>
          </w:tcPr>
          <w:p w:rsidR="00D2719F" w:rsidRPr="00D2719F" w:rsidRDefault="00D2719F" w:rsidP="00D2719F">
            <w:pPr>
              <w:rPr>
                <w:rFonts w:ascii="Times New Roman" w:eastAsia="Times New Roman" w:hAnsi="Times New Roman" w:cs="Times New Roman"/>
                <w:sz w:val="24"/>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2551"/>
        <w:gridCol w:w="8507"/>
        <w:gridCol w:w="2551"/>
      </w:tblGrid>
      <w:tr w:rsidR="00D2719F" w:rsidRPr="00D2719F" w:rsidTr="00EF0B46">
        <w:trPr>
          <w:trHeight w:val="3312"/>
        </w:trPr>
        <w:tc>
          <w:tcPr>
            <w:tcW w:w="2127" w:type="dxa"/>
          </w:tcPr>
          <w:p w:rsidR="00D2719F" w:rsidRPr="00D2719F" w:rsidRDefault="00D2719F" w:rsidP="00D2719F">
            <w:pPr>
              <w:rPr>
                <w:rFonts w:ascii="Times New Roman" w:eastAsia="Times New Roman" w:hAnsi="Times New Roman" w:cs="Times New Roman"/>
                <w:sz w:val="24"/>
              </w:rPr>
            </w:pPr>
          </w:p>
        </w:tc>
        <w:tc>
          <w:tcPr>
            <w:tcW w:w="2551" w:type="dxa"/>
          </w:tcPr>
          <w:p w:rsidR="00D2719F" w:rsidRPr="00D2719F" w:rsidRDefault="00D2719F" w:rsidP="00D2719F">
            <w:pPr>
              <w:rPr>
                <w:rFonts w:ascii="Times New Roman" w:eastAsia="Times New Roman" w:hAnsi="Times New Roman" w:cs="Times New Roman"/>
                <w:sz w:val="24"/>
              </w:rPr>
            </w:pPr>
          </w:p>
        </w:tc>
        <w:tc>
          <w:tcPr>
            <w:tcW w:w="8507" w:type="dxa"/>
          </w:tcPr>
          <w:p w:rsidR="00D2719F" w:rsidRPr="00D2719F" w:rsidRDefault="00D2719F" w:rsidP="00D2719F">
            <w:pPr>
              <w:ind w:left="107" w:right="330"/>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«Дневник наблюдений по физической культуре» (учебный диалог с</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использованием образца учителя, иллюстративного материала, таблиц и</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рисунков):</w:t>
            </w:r>
          </w:p>
          <w:p w:rsidR="00D2719F" w:rsidRPr="00D2719F" w:rsidRDefault="00D2719F" w:rsidP="00D2719F">
            <w:pPr>
              <w:numPr>
                <w:ilvl w:val="0"/>
                <w:numId w:val="129"/>
              </w:numPr>
              <w:tabs>
                <w:tab w:val="left" w:pos="361"/>
              </w:tabs>
              <w:ind w:right="1084"/>
              <w:jc w:val="both"/>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 с образцом таблицы оформления результатов измерения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показателей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физического</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развития</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физических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качеств,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обсуждают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уточняют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правила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её</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оформления;</w:t>
            </w:r>
          </w:p>
          <w:p w:rsidR="00D2719F" w:rsidRPr="00D2719F" w:rsidRDefault="00D2719F" w:rsidP="00D2719F">
            <w:pPr>
              <w:numPr>
                <w:ilvl w:val="0"/>
                <w:numId w:val="129"/>
              </w:numPr>
              <w:tabs>
                <w:tab w:val="left" w:pos="361"/>
              </w:tabs>
              <w:ind w:left="360" w:hanging="254"/>
              <w:jc w:val="both"/>
              <w:rPr>
                <w:rFonts w:ascii="Times New Roman" w:eastAsia="Times New Roman" w:hAnsi="Times New Roman" w:cs="Times New Roman"/>
                <w:sz w:val="24"/>
              </w:rPr>
            </w:pPr>
            <w:r w:rsidRPr="00D2719F">
              <w:rPr>
                <w:rFonts w:ascii="Times New Roman" w:eastAsia="Times New Roman" w:hAnsi="Times New Roman" w:cs="Times New Roman"/>
                <w:sz w:val="24"/>
              </w:rPr>
              <w:t>составляют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таблицу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индивидуальных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показателей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измерения</w:t>
            </w:r>
          </w:p>
          <w:p w:rsidR="00D2719F" w:rsidRPr="00D2719F" w:rsidRDefault="00D2719F" w:rsidP="00D2719F">
            <w:pPr>
              <w:numPr>
                <w:ilvl w:val="0"/>
                <w:numId w:val="129"/>
              </w:numPr>
              <w:tabs>
                <w:tab w:val="left" w:pos="361"/>
              </w:tabs>
              <w:ind w:right="816"/>
              <w:rPr>
                <w:rFonts w:ascii="Times New Roman" w:eastAsia="Times New Roman" w:hAnsi="Times New Roman" w:cs="Times New Roman"/>
                <w:sz w:val="24"/>
              </w:rPr>
            </w:pPr>
            <w:r w:rsidRPr="00D2719F">
              <w:rPr>
                <w:rFonts w:ascii="Times New Roman" w:eastAsia="Times New Roman" w:hAnsi="Times New Roman" w:cs="Times New Roman"/>
                <w:sz w:val="24"/>
              </w:rPr>
              <w:t>физического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развития</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физических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качеств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учебным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четвертям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образцу);</w:t>
            </w:r>
          </w:p>
          <w:p w:rsidR="00D2719F" w:rsidRPr="00D2719F" w:rsidRDefault="00D2719F" w:rsidP="00D2719F">
            <w:pPr>
              <w:numPr>
                <w:ilvl w:val="0"/>
                <w:numId w:val="129"/>
              </w:numPr>
              <w:tabs>
                <w:tab w:val="left" w:pos="361"/>
              </w:tabs>
              <w:ind w:right="185"/>
              <w:rPr>
                <w:rFonts w:ascii="Times New Roman" w:eastAsia="Times New Roman" w:hAnsi="Times New Roman" w:cs="Times New Roman"/>
                <w:sz w:val="24"/>
              </w:rPr>
            </w:pPr>
            <w:r w:rsidRPr="00D2719F">
              <w:rPr>
                <w:rFonts w:ascii="Times New Roman" w:eastAsia="Times New Roman" w:hAnsi="Times New Roman" w:cs="Times New Roman"/>
                <w:sz w:val="24"/>
              </w:rPr>
              <w:t>проводят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сравнение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показателей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физического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развития</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физических</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качеств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устанавливают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различия между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ними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каждой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учебной четверти</w:t>
            </w:r>
          </w:p>
        </w:tc>
        <w:tc>
          <w:tcPr>
            <w:tcW w:w="2551" w:type="dxa"/>
          </w:tcPr>
          <w:p w:rsidR="00D2719F" w:rsidRPr="00D2719F" w:rsidRDefault="00D2719F" w:rsidP="00D2719F">
            <w:pPr>
              <w:rPr>
                <w:rFonts w:ascii="Times New Roman" w:eastAsia="Times New Roman" w:hAnsi="Times New Roman" w:cs="Times New Roman"/>
                <w:sz w:val="24"/>
              </w:rPr>
            </w:pPr>
          </w:p>
        </w:tc>
      </w:tr>
      <w:tr w:rsidR="00D2719F" w:rsidRPr="00D2719F" w:rsidTr="00EF0B46">
        <w:trPr>
          <w:trHeight w:val="5796"/>
        </w:trPr>
        <w:tc>
          <w:tcPr>
            <w:tcW w:w="2127" w:type="dxa"/>
          </w:tcPr>
          <w:p w:rsidR="00D2719F" w:rsidRPr="00D2719F" w:rsidRDefault="00D2719F" w:rsidP="00D2719F">
            <w:pPr>
              <w:ind w:left="172" w:right="164"/>
              <w:jc w:val="center"/>
              <w:rPr>
                <w:rFonts w:ascii="Times New Roman" w:eastAsia="Times New Roman" w:hAnsi="Times New Roman" w:cs="Times New Roman"/>
                <w:sz w:val="24"/>
              </w:rPr>
            </w:pPr>
            <w:r w:rsidRPr="00D2719F">
              <w:rPr>
                <w:rFonts w:ascii="Times New Roman" w:eastAsia="Times New Roman" w:hAnsi="Times New Roman" w:cs="Times New Roman"/>
                <w:sz w:val="24"/>
              </w:rPr>
              <w:t>Оздоровительная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физическая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культура</w:t>
            </w:r>
          </w:p>
          <w:p w:rsidR="00D2719F" w:rsidRPr="00D2719F" w:rsidRDefault="00D2719F" w:rsidP="00D2719F">
            <w:pPr>
              <w:ind w:left="169" w:right="164"/>
              <w:jc w:val="center"/>
              <w:rPr>
                <w:rFonts w:ascii="Times New Roman" w:eastAsia="Times New Roman" w:hAnsi="Times New Roman" w:cs="Times New Roman"/>
                <w:sz w:val="24"/>
              </w:rPr>
            </w:pPr>
            <w:r w:rsidRPr="00D2719F">
              <w:rPr>
                <w:rFonts w:ascii="Times New Roman" w:eastAsia="Times New Roman" w:hAnsi="Times New Roman" w:cs="Times New Roman"/>
                <w:sz w:val="24"/>
              </w:rPr>
              <w:t>(2</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2551" w:type="dxa"/>
          </w:tcPr>
          <w:p w:rsidR="00D2719F" w:rsidRPr="00D2719F" w:rsidRDefault="00D2719F" w:rsidP="00D2719F">
            <w:pPr>
              <w:ind w:left="107" w:right="337"/>
              <w:rPr>
                <w:rFonts w:ascii="Times New Roman" w:eastAsia="Times New Roman" w:hAnsi="Times New Roman" w:cs="Times New Roman"/>
                <w:sz w:val="24"/>
              </w:rPr>
            </w:pPr>
            <w:r w:rsidRPr="00D2719F">
              <w:rPr>
                <w:rFonts w:ascii="Times New Roman" w:eastAsia="Times New Roman" w:hAnsi="Times New Roman" w:cs="Times New Roman"/>
                <w:sz w:val="24"/>
              </w:rPr>
              <w:t>Закаливание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организма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обтиранием.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Составление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комплекса утренней</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зарядки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p>
          <w:p w:rsidR="00D2719F" w:rsidRPr="00D2719F" w:rsidRDefault="00D2719F" w:rsidP="00D2719F">
            <w:pPr>
              <w:ind w:left="107" w:right="173"/>
              <w:rPr>
                <w:rFonts w:ascii="Times New Roman" w:eastAsia="Times New Roman" w:hAnsi="Times New Roman" w:cs="Times New Roman"/>
                <w:sz w:val="24"/>
              </w:rPr>
            </w:pPr>
            <w:r w:rsidRPr="00D2719F">
              <w:rPr>
                <w:rFonts w:ascii="Times New Roman" w:eastAsia="Times New Roman" w:hAnsi="Times New Roman" w:cs="Times New Roman"/>
                <w:sz w:val="24"/>
              </w:rPr>
              <w:t>физкультминутки для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занятий в домашних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условиях</w:t>
            </w:r>
          </w:p>
        </w:tc>
        <w:tc>
          <w:tcPr>
            <w:tcW w:w="8507" w:type="dxa"/>
          </w:tcPr>
          <w:p w:rsidR="00D2719F" w:rsidRPr="00D2719F" w:rsidRDefault="00D2719F" w:rsidP="00D2719F">
            <w:pPr>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«Закаливание</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организма»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с</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использованием</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иллюстративного</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материала и</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видеороликов):</w:t>
            </w:r>
          </w:p>
          <w:p w:rsidR="00D2719F" w:rsidRPr="00D2719F" w:rsidRDefault="00D2719F" w:rsidP="00D2719F">
            <w:pPr>
              <w:numPr>
                <w:ilvl w:val="0"/>
                <w:numId w:val="128"/>
              </w:numPr>
              <w:tabs>
                <w:tab w:val="left" w:pos="445"/>
              </w:tabs>
              <w:ind w:right="374"/>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влиянием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закаливания</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при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помощи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обтирания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укрепление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здоровья,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правилами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проведения закаливающей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процедуры;</w:t>
            </w:r>
          </w:p>
          <w:p w:rsidR="00D2719F" w:rsidRPr="00D2719F" w:rsidRDefault="00D2719F" w:rsidP="00D2719F">
            <w:pPr>
              <w:numPr>
                <w:ilvl w:val="0"/>
                <w:numId w:val="128"/>
              </w:numPr>
              <w:tabs>
                <w:tab w:val="left" w:pos="445"/>
              </w:tabs>
              <w:ind w:right="297"/>
              <w:rPr>
                <w:rFonts w:ascii="Times New Roman" w:eastAsia="Times New Roman" w:hAnsi="Times New Roman" w:cs="Times New Roman"/>
                <w:sz w:val="24"/>
              </w:rPr>
            </w:pPr>
            <w:r w:rsidRPr="00D2719F">
              <w:rPr>
                <w:rFonts w:ascii="Times New Roman" w:eastAsia="Times New Roman" w:hAnsi="Times New Roman" w:cs="Times New Roman"/>
                <w:sz w:val="24"/>
              </w:rPr>
              <w:t>рассматривают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обсуждают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иллюстративный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материал,</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уточняют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правила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закаливания</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последовательность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его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приёмов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закаливающей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процедуре;</w:t>
            </w:r>
          </w:p>
          <w:p w:rsidR="00D2719F" w:rsidRPr="00D2719F" w:rsidRDefault="00D2719F" w:rsidP="00D2719F">
            <w:pPr>
              <w:numPr>
                <w:ilvl w:val="0"/>
                <w:numId w:val="128"/>
              </w:numPr>
              <w:tabs>
                <w:tab w:val="left" w:pos="445"/>
              </w:tabs>
              <w:ind w:right="948"/>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приёмы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закаливания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при</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помощи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обтирания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(имитация):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поочерёдное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обтирание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каждой руки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(от пальцев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 плечу);</w:t>
            </w:r>
          </w:p>
          <w:p w:rsidR="00D2719F" w:rsidRPr="00D2719F" w:rsidRDefault="00D2719F" w:rsidP="00D2719F">
            <w:pPr>
              <w:ind w:left="107" w:right="1411"/>
              <w:rPr>
                <w:rFonts w:ascii="Times New Roman" w:eastAsia="Times New Roman" w:hAnsi="Times New Roman" w:cs="Times New Roman"/>
                <w:sz w:val="24"/>
              </w:rPr>
            </w:pPr>
            <w:r w:rsidRPr="00D2719F">
              <w:rPr>
                <w:rFonts w:ascii="Times New Roman" w:eastAsia="Times New Roman" w:hAnsi="Times New Roman" w:cs="Times New Roman"/>
                <w:sz w:val="24"/>
              </w:rPr>
              <w:t>2 - последовательное обтирание шеи, груди и живота (сверху вниз);</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3</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обтирание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спины (от боков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 середине);</w:t>
            </w:r>
          </w:p>
          <w:p w:rsidR="00D2719F" w:rsidRPr="00D2719F" w:rsidRDefault="00D2719F" w:rsidP="00D2719F">
            <w:pPr>
              <w:ind w:left="107" w:right="1064"/>
              <w:rPr>
                <w:rFonts w:ascii="Times New Roman" w:eastAsia="Times New Roman" w:hAnsi="Times New Roman" w:cs="Times New Roman"/>
                <w:sz w:val="24"/>
              </w:rPr>
            </w:pPr>
            <w:r w:rsidRPr="00D2719F">
              <w:rPr>
                <w:rFonts w:ascii="Times New Roman" w:eastAsia="Times New Roman" w:hAnsi="Times New Roman" w:cs="Times New Roman"/>
                <w:sz w:val="24"/>
              </w:rPr>
              <w:t>4 - поочерёдное обтирание каждой ноги (от пальцев ступни к бёдрам);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5</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растирание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тела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сухим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полотенцем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лёгкого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покраснения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кожи).</w:t>
            </w:r>
          </w:p>
          <w:p w:rsidR="00D2719F" w:rsidRPr="00D2719F" w:rsidRDefault="00D2719F" w:rsidP="00D2719F">
            <w:pPr>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«Утренняя</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зарядка»</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(образец</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выполнения</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учителем,</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материал, рисунки):</w:t>
            </w:r>
          </w:p>
          <w:p w:rsidR="00D2719F" w:rsidRPr="00D2719F" w:rsidRDefault="00D2719F" w:rsidP="00D2719F">
            <w:pPr>
              <w:numPr>
                <w:ilvl w:val="0"/>
                <w:numId w:val="127"/>
              </w:numPr>
              <w:tabs>
                <w:tab w:val="left" w:pos="361"/>
              </w:tabs>
              <w:ind w:left="360" w:hanging="254"/>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образцом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учителем,</w:t>
            </w:r>
          </w:p>
          <w:p w:rsidR="00D2719F" w:rsidRPr="00D2719F" w:rsidRDefault="00D2719F" w:rsidP="00D2719F">
            <w:pPr>
              <w:numPr>
                <w:ilvl w:val="0"/>
                <w:numId w:val="127"/>
              </w:numPr>
              <w:tabs>
                <w:tab w:val="left" w:pos="361"/>
              </w:tabs>
              <w:ind w:left="360" w:hanging="254"/>
              <w:rPr>
                <w:rFonts w:ascii="Times New Roman" w:eastAsia="Times New Roman" w:hAnsi="Times New Roman" w:cs="Times New Roman"/>
                <w:sz w:val="24"/>
              </w:rPr>
            </w:pPr>
            <w:r w:rsidRPr="00D2719F">
              <w:rPr>
                <w:rFonts w:ascii="Times New Roman" w:eastAsia="Times New Roman" w:hAnsi="Times New Roman" w:cs="Times New Roman"/>
                <w:sz w:val="24"/>
              </w:rPr>
              <w:t>уточняют</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правила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последовательность</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комплекса;</w:t>
            </w:r>
          </w:p>
          <w:p w:rsidR="00D2719F" w:rsidRPr="00D2719F" w:rsidRDefault="00D2719F" w:rsidP="00D2719F">
            <w:pPr>
              <w:numPr>
                <w:ilvl w:val="0"/>
                <w:numId w:val="127"/>
              </w:numPr>
              <w:tabs>
                <w:tab w:val="left" w:pos="361"/>
              </w:tabs>
              <w:ind w:right="480"/>
              <w:rPr>
                <w:rFonts w:ascii="Times New Roman" w:eastAsia="Times New Roman" w:hAnsi="Times New Roman" w:cs="Times New Roman"/>
                <w:sz w:val="24"/>
              </w:rPr>
            </w:pPr>
            <w:r w:rsidRPr="00D2719F">
              <w:rPr>
                <w:rFonts w:ascii="Times New Roman" w:eastAsia="Times New Roman" w:hAnsi="Times New Roman" w:cs="Times New Roman"/>
                <w:sz w:val="24"/>
              </w:rPr>
              <w:t>записывают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комплекс</w:t>
            </w:r>
            <w:r w:rsidRPr="00D2719F">
              <w:rPr>
                <w:rFonts w:ascii="Times New Roman" w:eastAsia="Times New Roman" w:hAnsi="Times New Roman" w:cs="Times New Roman"/>
                <w:spacing w:val="-7"/>
                <w:sz w:val="24"/>
              </w:rPr>
              <w:t xml:space="preserve"> </w:t>
            </w:r>
            <w:r w:rsidRPr="00D2719F">
              <w:rPr>
                <w:rFonts w:ascii="Times New Roman" w:eastAsia="Times New Roman" w:hAnsi="Times New Roman" w:cs="Times New Roman"/>
                <w:sz w:val="24"/>
              </w:rPr>
              <w:t>утренней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зарядки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дневник</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культуры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указанием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дозировки упражнений;</w:t>
            </w:r>
          </w:p>
          <w:p w:rsidR="00D2719F" w:rsidRPr="00D2719F" w:rsidRDefault="00D2719F" w:rsidP="00D2719F">
            <w:pPr>
              <w:numPr>
                <w:ilvl w:val="0"/>
                <w:numId w:val="127"/>
              </w:numPr>
              <w:tabs>
                <w:tab w:val="left" w:pos="421"/>
              </w:tabs>
              <w:ind w:left="420" w:hanging="314"/>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комплекс</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утренней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зарядки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группам);</w:t>
            </w:r>
          </w:p>
          <w:p w:rsidR="00D2719F" w:rsidRPr="00D2719F" w:rsidRDefault="00D2719F" w:rsidP="00D2719F">
            <w:pPr>
              <w:numPr>
                <w:ilvl w:val="0"/>
                <w:numId w:val="127"/>
              </w:numPr>
              <w:tabs>
                <w:tab w:val="left" w:pos="361"/>
              </w:tabs>
              <w:ind w:left="360" w:hanging="254"/>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правила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безопасности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проведении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утренней</w:t>
            </w:r>
          </w:p>
          <w:p w:rsidR="00D2719F" w:rsidRPr="00D2719F" w:rsidRDefault="00D2719F" w:rsidP="00D2719F">
            <w:pPr>
              <w:numPr>
                <w:ilvl w:val="0"/>
                <w:numId w:val="127"/>
              </w:numPr>
              <w:tabs>
                <w:tab w:val="left" w:pos="361"/>
              </w:tabs>
              <w:spacing w:line="257" w:lineRule="exact"/>
              <w:ind w:left="360" w:hanging="254"/>
              <w:rPr>
                <w:rFonts w:ascii="Times New Roman" w:eastAsia="Times New Roman" w:hAnsi="Times New Roman" w:cs="Times New Roman"/>
                <w:sz w:val="24"/>
              </w:rPr>
            </w:pPr>
            <w:r w:rsidRPr="00D2719F">
              <w:rPr>
                <w:rFonts w:ascii="Times New Roman" w:eastAsia="Times New Roman" w:hAnsi="Times New Roman" w:cs="Times New Roman"/>
                <w:sz w:val="24"/>
              </w:rPr>
              <w:t>зарядки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домашних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условиях,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приводят</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примеры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организации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мест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занятий.</w:t>
            </w:r>
          </w:p>
        </w:tc>
        <w:tc>
          <w:tcPr>
            <w:tcW w:w="2551" w:type="dxa"/>
          </w:tcPr>
          <w:p w:rsidR="00D2719F" w:rsidRPr="00D2719F" w:rsidRDefault="00D2719F" w:rsidP="00D2719F">
            <w:pPr>
              <w:spacing w:line="276" w:lineRule="auto"/>
              <w:ind w:left="107" w:right="264"/>
              <w:rPr>
                <w:rFonts w:ascii="Times New Roman" w:eastAsia="Times New Roman" w:hAnsi="Times New Roman" w:cs="Times New Roman"/>
                <w:sz w:val="24"/>
              </w:rPr>
            </w:pPr>
            <w:hyperlink r:id="rId57">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7"/>
                <w:sz w:val="24"/>
              </w:rPr>
              <w:t xml:space="preserve"> </w:t>
            </w:r>
            <w:hyperlink r:id="rId58">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59">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60">
              <w:r w:rsidRPr="00D2719F">
                <w:rPr>
                  <w:rFonts w:ascii="Times New Roman" w:eastAsia="Times New Roman" w:hAnsi="Times New Roman" w:cs="Times New Roman"/>
                  <w:color w:val="0000FF"/>
                  <w:sz w:val="24"/>
                  <w:u w:val="single" w:color="0000FF"/>
                </w:rPr>
                <w:t>obrazovanie/</w:t>
              </w:r>
            </w:hyperlink>
          </w:p>
          <w:p w:rsidR="00D2719F" w:rsidRPr="00D2719F" w:rsidRDefault="00D2719F" w:rsidP="00D2719F">
            <w:pPr>
              <w:spacing w:before="160" w:line="276" w:lineRule="auto"/>
              <w:ind w:left="107" w:right="752"/>
              <w:rPr>
                <w:rFonts w:ascii="Times New Roman" w:eastAsia="Times New Roman" w:hAnsi="Times New Roman" w:cs="Times New Roman"/>
                <w:sz w:val="24"/>
              </w:rPr>
            </w:pPr>
            <w:hyperlink r:id="rId61">
              <w:r w:rsidRPr="00D2719F">
                <w:rPr>
                  <w:rFonts w:ascii="Times New Roman" w:eastAsia="Times New Roman" w:hAnsi="Times New Roman" w:cs="Times New Roman"/>
                  <w:color w:val="0000FF"/>
                  <w:sz w:val="24"/>
                  <w:u w:val="single" w:color="0000FF"/>
                </w:rPr>
                <w:t>http://school-</w:t>
              </w:r>
            </w:hyperlink>
            <w:r w:rsidRPr="00D2719F">
              <w:rPr>
                <w:rFonts w:ascii="Times New Roman" w:eastAsia="Times New Roman" w:hAnsi="Times New Roman" w:cs="Times New Roman"/>
                <w:color w:val="0000FF"/>
                <w:spacing w:val="1"/>
                <w:sz w:val="24"/>
              </w:rPr>
              <w:t xml:space="preserve"> </w:t>
            </w:r>
            <w:hyperlink r:id="rId62">
              <w:r w:rsidRPr="00D2719F">
                <w:rPr>
                  <w:rFonts w:ascii="Times New Roman" w:eastAsia="Times New Roman" w:hAnsi="Times New Roman" w:cs="Times New Roman"/>
                  <w:color w:val="0000FF"/>
                  <w:spacing w:val="-1"/>
                  <w:sz w:val="24"/>
                  <w:u w:val="single" w:color="0000FF"/>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2551"/>
        <w:gridCol w:w="8507"/>
        <w:gridCol w:w="2551"/>
      </w:tblGrid>
      <w:tr w:rsidR="00D2719F" w:rsidRPr="00D2719F" w:rsidTr="00EF0B46">
        <w:trPr>
          <w:trHeight w:val="1932"/>
        </w:trPr>
        <w:tc>
          <w:tcPr>
            <w:tcW w:w="2127" w:type="dxa"/>
          </w:tcPr>
          <w:p w:rsidR="00D2719F" w:rsidRPr="00D2719F" w:rsidRDefault="00D2719F" w:rsidP="00D2719F">
            <w:pPr>
              <w:rPr>
                <w:rFonts w:ascii="Times New Roman" w:eastAsia="Times New Roman" w:hAnsi="Times New Roman" w:cs="Times New Roman"/>
                <w:sz w:val="24"/>
              </w:rPr>
            </w:pPr>
          </w:p>
        </w:tc>
        <w:tc>
          <w:tcPr>
            <w:tcW w:w="2551" w:type="dxa"/>
          </w:tcPr>
          <w:p w:rsidR="00D2719F" w:rsidRPr="00D2719F" w:rsidRDefault="00D2719F" w:rsidP="00D2719F">
            <w:pPr>
              <w:rPr>
                <w:rFonts w:ascii="Times New Roman" w:eastAsia="Times New Roman" w:hAnsi="Times New Roman" w:cs="Times New Roman"/>
                <w:sz w:val="24"/>
              </w:rPr>
            </w:pPr>
          </w:p>
        </w:tc>
        <w:tc>
          <w:tcPr>
            <w:tcW w:w="8507" w:type="dxa"/>
          </w:tcPr>
          <w:p w:rsidR="00D2719F" w:rsidRPr="00D2719F" w:rsidRDefault="00D2719F" w:rsidP="00D2719F">
            <w:pPr>
              <w:ind w:left="107" w:right="820"/>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«Составление индивидуальных комплексов утренней зарядки»</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(самостоятельная</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работа,</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материал,</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видеоролик):</w:t>
            </w:r>
          </w:p>
          <w:p w:rsidR="00D2719F" w:rsidRPr="00D2719F" w:rsidRDefault="00D2719F" w:rsidP="00D2719F">
            <w:pPr>
              <w:numPr>
                <w:ilvl w:val="0"/>
                <w:numId w:val="126"/>
              </w:numPr>
              <w:tabs>
                <w:tab w:val="left" w:pos="361"/>
              </w:tabs>
              <w:spacing w:line="270" w:lineRule="atLeast"/>
              <w:ind w:right="156"/>
              <w:rPr>
                <w:rFonts w:ascii="Times New Roman" w:eastAsia="Times New Roman" w:hAnsi="Times New Roman" w:cs="Times New Roman"/>
                <w:sz w:val="24"/>
              </w:rPr>
            </w:pPr>
            <w:r w:rsidRPr="00D2719F">
              <w:rPr>
                <w:rFonts w:ascii="Times New Roman" w:eastAsia="Times New Roman" w:hAnsi="Times New Roman" w:cs="Times New Roman"/>
                <w:sz w:val="24"/>
              </w:rPr>
              <w:t>составляют индивидуальный комплекс утренней зарядки по правилам из</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предлагаемых упражнений, определяют их последовательности и дозировки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(упражнения на пробуждение мышц; усиление дыхания и кровообращения;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включение в работу мышц рук, туловища, спины, живота и ног; восстановление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дыхания)</w:t>
            </w:r>
          </w:p>
        </w:tc>
        <w:tc>
          <w:tcPr>
            <w:tcW w:w="2551" w:type="dxa"/>
          </w:tcPr>
          <w:p w:rsidR="00D2719F" w:rsidRPr="00D2719F" w:rsidRDefault="00D2719F" w:rsidP="00D2719F">
            <w:pPr>
              <w:rPr>
                <w:rFonts w:ascii="Times New Roman" w:eastAsia="Times New Roman" w:hAnsi="Times New Roman" w:cs="Times New Roman"/>
                <w:sz w:val="24"/>
              </w:rPr>
            </w:pPr>
          </w:p>
        </w:tc>
      </w:tr>
      <w:tr w:rsidR="00D2719F" w:rsidRPr="00D2719F" w:rsidTr="00EF0B46">
        <w:trPr>
          <w:trHeight w:val="7177"/>
        </w:trPr>
        <w:tc>
          <w:tcPr>
            <w:tcW w:w="2127" w:type="dxa"/>
          </w:tcPr>
          <w:p w:rsidR="00D2719F" w:rsidRPr="00D2719F" w:rsidRDefault="00D2719F" w:rsidP="00D2719F">
            <w:pPr>
              <w:ind w:left="391" w:right="489"/>
              <w:rPr>
                <w:rFonts w:ascii="Times New Roman" w:eastAsia="Times New Roman" w:hAnsi="Times New Roman" w:cs="Times New Roman"/>
                <w:sz w:val="24"/>
              </w:rPr>
            </w:pPr>
            <w:r w:rsidRPr="00D2719F">
              <w:rPr>
                <w:rFonts w:ascii="Times New Roman" w:eastAsia="Times New Roman" w:hAnsi="Times New Roman" w:cs="Times New Roman"/>
                <w:sz w:val="24"/>
              </w:rPr>
              <w:t>Гимнастика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 основами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акробатики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(8</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2551" w:type="dxa"/>
          </w:tcPr>
          <w:p w:rsidR="00D2719F" w:rsidRPr="00D2719F" w:rsidRDefault="00D2719F" w:rsidP="00D2719F">
            <w:pPr>
              <w:ind w:left="107" w:right="144"/>
              <w:jc w:val="both"/>
              <w:rPr>
                <w:rFonts w:ascii="Times New Roman" w:eastAsia="Times New Roman" w:hAnsi="Times New Roman" w:cs="Times New Roman"/>
                <w:sz w:val="24"/>
              </w:rPr>
            </w:pPr>
            <w:r w:rsidRPr="00D2719F">
              <w:rPr>
                <w:rFonts w:ascii="Times New Roman" w:eastAsia="Times New Roman" w:hAnsi="Times New Roman" w:cs="Times New Roman"/>
                <w:sz w:val="24"/>
              </w:rPr>
              <w:t>Правила поведения на</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занятиях гимнастикой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акробатикой.</w:t>
            </w:r>
          </w:p>
          <w:p w:rsidR="00D2719F" w:rsidRPr="00D2719F" w:rsidRDefault="00D2719F" w:rsidP="00D2719F">
            <w:pPr>
              <w:ind w:left="107" w:right="139"/>
              <w:rPr>
                <w:rFonts w:ascii="Times New Roman" w:eastAsia="Times New Roman" w:hAnsi="Times New Roman" w:cs="Times New Roman"/>
                <w:sz w:val="24"/>
              </w:rPr>
            </w:pPr>
            <w:r w:rsidRPr="00D2719F">
              <w:rPr>
                <w:rFonts w:ascii="Times New Roman" w:eastAsia="Times New Roman" w:hAnsi="Times New Roman" w:cs="Times New Roman"/>
                <w:sz w:val="24"/>
              </w:rPr>
              <w:t>Строевые команды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построении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перестроении в одну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шеренгу и колонну по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одному; при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поворотах направо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налево, стоя на месте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движении.</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Передвижение</w:t>
            </w:r>
          </w:p>
          <w:p w:rsidR="00D2719F" w:rsidRPr="00D2719F" w:rsidRDefault="00D2719F" w:rsidP="00D2719F">
            <w:pPr>
              <w:ind w:left="107" w:right="103"/>
              <w:rPr>
                <w:rFonts w:ascii="Times New Roman" w:eastAsia="Times New Roman" w:hAnsi="Times New Roman" w:cs="Times New Roman"/>
                <w:sz w:val="24"/>
              </w:rPr>
            </w:pPr>
            <w:r w:rsidRPr="00D2719F">
              <w:rPr>
                <w:rFonts w:ascii="Times New Roman" w:eastAsia="Times New Roman" w:hAnsi="Times New Roman" w:cs="Times New Roman"/>
                <w:sz w:val="24"/>
              </w:rPr>
              <w:t>в колонне по одному 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равномерной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изменяющейся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скоростью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движения.</w:t>
            </w:r>
          </w:p>
          <w:p w:rsidR="00D2719F" w:rsidRPr="00D2719F" w:rsidRDefault="00D2719F" w:rsidP="00D2719F">
            <w:pPr>
              <w:ind w:left="107" w:right="85"/>
              <w:rPr>
                <w:rFonts w:ascii="Times New Roman" w:eastAsia="Times New Roman" w:hAnsi="Times New Roman" w:cs="Times New Roman"/>
                <w:sz w:val="24"/>
              </w:rPr>
            </w:pPr>
            <w:r w:rsidRPr="00D2719F">
              <w:rPr>
                <w:rFonts w:ascii="Times New Roman" w:eastAsia="Times New Roman" w:hAnsi="Times New Roman" w:cs="Times New Roman"/>
                <w:sz w:val="24"/>
              </w:rPr>
              <w:t>Упражнения разминки</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перед выполнением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Гимнастических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упражнений.</w:t>
            </w:r>
          </w:p>
          <w:p w:rsidR="00D2719F" w:rsidRPr="00D2719F" w:rsidRDefault="00D2719F" w:rsidP="00D2719F">
            <w:pPr>
              <w:ind w:left="107" w:right="149"/>
              <w:rPr>
                <w:rFonts w:ascii="Times New Roman" w:eastAsia="Times New Roman" w:hAnsi="Times New Roman" w:cs="Times New Roman"/>
                <w:sz w:val="24"/>
              </w:rPr>
            </w:pPr>
            <w:r w:rsidRPr="00D2719F">
              <w:rPr>
                <w:rFonts w:ascii="Times New Roman" w:eastAsia="Times New Roman" w:hAnsi="Times New Roman" w:cs="Times New Roman"/>
                <w:sz w:val="24"/>
              </w:rPr>
              <w:t>Прыжки со скакалкой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на двух ногах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поочерёдно на правой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левой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ноге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месте.</w:t>
            </w:r>
          </w:p>
          <w:p w:rsidR="00D2719F" w:rsidRPr="00D2719F" w:rsidRDefault="00D2719F" w:rsidP="00D2719F">
            <w:pPr>
              <w:spacing w:line="270" w:lineRule="atLeast"/>
              <w:ind w:left="107" w:right="743"/>
              <w:rPr>
                <w:rFonts w:ascii="Times New Roman" w:eastAsia="Times New Roman" w:hAnsi="Times New Roman" w:cs="Times New Roman"/>
                <w:sz w:val="24"/>
              </w:rPr>
            </w:pPr>
            <w:r w:rsidRPr="00D2719F">
              <w:rPr>
                <w:rFonts w:ascii="Times New Roman" w:eastAsia="Times New Roman" w:hAnsi="Times New Roman" w:cs="Times New Roman"/>
                <w:sz w:val="24"/>
              </w:rPr>
              <w:t>Упражнения 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pacing w:val="-1"/>
                <w:sz w:val="24"/>
              </w:rPr>
              <w:t>гимнастическим</w:t>
            </w:r>
          </w:p>
        </w:tc>
        <w:tc>
          <w:tcPr>
            <w:tcW w:w="8507" w:type="dxa"/>
          </w:tcPr>
          <w:p w:rsidR="00D2719F" w:rsidRPr="00D2719F" w:rsidRDefault="00D2719F" w:rsidP="00D2719F">
            <w:pPr>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«Правила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поведения</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на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уроках</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гимнастики</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акробатики»</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иллюстративный материал,</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видеоролики):</w:t>
            </w:r>
          </w:p>
          <w:p w:rsidR="00D2719F" w:rsidRPr="00D2719F" w:rsidRDefault="00D2719F" w:rsidP="00D2719F">
            <w:pPr>
              <w:numPr>
                <w:ilvl w:val="0"/>
                <w:numId w:val="125"/>
              </w:numPr>
              <w:tabs>
                <w:tab w:val="left" w:pos="493"/>
              </w:tabs>
              <w:ind w:right="1004"/>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правила поведения на уроках гимнастики и акробатики,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возможными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травмами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случае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невыполнения;</w:t>
            </w:r>
          </w:p>
          <w:p w:rsidR="00D2719F" w:rsidRPr="00D2719F" w:rsidRDefault="00D2719F" w:rsidP="00D2719F">
            <w:pPr>
              <w:numPr>
                <w:ilvl w:val="0"/>
                <w:numId w:val="125"/>
              </w:numPr>
              <w:tabs>
                <w:tab w:val="left" w:pos="493"/>
              </w:tabs>
              <w:ind w:left="492" w:hanging="386"/>
              <w:rPr>
                <w:rFonts w:ascii="Times New Roman" w:eastAsia="Times New Roman" w:hAnsi="Times New Roman" w:cs="Times New Roman"/>
                <w:sz w:val="24"/>
              </w:rPr>
            </w:pPr>
            <w:r w:rsidRPr="00D2719F">
              <w:rPr>
                <w:rFonts w:ascii="Times New Roman" w:eastAsia="Times New Roman" w:hAnsi="Times New Roman" w:cs="Times New Roman"/>
                <w:sz w:val="24"/>
              </w:rPr>
              <w:t>выступают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небольшими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сообщениями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правилах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поведения</w:t>
            </w:r>
          </w:p>
          <w:p w:rsidR="00D2719F" w:rsidRPr="00D2719F" w:rsidRDefault="00D2719F" w:rsidP="00D2719F">
            <w:pPr>
              <w:numPr>
                <w:ilvl w:val="0"/>
                <w:numId w:val="125"/>
              </w:numPr>
              <w:tabs>
                <w:tab w:val="left" w:pos="433"/>
              </w:tabs>
              <w:ind w:right="358"/>
              <w:rPr>
                <w:rFonts w:ascii="Times New Roman" w:eastAsia="Times New Roman" w:hAnsi="Times New Roman" w:cs="Times New Roman"/>
                <w:sz w:val="24"/>
              </w:rPr>
            </w:pPr>
            <w:r w:rsidRPr="00D2719F">
              <w:rPr>
                <w:rFonts w:ascii="Times New Roman" w:eastAsia="Times New Roman" w:hAnsi="Times New Roman" w:cs="Times New Roman"/>
                <w:sz w:val="24"/>
              </w:rPr>
              <w:t>на уроках, приводят примеры соблюдения правил поведения в конкретных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ситуациях.</w:t>
            </w:r>
          </w:p>
          <w:p w:rsidR="00D2719F" w:rsidRPr="00D2719F" w:rsidRDefault="00D2719F" w:rsidP="00D2719F">
            <w:pPr>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«Строевые</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упражнения</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команды»</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(образцы</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упражнений</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команд,</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видеоролики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и иллюстрации):</w:t>
            </w:r>
          </w:p>
          <w:p w:rsidR="00D2719F" w:rsidRPr="00D2719F" w:rsidRDefault="00D2719F" w:rsidP="00D2719F">
            <w:pPr>
              <w:numPr>
                <w:ilvl w:val="0"/>
                <w:numId w:val="125"/>
              </w:numPr>
              <w:tabs>
                <w:tab w:val="left" w:pos="454"/>
              </w:tabs>
              <w:ind w:left="454" w:hanging="347"/>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расчёту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номерам,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шеренге;</w:t>
            </w:r>
          </w:p>
          <w:p w:rsidR="00D2719F" w:rsidRPr="00D2719F" w:rsidRDefault="00D2719F" w:rsidP="00D2719F">
            <w:pPr>
              <w:numPr>
                <w:ilvl w:val="0"/>
                <w:numId w:val="125"/>
              </w:numPr>
              <w:tabs>
                <w:tab w:val="left" w:pos="454"/>
              </w:tabs>
              <w:ind w:left="454" w:hanging="347"/>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перестроение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месте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шеренги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две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команде</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«Класс,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шеренги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стройся!»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 фазам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движения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полной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координации);</w:t>
            </w:r>
          </w:p>
          <w:p w:rsidR="00D2719F" w:rsidRPr="00D2719F" w:rsidRDefault="00D2719F" w:rsidP="00D2719F">
            <w:pPr>
              <w:numPr>
                <w:ilvl w:val="0"/>
                <w:numId w:val="125"/>
              </w:numPr>
              <w:tabs>
                <w:tab w:val="left" w:pos="454"/>
              </w:tabs>
              <w:ind w:right="269"/>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перестроение из двух шеренг в одну по команде «Класс, в одну</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шеренгу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стройся!»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 фазам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движения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полной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координации);</w:t>
            </w:r>
          </w:p>
          <w:p w:rsidR="00D2719F" w:rsidRPr="00D2719F" w:rsidRDefault="00D2719F" w:rsidP="00D2719F">
            <w:pPr>
              <w:numPr>
                <w:ilvl w:val="0"/>
                <w:numId w:val="125"/>
              </w:numPr>
              <w:tabs>
                <w:tab w:val="left" w:pos="454"/>
              </w:tabs>
              <w:ind w:right="108"/>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 поворотам направо и налево в колонне по одному, стоя на месте в</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одну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шеренгу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команде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«Класс,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направо!»,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«Класс,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налево!»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фазам</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движения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полной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координации);</w:t>
            </w:r>
          </w:p>
          <w:p w:rsidR="00D2719F" w:rsidRPr="00D2719F" w:rsidRDefault="00D2719F" w:rsidP="00D2719F">
            <w:pPr>
              <w:numPr>
                <w:ilvl w:val="0"/>
                <w:numId w:val="125"/>
              </w:numPr>
              <w:tabs>
                <w:tab w:val="left" w:pos="454"/>
              </w:tabs>
              <w:ind w:right="369"/>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 поворотам по команде «Класс, направо!», «Класс, налево!» при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движении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колонне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одному;</w:t>
            </w:r>
          </w:p>
          <w:p w:rsidR="00D2719F" w:rsidRPr="00D2719F" w:rsidRDefault="00D2719F" w:rsidP="00D2719F">
            <w:pPr>
              <w:numPr>
                <w:ilvl w:val="0"/>
                <w:numId w:val="125"/>
              </w:numPr>
              <w:tabs>
                <w:tab w:val="left" w:pos="454"/>
              </w:tabs>
              <w:ind w:right="1393"/>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 передвижению в колонне по одному с равномерной 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изменяющейся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скоростью;</w:t>
            </w:r>
          </w:p>
          <w:p w:rsidR="00D2719F" w:rsidRPr="00D2719F" w:rsidRDefault="00D2719F" w:rsidP="00D2719F">
            <w:pPr>
              <w:numPr>
                <w:ilvl w:val="0"/>
                <w:numId w:val="125"/>
              </w:numPr>
              <w:tabs>
                <w:tab w:val="left" w:pos="454"/>
              </w:tabs>
              <w:spacing w:before="1"/>
              <w:ind w:right="212"/>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 передвижению в колонне по одному с изменением скорости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передвижения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команд:</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«Шире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шаг!»,</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«Короче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шаг!»,</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«Чаше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шаг!»,</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«Реже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шаг!».</w:t>
            </w:r>
          </w:p>
          <w:p w:rsidR="00D2719F" w:rsidRPr="00D2719F" w:rsidRDefault="00D2719F" w:rsidP="00D2719F">
            <w:pPr>
              <w:spacing w:line="270" w:lineRule="atLeast"/>
              <w:ind w:left="107" w:right="888"/>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«Гимнастическая</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разминка»</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образец</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выполнения</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упражнений</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иллюстративный материал);</w:t>
            </w:r>
          </w:p>
        </w:tc>
        <w:tc>
          <w:tcPr>
            <w:tcW w:w="2551" w:type="dxa"/>
          </w:tcPr>
          <w:p w:rsidR="00D2719F" w:rsidRPr="00D2719F" w:rsidRDefault="00D2719F" w:rsidP="00D2719F">
            <w:pPr>
              <w:spacing w:line="276" w:lineRule="auto"/>
              <w:ind w:left="107" w:right="264"/>
              <w:rPr>
                <w:rFonts w:ascii="Times New Roman" w:eastAsia="Times New Roman" w:hAnsi="Times New Roman" w:cs="Times New Roman"/>
                <w:sz w:val="24"/>
              </w:rPr>
            </w:pPr>
            <w:hyperlink r:id="rId63">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7"/>
                <w:sz w:val="24"/>
              </w:rPr>
              <w:t xml:space="preserve"> </w:t>
            </w:r>
            <w:hyperlink r:id="rId64">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65">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66">
              <w:r w:rsidRPr="00D2719F">
                <w:rPr>
                  <w:rFonts w:ascii="Times New Roman" w:eastAsia="Times New Roman" w:hAnsi="Times New Roman" w:cs="Times New Roman"/>
                  <w:color w:val="0000FF"/>
                  <w:sz w:val="24"/>
                  <w:u w:val="single" w:color="0000FF"/>
                </w:rPr>
                <w:t>obrazovanie/</w:t>
              </w:r>
            </w:hyperlink>
          </w:p>
          <w:p w:rsidR="00D2719F" w:rsidRPr="00D2719F" w:rsidRDefault="00D2719F" w:rsidP="00D2719F">
            <w:pPr>
              <w:spacing w:before="160" w:line="276" w:lineRule="auto"/>
              <w:ind w:left="107" w:right="752"/>
              <w:rPr>
                <w:rFonts w:ascii="Times New Roman" w:eastAsia="Times New Roman" w:hAnsi="Times New Roman" w:cs="Times New Roman"/>
                <w:sz w:val="24"/>
              </w:rPr>
            </w:pPr>
            <w:hyperlink r:id="rId67">
              <w:r w:rsidRPr="00D2719F">
                <w:rPr>
                  <w:rFonts w:ascii="Times New Roman" w:eastAsia="Times New Roman" w:hAnsi="Times New Roman" w:cs="Times New Roman"/>
                  <w:color w:val="0000FF"/>
                  <w:sz w:val="24"/>
                  <w:u w:val="single" w:color="0000FF"/>
                </w:rPr>
                <w:t>http://school-</w:t>
              </w:r>
            </w:hyperlink>
            <w:r w:rsidRPr="00D2719F">
              <w:rPr>
                <w:rFonts w:ascii="Times New Roman" w:eastAsia="Times New Roman" w:hAnsi="Times New Roman" w:cs="Times New Roman"/>
                <w:color w:val="0000FF"/>
                <w:spacing w:val="1"/>
                <w:sz w:val="24"/>
              </w:rPr>
              <w:t xml:space="preserve"> </w:t>
            </w:r>
            <w:hyperlink r:id="rId68">
              <w:r w:rsidRPr="00D2719F">
                <w:rPr>
                  <w:rFonts w:ascii="Times New Roman" w:eastAsia="Times New Roman" w:hAnsi="Times New Roman" w:cs="Times New Roman"/>
                  <w:color w:val="0000FF"/>
                  <w:spacing w:val="-1"/>
                  <w:sz w:val="24"/>
                  <w:u w:val="single" w:color="0000FF"/>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2551"/>
        <w:gridCol w:w="8507"/>
        <w:gridCol w:w="2551"/>
      </w:tblGrid>
      <w:tr w:rsidR="00D2719F" w:rsidRPr="00D2719F" w:rsidTr="00EF0B46">
        <w:trPr>
          <w:trHeight w:val="275"/>
        </w:trPr>
        <w:tc>
          <w:tcPr>
            <w:tcW w:w="2127" w:type="dxa"/>
            <w:vMerge w:val="restart"/>
          </w:tcPr>
          <w:p w:rsidR="00D2719F" w:rsidRPr="00D2719F" w:rsidRDefault="00D2719F" w:rsidP="00D2719F">
            <w:pPr>
              <w:rPr>
                <w:rFonts w:ascii="Times New Roman" w:eastAsia="Times New Roman" w:hAnsi="Times New Roman" w:cs="Times New Roman"/>
                <w:sz w:val="24"/>
              </w:rPr>
            </w:pPr>
          </w:p>
        </w:tc>
        <w:tc>
          <w:tcPr>
            <w:tcW w:w="2551" w:type="dxa"/>
            <w:tcBorders>
              <w:bottom w:val="nil"/>
            </w:tcBorders>
          </w:tcPr>
          <w:p w:rsidR="00D2719F" w:rsidRPr="00D2719F" w:rsidRDefault="00D2719F" w:rsidP="00D2719F">
            <w:pPr>
              <w:spacing w:line="25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мячом:</w:t>
            </w:r>
          </w:p>
        </w:tc>
        <w:tc>
          <w:tcPr>
            <w:tcW w:w="8507" w:type="dxa"/>
            <w:tcBorders>
              <w:bottom w:val="nil"/>
            </w:tcBorders>
          </w:tcPr>
          <w:p w:rsidR="00D2719F" w:rsidRPr="00D2719F" w:rsidRDefault="00D2719F" w:rsidP="00D2719F">
            <w:pPr>
              <w:numPr>
                <w:ilvl w:val="0"/>
                <w:numId w:val="124"/>
              </w:numPr>
              <w:tabs>
                <w:tab w:val="left" w:pos="402"/>
              </w:tabs>
              <w:spacing w:line="255" w:lineRule="exact"/>
              <w:ind w:hanging="295"/>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разминкой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как</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обязательным</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комплексом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перед</w:t>
            </w:r>
          </w:p>
        </w:tc>
        <w:tc>
          <w:tcPr>
            <w:tcW w:w="2551" w:type="dxa"/>
            <w:vMerge w:val="restart"/>
          </w:tcPr>
          <w:p w:rsidR="00D2719F" w:rsidRPr="00D2719F" w:rsidRDefault="00D2719F" w:rsidP="00D2719F">
            <w:pPr>
              <w:rPr>
                <w:rFonts w:ascii="Times New Roman" w:eastAsia="Times New Roman" w:hAnsi="Times New Roman" w:cs="Times New Roman"/>
                <w:sz w:val="24"/>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подбрасывание,</w:t>
            </w: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занятиями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культурой;</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7"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перекаты,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повороты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p>
        </w:tc>
        <w:tc>
          <w:tcPr>
            <w:tcW w:w="8507" w:type="dxa"/>
            <w:tcBorders>
              <w:top w:val="nil"/>
              <w:bottom w:val="nil"/>
            </w:tcBorders>
          </w:tcPr>
          <w:p w:rsidR="00D2719F" w:rsidRPr="00D2719F" w:rsidRDefault="00D2719F" w:rsidP="00D2719F">
            <w:pPr>
              <w:numPr>
                <w:ilvl w:val="0"/>
                <w:numId w:val="123"/>
              </w:numPr>
              <w:tabs>
                <w:tab w:val="left" w:pos="402"/>
              </w:tabs>
              <w:spacing w:line="247" w:lineRule="exact"/>
              <w:ind w:hanging="295"/>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выполнением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образца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разминки,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уточняют</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наклоны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мячом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последовательность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дозировку;</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7"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руках.</w:t>
            </w:r>
          </w:p>
        </w:tc>
        <w:tc>
          <w:tcPr>
            <w:tcW w:w="8507" w:type="dxa"/>
            <w:tcBorders>
              <w:top w:val="nil"/>
              <w:bottom w:val="nil"/>
            </w:tcBorders>
          </w:tcPr>
          <w:p w:rsidR="00D2719F" w:rsidRPr="00D2719F" w:rsidRDefault="00D2719F" w:rsidP="00D2719F">
            <w:pPr>
              <w:numPr>
                <w:ilvl w:val="0"/>
                <w:numId w:val="122"/>
              </w:numPr>
              <w:tabs>
                <w:tab w:val="left" w:pos="363"/>
              </w:tabs>
              <w:spacing w:line="247" w:lineRule="exact"/>
              <w:ind w:hanging="256"/>
              <w:rPr>
                <w:rFonts w:ascii="Times New Roman" w:eastAsia="Times New Roman" w:hAnsi="Times New Roman" w:cs="Times New Roman"/>
                <w:sz w:val="24"/>
              </w:rPr>
            </w:pPr>
            <w:r w:rsidRPr="00D2719F">
              <w:rPr>
                <w:rFonts w:ascii="Times New Roman" w:eastAsia="Times New Roman" w:hAnsi="Times New Roman" w:cs="Times New Roman"/>
                <w:sz w:val="24"/>
              </w:rPr>
              <w:t>записывают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разминки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целостной</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Танцевальный</w:t>
            </w:r>
          </w:p>
        </w:tc>
        <w:tc>
          <w:tcPr>
            <w:tcW w:w="8507"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комбинации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для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шеи;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плеч; рук;</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туловища;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ног,</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голеностопного</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хороводный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шаг,</w:t>
            </w:r>
          </w:p>
        </w:tc>
        <w:tc>
          <w:tcPr>
            <w:tcW w:w="8507"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сустава).</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танец</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галоп</w:t>
            </w:r>
          </w:p>
        </w:tc>
        <w:tc>
          <w:tcPr>
            <w:tcW w:w="8507"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«Упражнения</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с</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гимнастической</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скакалкой»</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55"/>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образец</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выполнения</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упражнений</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7"/>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материал):</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7"/>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121"/>
              </w:numPr>
              <w:tabs>
                <w:tab w:val="left" w:pos="454"/>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вращение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скакалки,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сложенной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вдвое,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поочерёдно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левой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соответственно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правого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левого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бока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перед</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собой;</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120"/>
              </w:numPr>
              <w:tabs>
                <w:tab w:val="left" w:pos="454"/>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прыжки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двух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ногах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через</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скакалку,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лежащую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полу,</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поворотом кругом;</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119"/>
              </w:numPr>
              <w:tabs>
                <w:tab w:val="left" w:pos="454"/>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прыжки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через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скакалку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двух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ногах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месте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полной</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координации).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«Упражнения</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с</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гимнастическим</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мячом»</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образец</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выполнения</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упражнений</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материал):</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118"/>
              </w:numPr>
              <w:tabs>
                <w:tab w:val="left" w:pos="454"/>
              </w:tabs>
              <w:spacing w:line="246" w:lineRule="exact"/>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подбрасывание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ловлю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мяча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рукой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руками;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7"/>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117"/>
              </w:numPr>
              <w:tabs>
                <w:tab w:val="left" w:pos="454"/>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перебрасыванию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мяча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руки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другую,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месте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поворотом кругом;</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116"/>
              </w:numPr>
              <w:tabs>
                <w:tab w:val="left" w:pos="394"/>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повороты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наклоны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сторону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подбрасыванием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ловлей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мяча</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руками;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115"/>
              </w:numPr>
              <w:tabs>
                <w:tab w:val="left" w:pos="454"/>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приседанию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одновременным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ударом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мяча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 пол</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рукой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ловлей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после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отскока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мяча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руками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время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выпрямления;</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114"/>
              </w:numPr>
              <w:tabs>
                <w:tab w:val="left" w:pos="454"/>
              </w:tabs>
              <w:spacing w:line="246" w:lineRule="exact"/>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подниманию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мяча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прямыми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лёжа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спине;</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113"/>
              </w:numPr>
              <w:tabs>
                <w:tab w:val="left" w:pos="454"/>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составляют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комплекс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6 -7</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хорошо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освоенных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упражнений 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мячом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демонстрируют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его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выполнение.</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«Танцевальные</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движения»</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образец</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учителя,</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материал,</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видеоролики):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112"/>
              </w:numPr>
              <w:tabs>
                <w:tab w:val="left" w:pos="392"/>
              </w:tabs>
              <w:spacing w:line="247" w:lineRule="exact"/>
              <w:ind w:hanging="285"/>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хороводным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танцем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галоп,</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образец</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учителя,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выделяют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основные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элементы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танцевальных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движениях;</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111"/>
              </w:numPr>
              <w:tabs>
                <w:tab w:val="left" w:pos="392"/>
              </w:tabs>
              <w:spacing w:line="247" w:lineRule="exact"/>
              <w:ind w:hanging="285"/>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движения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хороводного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шага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фазам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движения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полной</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tcBorders>
          </w:tcPr>
          <w:p w:rsidR="00D2719F" w:rsidRPr="00D2719F" w:rsidRDefault="00D2719F" w:rsidP="00D2719F">
            <w:pPr>
              <w:spacing w:line="247"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координации);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
          <w:szCs w:val="2"/>
        </w:rPr>
        <w:sectPr w:rsidR="00D2719F" w:rsidRPr="00D2719F">
          <w:pgSz w:w="16840" w:h="11910" w:orient="landscape"/>
          <w:pgMar w:top="840" w:right="42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2551"/>
        <w:gridCol w:w="8507"/>
        <w:gridCol w:w="2551"/>
      </w:tblGrid>
      <w:tr w:rsidR="00D2719F" w:rsidRPr="00D2719F" w:rsidTr="00EF0B46">
        <w:trPr>
          <w:trHeight w:val="2208"/>
        </w:trPr>
        <w:tc>
          <w:tcPr>
            <w:tcW w:w="2127" w:type="dxa"/>
          </w:tcPr>
          <w:p w:rsidR="00D2719F" w:rsidRPr="00D2719F" w:rsidRDefault="00D2719F" w:rsidP="00D2719F">
            <w:pPr>
              <w:rPr>
                <w:rFonts w:ascii="Times New Roman" w:eastAsia="Times New Roman" w:hAnsi="Times New Roman" w:cs="Times New Roman"/>
                <w:sz w:val="24"/>
              </w:rPr>
            </w:pPr>
          </w:p>
        </w:tc>
        <w:tc>
          <w:tcPr>
            <w:tcW w:w="2551" w:type="dxa"/>
          </w:tcPr>
          <w:p w:rsidR="00D2719F" w:rsidRPr="00D2719F" w:rsidRDefault="00D2719F" w:rsidP="00D2719F">
            <w:pPr>
              <w:rPr>
                <w:rFonts w:ascii="Times New Roman" w:eastAsia="Times New Roman" w:hAnsi="Times New Roman" w:cs="Times New Roman"/>
                <w:sz w:val="24"/>
              </w:rPr>
            </w:pPr>
          </w:p>
        </w:tc>
        <w:tc>
          <w:tcPr>
            <w:tcW w:w="8507" w:type="dxa"/>
          </w:tcPr>
          <w:p w:rsidR="00D2719F" w:rsidRPr="00D2719F" w:rsidRDefault="00D2719F" w:rsidP="00D2719F">
            <w:pPr>
              <w:numPr>
                <w:ilvl w:val="0"/>
                <w:numId w:val="110"/>
              </w:numPr>
              <w:tabs>
                <w:tab w:val="left" w:pos="392"/>
              </w:tabs>
              <w:ind w:right="929"/>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хороводный шаг в полной координации под музыкальное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сопровождение;</w:t>
            </w:r>
          </w:p>
          <w:p w:rsidR="00D2719F" w:rsidRPr="00D2719F" w:rsidRDefault="00D2719F" w:rsidP="00D2719F">
            <w:pPr>
              <w:numPr>
                <w:ilvl w:val="0"/>
                <w:numId w:val="110"/>
              </w:numPr>
              <w:tabs>
                <w:tab w:val="left" w:pos="392"/>
              </w:tabs>
              <w:ind w:right="338"/>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движения танца галоп (приставной шаг в сторону и в сторону 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приседанием);</w:t>
            </w:r>
          </w:p>
          <w:p w:rsidR="00D2719F" w:rsidRPr="00D2719F" w:rsidRDefault="00D2719F" w:rsidP="00D2719F">
            <w:pPr>
              <w:numPr>
                <w:ilvl w:val="0"/>
                <w:numId w:val="110"/>
              </w:numPr>
              <w:tabs>
                <w:tab w:val="left" w:pos="392"/>
              </w:tabs>
              <w:ind w:right="1207"/>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шаг галопом в сторону (по фазам движения и в полной</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координации);</w:t>
            </w:r>
          </w:p>
          <w:p w:rsidR="00D2719F" w:rsidRPr="00D2719F" w:rsidRDefault="00D2719F" w:rsidP="00D2719F">
            <w:pPr>
              <w:numPr>
                <w:ilvl w:val="0"/>
                <w:numId w:val="110"/>
              </w:numPr>
              <w:tabs>
                <w:tab w:val="left" w:pos="392"/>
              </w:tabs>
              <w:spacing w:line="270" w:lineRule="atLeast"/>
              <w:ind w:right="1250"/>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галоп</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парах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полной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координации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под</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музыкальное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сопровождение</w:t>
            </w:r>
          </w:p>
        </w:tc>
        <w:tc>
          <w:tcPr>
            <w:tcW w:w="2551" w:type="dxa"/>
          </w:tcPr>
          <w:p w:rsidR="00D2719F" w:rsidRPr="00D2719F" w:rsidRDefault="00D2719F" w:rsidP="00D2719F">
            <w:pPr>
              <w:rPr>
                <w:rFonts w:ascii="Times New Roman" w:eastAsia="Times New Roman" w:hAnsi="Times New Roman" w:cs="Times New Roman"/>
                <w:sz w:val="24"/>
              </w:rPr>
            </w:pPr>
          </w:p>
        </w:tc>
      </w:tr>
      <w:tr w:rsidR="00D2719F" w:rsidRPr="00D2719F" w:rsidTr="00EF0B46">
        <w:trPr>
          <w:trHeight w:val="6901"/>
        </w:trPr>
        <w:tc>
          <w:tcPr>
            <w:tcW w:w="2127" w:type="dxa"/>
          </w:tcPr>
          <w:p w:rsidR="00D2719F" w:rsidRPr="00D2719F" w:rsidRDefault="00D2719F" w:rsidP="00D2719F">
            <w:pPr>
              <w:ind w:left="614" w:right="588" w:firstLine="98"/>
              <w:rPr>
                <w:rFonts w:ascii="Times New Roman" w:eastAsia="Times New Roman" w:hAnsi="Times New Roman" w:cs="Times New Roman"/>
                <w:sz w:val="24"/>
              </w:rPr>
            </w:pPr>
            <w:r w:rsidRPr="00D2719F">
              <w:rPr>
                <w:rFonts w:ascii="Times New Roman" w:eastAsia="Times New Roman" w:hAnsi="Times New Roman" w:cs="Times New Roman"/>
                <w:sz w:val="24"/>
              </w:rPr>
              <w:t>Лёгкая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атлетика</w:t>
            </w:r>
          </w:p>
          <w:p w:rsidR="00D2719F" w:rsidRPr="00D2719F" w:rsidRDefault="00D2719F" w:rsidP="00D2719F">
            <w:pPr>
              <w:ind w:left="943"/>
              <w:rPr>
                <w:rFonts w:ascii="Times New Roman" w:eastAsia="Times New Roman" w:hAnsi="Times New Roman" w:cs="Times New Roman"/>
                <w:sz w:val="24"/>
              </w:rPr>
            </w:pPr>
            <w:r w:rsidRPr="00D2719F">
              <w:rPr>
                <w:rFonts w:ascii="Times New Roman" w:eastAsia="Times New Roman" w:hAnsi="Times New Roman" w:cs="Times New Roman"/>
                <w:sz w:val="24"/>
              </w:rPr>
              <w:t>(8</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2551" w:type="dxa"/>
          </w:tcPr>
          <w:p w:rsidR="00D2719F" w:rsidRPr="00D2719F" w:rsidRDefault="00D2719F" w:rsidP="00D2719F">
            <w:pPr>
              <w:ind w:left="107" w:right="89"/>
              <w:rPr>
                <w:rFonts w:ascii="Times New Roman" w:eastAsia="Times New Roman" w:hAnsi="Times New Roman" w:cs="Times New Roman"/>
                <w:sz w:val="24"/>
              </w:rPr>
            </w:pPr>
            <w:r w:rsidRPr="00D2719F">
              <w:rPr>
                <w:rFonts w:ascii="Times New Roman" w:eastAsia="Times New Roman" w:hAnsi="Times New Roman" w:cs="Times New Roman"/>
                <w:sz w:val="24"/>
              </w:rPr>
              <w:t>Правила поведения на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занятиях лёгкой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атлетикой. Броски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малого мяча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неподвижную мишень</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разными способами из</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положения стоя, сидя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лёжа.</w:t>
            </w:r>
          </w:p>
          <w:p w:rsidR="00D2719F" w:rsidRPr="00D2719F" w:rsidRDefault="00D2719F" w:rsidP="00D2719F">
            <w:pPr>
              <w:ind w:left="107" w:right="291"/>
              <w:rPr>
                <w:rFonts w:ascii="Times New Roman" w:eastAsia="Times New Roman" w:hAnsi="Times New Roman" w:cs="Times New Roman"/>
                <w:sz w:val="24"/>
              </w:rPr>
            </w:pPr>
            <w:r w:rsidRPr="00D2719F">
              <w:rPr>
                <w:rFonts w:ascii="Times New Roman" w:eastAsia="Times New Roman" w:hAnsi="Times New Roman" w:cs="Times New Roman"/>
                <w:sz w:val="24"/>
              </w:rPr>
              <w:t>Разнообразные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сложно-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координированные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прыжки толчком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одной ногой и двумя</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ногами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места,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p>
          <w:p w:rsidR="00D2719F" w:rsidRPr="00D2719F" w:rsidRDefault="00D2719F" w:rsidP="00D2719F">
            <w:pPr>
              <w:ind w:left="107" w:right="236"/>
              <w:rPr>
                <w:rFonts w:ascii="Times New Roman" w:eastAsia="Times New Roman" w:hAnsi="Times New Roman" w:cs="Times New Roman"/>
                <w:sz w:val="24"/>
              </w:rPr>
            </w:pPr>
            <w:r w:rsidRPr="00D2719F">
              <w:rPr>
                <w:rFonts w:ascii="Times New Roman" w:eastAsia="Times New Roman" w:hAnsi="Times New Roman" w:cs="Times New Roman"/>
                <w:sz w:val="24"/>
              </w:rPr>
              <w:t>движении в разных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направлениях, 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разной амплитудой и</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траекторией полёта.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Прыжок в высоту 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прямого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разбега.</w:t>
            </w:r>
          </w:p>
          <w:p w:rsidR="00D2719F" w:rsidRPr="00D2719F" w:rsidRDefault="00D2719F" w:rsidP="00D2719F">
            <w:pPr>
              <w:spacing w:line="270" w:lineRule="atLeast"/>
              <w:ind w:left="107" w:right="199"/>
              <w:rPr>
                <w:rFonts w:ascii="Times New Roman" w:eastAsia="Times New Roman" w:hAnsi="Times New Roman" w:cs="Times New Roman"/>
                <w:sz w:val="24"/>
              </w:rPr>
            </w:pPr>
            <w:r w:rsidRPr="00D2719F">
              <w:rPr>
                <w:rFonts w:ascii="Times New Roman" w:eastAsia="Times New Roman" w:hAnsi="Times New Roman" w:cs="Times New Roman"/>
                <w:sz w:val="24"/>
              </w:rPr>
              <w:t>Ходьба 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гимнастической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скамейке 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изменением скорости</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и направления</w:t>
            </w:r>
          </w:p>
        </w:tc>
        <w:tc>
          <w:tcPr>
            <w:tcW w:w="8507" w:type="dxa"/>
          </w:tcPr>
          <w:p w:rsidR="00D2719F" w:rsidRPr="00D2719F" w:rsidRDefault="00D2719F" w:rsidP="00D2719F">
            <w:pPr>
              <w:ind w:left="107" w:right="169"/>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«Правила поведения на занятиях лёгкой атлетикой» (учебный диалог,</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материал, видеоролик):</w:t>
            </w:r>
          </w:p>
          <w:p w:rsidR="00D2719F" w:rsidRPr="00D2719F" w:rsidRDefault="00D2719F" w:rsidP="00D2719F">
            <w:pPr>
              <w:numPr>
                <w:ilvl w:val="0"/>
                <w:numId w:val="109"/>
              </w:numPr>
              <w:tabs>
                <w:tab w:val="left" w:pos="301"/>
              </w:tabs>
              <w:ind w:right="770"/>
              <w:rPr>
                <w:rFonts w:ascii="Times New Roman" w:eastAsia="Times New Roman" w:hAnsi="Times New Roman" w:cs="Times New Roman"/>
                <w:sz w:val="24"/>
              </w:rPr>
            </w:pPr>
            <w:r w:rsidRPr="00D2719F">
              <w:rPr>
                <w:rFonts w:ascii="Times New Roman" w:eastAsia="Times New Roman" w:hAnsi="Times New Roman" w:cs="Times New Roman"/>
                <w:sz w:val="24"/>
              </w:rPr>
              <w:t>изучают правила поведения на занятиях лёгкой атлетикой, анализируют</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возможные негативные ситуации, связанные с невыполнением правил</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поведения,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приводят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примеры.</w:t>
            </w:r>
          </w:p>
          <w:p w:rsidR="00D2719F" w:rsidRPr="00D2719F" w:rsidRDefault="00D2719F" w:rsidP="00D2719F">
            <w:pPr>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«Броски</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мяча</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в</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неподвижную</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мишень»</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образец</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иллюстрационный</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материал):</w:t>
            </w:r>
          </w:p>
          <w:p w:rsidR="00D2719F" w:rsidRPr="00D2719F" w:rsidRDefault="00D2719F" w:rsidP="00D2719F">
            <w:pPr>
              <w:numPr>
                <w:ilvl w:val="0"/>
                <w:numId w:val="109"/>
              </w:numPr>
              <w:tabs>
                <w:tab w:val="left" w:pos="354"/>
              </w:tabs>
              <w:ind w:right="659"/>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упражнения в бросках малого мяча в неподвижную мишень:</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стоя лицом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боком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 мишени (сверху,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снизу, сбоку);</w:t>
            </w:r>
          </w:p>
          <w:p w:rsidR="00D2719F" w:rsidRPr="00D2719F" w:rsidRDefault="00D2719F" w:rsidP="00D2719F">
            <w:pPr>
              <w:ind w:left="107" w:right="649"/>
              <w:rPr>
                <w:rFonts w:ascii="Times New Roman" w:eastAsia="Times New Roman" w:hAnsi="Times New Roman" w:cs="Times New Roman"/>
                <w:sz w:val="24"/>
              </w:rPr>
            </w:pPr>
            <w:r w:rsidRPr="00D2719F">
              <w:rPr>
                <w:rFonts w:ascii="Times New Roman" w:eastAsia="Times New Roman" w:hAnsi="Times New Roman" w:cs="Times New Roman"/>
                <w:sz w:val="24"/>
              </w:rPr>
              <w:t>2- лёжа на спине (снизу) и животе (сбоку, располагаясь ногами и головой к</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мишени).</w:t>
            </w:r>
          </w:p>
          <w:p w:rsidR="00D2719F" w:rsidRPr="00D2719F" w:rsidRDefault="00D2719F" w:rsidP="00D2719F">
            <w:pPr>
              <w:ind w:left="107" w:right="1869"/>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«Сложно</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координированные</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прыжковые</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упражнения»</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образец</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иллюстрационный</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материал):</w:t>
            </w:r>
          </w:p>
          <w:p w:rsidR="00D2719F" w:rsidRPr="00D2719F" w:rsidRDefault="00D2719F" w:rsidP="00D2719F">
            <w:pPr>
              <w:numPr>
                <w:ilvl w:val="0"/>
                <w:numId w:val="108"/>
              </w:numPr>
              <w:tabs>
                <w:tab w:val="left" w:pos="363"/>
              </w:tabs>
              <w:ind w:right="1468"/>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сложно</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координированные</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прыжковые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толчком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двумя ногами по разметке;</w:t>
            </w:r>
          </w:p>
          <w:p w:rsidR="00D2719F" w:rsidRPr="00D2719F" w:rsidRDefault="00D2719F" w:rsidP="00D2719F">
            <w:pPr>
              <w:numPr>
                <w:ilvl w:val="0"/>
                <w:numId w:val="107"/>
              </w:numPr>
              <w:tabs>
                <w:tab w:val="left" w:pos="288"/>
              </w:tabs>
              <w:ind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толчком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ногами 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поворотом 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стороны;</w:t>
            </w:r>
          </w:p>
          <w:p w:rsidR="00D2719F" w:rsidRPr="00D2719F" w:rsidRDefault="00D2719F" w:rsidP="00D2719F">
            <w:pPr>
              <w:numPr>
                <w:ilvl w:val="0"/>
                <w:numId w:val="107"/>
              </w:numPr>
              <w:tabs>
                <w:tab w:val="left" w:pos="288"/>
              </w:tabs>
              <w:ind w:left="107" w:right="342"/>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толчком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одновременным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последовательным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разведением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ног</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рук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стороны, сгибанием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 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коленях;</w:t>
            </w:r>
          </w:p>
          <w:p w:rsidR="00D2719F" w:rsidRPr="00D2719F" w:rsidRDefault="00D2719F" w:rsidP="00D2719F">
            <w:pPr>
              <w:numPr>
                <w:ilvl w:val="0"/>
                <w:numId w:val="107"/>
              </w:numPr>
              <w:tabs>
                <w:tab w:val="left" w:pos="288"/>
              </w:tabs>
              <w:ind w:left="107" w:right="40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толчком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места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касанием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подвешенных</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предметов;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5 - толчком двумя ногами вперёд-вверх с небольшого возвышения и мягким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приземлением.</w:t>
            </w:r>
          </w:p>
          <w:p w:rsidR="00D2719F" w:rsidRPr="00D2719F" w:rsidRDefault="00D2719F" w:rsidP="00D2719F">
            <w:pPr>
              <w:spacing w:before="1"/>
              <w:ind w:left="107" w:right="640"/>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«Прыжок</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высоту</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с</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прямого</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разбега»</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образец</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рисунки,</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w:t>
            </w:r>
          </w:p>
          <w:p w:rsidR="00D2719F" w:rsidRPr="00D2719F" w:rsidRDefault="00D2719F" w:rsidP="00D2719F">
            <w:pPr>
              <w:numPr>
                <w:ilvl w:val="0"/>
                <w:numId w:val="106"/>
              </w:numPr>
              <w:tabs>
                <w:tab w:val="left" w:pos="445"/>
              </w:tabs>
              <w:spacing w:line="270" w:lineRule="atLeast"/>
              <w:ind w:right="952"/>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образец</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учителя,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обсуждают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особенности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основных фаз прыжка;</w:t>
            </w:r>
          </w:p>
        </w:tc>
        <w:tc>
          <w:tcPr>
            <w:tcW w:w="2551" w:type="dxa"/>
          </w:tcPr>
          <w:p w:rsidR="00D2719F" w:rsidRPr="00D2719F" w:rsidRDefault="00D2719F" w:rsidP="00D2719F">
            <w:pPr>
              <w:spacing w:line="276" w:lineRule="auto"/>
              <w:ind w:left="107" w:right="264"/>
              <w:rPr>
                <w:rFonts w:ascii="Times New Roman" w:eastAsia="Times New Roman" w:hAnsi="Times New Roman" w:cs="Times New Roman"/>
                <w:sz w:val="24"/>
              </w:rPr>
            </w:pPr>
            <w:hyperlink r:id="rId69">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7"/>
                <w:sz w:val="24"/>
              </w:rPr>
              <w:t xml:space="preserve"> </w:t>
            </w:r>
            <w:hyperlink r:id="rId70">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71">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72">
              <w:r w:rsidRPr="00D2719F">
                <w:rPr>
                  <w:rFonts w:ascii="Times New Roman" w:eastAsia="Times New Roman" w:hAnsi="Times New Roman" w:cs="Times New Roman"/>
                  <w:color w:val="0000FF"/>
                  <w:sz w:val="24"/>
                  <w:u w:val="single" w:color="0000FF"/>
                </w:rPr>
                <w:t>obrazovanie/</w:t>
              </w:r>
            </w:hyperlink>
          </w:p>
          <w:p w:rsidR="00D2719F" w:rsidRPr="00D2719F" w:rsidRDefault="00D2719F" w:rsidP="00D2719F">
            <w:pPr>
              <w:spacing w:before="160" w:line="276" w:lineRule="auto"/>
              <w:ind w:left="107" w:right="752"/>
              <w:rPr>
                <w:rFonts w:ascii="Times New Roman" w:eastAsia="Times New Roman" w:hAnsi="Times New Roman" w:cs="Times New Roman"/>
                <w:sz w:val="24"/>
              </w:rPr>
            </w:pPr>
            <w:hyperlink r:id="rId73">
              <w:r w:rsidRPr="00D2719F">
                <w:rPr>
                  <w:rFonts w:ascii="Times New Roman" w:eastAsia="Times New Roman" w:hAnsi="Times New Roman" w:cs="Times New Roman"/>
                  <w:color w:val="0000FF"/>
                  <w:sz w:val="24"/>
                  <w:u w:val="single" w:color="0000FF"/>
                </w:rPr>
                <w:t>http://school-</w:t>
              </w:r>
            </w:hyperlink>
            <w:r w:rsidRPr="00D2719F">
              <w:rPr>
                <w:rFonts w:ascii="Times New Roman" w:eastAsia="Times New Roman" w:hAnsi="Times New Roman" w:cs="Times New Roman"/>
                <w:color w:val="0000FF"/>
                <w:spacing w:val="1"/>
                <w:sz w:val="24"/>
              </w:rPr>
              <w:t xml:space="preserve"> </w:t>
            </w:r>
            <w:hyperlink r:id="rId74">
              <w:r w:rsidRPr="00D2719F">
                <w:rPr>
                  <w:rFonts w:ascii="Times New Roman" w:eastAsia="Times New Roman" w:hAnsi="Times New Roman" w:cs="Times New Roman"/>
                  <w:color w:val="0000FF"/>
                  <w:spacing w:val="-1"/>
                  <w:sz w:val="24"/>
                  <w:u w:val="single" w:color="0000FF"/>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2551"/>
        <w:gridCol w:w="8507"/>
        <w:gridCol w:w="2551"/>
      </w:tblGrid>
      <w:tr w:rsidR="00D2719F" w:rsidRPr="00D2719F" w:rsidTr="00EF0B46">
        <w:trPr>
          <w:trHeight w:val="275"/>
        </w:trPr>
        <w:tc>
          <w:tcPr>
            <w:tcW w:w="2127" w:type="dxa"/>
            <w:vMerge w:val="restart"/>
          </w:tcPr>
          <w:p w:rsidR="00D2719F" w:rsidRPr="00D2719F" w:rsidRDefault="00D2719F" w:rsidP="00D2719F">
            <w:pPr>
              <w:rPr>
                <w:rFonts w:ascii="Times New Roman" w:eastAsia="Times New Roman" w:hAnsi="Times New Roman" w:cs="Times New Roman"/>
                <w:sz w:val="24"/>
              </w:rPr>
            </w:pPr>
          </w:p>
        </w:tc>
        <w:tc>
          <w:tcPr>
            <w:tcW w:w="2551" w:type="dxa"/>
            <w:tcBorders>
              <w:bottom w:val="nil"/>
            </w:tcBorders>
          </w:tcPr>
          <w:p w:rsidR="00D2719F" w:rsidRPr="00D2719F" w:rsidRDefault="00D2719F" w:rsidP="00D2719F">
            <w:pPr>
              <w:spacing w:line="25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передвижения.</w:t>
            </w:r>
          </w:p>
        </w:tc>
        <w:tc>
          <w:tcPr>
            <w:tcW w:w="8507" w:type="dxa"/>
            <w:tcBorders>
              <w:bottom w:val="nil"/>
            </w:tcBorders>
          </w:tcPr>
          <w:p w:rsidR="00D2719F" w:rsidRPr="00D2719F" w:rsidRDefault="00D2719F" w:rsidP="00D2719F">
            <w:pPr>
              <w:numPr>
                <w:ilvl w:val="0"/>
                <w:numId w:val="105"/>
              </w:numPr>
              <w:tabs>
                <w:tab w:val="left" w:pos="445"/>
              </w:tabs>
              <w:spacing w:line="255" w:lineRule="exact"/>
              <w:ind w:hanging="338"/>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прыжок</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высоту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небольшого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разбега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доставанием</w:t>
            </w:r>
          </w:p>
        </w:tc>
        <w:tc>
          <w:tcPr>
            <w:tcW w:w="2551" w:type="dxa"/>
            <w:vMerge w:val="restart"/>
          </w:tcPr>
          <w:p w:rsidR="00D2719F" w:rsidRPr="00D2719F" w:rsidRDefault="00D2719F" w:rsidP="00D2719F">
            <w:pPr>
              <w:rPr>
                <w:rFonts w:ascii="Times New Roman" w:eastAsia="Times New Roman" w:hAnsi="Times New Roman" w:cs="Times New Roman"/>
                <w:sz w:val="24"/>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Беговые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сложно-</w:t>
            </w: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подвешенных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предметов;</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7"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координационные</w:t>
            </w:r>
          </w:p>
        </w:tc>
        <w:tc>
          <w:tcPr>
            <w:tcW w:w="8507" w:type="dxa"/>
            <w:tcBorders>
              <w:top w:val="nil"/>
              <w:bottom w:val="nil"/>
            </w:tcBorders>
          </w:tcPr>
          <w:p w:rsidR="00D2719F" w:rsidRPr="00D2719F" w:rsidRDefault="00D2719F" w:rsidP="00D2719F">
            <w:pPr>
              <w:numPr>
                <w:ilvl w:val="0"/>
                <w:numId w:val="104"/>
              </w:numPr>
              <w:tabs>
                <w:tab w:val="left" w:pos="445"/>
              </w:tabs>
              <w:spacing w:line="247" w:lineRule="exact"/>
              <w:ind w:hanging="338"/>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технике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приземления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спрыгивании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горки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гимнастических</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упражнения:</w:t>
            </w: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матов;</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7"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ускорения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из</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разных</w:t>
            </w:r>
          </w:p>
        </w:tc>
        <w:tc>
          <w:tcPr>
            <w:tcW w:w="8507" w:type="dxa"/>
            <w:tcBorders>
              <w:top w:val="nil"/>
              <w:bottom w:val="nil"/>
            </w:tcBorders>
          </w:tcPr>
          <w:p w:rsidR="00D2719F" w:rsidRPr="00D2719F" w:rsidRDefault="00D2719F" w:rsidP="00D2719F">
            <w:pPr>
              <w:numPr>
                <w:ilvl w:val="0"/>
                <w:numId w:val="103"/>
              </w:numPr>
              <w:tabs>
                <w:tab w:val="left" w:pos="445"/>
              </w:tabs>
              <w:spacing w:line="247" w:lineRule="exact"/>
              <w:ind w:hanging="338"/>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напрыгиванию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невысокую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горку</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гимнастических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матов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исходных</w:t>
            </w: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прямого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разбега;</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7"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положений;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змейкой;</w:t>
            </w:r>
          </w:p>
        </w:tc>
        <w:tc>
          <w:tcPr>
            <w:tcW w:w="8507" w:type="dxa"/>
            <w:tcBorders>
              <w:top w:val="nil"/>
              <w:bottom w:val="nil"/>
            </w:tcBorders>
          </w:tcPr>
          <w:p w:rsidR="00D2719F" w:rsidRPr="00D2719F" w:rsidRDefault="00D2719F" w:rsidP="00D2719F">
            <w:pPr>
              <w:numPr>
                <w:ilvl w:val="0"/>
                <w:numId w:val="102"/>
              </w:numPr>
              <w:tabs>
                <w:tab w:val="left" w:pos="445"/>
              </w:tabs>
              <w:spacing w:line="247" w:lineRule="exact"/>
              <w:ind w:hanging="338"/>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прыжок</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высоту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прямого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разбега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полной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координации.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кругу;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обеганием</w:t>
            </w:r>
          </w:p>
        </w:tc>
        <w:tc>
          <w:tcPr>
            <w:tcW w:w="8507"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«Сложно</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координированные</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передвижения</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ходьбой</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по</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предметов,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p>
        </w:tc>
        <w:tc>
          <w:tcPr>
            <w:tcW w:w="8507"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гимнастической</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скамейке»</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образец</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рисунки,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преодолением</w:t>
            </w: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видеоролик):</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7"/>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7"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небольших</w:t>
            </w:r>
          </w:p>
        </w:tc>
        <w:tc>
          <w:tcPr>
            <w:tcW w:w="8507" w:type="dxa"/>
            <w:tcBorders>
              <w:top w:val="nil"/>
              <w:bottom w:val="nil"/>
            </w:tcBorders>
          </w:tcPr>
          <w:p w:rsidR="00D2719F" w:rsidRPr="00D2719F" w:rsidRDefault="00D2719F" w:rsidP="00D2719F">
            <w:pPr>
              <w:numPr>
                <w:ilvl w:val="0"/>
                <w:numId w:val="101"/>
              </w:numPr>
              <w:tabs>
                <w:tab w:val="left" w:pos="392"/>
              </w:tabs>
              <w:spacing w:line="247" w:lineRule="exact"/>
              <w:ind w:hanging="285"/>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образцы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техники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передвижения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ходьбой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гимнастической</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препятствий.</w:t>
            </w: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скамейке,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обсуждают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трудные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элементы;</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100"/>
              </w:numPr>
              <w:tabs>
                <w:tab w:val="left" w:pos="392"/>
              </w:tabs>
              <w:spacing w:line="246" w:lineRule="exact"/>
              <w:ind w:hanging="285"/>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передвижение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равномерной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ходьбой,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руки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поясе;</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99"/>
              </w:numPr>
              <w:tabs>
                <w:tab w:val="left" w:pos="392"/>
              </w:tabs>
              <w:spacing w:line="247" w:lineRule="exact"/>
              <w:ind w:hanging="285"/>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передвижение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равномерной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ходьбой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наклонами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туловища</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вперёд</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стороны,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разведением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сведением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рук;</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98"/>
              </w:numPr>
              <w:tabs>
                <w:tab w:val="left" w:pos="392"/>
              </w:tabs>
              <w:spacing w:line="247" w:lineRule="exact"/>
              <w:ind w:hanging="285"/>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передвижение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равномерной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ходьбой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перешагиванием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через</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лежащие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скамейке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предметы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(кубики,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набивные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мячи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97"/>
              </w:numPr>
              <w:tabs>
                <w:tab w:val="left" w:pos="392"/>
              </w:tabs>
              <w:spacing w:line="247" w:lineRule="exact"/>
              <w:ind w:hanging="285"/>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передвижение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равномерной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ходьбой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набивным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мячом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 руках</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обычным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приставным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правым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левым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боком;</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7"/>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96"/>
              </w:numPr>
              <w:tabs>
                <w:tab w:val="left" w:pos="392"/>
              </w:tabs>
              <w:spacing w:line="247" w:lineRule="exact"/>
              <w:ind w:hanging="285"/>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передвижения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ходьбой 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полуприседе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приседе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опорой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руки.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«Сложно</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координированные</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беговые</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упражнения»</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образец</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рисунки,</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видеоролик):</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95"/>
              </w:numPr>
              <w:tabs>
                <w:tab w:val="left" w:pos="454"/>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образцы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техники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сложно</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координированных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беговых</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обсуждают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трудные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элементы:</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94"/>
              </w:numPr>
              <w:tabs>
                <w:tab w:val="left" w:pos="454"/>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бег</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поворотами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изменением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направлений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(бег</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змейкой,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обеганием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предметов,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поворотом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180°);</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7"/>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93"/>
              </w:numPr>
              <w:tabs>
                <w:tab w:val="left" w:pos="454"/>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бег</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ускорениями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разных</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исходных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положений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упора</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присев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упора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лёжа;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спиной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боком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вперёд;</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упора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сзади сидя,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лёжа);</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numPr>
                <w:ilvl w:val="0"/>
                <w:numId w:val="92"/>
              </w:numPr>
              <w:tabs>
                <w:tab w:val="left" w:pos="454"/>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бег</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преодолением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препятствий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(прыжком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через</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гимнастическую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скамейку;</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невысокой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горке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матов,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проползанием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2127"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2551" w:type="dxa"/>
            <w:tcBorders>
              <w:top w:val="nil"/>
            </w:tcBorders>
          </w:tcPr>
          <w:p w:rsidR="00D2719F" w:rsidRPr="00D2719F" w:rsidRDefault="00D2719F" w:rsidP="00D2719F">
            <w:pPr>
              <w:rPr>
                <w:rFonts w:ascii="Times New Roman" w:eastAsia="Times New Roman" w:hAnsi="Times New Roman" w:cs="Times New Roman"/>
                <w:sz w:val="18"/>
              </w:rPr>
            </w:pPr>
          </w:p>
        </w:tc>
        <w:tc>
          <w:tcPr>
            <w:tcW w:w="8507" w:type="dxa"/>
            <w:tcBorders>
              <w:top w:val="nil"/>
            </w:tcBorders>
          </w:tcPr>
          <w:p w:rsidR="00D2719F" w:rsidRPr="00D2719F" w:rsidRDefault="00D2719F" w:rsidP="00D2719F">
            <w:pPr>
              <w:spacing w:line="247"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гимнастической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перекладиной)</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75"/>
        </w:trPr>
        <w:tc>
          <w:tcPr>
            <w:tcW w:w="2127" w:type="dxa"/>
          </w:tcPr>
          <w:p w:rsidR="00D2719F" w:rsidRPr="00D2719F" w:rsidRDefault="00D2719F" w:rsidP="00D2719F">
            <w:pPr>
              <w:spacing w:line="256" w:lineRule="exact"/>
              <w:ind w:left="453"/>
              <w:rPr>
                <w:rFonts w:ascii="Times New Roman" w:eastAsia="Times New Roman" w:hAnsi="Times New Roman" w:cs="Times New Roman"/>
                <w:sz w:val="24"/>
              </w:rPr>
            </w:pPr>
            <w:r w:rsidRPr="00D2719F">
              <w:rPr>
                <w:rFonts w:ascii="Times New Roman" w:eastAsia="Times New Roman" w:hAnsi="Times New Roman" w:cs="Times New Roman"/>
                <w:sz w:val="24"/>
              </w:rPr>
              <w:t>Подвижные</w:t>
            </w:r>
          </w:p>
        </w:tc>
        <w:tc>
          <w:tcPr>
            <w:tcW w:w="2551" w:type="dxa"/>
          </w:tcPr>
          <w:p w:rsidR="00D2719F" w:rsidRPr="00D2719F" w:rsidRDefault="00D2719F" w:rsidP="00D2719F">
            <w:pPr>
              <w:spacing w:line="25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Подвижные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игры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p>
        </w:tc>
        <w:tc>
          <w:tcPr>
            <w:tcW w:w="8507" w:type="dxa"/>
          </w:tcPr>
          <w:p w:rsidR="00D2719F" w:rsidRPr="00D2719F" w:rsidRDefault="00D2719F" w:rsidP="00D2719F">
            <w:pPr>
              <w:spacing w:line="256" w:lineRule="exact"/>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«Подвижные</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игры»</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(диалог</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с</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учителем,</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образцы</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технических</w:t>
            </w:r>
          </w:p>
        </w:tc>
        <w:tc>
          <w:tcPr>
            <w:tcW w:w="2551" w:type="dxa"/>
          </w:tcPr>
          <w:p w:rsidR="00D2719F" w:rsidRPr="00D2719F" w:rsidRDefault="00D2719F" w:rsidP="00D2719F">
            <w:pPr>
              <w:rPr>
                <w:rFonts w:ascii="Times New Roman" w:eastAsia="Times New Roman" w:hAnsi="Times New Roman" w:cs="Times New Roman"/>
                <w:sz w:val="20"/>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0"/>
        </w:rPr>
        <w:sectPr w:rsidR="00D2719F" w:rsidRPr="00D2719F">
          <w:pgSz w:w="16840" w:h="11910" w:orient="landscape"/>
          <w:pgMar w:top="840" w:right="42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2551"/>
        <w:gridCol w:w="8507"/>
        <w:gridCol w:w="2551"/>
      </w:tblGrid>
      <w:tr w:rsidR="00D2719F" w:rsidRPr="00D2719F" w:rsidTr="00EF0B46">
        <w:trPr>
          <w:trHeight w:val="6072"/>
        </w:trPr>
        <w:tc>
          <w:tcPr>
            <w:tcW w:w="2127" w:type="dxa"/>
          </w:tcPr>
          <w:p w:rsidR="00D2719F" w:rsidRPr="00D2719F" w:rsidRDefault="00D2719F" w:rsidP="00D2719F">
            <w:pPr>
              <w:ind w:left="943" w:right="647" w:hanging="135"/>
              <w:rPr>
                <w:rFonts w:ascii="Times New Roman" w:eastAsia="Times New Roman" w:hAnsi="Times New Roman" w:cs="Times New Roman"/>
                <w:sz w:val="24"/>
              </w:rPr>
            </w:pPr>
            <w:r w:rsidRPr="00D2719F">
              <w:rPr>
                <w:rFonts w:ascii="Times New Roman" w:eastAsia="Times New Roman" w:hAnsi="Times New Roman" w:cs="Times New Roman"/>
                <w:sz w:val="24"/>
              </w:rPr>
              <w:lastRenderedPageBreak/>
              <w:t>игры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(8</w:t>
            </w:r>
            <w:r w:rsidRPr="00D2719F">
              <w:rPr>
                <w:rFonts w:ascii="Times New Roman" w:eastAsia="Times New Roman" w:hAnsi="Times New Roman" w:cs="Times New Roman"/>
                <w:spacing w:val="-14"/>
                <w:sz w:val="24"/>
              </w:rPr>
              <w:t xml:space="preserve"> </w:t>
            </w:r>
            <w:r w:rsidRPr="00D2719F">
              <w:rPr>
                <w:rFonts w:ascii="Times New Roman" w:eastAsia="Times New Roman" w:hAnsi="Times New Roman" w:cs="Times New Roman"/>
                <w:sz w:val="24"/>
              </w:rPr>
              <w:t>ч.)</w:t>
            </w:r>
          </w:p>
        </w:tc>
        <w:tc>
          <w:tcPr>
            <w:tcW w:w="2551" w:type="dxa"/>
          </w:tcPr>
          <w:p w:rsidR="00D2719F" w:rsidRPr="00D2719F" w:rsidRDefault="00D2719F" w:rsidP="00D2719F">
            <w:pPr>
              <w:ind w:left="107" w:right="100"/>
              <w:rPr>
                <w:rFonts w:ascii="Times New Roman" w:eastAsia="Times New Roman" w:hAnsi="Times New Roman" w:cs="Times New Roman"/>
                <w:sz w:val="24"/>
              </w:rPr>
            </w:pPr>
            <w:r w:rsidRPr="00D2719F">
              <w:rPr>
                <w:rFonts w:ascii="Times New Roman" w:eastAsia="Times New Roman" w:hAnsi="Times New Roman" w:cs="Times New Roman"/>
                <w:sz w:val="24"/>
              </w:rPr>
              <w:t>техническими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приёмами спортивных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игр</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(баскетбол,</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футбол)</w:t>
            </w:r>
          </w:p>
        </w:tc>
        <w:tc>
          <w:tcPr>
            <w:tcW w:w="8507" w:type="dxa"/>
          </w:tcPr>
          <w:p w:rsidR="00D2719F" w:rsidRPr="00D2719F" w:rsidRDefault="00D2719F" w:rsidP="00D2719F">
            <w:pPr>
              <w:spacing w:line="275" w:lineRule="exact"/>
              <w:ind w:left="107"/>
              <w:rPr>
                <w:rFonts w:ascii="Times New Roman" w:eastAsia="Times New Roman" w:hAnsi="Times New Roman" w:cs="Times New Roman"/>
                <w:b/>
                <w:i/>
                <w:sz w:val="24"/>
              </w:rPr>
            </w:pPr>
            <w:r w:rsidRPr="00D2719F">
              <w:rPr>
                <w:rFonts w:ascii="Times New Roman" w:eastAsia="Times New Roman" w:hAnsi="Times New Roman" w:cs="Times New Roman"/>
                <w:b/>
                <w:i/>
                <w:sz w:val="24"/>
              </w:rPr>
              <w:t>действий,</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материал,</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видеоролики):</w:t>
            </w:r>
          </w:p>
          <w:p w:rsidR="00D2719F" w:rsidRPr="00D2719F" w:rsidRDefault="00D2719F" w:rsidP="00D2719F">
            <w:pPr>
              <w:numPr>
                <w:ilvl w:val="0"/>
                <w:numId w:val="91"/>
              </w:numPr>
              <w:tabs>
                <w:tab w:val="left" w:pos="373"/>
              </w:tabs>
              <w:ind w:right="399"/>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образцы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технических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действий</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игры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баскетбол,</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выделяют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трудные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элементы и уточняют способы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их выполнения;</w:t>
            </w:r>
          </w:p>
          <w:p w:rsidR="00D2719F" w:rsidRPr="00D2719F" w:rsidRDefault="00D2719F" w:rsidP="00D2719F">
            <w:pPr>
              <w:numPr>
                <w:ilvl w:val="0"/>
                <w:numId w:val="91"/>
              </w:numPr>
              <w:tabs>
                <w:tab w:val="left" w:pos="433"/>
              </w:tabs>
              <w:ind w:right="1079"/>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технические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действия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игры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баскетбол</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(работа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парах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группах);</w:t>
            </w:r>
          </w:p>
          <w:p w:rsidR="00D2719F" w:rsidRPr="00D2719F" w:rsidRDefault="00D2719F" w:rsidP="00D2719F">
            <w:pPr>
              <w:numPr>
                <w:ilvl w:val="0"/>
                <w:numId w:val="91"/>
              </w:numPr>
              <w:tabs>
                <w:tab w:val="left" w:pos="433"/>
              </w:tabs>
              <w:ind w:right="141"/>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правила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подвижных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игр</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элементами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баскетбола 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особенностями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выбора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подготовки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мест их проведения;</w:t>
            </w:r>
          </w:p>
          <w:p w:rsidR="00D2719F" w:rsidRPr="00D2719F" w:rsidRDefault="00D2719F" w:rsidP="00D2719F">
            <w:pPr>
              <w:numPr>
                <w:ilvl w:val="0"/>
                <w:numId w:val="91"/>
              </w:numPr>
              <w:tabs>
                <w:tab w:val="left" w:pos="373"/>
              </w:tabs>
              <w:ind w:right="875"/>
              <w:rPr>
                <w:rFonts w:ascii="Times New Roman" w:eastAsia="Times New Roman" w:hAnsi="Times New Roman" w:cs="Times New Roman"/>
                <w:sz w:val="24"/>
              </w:rPr>
            </w:pPr>
            <w:r w:rsidRPr="00D2719F">
              <w:rPr>
                <w:rFonts w:ascii="Times New Roman" w:eastAsia="Times New Roman" w:hAnsi="Times New Roman" w:cs="Times New Roman"/>
                <w:sz w:val="24"/>
              </w:rPr>
              <w:t>организуют и самостоятельно участвуют в совместном проведении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разученных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подвижных</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игр</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техническими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действиями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игры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баскетбол;</w:t>
            </w:r>
          </w:p>
          <w:p w:rsidR="00D2719F" w:rsidRPr="00D2719F" w:rsidRDefault="00D2719F" w:rsidP="00D2719F">
            <w:pPr>
              <w:numPr>
                <w:ilvl w:val="0"/>
                <w:numId w:val="91"/>
              </w:numPr>
              <w:tabs>
                <w:tab w:val="left" w:pos="433"/>
              </w:tabs>
              <w:ind w:right="622"/>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образцы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технических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действий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игры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футбол,</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выделяют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трудные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элементы и уточняют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способы 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выполнения;</w:t>
            </w:r>
          </w:p>
          <w:p w:rsidR="00D2719F" w:rsidRPr="00D2719F" w:rsidRDefault="00D2719F" w:rsidP="00D2719F">
            <w:pPr>
              <w:numPr>
                <w:ilvl w:val="0"/>
                <w:numId w:val="91"/>
              </w:numPr>
              <w:tabs>
                <w:tab w:val="left" w:pos="433"/>
              </w:tabs>
              <w:spacing w:before="1"/>
              <w:ind w:left="432" w:hanging="326"/>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технические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действия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игры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футбол</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(работа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парах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группах);</w:t>
            </w:r>
          </w:p>
          <w:p w:rsidR="00D2719F" w:rsidRPr="00D2719F" w:rsidRDefault="00D2719F" w:rsidP="00D2719F">
            <w:pPr>
              <w:numPr>
                <w:ilvl w:val="0"/>
                <w:numId w:val="91"/>
              </w:numPr>
              <w:tabs>
                <w:tab w:val="left" w:pos="414"/>
              </w:tabs>
              <w:ind w:right="444"/>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правила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подвижных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игр</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элементами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футбола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особенностями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выбора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подготовки мест 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проведения;</w:t>
            </w:r>
          </w:p>
          <w:p w:rsidR="00D2719F" w:rsidRPr="00D2719F" w:rsidRDefault="00D2719F" w:rsidP="00D2719F">
            <w:pPr>
              <w:numPr>
                <w:ilvl w:val="0"/>
                <w:numId w:val="91"/>
              </w:numPr>
              <w:tabs>
                <w:tab w:val="left" w:pos="414"/>
              </w:tabs>
              <w:ind w:right="1156"/>
              <w:rPr>
                <w:rFonts w:ascii="Times New Roman" w:eastAsia="Times New Roman" w:hAnsi="Times New Roman" w:cs="Times New Roman"/>
                <w:sz w:val="24"/>
              </w:rPr>
            </w:pPr>
            <w:r w:rsidRPr="00D2719F">
              <w:rPr>
                <w:rFonts w:ascii="Times New Roman" w:eastAsia="Times New Roman" w:hAnsi="Times New Roman" w:cs="Times New Roman"/>
                <w:sz w:val="24"/>
              </w:rPr>
              <w:t>организуют и самостоятельно участвуют в совместном проведении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разученных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подвижных</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игр</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техническими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действиями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игры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футбол;</w:t>
            </w:r>
          </w:p>
          <w:p w:rsidR="00D2719F" w:rsidRPr="00D2719F" w:rsidRDefault="00D2719F" w:rsidP="00D2719F">
            <w:pPr>
              <w:numPr>
                <w:ilvl w:val="0"/>
                <w:numId w:val="91"/>
              </w:numPr>
              <w:tabs>
                <w:tab w:val="left" w:pos="414"/>
              </w:tabs>
              <w:ind w:right="289"/>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 и анализируют содержание подвижных игр на развитие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равновесия,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выделяют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трудные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элементы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уточняют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способы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выполнения;</w:t>
            </w:r>
          </w:p>
          <w:p w:rsidR="00D2719F" w:rsidRPr="00D2719F" w:rsidRDefault="00D2719F" w:rsidP="00D2719F">
            <w:pPr>
              <w:numPr>
                <w:ilvl w:val="0"/>
                <w:numId w:val="91"/>
              </w:numPr>
              <w:tabs>
                <w:tab w:val="left" w:pos="414"/>
              </w:tabs>
              <w:ind w:right="277"/>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правила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подвижных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игр</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выбором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подготовкой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мест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их проведения;</w:t>
            </w:r>
          </w:p>
          <w:p w:rsidR="00D2719F" w:rsidRPr="00D2719F" w:rsidRDefault="00D2719F" w:rsidP="00D2719F">
            <w:pPr>
              <w:numPr>
                <w:ilvl w:val="0"/>
                <w:numId w:val="91"/>
              </w:numPr>
              <w:tabs>
                <w:tab w:val="left" w:pos="414"/>
              </w:tabs>
              <w:spacing w:line="270" w:lineRule="atLeast"/>
              <w:ind w:right="1115"/>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подвижные игры на развитие равновесия и участвуют в</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совместной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их организации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 проведении</w:t>
            </w:r>
          </w:p>
        </w:tc>
        <w:tc>
          <w:tcPr>
            <w:tcW w:w="2551" w:type="dxa"/>
          </w:tcPr>
          <w:p w:rsidR="00D2719F" w:rsidRPr="00D2719F" w:rsidRDefault="00D2719F" w:rsidP="00D2719F">
            <w:pPr>
              <w:rPr>
                <w:rFonts w:ascii="Times New Roman" w:eastAsia="Times New Roman" w:hAnsi="Times New Roman" w:cs="Times New Roman"/>
                <w:sz w:val="24"/>
              </w:rPr>
            </w:pPr>
          </w:p>
        </w:tc>
      </w:tr>
      <w:tr w:rsidR="00D2719F" w:rsidRPr="00D2719F" w:rsidTr="00EF0B46">
        <w:trPr>
          <w:trHeight w:val="3036"/>
        </w:trPr>
        <w:tc>
          <w:tcPr>
            <w:tcW w:w="2127" w:type="dxa"/>
          </w:tcPr>
          <w:p w:rsidR="00D2719F" w:rsidRPr="00D2719F" w:rsidRDefault="00D2719F" w:rsidP="00D2719F">
            <w:pPr>
              <w:ind w:left="177" w:right="167" w:firstLine="4"/>
              <w:jc w:val="center"/>
              <w:rPr>
                <w:rFonts w:ascii="Times New Roman" w:eastAsia="Times New Roman" w:hAnsi="Times New Roman" w:cs="Times New Roman"/>
                <w:sz w:val="24"/>
              </w:rPr>
            </w:pPr>
            <w:r w:rsidRPr="00D2719F">
              <w:rPr>
                <w:rFonts w:ascii="Times New Roman" w:eastAsia="Times New Roman" w:hAnsi="Times New Roman" w:cs="Times New Roman"/>
                <w:sz w:val="24"/>
              </w:rPr>
              <w:t>Прикладно-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ориентированная</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физическая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культура</w:t>
            </w:r>
          </w:p>
          <w:p w:rsidR="00D2719F" w:rsidRPr="00D2719F" w:rsidRDefault="00D2719F" w:rsidP="00D2719F">
            <w:pPr>
              <w:ind w:left="170" w:right="164"/>
              <w:jc w:val="center"/>
              <w:rPr>
                <w:rFonts w:ascii="Times New Roman" w:eastAsia="Times New Roman" w:hAnsi="Times New Roman" w:cs="Times New Roman"/>
                <w:sz w:val="24"/>
              </w:rPr>
            </w:pPr>
            <w:r w:rsidRPr="00D2719F">
              <w:rPr>
                <w:rFonts w:ascii="Times New Roman" w:eastAsia="Times New Roman" w:hAnsi="Times New Roman" w:cs="Times New Roman"/>
                <w:sz w:val="24"/>
              </w:rPr>
              <w:t>(5</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w:t>
            </w:r>
          </w:p>
        </w:tc>
        <w:tc>
          <w:tcPr>
            <w:tcW w:w="2551" w:type="dxa"/>
          </w:tcPr>
          <w:p w:rsidR="00D2719F" w:rsidRPr="00D2719F" w:rsidRDefault="00D2719F" w:rsidP="00D2719F">
            <w:pPr>
              <w:ind w:left="107" w:right="565"/>
              <w:rPr>
                <w:rFonts w:ascii="Times New Roman" w:eastAsia="Times New Roman" w:hAnsi="Times New Roman" w:cs="Times New Roman"/>
                <w:sz w:val="24"/>
              </w:rPr>
            </w:pPr>
            <w:r w:rsidRPr="00D2719F">
              <w:rPr>
                <w:rFonts w:ascii="Times New Roman" w:eastAsia="Times New Roman" w:hAnsi="Times New Roman" w:cs="Times New Roman"/>
                <w:sz w:val="24"/>
              </w:rPr>
              <w:t>Подготовка к</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соревнованиям</w:t>
            </w:r>
            <w:r w:rsidRPr="00D2719F">
              <w:rPr>
                <w:rFonts w:ascii="Times New Roman" w:eastAsia="Times New Roman" w:hAnsi="Times New Roman" w:cs="Times New Roman"/>
                <w:spacing w:val="-14"/>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комплексу</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ГТО.</w:t>
            </w:r>
          </w:p>
          <w:p w:rsidR="00D2719F" w:rsidRPr="00D2719F" w:rsidRDefault="00D2719F" w:rsidP="00D2719F">
            <w:pPr>
              <w:ind w:left="107" w:right="392"/>
              <w:jc w:val="both"/>
              <w:rPr>
                <w:rFonts w:ascii="Times New Roman" w:eastAsia="Times New Roman" w:hAnsi="Times New Roman" w:cs="Times New Roman"/>
                <w:sz w:val="24"/>
              </w:rPr>
            </w:pPr>
            <w:r w:rsidRPr="00D2719F">
              <w:rPr>
                <w:rFonts w:ascii="Times New Roman" w:eastAsia="Times New Roman" w:hAnsi="Times New Roman" w:cs="Times New Roman"/>
                <w:sz w:val="24"/>
              </w:rPr>
              <w:t>Развитие основных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физических качеств</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средствами</w:t>
            </w:r>
          </w:p>
          <w:p w:rsidR="00D2719F" w:rsidRPr="00D2719F" w:rsidRDefault="00D2719F" w:rsidP="00D2719F">
            <w:pPr>
              <w:ind w:left="107" w:right="790"/>
              <w:jc w:val="both"/>
              <w:rPr>
                <w:rFonts w:ascii="Times New Roman" w:eastAsia="Times New Roman" w:hAnsi="Times New Roman" w:cs="Times New Roman"/>
                <w:sz w:val="24"/>
              </w:rPr>
            </w:pPr>
            <w:r w:rsidRPr="00D2719F">
              <w:rPr>
                <w:rFonts w:ascii="Times New Roman" w:eastAsia="Times New Roman" w:hAnsi="Times New Roman" w:cs="Times New Roman"/>
                <w:sz w:val="24"/>
              </w:rPr>
              <w:t>подвижных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спортивных</w:t>
            </w:r>
            <w:r w:rsidRPr="00D2719F">
              <w:rPr>
                <w:rFonts w:ascii="Times New Roman" w:eastAsia="Times New Roman" w:hAnsi="Times New Roman" w:cs="Times New Roman"/>
                <w:spacing w:val="-11"/>
                <w:sz w:val="24"/>
              </w:rPr>
              <w:t xml:space="preserve"> </w:t>
            </w:r>
            <w:r w:rsidRPr="00D2719F">
              <w:rPr>
                <w:rFonts w:ascii="Times New Roman" w:eastAsia="Times New Roman" w:hAnsi="Times New Roman" w:cs="Times New Roman"/>
                <w:sz w:val="24"/>
              </w:rPr>
              <w:t>игр</w:t>
            </w:r>
          </w:p>
        </w:tc>
        <w:tc>
          <w:tcPr>
            <w:tcW w:w="8507" w:type="dxa"/>
          </w:tcPr>
          <w:p w:rsidR="00D2719F" w:rsidRPr="00D2719F" w:rsidRDefault="00D2719F" w:rsidP="00D2719F">
            <w:pPr>
              <w:ind w:left="107" w:right="534"/>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«Подготовка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к</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выполнению</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нормативных</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требований</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комплекса</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ГТО»</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образцы</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упражнений,</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видеоролики):</w:t>
            </w:r>
          </w:p>
          <w:p w:rsidR="00D2719F" w:rsidRPr="00D2719F" w:rsidRDefault="00D2719F" w:rsidP="00D2719F">
            <w:pPr>
              <w:numPr>
                <w:ilvl w:val="0"/>
                <w:numId w:val="90"/>
              </w:numPr>
              <w:tabs>
                <w:tab w:val="left" w:pos="373"/>
              </w:tabs>
              <w:ind w:right="599"/>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 с правилами соревнований по комплексу ГТО и совместно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обсуждают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его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нормативные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требования,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выполнение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учителем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тестовых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комплекса,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уточняют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правила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выполнения;</w:t>
            </w:r>
          </w:p>
          <w:p w:rsidR="00D2719F" w:rsidRPr="00D2719F" w:rsidRDefault="00D2719F" w:rsidP="00D2719F">
            <w:pPr>
              <w:numPr>
                <w:ilvl w:val="0"/>
                <w:numId w:val="90"/>
              </w:numPr>
              <w:tabs>
                <w:tab w:val="left" w:pos="373"/>
              </w:tabs>
              <w:ind w:right="102"/>
              <w:rPr>
                <w:rFonts w:ascii="Times New Roman" w:eastAsia="Times New Roman" w:hAnsi="Times New Roman" w:cs="Times New Roman"/>
                <w:sz w:val="24"/>
              </w:rPr>
            </w:pPr>
            <w:r w:rsidRPr="00D2719F">
              <w:rPr>
                <w:rFonts w:ascii="Times New Roman" w:eastAsia="Times New Roman" w:hAnsi="Times New Roman" w:cs="Times New Roman"/>
                <w:sz w:val="24"/>
              </w:rPr>
              <w:t>совершенствуют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технику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тестовых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контролируют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её</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элементы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правильность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другими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учащимися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(работа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парах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группах);</w:t>
            </w:r>
          </w:p>
          <w:p w:rsidR="00D2719F" w:rsidRPr="00D2719F" w:rsidRDefault="00D2719F" w:rsidP="00D2719F">
            <w:pPr>
              <w:numPr>
                <w:ilvl w:val="0"/>
                <w:numId w:val="90"/>
              </w:numPr>
              <w:tabs>
                <w:tab w:val="left" w:pos="373"/>
              </w:tabs>
              <w:ind w:right="877"/>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упражнения физической подготовки для самостоятельных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занятий:</w:t>
            </w:r>
          </w:p>
          <w:p w:rsidR="00D2719F" w:rsidRPr="00D2719F" w:rsidRDefault="00D2719F" w:rsidP="00D2719F">
            <w:pPr>
              <w:spacing w:line="270" w:lineRule="atLeast"/>
              <w:ind w:left="107" w:right="1970"/>
              <w:rPr>
                <w:rFonts w:ascii="Times New Roman" w:eastAsia="Times New Roman" w:hAnsi="Times New Roman" w:cs="Times New Roman"/>
                <w:sz w:val="24"/>
              </w:rPr>
            </w:pP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развитие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силы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предметами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весом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собственного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тела);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2</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развитие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выносливости (в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прыжках,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беге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 ходьбе);</w:t>
            </w:r>
          </w:p>
        </w:tc>
        <w:tc>
          <w:tcPr>
            <w:tcW w:w="2551" w:type="dxa"/>
          </w:tcPr>
          <w:p w:rsidR="00D2719F" w:rsidRPr="00D2719F" w:rsidRDefault="00D2719F" w:rsidP="00D2719F">
            <w:pPr>
              <w:rPr>
                <w:rFonts w:ascii="Times New Roman" w:eastAsia="Times New Roman" w:hAnsi="Times New Roman" w:cs="Times New Roman"/>
                <w:sz w:val="24"/>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2551"/>
        <w:gridCol w:w="8507"/>
        <w:gridCol w:w="2551"/>
      </w:tblGrid>
      <w:tr w:rsidR="00D2719F" w:rsidRPr="00D2719F" w:rsidTr="00EF0B46">
        <w:trPr>
          <w:trHeight w:val="1656"/>
        </w:trPr>
        <w:tc>
          <w:tcPr>
            <w:tcW w:w="2127" w:type="dxa"/>
          </w:tcPr>
          <w:p w:rsidR="00D2719F" w:rsidRPr="00D2719F" w:rsidRDefault="00D2719F" w:rsidP="00D2719F">
            <w:pPr>
              <w:rPr>
                <w:rFonts w:ascii="Times New Roman" w:eastAsia="Times New Roman" w:hAnsi="Times New Roman" w:cs="Times New Roman"/>
                <w:sz w:val="24"/>
              </w:rPr>
            </w:pPr>
          </w:p>
        </w:tc>
        <w:tc>
          <w:tcPr>
            <w:tcW w:w="2551" w:type="dxa"/>
          </w:tcPr>
          <w:p w:rsidR="00D2719F" w:rsidRPr="00D2719F" w:rsidRDefault="00D2719F" w:rsidP="00D2719F">
            <w:pPr>
              <w:rPr>
                <w:rFonts w:ascii="Times New Roman" w:eastAsia="Times New Roman" w:hAnsi="Times New Roman" w:cs="Times New Roman"/>
                <w:sz w:val="24"/>
              </w:rPr>
            </w:pPr>
          </w:p>
        </w:tc>
        <w:tc>
          <w:tcPr>
            <w:tcW w:w="8507" w:type="dxa"/>
          </w:tcPr>
          <w:p w:rsidR="00D2719F" w:rsidRPr="00D2719F" w:rsidRDefault="00D2719F" w:rsidP="00D2719F">
            <w:pPr>
              <w:numPr>
                <w:ilvl w:val="0"/>
                <w:numId w:val="89"/>
              </w:numPr>
              <w:tabs>
                <w:tab w:val="left" w:pos="288"/>
              </w:tabs>
              <w:ind w:right="1459"/>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развитие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равновесия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статических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позах</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передвижениях</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ограниченной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опоре);</w:t>
            </w:r>
          </w:p>
          <w:p w:rsidR="00D2719F" w:rsidRPr="00D2719F" w:rsidRDefault="00D2719F" w:rsidP="00D2719F">
            <w:pPr>
              <w:numPr>
                <w:ilvl w:val="0"/>
                <w:numId w:val="89"/>
              </w:numPr>
              <w:tabs>
                <w:tab w:val="left" w:pos="288"/>
              </w:tabs>
              <w:ind w:right="838"/>
              <w:rPr>
                <w:rFonts w:ascii="Times New Roman" w:eastAsia="Times New Roman" w:hAnsi="Times New Roman" w:cs="Times New Roman"/>
                <w:sz w:val="24"/>
              </w:rPr>
            </w:pPr>
            <w:r w:rsidRPr="00D2719F">
              <w:rPr>
                <w:rFonts w:ascii="Times New Roman" w:eastAsia="Times New Roman" w:hAnsi="Times New Roman" w:cs="Times New Roman"/>
                <w:sz w:val="24"/>
              </w:rPr>
              <w:t>— развитие координации (броски малого мяча в цель, передвижения на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возвышенной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опоре).</w:t>
            </w:r>
          </w:p>
          <w:p w:rsidR="00D2719F" w:rsidRPr="00D2719F" w:rsidRDefault="00D2719F" w:rsidP="00D2719F">
            <w:pPr>
              <w:spacing w:line="270" w:lineRule="atLeast"/>
              <w:ind w:left="107" w:right="1153"/>
              <w:rPr>
                <w:rFonts w:ascii="Times New Roman" w:eastAsia="Times New Roman" w:hAnsi="Times New Roman" w:cs="Times New Roman"/>
                <w:sz w:val="24"/>
              </w:rPr>
            </w:pPr>
            <w:r w:rsidRPr="00D2719F">
              <w:rPr>
                <w:rFonts w:ascii="Times New Roman" w:eastAsia="Times New Roman" w:hAnsi="Times New Roman" w:cs="Times New Roman"/>
                <w:sz w:val="24"/>
              </w:rPr>
              <w:t>Рефлексия: демонстрация прироста показателей физических качеств к</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нормативным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требованиям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комплекса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ГТО</w:t>
            </w:r>
          </w:p>
        </w:tc>
        <w:tc>
          <w:tcPr>
            <w:tcW w:w="2551" w:type="dxa"/>
          </w:tcPr>
          <w:p w:rsidR="00D2719F" w:rsidRPr="00D2719F" w:rsidRDefault="00D2719F" w:rsidP="00D2719F">
            <w:pPr>
              <w:rPr>
                <w:rFonts w:ascii="Times New Roman" w:eastAsia="Times New Roman" w:hAnsi="Times New Roman" w:cs="Times New Roman"/>
                <w:sz w:val="24"/>
              </w:rPr>
            </w:pPr>
          </w:p>
        </w:tc>
      </w:tr>
    </w:tbl>
    <w:p w:rsidR="00D2719F" w:rsidRPr="00D2719F" w:rsidRDefault="00D2719F" w:rsidP="00D2719F">
      <w:pPr>
        <w:widowControl w:val="0"/>
        <w:autoSpaceDE w:val="0"/>
        <w:autoSpaceDN w:val="0"/>
        <w:spacing w:before="1" w:after="0" w:line="240" w:lineRule="auto"/>
        <w:rPr>
          <w:rFonts w:ascii="Times New Roman" w:eastAsia="Times New Roman" w:hAnsi="Times New Roman" w:cs="Times New Roman"/>
          <w:b/>
          <w:sz w:val="20"/>
          <w:szCs w:val="26"/>
        </w:rPr>
      </w:pPr>
    </w:p>
    <w:p w:rsidR="00D2719F" w:rsidRPr="00D2719F" w:rsidRDefault="00D2719F" w:rsidP="00D2719F">
      <w:pPr>
        <w:widowControl w:val="0"/>
        <w:numPr>
          <w:ilvl w:val="0"/>
          <w:numId w:val="144"/>
        </w:numPr>
        <w:tabs>
          <w:tab w:val="left" w:pos="853"/>
        </w:tabs>
        <w:autoSpaceDE w:val="0"/>
        <w:autoSpaceDN w:val="0"/>
        <w:spacing w:before="90" w:after="0" w:line="240" w:lineRule="auto"/>
        <w:ind w:hanging="181"/>
        <w:rPr>
          <w:rFonts w:ascii="Times New Roman" w:eastAsia="Times New Roman" w:hAnsi="Times New Roman" w:cs="Times New Roman"/>
          <w:b/>
          <w:sz w:val="24"/>
        </w:rPr>
      </w:pPr>
      <w:r w:rsidRPr="00D2719F">
        <w:rPr>
          <w:rFonts w:ascii="Times New Roman" w:eastAsia="Times New Roman" w:hAnsi="Times New Roman" w:cs="Times New Roman"/>
          <w:b/>
          <w:sz w:val="24"/>
          <w:u w:val="thick"/>
        </w:rPr>
        <w:t xml:space="preserve"> КЛАСС</w:t>
      </w:r>
      <w:r w:rsidRPr="00D2719F">
        <w:rPr>
          <w:rFonts w:ascii="Times New Roman" w:eastAsia="Times New Roman" w:hAnsi="Times New Roman" w:cs="Times New Roman"/>
          <w:b/>
          <w:spacing w:val="-2"/>
          <w:sz w:val="24"/>
          <w:u w:val="thick"/>
        </w:rPr>
        <w:t xml:space="preserve"> </w:t>
      </w:r>
      <w:r w:rsidRPr="00D2719F">
        <w:rPr>
          <w:rFonts w:ascii="Times New Roman" w:eastAsia="Times New Roman" w:hAnsi="Times New Roman" w:cs="Times New Roman"/>
          <w:b/>
          <w:sz w:val="24"/>
          <w:u w:val="thick"/>
        </w:rPr>
        <w:t>(34</w:t>
      </w:r>
      <w:r w:rsidRPr="00D2719F">
        <w:rPr>
          <w:rFonts w:ascii="Times New Roman" w:eastAsia="Times New Roman" w:hAnsi="Times New Roman" w:cs="Times New Roman"/>
          <w:b/>
          <w:spacing w:val="-1"/>
          <w:sz w:val="24"/>
          <w:u w:val="thick"/>
        </w:rPr>
        <w:t xml:space="preserve"> </w:t>
      </w:r>
      <w:r w:rsidRPr="00D2719F">
        <w:rPr>
          <w:rFonts w:ascii="Times New Roman" w:eastAsia="Times New Roman" w:hAnsi="Times New Roman" w:cs="Times New Roman"/>
          <w:b/>
          <w:sz w:val="24"/>
          <w:u w:val="thick"/>
        </w:rPr>
        <w:t>ч.)</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b/>
          <w:sz w:val="20"/>
          <w:szCs w:val="26"/>
        </w:rPr>
      </w:pPr>
    </w:p>
    <w:p w:rsidR="00D2719F" w:rsidRPr="00D2719F" w:rsidRDefault="00D2719F" w:rsidP="00D2719F">
      <w:pPr>
        <w:widowControl w:val="0"/>
        <w:autoSpaceDE w:val="0"/>
        <w:autoSpaceDN w:val="0"/>
        <w:spacing w:before="2" w:after="0" w:line="240" w:lineRule="auto"/>
        <w:rPr>
          <w:rFonts w:ascii="Times New Roman" w:eastAsia="Times New Roman" w:hAnsi="Times New Roman" w:cs="Times New Roman"/>
          <w:b/>
          <w:sz w:val="11"/>
          <w:szCs w:val="26"/>
        </w:r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374"/>
        <w:gridCol w:w="2551"/>
      </w:tblGrid>
      <w:tr w:rsidR="00D2719F" w:rsidRPr="00D2719F" w:rsidTr="00EF0B46">
        <w:trPr>
          <w:trHeight w:val="828"/>
        </w:trPr>
        <w:tc>
          <w:tcPr>
            <w:tcW w:w="1995" w:type="dxa"/>
          </w:tcPr>
          <w:p w:rsidR="00D2719F" w:rsidRPr="00D2719F" w:rsidRDefault="00D2719F" w:rsidP="00D2719F">
            <w:pPr>
              <w:ind w:left="679" w:right="299" w:hanging="353"/>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раздел</w:t>
            </w:r>
            <w:r w:rsidRPr="00D2719F">
              <w:rPr>
                <w:rFonts w:ascii="Times New Roman" w:eastAsia="Times New Roman" w:hAnsi="Times New Roman" w:cs="Times New Roman"/>
                <w:b/>
                <w:i/>
                <w:spacing w:val="-58"/>
                <w:sz w:val="24"/>
              </w:rPr>
              <w:t xml:space="preserve"> </w:t>
            </w:r>
            <w:r w:rsidRPr="00D2719F">
              <w:rPr>
                <w:rFonts w:ascii="Times New Roman" w:eastAsia="Times New Roman" w:hAnsi="Times New Roman" w:cs="Times New Roman"/>
                <w:b/>
                <w:i/>
                <w:sz w:val="24"/>
              </w:rPr>
              <w:t>курса,</w:t>
            </w:r>
          </w:p>
          <w:p w:rsidR="00D2719F" w:rsidRPr="00D2719F" w:rsidRDefault="00D2719F" w:rsidP="00D2719F">
            <w:pPr>
              <w:spacing w:line="257" w:lineRule="exact"/>
              <w:ind w:left="340"/>
              <w:rPr>
                <w:rFonts w:ascii="Times New Roman" w:eastAsia="Times New Roman" w:hAnsi="Times New Roman" w:cs="Times New Roman"/>
                <w:b/>
                <w:i/>
                <w:sz w:val="24"/>
              </w:rPr>
            </w:pPr>
            <w:r w:rsidRPr="00D2719F">
              <w:rPr>
                <w:rFonts w:ascii="Times New Roman" w:eastAsia="Times New Roman" w:hAnsi="Times New Roman" w:cs="Times New Roman"/>
                <w:b/>
                <w:i/>
                <w:sz w:val="24"/>
              </w:rPr>
              <w:t>кол-во</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часов</w:t>
            </w:r>
          </w:p>
        </w:tc>
        <w:tc>
          <w:tcPr>
            <w:tcW w:w="3358" w:type="dxa"/>
          </w:tcPr>
          <w:p w:rsidR="00D2719F" w:rsidRPr="00D2719F" w:rsidRDefault="00D2719F" w:rsidP="00D2719F">
            <w:pPr>
              <w:spacing w:before="11"/>
              <w:rPr>
                <w:rFonts w:ascii="Times New Roman" w:eastAsia="Times New Roman" w:hAnsi="Times New Roman" w:cs="Times New Roman"/>
                <w:b/>
                <w:sz w:val="23"/>
              </w:rPr>
            </w:pPr>
          </w:p>
          <w:p w:rsidR="00D2719F" w:rsidRPr="00D2719F" w:rsidRDefault="00D2719F" w:rsidP="00D2719F">
            <w:pPr>
              <w:ind w:left="326"/>
              <w:rPr>
                <w:rFonts w:ascii="Times New Roman" w:eastAsia="Times New Roman" w:hAnsi="Times New Roman" w:cs="Times New Roman"/>
                <w:b/>
                <w:i/>
                <w:sz w:val="24"/>
              </w:rPr>
            </w:pPr>
            <w:r w:rsidRPr="00D2719F">
              <w:rPr>
                <w:rFonts w:ascii="Times New Roman" w:eastAsia="Times New Roman" w:hAnsi="Times New Roman" w:cs="Times New Roman"/>
                <w:b/>
                <w:i/>
                <w:sz w:val="24"/>
              </w:rPr>
              <w:t>Предметное</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содержание</w:t>
            </w:r>
          </w:p>
        </w:tc>
        <w:tc>
          <w:tcPr>
            <w:tcW w:w="7374" w:type="dxa"/>
          </w:tcPr>
          <w:p w:rsidR="00D2719F" w:rsidRPr="00D2719F" w:rsidRDefault="00D2719F" w:rsidP="00D2719F">
            <w:pPr>
              <w:spacing w:before="138"/>
              <w:ind w:left="1177" w:right="1168"/>
              <w:jc w:val="center"/>
              <w:rPr>
                <w:rFonts w:ascii="Times New Roman" w:eastAsia="Times New Roman" w:hAnsi="Times New Roman" w:cs="Times New Roman"/>
                <w:b/>
                <w:i/>
                <w:sz w:val="24"/>
              </w:rPr>
            </w:pPr>
            <w:r w:rsidRPr="00D2719F">
              <w:rPr>
                <w:rFonts w:ascii="Times New Roman" w:eastAsia="Times New Roman" w:hAnsi="Times New Roman" w:cs="Times New Roman"/>
                <w:b/>
                <w:i/>
                <w:sz w:val="24"/>
              </w:rPr>
              <w:t>Методы</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формы</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организации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обучения.</w:t>
            </w:r>
          </w:p>
          <w:p w:rsidR="00D2719F" w:rsidRPr="00D2719F" w:rsidRDefault="00D2719F" w:rsidP="00D2719F">
            <w:pPr>
              <w:ind w:left="1177" w:right="1170"/>
              <w:jc w:val="center"/>
              <w:rPr>
                <w:rFonts w:ascii="Times New Roman" w:eastAsia="Times New Roman" w:hAnsi="Times New Roman" w:cs="Times New Roman"/>
                <w:b/>
                <w:i/>
                <w:sz w:val="24"/>
              </w:rPr>
            </w:pPr>
            <w:r w:rsidRPr="00D2719F">
              <w:rPr>
                <w:rFonts w:ascii="Times New Roman" w:eastAsia="Times New Roman" w:hAnsi="Times New Roman" w:cs="Times New Roman"/>
                <w:b/>
                <w:i/>
                <w:sz w:val="24"/>
              </w:rPr>
              <w:t>Характеристика</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деятельности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обучающихся</w:t>
            </w:r>
          </w:p>
        </w:tc>
        <w:tc>
          <w:tcPr>
            <w:tcW w:w="2551" w:type="dxa"/>
          </w:tcPr>
          <w:p w:rsidR="00D2719F" w:rsidRPr="00D2719F" w:rsidRDefault="00D2719F" w:rsidP="00D2719F">
            <w:pPr>
              <w:ind w:left="750" w:right="485" w:hanging="238"/>
              <w:rPr>
                <w:rFonts w:ascii="Times New Roman" w:eastAsia="Times New Roman" w:hAnsi="Times New Roman" w:cs="Times New Roman"/>
                <w:b/>
                <w:i/>
                <w:sz w:val="24"/>
              </w:rPr>
            </w:pPr>
            <w:r w:rsidRPr="00D2719F">
              <w:rPr>
                <w:rFonts w:ascii="Times New Roman" w:eastAsia="Times New Roman" w:hAnsi="Times New Roman" w:cs="Times New Roman"/>
                <w:b/>
                <w:i/>
                <w:sz w:val="24"/>
              </w:rPr>
              <w:t>Используемые</w:t>
            </w:r>
            <w:r w:rsidRPr="00D2719F">
              <w:rPr>
                <w:rFonts w:ascii="Times New Roman" w:eastAsia="Times New Roman" w:hAnsi="Times New Roman" w:cs="Times New Roman"/>
                <w:b/>
                <w:i/>
                <w:spacing w:val="-58"/>
                <w:sz w:val="24"/>
              </w:rPr>
              <w:t xml:space="preserve"> </w:t>
            </w:r>
            <w:r w:rsidRPr="00D2719F">
              <w:rPr>
                <w:rFonts w:ascii="Times New Roman" w:eastAsia="Times New Roman" w:hAnsi="Times New Roman" w:cs="Times New Roman"/>
                <w:b/>
                <w:i/>
                <w:sz w:val="24"/>
              </w:rPr>
              <w:t>ЭОР/ЦОР</w:t>
            </w:r>
          </w:p>
        </w:tc>
      </w:tr>
      <w:tr w:rsidR="00D2719F" w:rsidRPr="00D2719F" w:rsidTr="00EF0B46">
        <w:trPr>
          <w:trHeight w:val="3035"/>
        </w:trPr>
        <w:tc>
          <w:tcPr>
            <w:tcW w:w="1995" w:type="dxa"/>
          </w:tcPr>
          <w:p w:rsidR="00D2719F" w:rsidRPr="00D2719F" w:rsidRDefault="00D2719F" w:rsidP="00D2719F">
            <w:pPr>
              <w:spacing w:line="275" w:lineRule="exact"/>
              <w:ind w:left="107" w:right="97"/>
              <w:jc w:val="center"/>
              <w:rPr>
                <w:rFonts w:ascii="Times New Roman" w:eastAsia="Times New Roman" w:hAnsi="Times New Roman" w:cs="Times New Roman"/>
                <w:sz w:val="24"/>
              </w:rPr>
            </w:pPr>
            <w:r w:rsidRPr="00D2719F">
              <w:rPr>
                <w:rFonts w:ascii="Times New Roman" w:eastAsia="Times New Roman" w:hAnsi="Times New Roman" w:cs="Times New Roman"/>
                <w:sz w:val="24"/>
              </w:rPr>
              <w:t>Знания</w:t>
            </w:r>
          </w:p>
          <w:p w:rsidR="00D2719F" w:rsidRPr="00D2719F" w:rsidRDefault="00D2719F" w:rsidP="00D2719F">
            <w:pPr>
              <w:ind w:left="246" w:right="237" w:hanging="3"/>
              <w:jc w:val="center"/>
              <w:rPr>
                <w:rFonts w:ascii="Times New Roman" w:eastAsia="Times New Roman" w:hAnsi="Times New Roman" w:cs="Times New Roman"/>
                <w:sz w:val="24"/>
              </w:rPr>
            </w:pPr>
            <w:r w:rsidRPr="00D2719F">
              <w:rPr>
                <w:rFonts w:ascii="Times New Roman" w:eastAsia="Times New Roman" w:hAnsi="Times New Roman" w:cs="Times New Roman"/>
                <w:sz w:val="24"/>
              </w:rPr>
              <w:t>о физической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культуре</w:t>
            </w:r>
            <w:r w:rsidRPr="00D2719F">
              <w:rPr>
                <w:rFonts w:ascii="Times New Roman" w:eastAsia="Times New Roman" w:hAnsi="Times New Roman" w:cs="Times New Roman"/>
                <w:spacing w:val="-7"/>
                <w:sz w:val="24"/>
              </w:rPr>
              <w:t xml:space="preserve"> </w:t>
            </w: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7"/>
                <w:sz w:val="24"/>
              </w:rPr>
              <w:t xml:space="preserve"> </w:t>
            </w:r>
            <w:r w:rsidRPr="00D2719F">
              <w:rPr>
                <w:rFonts w:ascii="Times New Roman" w:eastAsia="Times New Roman" w:hAnsi="Times New Roman" w:cs="Times New Roman"/>
                <w:sz w:val="24"/>
              </w:rPr>
              <w:t>ч.)</w:t>
            </w:r>
          </w:p>
        </w:tc>
        <w:tc>
          <w:tcPr>
            <w:tcW w:w="3358" w:type="dxa"/>
          </w:tcPr>
          <w:p w:rsidR="00D2719F" w:rsidRPr="00D2719F" w:rsidRDefault="00D2719F" w:rsidP="00D2719F">
            <w:pPr>
              <w:ind w:left="107" w:right="983"/>
              <w:rPr>
                <w:rFonts w:ascii="Times New Roman" w:eastAsia="Times New Roman" w:hAnsi="Times New Roman" w:cs="Times New Roman"/>
                <w:sz w:val="24"/>
              </w:rPr>
            </w:pPr>
            <w:r w:rsidRPr="00D2719F">
              <w:rPr>
                <w:rFonts w:ascii="Times New Roman" w:eastAsia="Times New Roman" w:hAnsi="Times New Roman" w:cs="Times New Roman"/>
                <w:sz w:val="24"/>
              </w:rPr>
              <w:t>Из истории развития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физической культуры</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народов, населявших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территорию России.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История появления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современного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спорта</w:t>
            </w:r>
          </w:p>
        </w:tc>
        <w:tc>
          <w:tcPr>
            <w:tcW w:w="7374" w:type="dxa"/>
          </w:tcPr>
          <w:p w:rsidR="00D2719F" w:rsidRPr="00D2719F" w:rsidRDefault="00D2719F" w:rsidP="00D2719F">
            <w:pPr>
              <w:ind w:left="110" w:right="965"/>
              <w:rPr>
                <w:rFonts w:ascii="Times New Roman" w:eastAsia="Times New Roman" w:hAnsi="Times New Roman" w:cs="Times New Roman"/>
                <w:b/>
                <w:sz w:val="24"/>
              </w:rPr>
            </w:pPr>
            <w:r w:rsidRPr="00D2719F">
              <w:rPr>
                <w:rFonts w:ascii="Times New Roman" w:eastAsia="Times New Roman" w:hAnsi="Times New Roman" w:cs="Times New Roman"/>
                <w:b/>
                <w:sz w:val="24"/>
              </w:rPr>
              <w:t>Тема «Физическая культура у древних народов» (рассказ</w:t>
            </w:r>
            <w:r w:rsidRPr="00D2719F">
              <w:rPr>
                <w:rFonts w:ascii="Times New Roman" w:eastAsia="Times New Roman" w:hAnsi="Times New Roman" w:cs="Times New Roman"/>
                <w:b/>
                <w:spacing w:val="-57"/>
                <w:sz w:val="24"/>
              </w:rPr>
              <w:t xml:space="preserve"> </w:t>
            </w:r>
            <w:r w:rsidRPr="00D2719F">
              <w:rPr>
                <w:rFonts w:ascii="Times New Roman" w:eastAsia="Times New Roman" w:hAnsi="Times New Roman" w:cs="Times New Roman"/>
                <w:b/>
                <w:sz w:val="24"/>
              </w:rPr>
              <w:t>учителя с использованием иллюстративного материала,</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учебный</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диалог):</w:t>
            </w:r>
          </w:p>
          <w:p w:rsidR="00D2719F" w:rsidRPr="00D2719F" w:rsidRDefault="00D2719F" w:rsidP="00D2719F">
            <w:pPr>
              <w:numPr>
                <w:ilvl w:val="0"/>
                <w:numId w:val="88"/>
              </w:numPr>
              <w:tabs>
                <w:tab w:val="left" w:pos="413"/>
              </w:tabs>
              <w:ind w:right="542"/>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 рассказ учителя и рассматривают иллюстрации 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физической культуре народов, населявших территорию России 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древности, анализируют её значение для подготовки молодёжи к</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трудовой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деятельности;</w:t>
            </w:r>
          </w:p>
          <w:p w:rsidR="00D2719F" w:rsidRPr="00D2719F" w:rsidRDefault="00D2719F" w:rsidP="00D2719F">
            <w:pPr>
              <w:numPr>
                <w:ilvl w:val="0"/>
                <w:numId w:val="88"/>
              </w:numPr>
              <w:tabs>
                <w:tab w:val="left" w:pos="413"/>
              </w:tabs>
              <w:spacing w:line="270" w:lineRule="atLeast"/>
              <w:ind w:right="824"/>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 с историей возникновения первых спортивных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соревнований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видов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спорта,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сравнивают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современными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видами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спорта,</w:t>
            </w:r>
            <w:r w:rsidRPr="00D2719F">
              <w:rPr>
                <w:rFonts w:ascii="Times New Roman" w:eastAsia="Times New Roman" w:hAnsi="Times New Roman" w:cs="Times New Roman"/>
                <w:spacing w:val="-12"/>
                <w:sz w:val="24"/>
              </w:rPr>
              <w:t xml:space="preserve"> </w:t>
            </w:r>
            <w:r w:rsidRPr="00D2719F">
              <w:rPr>
                <w:rFonts w:ascii="Times New Roman" w:eastAsia="Times New Roman" w:hAnsi="Times New Roman" w:cs="Times New Roman"/>
                <w:sz w:val="24"/>
              </w:rPr>
              <w:t>приводят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примеры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общих</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отличительных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признаков.</w:t>
            </w:r>
          </w:p>
        </w:tc>
        <w:tc>
          <w:tcPr>
            <w:tcW w:w="2551" w:type="dxa"/>
          </w:tcPr>
          <w:p w:rsidR="00D2719F" w:rsidRPr="00D2719F" w:rsidRDefault="00D2719F" w:rsidP="00D2719F">
            <w:pPr>
              <w:spacing w:line="276" w:lineRule="auto"/>
              <w:ind w:left="107" w:right="265"/>
              <w:rPr>
                <w:rFonts w:ascii="Times New Roman" w:eastAsia="Times New Roman" w:hAnsi="Times New Roman" w:cs="Times New Roman"/>
                <w:sz w:val="24"/>
              </w:rPr>
            </w:pPr>
            <w:hyperlink r:id="rId75">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8"/>
                <w:sz w:val="24"/>
              </w:rPr>
              <w:t xml:space="preserve"> </w:t>
            </w:r>
            <w:hyperlink r:id="rId76">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77">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78">
              <w:r w:rsidRPr="00D2719F">
                <w:rPr>
                  <w:rFonts w:ascii="Times New Roman" w:eastAsia="Times New Roman" w:hAnsi="Times New Roman" w:cs="Times New Roman"/>
                  <w:color w:val="0000FF"/>
                  <w:sz w:val="24"/>
                  <w:u w:val="single" w:color="0000FF"/>
                </w:rPr>
                <w:t>obrazovanie/</w:t>
              </w:r>
            </w:hyperlink>
          </w:p>
          <w:p w:rsidR="00D2719F" w:rsidRPr="00D2719F" w:rsidRDefault="00D2719F" w:rsidP="00D2719F">
            <w:pPr>
              <w:spacing w:before="160" w:line="276" w:lineRule="auto"/>
              <w:ind w:left="107" w:right="752"/>
              <w:rPr>
                <w:rFonts w:ascii="Times New Roman" w:eastAsia="Times New Roman" w:hAnsi="Times New Roman" w:cs="Times New Roman"/>
                <w:sz w:val="24"/>
              </w:rPr>
            </w:pPr>
            <w:hyperlink r:id="rId79">
              <w:r w:rsidRPr="00D2719F">
                <w:rPr>
                  <w:rFonts w:ascii="Times New Roman" w:eastAsia="Times New Roman" w:hAnsi="Times New Roman" w:cs="Times New Roman"/>
                  <w:color w:val="0000FF"/>
                  <w:sz w:val="24"/>
                  <w:u w:val="single" w:color="0000FF"/>
                </w:rPr>
                <w:t>http://school-</w:t>
              </w:r>
            </w:hyperlink>
            <w:r w:rsidRPr="00D2719F">
              <w:rPr>
                <w:rFonts w:ascii="Times New Roman" w:eastAsia="Times New Roman" w:hAnsi="Times New Roman" w:cs="Times New Roman"/>
                <w:color w:val="0000FF"/>
                <w:spacing w:val="1"/>
                <w:sz w:val="24"/>
              </w:rPr>
              <w:t xml:space="preserve"> </w:t>
            </w:r>
            <w:hyperlink r:id="rId80">
              <w:r w:rsidRPr="00D2719F">
                <w:rPr>
                  <w:rFonts w:ascii="Times New Roman" w:eastAsia="Times New Roman" w:hAnsi="Times New Roman" w:cs="Times New Roman"/>
                  <w:color w:val="0000FF"/>
                  <w:spacing w:val="-1"/>
                  <w:sz w:val="24"/>
                  <w:u w:val="single" w:color="0000FF"/>
                </w:rPr>
                <w:t>collection.edu.ru/</w:t>
              </w:r>
            </w:hyperlink>
          </w:p>
        </w:tc>
      </w:tr>
      <w:tr w:rsidR="00D2719F" w:rsidRPr="00D2719F" w:rsidTr="00EF0B46">
        <w:trPr>
          <w:trHeight w:val="2762"/>
        </w:trPr>
        <w:tc>
          <w:tcPr>
            <w:tcW w:w="1995" w:type="dxa"/>
          </w:tcPr>
          <w:p w:rsidR="00D2719F" w:rsidRPr="00D2719F" w:rsidRDefault="00D2719F" w:rsidP="00D2719F">
            <w:pPr>
              <w:spacing w:before="1"/>
              <w:ind w:left="124" w:right="115" w:firstLine="1"/>
              <w:jc w:val="center"/>
              <w:rPr>
                <w:rFonts w:ascii="Times New Roman" w:eastAsia="Times New Roman" w:hAnsi="Times New Roman" w:cs="Times New Roman"/>
                <w:sz w:val="24"/>
              </w:rPr>
            </w:pPr>
            <w:r w:rsidRPr="00D2719F">
              <w:rPr>
                <w:rFonts w:ascii="Times New Roman" w:eastAsia="Times New Roman" w:hAnsi="Times New Roman" w:cs="Times New Roman"/>
                <w:sz w:val="24"/>
              </w:rPr>
              <w:t>Способы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pacing w:val="-1"/>
                <w:sz w:val="24"/>
              </w:rPr>
              <w:t>самостоятельной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деятельности</w:t>
            </w:r>
          </w:p>
          <w:p w:rsidR="00D2719F" w:rsidRPr="00D2719F" w:rsidRDefault="00D2719F" w:rsidP="00D2719F">
            <w:pPr>
              <w:spacing w:line="274" w:lineRule="exact"/>
              <w:ind w:left="104" w:right="97"/>
              <w:jc w:val="center"/>
              <w:rPr>
                <w:rFonts w:ascii="Times New Roman" w:eastAsia="Times New Roman" w:hAnsi="Times New Roman" w:cs="Times New Roman"/>
                <w:sz w:val="24"/>
              </w:rPr>
            </w:pPr>
            <w:r w:rsidRPr="00D2719F">
              <w:rPr>
                <w:rFonts w:ascii="Times New Roman" w:eastAsia="Times New Roman" w:hAnsi="Times New Roman" w:cs="Times New Roman"/>
                <w:sz w:val="24"/>
              </w:rPr>
              <w:t>(2</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3358" w:type="dxa"/>
          </w:tcPr>
          <w:p w:rsidR="00D2719F" w:rsidRPr="00D2719F" w:rsidRDefault="00D2719F" w:rsidP="00D2719F">
            <w:pPr>
              <w:spacing w:before="1"/>
              <w:ind w:left="107"/>
              <w:rPr>
                <w:rFonts w:ascii="Times New Roman" w:eastAsia="Times New Roman" w:hAnsi="Times New Roman" w:cs="Times New Roman"/>
                <w:sz w:val="24"/>
              </w:rPr>
            </w:pPr>
            <w:r w:rsidRPr="00D2719F">
              <w:rPr>
                <w:rFonts w:ascii="Times New Roman" w:eastAsia="Times New Roman" w:hAnsi="Times New Roman" w:cs="Times New Roman"/>
                <w:sz w:val="24"/>
              </w:rPr>
              <w:t>Виды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физических</w:t>
            </w:r>
          </w:p>
          <w:p w:rsidR="00D2719F" w:rsidRPr="00D2719F" w:rsidRDefault="00D2719F" w:rsidP="00D2719F">
            <w:pPr>
              <w:ind w:left="107" w:right="160"/>
              <w:rPr>
                <w:rFonts w:ascii="Times New Roman" w:eastAsia="Times New Roman" w:hAnsi="Times New Roman" w:cs="Times New Roman"/>
                <w:sz w:val="24"/>
              </w:rPr>
            </w:pPr>
            <w:r w:rsidRPr="00D2719F">
              <w:rPr>
                <w:rFonts w:ascii="Times New Roman" w:eastAsia="Times New Roman" w:hAnsi="Times New Roman" w:cs="Times New Roman"/>
                <w:sz w:val="24"/>
              </w:rPr>
              <w:t>упражнений, используемых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 уроках физической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культуры:</w:t>
            </w:r>
            <w:r w:rsidRPr="00D2719F">
              <w:rPr>
                <w:rFonts w:ascii="Times New Roman" w:eastAsia="Times New Roman" w:hAnsi="Times New Roman" w:cs="Times New Roman"/>
                <w:spacing w:val="-14"/>
                <w:sz w:val="24"/>
              </w:rPr>
              <w:t xml:space="preserve"> </w:t>
            </w:r>
            <w:r w:rsidRPr="00D2719F">
              <w:rPr>
                <w:rFonts w:ascii="Times New Roman" w:eastAsia="Times New Roman" w:hAnsi="Times New Roman" w:cs="Times New Roman"/>
                <w:sz w:val="24"/>
              </w:rPr>
              <w:t>общеразвивающие,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подготовительные,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соревновательные, 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отличительные признаки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предназначение.</w:t>
            </w:r>
          </w:p>
          <w:p w:rsidR="00D2719F" w:rsidRPr="00D2719F" w:rsidRDefault="00D2719F" w:rsidP="00D2719F">
            <w:pPr>
              <w:spacing w:line="276" w:lineRule="exact"/>
              <w:ind w:left="107" w:right="121"/>
              <w:rPr>
                <w:rFonts w:ascii="Times New Roman" w:eastAsia="Times New Roman" w:hAnsi="Times New Roman" w:cs="Times New Roman"/>
                <w:sz w:val="24"/>
              </w:rPr>
            </w:pPr>
            <w:r w:rsidRPr="00D2719F">
              <w:rPr>
                <w:rFonts w:ascii="Times New Roman" w:eastAsia="Times New Roman" w:hAnsi="Times New Roman" w:cs="Times New Roman"/>
                <w:sz w:val="24"/>
              </w:rPr>
              <w:t>Способы измерения пульса на</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занятиях</w:t>
            </w:r>
          </w:p>
        </w:tc>
        <w:tc>
          <w:tcPr>
            <w:tcW w:w="7374" w:type="dxa"/>
          </w:tcPr>
          <w:p w:rsidR="00D2719F" w:rsidRPr="00D2719F" w:rsidRDefault="00D2719F" w:rsidP="00D2719F">
            <w:pPr>
              <w:spacing w:before="1"/>
              <w:ind w:left="110" w:right="392"/>
              <w:rPr>
                <w:rFonts w:ascii="Times New Roman" w:eastAsia="Times New Roman" w:hAnsi="Times New Roman" w:cs="Times New Roman"/>
                <w:b/>
                <w:sz w:val="24"/>
              </w:rPr>
            </w:pPr>
            <w:r w:rsidRPr="00D2719F">
              <w:rPr>
                <w:rFonts w:ascii="Times New Roman" w:eastAsia="Times New Roman" w:hAnsi="Times New Roman" w:cs="Times New Roman"/>
                <w:b/>
                <w:sz w:val="24"/>
              </w:rPr>
              <w:t>Тема «Виды физических упражнений» (объяснение учителя с</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использованием иллюстративного материала и видеороликов,</w:t>
            </w:r>
            <w:r w:rsidRPr="00D2719F">
              <w:rPr>
                <w:rFonts w:ascii="Times New Roman" w:eastAsia="Times New Roman" w:hAnsi="Times New Roman" w:cs="Times New Roman"/>
                <w:b/>
                <w:spacing w:val="-57"/>
                <w:sz w:val="24"/>
              </w:rPr>
              <w:t xml:space="preserve"> </w:t>
            </w:r>
            <w:r w:rsidRPr="00D2719F">
              <w:rPr>
                <w:rFonts w:ascii="Times New Roman" w:eastAsia="Times New Roman" w:hAnsi="Times New Roman" w:cs="Times New Roman"/>
                <w:b/>
                <w:sz w:val="24"/>
              </w:rPr>
              <w:t>учебный</w:t>
            </w:r>
            <w:r w:rsidRPr="00D2719F">
              <w:rPr>
                <w:rFonts w:ascii="Times New Roman" w:eastAsia="Times New Roman" w:hAnsi="Times New Roman" w:cs="Times New Roman"/>
                <w:b/>
                <w:spacing w:val="59"/>
                <w:sz w:val="24"/>
              </w:rPr>
              <w:t xml:space="preserve"> </w:t>
            </w:r>
            <w:r w:rsidRPr="00D2719F">
              <w:rPr>
                <w:rFonts w:ascii="Times New Roman" w:eastAsia="Times New Roman" w:hAnsi="Times New Roman" w:cs="Times New Roman"/>
                <w:b/>
                <w:sz w:val="24"/>
              </w:rPr>
              <w:t>диалог):</w:t>
            </w:r>
          </w:p>
          <w:p w:rsidR="00D2719F" w:rsidRPr="00D2719F" w:rsidRDefault="00D2719F" w:rsidP="00D2719F">
            <w:pPr>
              <w:numPr>
                <w:ilvl w:val="0"/>
                <w:numId w:val="87"/>
              </w:numPr>
              <w:tabs>
                <w:tab w:val="left" w:pos="454"/>
              </w:tabs>
              <w:ind w:right="380"/>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видами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физических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находя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различия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между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ними,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раскрывают 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предназначение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для занятий</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культурой;</w:t>
            </w:r>
          </w:p>
          <w:p w:rsidR="00D2719F" w:rsidRPr="00D2719F" w:rsidRDefault="00D2719F" w:rsidP="00D2719F">
            <w:pPr>
              <w:numPr>
                <w:ilvl w:val="0"/>
                <w:numId w:val="87"/>
              </w:numPr>
              <w:tabs>
                <w:tab w:val="left" w:pos="454"/>
              </w:tabs>
              <w:ind w:right="1141"/>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несколько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общеразвивающих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объясняют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их отличительные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признаки;</w:t>
            </w:r>
          </w:p>
          <w:p w:rsidR="00D2719F" w:rsidRPr="00D2719F" w:rsidRDefault="00D2719F" w:rsidP="00D2719F">
            <w:pPr>
              <w:numPr>
                <w:ilvl w:val="0"/>
                <w:numId w:val="87"/>
              </w:numPr>
              <w:tabs>
                <w:tab w:val="left" w:pos="454"/>
              </w:tabs>
              <w:spacing w:line="270" w:lineRule="atLeast"/>
              <w:ind w:right="1461"/>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 подводящие упражнения и объясняют их</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отличительные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признаки;</w:t>
            </w:r>
          </w:p>
        </w:tc>
        <w:tc>
          <w:tcPr>
            <w:tcW w:w="2551" w:type="dxa"/>
          </w:tcPr>
          <w:p w:rsidR="00D2719F" w:rsidRPr="00D2719F" w:rsidRDefault="00D2719F" w:rsidP="00D2719F">
            <w:pPr>
              <w:spacing w:before="1" w:line="276" w:lineRule="auto"/>
              <w:ind w:left="107" w:right="265"/>
              <w:rPr>
                <w:rFonts w:ascii="Times New Roman" w:eastAsia="Times New Roman" w:hAnsi="Times New Roman" w:cs="Times New Roman"/>
                <w:sz w:val="24"/>
              </w:rPr>
            </w:pPr>
            <w:hyperlink r:id="rId81">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8"/>
                <w:sz w:val="24"/>
              </w:rPr>
              <w:t xml:space="preserve"> </w:t>
            </w:r>
            <w:hyperlink r:id="rId82">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83">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84">
              <w:r w:rsidRPr="00D2719F">
                <w:rPr>
                  <w:rFonts w:ascii="Times New Roman" w:eastAsia="Times New Roman" w:hAnsi="Times New Roman" w:cs="Times New Roman"/>
                  <w:color w:val="0000FF"/>
                  <w:sz w:val="24"/>
                  <w:u w:val="single" w:color="0000FF"/>
                </w:rPr>
                <w:t>obrazovanie/</w:t>
              </w:r>
            </w:hyperlink>
          </w:p>
          <w:p w:rsidR="00D2719F" w:rsidRPr="00D2719F" w:rsidRDefault="00D2719F" w:rsidP="00D2719F">
            <w:pPr>
              <w:spacing w:before="159" w:line="276" w:lineRule="auto"/>
              <w:ind w:left="107" w:right="752"/>
              <w:rPr>
                <w:rFonts w:ascii="Times New Roman" w:eastAsia="Times New Roman" w:hAnsi="Times New Roman" w:cs="Times New Roman"/>
                <w:sz w:val="24"/>
              </w:rPr>
            </w:pPr>
            <w:hyperlink r:id="rId85">
              <w:r w:rsidRPr="00D2719F">
                <w:rPr>
                  <w:rFonts w:ascii="Times New Roman" w:eastAsia="Times New Roman" w:hAnsi="Times New Roman" w:cs="Times New Roman"/>
                  <w:color w:val="0000FF"/>
                  <w:sz w:val="24"/>
                  <w:u w:val="single" w:color="0000FF"/>
                </w:rPr>
                <w:t>http://school-</w:t>
              </w:r>
            </w:hyperlink>
            <w:r w:rsidRPr="00D2719F">
              <w:rPr>
                <w:rFonts w:ascii="Times New Roman" w:eastAsia="Times New Roman" w:hAnsi="Times New Roman" w:cs="Times New Roman"/>
                <w:color w:val="0000FF"/>
                <w:spacing w:val="1"/>
                <w:sz w:val="24"/>
              </w:rPr>
              <w:t xml:space="preserve"> </w:t>
            </w:r>
            <w:hyperlink r:id="rId86">
              <w:r w:rsidRPr="00D2719F">
                <w:rPr>
                  <w:rFonts w:ascii="Times New Roman" w:eastAsia="Times New Roman" w:hAnsi="Times New Roman" w:cs="Times New Roman"/>
                  <w:color w:val="0000FF"/>
                  <w:spacing w:val="-1"/>
                  <w:sz w:val="24"/>
                  <w:u w:val="single" w:color="0000FF"/>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374"/>
        <w:gridCol w:w="2551"/>
      </w:tblGrid>
      <w:tr w:rsidR="00D2719F" w:rsidRPr="00D2719F" w:rsidTr="00EF0B46">
        <w:trPr>
          <w:trHeight w:val="275"/>
        </w:trPr>
        <w:tc>
          <w:tcPr>
            <w:tcW w:w="1995" w:type="dxa"/>
            <w:vMerge w:val="restart"/>
          </w:tcPr>
          <w:p w:rsidR="00D2719F" w:rsidRPr="00D2719F" w:rsidRDefault="00D2719F" w:rsidP="00D2719F">
            <w:pPr>
              <w:rPr>
                <w:rFonts w:ascii="Times New Roman" w:eastAsia="Times New Roman" w:hAnsi="Times New Roman" w:cs="Times New Roman"/>
                <w:sz w:val="24"/>
              </w:rPr>
            </w:pPr>
          </w:p>
        </w:tc>
        <w:tc>
          <w:tcPr>
            <w:tcW w:w="3358" w:type="dxa"/>
            <w:tcBorders>
              <w:bottom w:val="nil"/>
            </w:tcBorders>
          </w:tcPr>
          <w:p w:rsidR="00D2719F" w:rsidRPr="00D2719F" w:rsidRDefault="00D2719F" w:rsidP="00D2719F">
            <w:pPr>
              <w:spacing w:line="25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культурой</w:t>
            </w:r>
          </w:p>
        </w:tc>
        <w:tc>
          <w:tcPr>
            <w:tcW w:w="7374" w:type="dxa"/>
            <w:tcBorders>
              <w:bottom w:val="nil"/>
            </w:tcBorders>
          </w:tcPr>
          <w:p w:rsidR="00D2719F" w:rsidRPr="00D2719F" w:rsidRDefault="00D2719F" w:rsidP="00D2719F">
            <w:pPr>
              <w:numPr>
                <w:ilvl w:val="0"/>
                <w:numId w:val="86"/>
              </w:numPr>
              <w:tabs>
                <w:tab w:val="left" w:pos="454"/>
              </w:tabs>
              <w:spacing w:line="255" w:lineRule="exact"/>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соревновательные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объясняют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их</w:t>
            </w:r>
          </w:p>
        </w:tc>
        <w:tc>
          <w:tcPr>
            <w:tcW w:w="2551" w:type="dxa"/>
            <w:vMerge w:val="restart"/>
          </w:tcPr>
          <w:p w:rsidR="00D2719F" w:rsidRPr="00D2719F" w:rsidRDefault="00D2719F" w:rsidP="00D2719F">
            <w:pPr>
              <w:rPr>
                <w:rFonts w:ascii="Times New Roman" w:eastAsia="Times New Roman" w:hAnsi="Times New Roman" w:cs="Times New Roman"/>
                <w:sz w:val="24"/>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(наложение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w:t>
            </w:r>
          </w:p>
        </w:tc>
        <w:tc>
          <w:tcPr>
            <w:tcW w:w="7374" w:type="dxa"/>
            <w:tcBorders>
              <w:top w:val="nil"/>
              <w:bottom w:val="nil"/>
            </w:tcBorders>
          </w:tcPr>
          <w:p w:rsidR="00D2719F" w:rsidRPr="00D2719F" w:rsidRDefault="00D2719F" w:rsidP="00D2719F">
            <w:pPr>
              <w:spacing w:line="246"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отличительные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признаки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базовых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видов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спорта).</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грудь).</w:t>
            </w:r>
          </w:p>
        </w:tc>
        <w:tc>
          <w:tcPr>
            <w:tcW w:w="7374" w:type="dxa"/>
            <w:tcBorders>
              <w:top w:val="nil"/>
              <w:bottom w:val="nil"/>
            </w:tcBorders>
          </w:tcPr>
          <w:p w:rsidR="00D2719F" w:rsidRPr="00D2719F" w:rsidRDefault="00D2719F" w:rsidP="00D2719F">
            <w:pPr>
              <w:spacing w:line="246" w:lineRule="exact"/>
              <w:ind w:left="110"/>
              <w:rPr>
                <w:rFonts w:ascii="Times New Roman" w:eastAsia="Times New Roman" w:hAnsi="Times New Roman" w:cs="Times New Roman"/>
                <w:b/>
                <w:sz w:val="24"/>
              </w:rPr>
            </w:pPr>
            <w:r w:rsidRPr="00D2719F">
              <w:rPr>
                <w:rFonts w:ascii="Times New Roman" w:eastAsia="Times New Roman" w:hAnsi="Times New Roman" w:cs="Times New Roman"/>
                <w:b/>
                <w:sz w:val="24"/>
              </w:rPr>
              <w:t>Тема</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«Измерение</w:t>
            </w:r>
            <w:r w:rsidRPr="00D2719F">
              <w:rPr>
                <w:rFonts w:ascii="Times New Roman" w:eastAsia="Times New Roman" w:hAnsi="Times New Roman" w:cs="Times New Roman"/>
                <w:b/>
                <w:spacing w:val="-2"/>
                <w:sz w:val="24"/>
              </w:rPr>
              <w:t xml:space="preserve"> </w:t>
            </w:r>
            <w:r w:rsidRPr="00D2719F">
              <w:rPr>
                <w:rFonts w:ascii="Times New Roman" w:eastAsia="Times New Roman" w:hAnsi="Times New Roman" w:cs="Times New Roman"/>
                <w:b/>
                <w:sz w:val="24"/>
              </w:rPr>
              <w:t>пульса</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на</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уроках</w:t>
            </w:r>
            <w:r w:rsidRPr="00D2719F">
              <w:rPr>
                <w:rFonts w:ascii="Times New Roman" w:eastAsia="Times New Roman" w:hAnsi="Times New Roman" w:cs="Times New Roman"/>
                <w:b/>
                <w:spacing w:val="-2"/>
                <w:sz w:val="24"/>
              </w:rPr>
              <w:t xml:space="preserve"> </w:t>
            </w:r>
            <w:r w:rsidRPr="00D2719F">
              <w:rPr>
                <w:rFonts w:ascii="Times New Roman" w:eastAsia="Times New Roman" w:hAnsi="Times New Roman" w:cs="Times New Roman"/>
                <w:b/>
                <w:sz w:val="24"/>
              </w:rPr>
              <w:t>физической</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культуры</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Дозировка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нагрузки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w:t>
            </w:r>
          </w:p>
        </w:tc>
        <w:tc>
          <w:tcPr>
            <w:tcW w:w="7374" w:type="dxa"/>
            <w:tcBorders>
              <w:top w:val="nil"/>
              <w:bottom w:val="nil"/>
            </w:tcBorders>
          </w:tcPr>
          <w:p w:rsidR="00D2719F" w:rsidRPr="00D2719F" w:rsidRDefault="00D2719F" w:rsidP="00D2719F">
            <w:pPr>
              <w:spacing w:line="245" w:lineRule="exact"/>
              <w:ind w:left="110"/>
              <w:rPr>
                <w:rFonts w:ascii="Times New Roman" w:eastAsia="Times New Roman" w:hAnsi="Times New Roman" w:cs="Times New Roman"/>
                <w:b/>
                <w:sz w:val="24"/>
              </w:rPr>
            </w:pPr>
            <w:r w:rsidRPr="00D2719F">
              <w:rPr>
                <w:rFonts w:ascii="Times New Roman" w:eastAsia="Times New Roman" w:hAnsi="Times New Roman" w:cs="Times New Roman"/>
                <w:b/>
                <w:sz w:val="24"/>
              </w:rPr>
              <w:t>(объяснение</w:t>
            </w:r>
            <w:r w:rsidRPr="00D2719F">
              <w:rPr>
                <w:rFonts w:ascii="Times New Roman" w:eastAsia="Times New Roman" w:hAnsi="Times New Roman" w:cs="Times New Roman"/>
                <w:b/>
                <w:spacing w:val="-4"/>
                <w:sz w:val="24"/>
              </w:rPr>
              <w:t xml:space="preserve"> </w:t>
            </w:r>
            <w:r w:rsidRPr="00D2719F">
              <w:rPr>
                <w:rFonts w:ascii="Times New Roman" w:eastAsia="Times New Roman" w:hAnsi="Times New Roman" w:cs="Times New Roman"/>
                <w:b/>
                <w:sz w:val="24"/>
              </w:rPr>
              <w:t>и</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образец</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учителя,</w:t>
            </w:r>
            <w:r w:rsidRPr="00D2719F">
              <w:rPr>
                <w:rFonts w:ascii="Times New Roman" w:eastAsia="Times New Roman" w:hAnsi="Times New Roman" w:cs="Times New Roman"/>
                <w:b/>
                <w:spacing w:val="-4"/>
                <w:sz w:val="24"/>
              </w:rPr>
              <w:t xml:space="preserve"> </w:t>
            </w:r>
            <w:r w:rsidRPr="00D2719F">
              <w:rPr>
                <w:rFonts w:ascii="Times New Roman" w:eastAsia="Times New Roman" w:hAnsi="Times New Roman" w:cs="Times New Roman"/>
                <w:b/>
                <w:sz w:val="24"/>
              </w:rPr>
              <w:t>учебный</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диалог):</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7"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развитии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физических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качеств</w:t>
            </w:r>
          </w:p>
        </w:tc>
        <w:tc>
          <w:tcPr>
            <w:tcW w:w="7374" w:type="dxa"/>
            <w:tcBorders>
              <w:top w:val="nil"/>
              <w:bottom w:val="nil"/>
            </w:tcBorders>
          </w:tcPr>
          <w:p w:rsidR="00D2719F" w:rsidRPr="00D2719F" w:rsidRDefault="00D2719F" w:rsidP="00D2719F">
            <w:pPr>
              <w:numPr>
                <w:ilvl w:val="0"/>
                <w:numId w:val="85"/>
              </w:numPr>
              <w:tabs>
                <w:tab w:val="left" w:pos="454"/>
              </w:tabs>
              <w:spacing w:line="247" w:lineRule="exact"/>
              <w:ind w:hanging="313"/>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образцом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измерения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пульса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способом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наложения</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уроках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физической</w:t>
            </w:r>
          </w:p>
        </w:tc>
        <w:tc>
          <w:tcPr>
            <w:tcW w:w="7374" w:type="dxa"/>
            <w:tcBorders>
              <w:top w:val="nil"/>
              <w:bottom w:val="nil"/>
            </w:tcBorders>
          </w:tcPr>
          <w:p w:rsidR="00D2719F" w:rsidRPr="00D2719F" w:rsidRDefault="00D2719F" w:rsidP="00D2719F">
            <w:pPr>
              <w:spacing w:line="246" w:lineRule="exact"/>
              <w:ind w:left="141"/>
              <w:rPr>
                <w:rFonts w:ascii="Times New Roman" w:eastAsia="Times New Roman" w:hAnsi="Times New Roman" w:cs="Times New Roman"/>
                <w:sz w:val="24"/>
              </w:rPr>
            </w:pPr>
            <w:r w:rsidRPr="00D2719F">
              <w:rPr>
                <w:rFonts w:ascii="Times New Roman" w:eastAsia="Times New Roman" w:hAnsi="Times New Roman" w:cs="Times New Roman"/>
                <w:sz w:val="24"/>
              </w:rPr>
              <w:t>руки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грудь,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обсуждают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правила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выполнения,</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культуры.</w:t>
            </w:r>
          </w:p>
        </w:tc>
        <w:tc>
          <w:tcPr>
            <w:tcW w:w="7374" w:type="dxa"/>
            <w:tcBorders>
              <w:top w:val="nil"/>
              <w:bottom w:val="nil"/>
            </w:tcBorders>
          </w:tcPr>
          <w:p w:rsidR="00D2719F" w:rsidRPr="00D2719F" w:rsidRDefault="00D2719F" w:rsidP="00D2719F">
            <w:pPr>
              <w:spacing w:line="245" w:lineRule="exact"/>
              <w:ind w:left="141"/>
              <w:rPr>
                <w:rFonts w:ascii="Times New Roman" w:eastAsia="Times New Roman" w:hAnsi="Times New Roman" w:cs="Times New Roman"/>
                <w:sz w:val="24"/>
              </w:rPr>
            </w:pPr>
            <w:r w:rsidRPr="00D2719F">
              <w:rPr>
                <w:rFonts w:ascii="Times New Roman" w:eastAsia="Times New Roman" w:hAnsi="Times New Roman" w:cs="Times New Roman"/>
                <w:sz w:val="24"/>
              </w:rPr>
              <w:t>способ</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подсчёта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пульсовых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толчков;</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7"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Дозирование</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физических</w:t>
            </w:r>
          </w:p>
        </w:tc>
        <w:tc>
          <w:tcPr>
            <w:tcW w:w="7374" w:type="dxa"/>
            <w:tcBorders>
              <w:top w:val="nil"/>
              <w:bottom w:val="nil"/>
            </w:tcBorders>
          </w:tcPr>
          <w:p w:rsidR="00D2719F" w:rsidRPr="00D2719F" w:rsidRDefault="00D2719F" w:rsidP="00D2719F">
            <w:pPr>
              <w:numPr>
                <w:ilvl w:val="0"/>
                <w:numId w:val="84"/>
              </w:numPr>
              <w:tabs>
                <w:tab w:val="left" w:pos="454"/>
              </w:tabs>
              <w:spacing w:line="247" w:lineRule="exact"/>
              <w:ind w:hanging="313"/>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действия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измерению</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пульса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определению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его</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для</w:t>
            </w:r>
          </w:p>
        </w:tc>
        <w:tc>
          <w:tcPr>
            <w:tcW w:w="7374" w:type="dxa"/>
            <w:tcBorders>
              <w:top w:val="nil"/>
              <w:bottom w:val="nil"/>
            </w:tcBorders>
          </w:tcPr>
          <w:p w:rsidR="00D2719F" w:rsidRPr="00D2719F" w:rsidRDefault="00D2719F" w:rsidP="00D2719F">
            <w:pPr>
              <w:spacing w:line="245" w:lineRule="exact"/>
              <w:ind w:left="141"/>
              <w:rPr>
                <w:rFonts w:ascii="Times New Roman" w:eastAsia="Times New Roman" w:hAnsi="Times New Roman" w:cs="Times New Roman"/>
                <w:sz w:val="24"/>
              </w:rPr>
            </w:pPr>
            <w:r w:rsidRPr="00D2719F">
              <w:rPr>
                <w:rFonts w:ascii="Times New Roman" w:eastAsia="Times New Roman" w:hAnsi="Times New Roman" w:cs="Times New Roman"/>
                <w:sz w:val="24"/>
              </w:rPr>
              <w:t>значений;</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7"/>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7"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комплекса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физкультминутки</w:t>
            </w:r>
          </w:p>
        </w:tc>
        <w:tc>
          <w:tcPr>
            <w:tcW w:w="7374" w:type="dxa"/>
            <w:tcBorders>
              <w:top w:val="nil"/>
              <w:bottom w:val="nil"/>
            </w:tcBorders>
          </w:tcPr>
          <w:p w:rsidR="00D2719F" w:rsidRPr="00D2719F" w:rsidRDefault="00D2719F" w:rsidP="00D2719F">
            <w:pPr>
              <w:numPr>
                <w:ilvl w:val="0"/>
                <w:numId w:val="83"/>
              </w:numPr>
              <w:tabs>
                <w:tab w:val="left" w:pos="454"/>
              </w:tabs>
              <w:spacing w:line="247" w:lineRule="exact"/>
              <w:ind w:hanging="313"/>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таблицей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величины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нагрузки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значениям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пульса</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утренней</w:t>
            </w:r>
          </w:p>
        </w:tc>
        <w:tc>
          <w:tcPr>
            <w:tcW w:w="7374" w:type="dxa"/>
            <w:tcBorders>
              <w:top w:val="nil"/>
              <w:bottom w:val="nil"/>
            </w:tcBorders>
          </w:tcPr>
          <w:p w:rsidR="00D2719F" w:rsidRPr="00D2719F" w:rsidRDefault="00D2719F" w:rsidP="00D2719F">
            <w:pPr>
              <w:spacing w:line="245" w:lineRule="exact"/>
              <w:ind w:left="141"/>
              <w:rPr>
                <w:rFonts w:ascii="Times New Roman" w:eastAsia="Times New Roman" w:hAnsi="Times New Roman" w:cs="Times New Roman"/>
                <w:sz w:val="24"/>
              </w:rPr>
            </w:pPr>
            <w:r w:rsidRPr="00D2719F">
              <w:rPr>
                <w:rFonts w:ascii="Times New Roman" w:eastAsia="Times New Roman" w:hAnsi="Times New Roman" w:cs="Times New Roman"/>
                <w:sz w:val="24"/>
              </w:rPr>
              <w:t>(малая,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средняя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большая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нагрузка);</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7"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зарядки.</w:t>
            </w:r>
          </w:p>
        </w:tc>
        <w:tc>
          <w:tcPr>
            <w:tcW w:w="7374" w:type="dxa"/>
            <w:tcBorders>
              <w:top w:val="nil"/>
              <w:bottom w:val="nil"/>
            </w:tcBorders>
          </w:tcPr>
          <w:p w:rsidR="00D2719F" w:rsidRPr="00D2719F" w:rsidRDefault="00D2719F" w:rsidP="00D2719F">
            <w:pPr>
              <w:numPr>
                <w:ilvl w:val="0"/>
                <w:numId w:val="82"/>
              </w:numPr>
              <w:tabs>
                <w:tab w:val="left" w:pos="454"/>
              </w:tabs>
              <w:spacing w:line="247" w:lineRule="exact"/>
              <w:ind w:hanging="313"/>
              <w:rPr>
                <w:rFonts w:ascii="Times New Roman" w:eastAsia="Times New Roman" w:hAnsi="Times New Roman" w:cs="Times New Roman"/>
                <w:sz w:val="24"/>
              </w:rPr>
            </w:pPr>
            <w:r w:rsidRPr="00D2719F">
              <w:rPr>
                <w:rFonts w:ascii="Times New Roman" w:eastAsia="Times New Roman" w:hAnsi="Times New Roman" w:cs="Times New Roman"/>
                <w:sz w:val="24"/>
              </w:rPr>
              <w:t>проводят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мини-исследования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определению</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величины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нагрузки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Составление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графика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занятий</w:t>
            </w:r>
          </w:p>
        </w:tc>
        <w:tc>
          <w:tcPr>
            <w:tcW w:w="7374" w:type="dxa"/>
            <w:tcBorders>
              <w:top w:val="nil"/>
              <w:bottom w:val="nil"/>
            </w:tcBorders>
          </w:tcPr>
          <w:p w:rsidR="00D2719F" w:rsidRPr="00D2719F" w:rsidRDefault="00D2719F" w:rsidP="00D2719F">
            <w:pPr>
              <w:spacing w:line="246" w:lineRule="exact"/>
              <w:ind w:left="141"/>
              <w:rPr>
                <w:rFonts w:ascii="Times New Roman" w:eastAsia="Times New Roman" w:hAnsi="Times New Roman" w:cs="Times New Roman"/>
                <w:sz w:val="24"/>
              </w:rPr>
            </w:pP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значениям</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пульса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показателям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таблицы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выполнении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развитию</w:t>
            </w:r>
          </w:p>
        </w:tc>
        <w:tc>
          <w:tcPr>
            <w:tcW w:w="7374" w:type="dxa"/>
            <w:tcBorders>
              <w:top w:val="nil"/>
              <w:bottom w:val="nil"/>
            </w:tcBorders>
          </w:tcPr>
          <w:p w:rsidR="00D2719F" w:rsidRPr="00D2719F" w:rsidRDefault="00D2719F" w:rsidP="00D2719F">
            <w:pPr>
              <w:spacing w:line="246" w:lineRule="exact"/>
              <w:ind w:left="141"/>
              <w:rPr>
                <w:rFonts w:ascii="Times New Roman" w:eastAsia="Times New Roman" w:hAnsi="Times New Roman" w:cs="Times New Roman"/>
                <w:sz w:val="24"/>
              </w:rPr>
            </w:pPr>
            <w:r w:rsidRPr="00D2719F">
              <w:rPr>
                <w:rFonts w:ascii="Times New Roman" w:eastAsia="Times New Roman" w:hAnsi="Times New Roman" w:cs="Times New Roman"/>
                <w:sz w:val="24"/>
              </w:rPr>
              <w:t>стандартного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(30</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приседаний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спокойном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темпе).</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физических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качеств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p>
        </w:tc>
        <w:tc>
          <w:tcPr>
            <w:tcW w:w="7374" w:type="dxa"/>
            <w:tcBorders>
              <w:top w:val="nil"/>
              <w:bottom w:val="nil"/>
            </w:tcBorders>
          </w:tcPr>
          <w:p w:rsidR="00D2719F" w:rsidRPr="00D2719F" w:rsidRDefault="00D2719F" w:rsidP="00D2719F">
            <w:pPr>
              <w:spacing w:line="246" w:lineRule="exact"/>
              <w:ind w:left="110"/>
              <w:rPr>
                <w:rFonts w:ascii="Times New Roman" w:eastAsia="Times New Roman" w:hAnsi="Times New Roman" w:cs="Times New Roman"/>
                <w:b/>
                <w:sz w:val="24"/>
              </w:rPr>
            </w:pPr>
            <w:r w:rsidRPr="00D2719F">
              <w:rPr>
                <w:rFonts w:ascii="Times New Roman" w:eastAsia="Times New Roman" w:hAnsi="Times New Roman" w:cs="Times New Roman"/>
                <w:b/>
                <w:sz w:val="24"/>
              </w:rPr>
              <w:t>Тема</w:t>
            </w:r>
            <w:r w:rsidRPr="00D2719F">
              <w:rPr>
                <w:rFonts w:ascii="Times New Roman" w:eastAsia="Times New Roman" w:hAnsi="Times New Roman" w:cs="Times New Roman"/>
                <w:b/>
                <w:spacing w:val="-4"/>
                <w:sz w:val="24"/>
              </w:rPr>
              <w:t xml:space="preserve"> </w:t>
            </w:r>
            <w:r w:rsidRPr="00D2719F">
              <w:rPr>
                <w:rFonts w:ascii="Times New Roman" w:eastAsia="Times New Roman" w:hAnsi="Times New Roman" w:cs="Times New Roman"/>
                <w:b/>
                <w:sz w:val="24"/>
              </w:rPr>
              <w:t>«Дозировка</w:t>
            </w:r>
            <w:r w:rsidRPr="00D2719F">
              <w:rPr>
                <w:rFonts w:ascii="Times New Roman" w:eastAsia="Times New Roman" w:hAnsi="Times New Roman" w:cs="Times New Roman"/>
                <w:b/>
                <w:spacing w:val="-2"/>
                <w:sz w:val="24"/>
              </w:rPr>
              <w:t xml:space="preserve"> </w:t>
            </w:r>
            <w:r w:rsidRPr="00D2719F">
              <w:rPr>
                <w:rFonts w:ascii="Times New Roman" w:eastAsia="Times New Roman" w:hAnsi="Times New Roman" w:cs="Times New Roman"/>
                <w:b/>
                <w:sz w:val="24"/>
              </w:rPr>
              <w:t>физической</w:t>
            </w:r>
            <w:r w:rsidRPr="00D2719F">
              <w:rPr>
                <w:rFonts w:ascii="Times New Roman" w:eastAsia="Times New Roman" w:hAnsi="Times New Roman" w:cs="Times New Roman"/>
                <w:b/>
                <w:spacing w:val="-2"/>
                <w:sz w:val="24"/>
              </w:rPr>
              <w:t xml:space="preserve"> </w:t>
            </w:r>
            <w:r w:rsidRPr="00D2719F">
              <w:rPr>
                <w:rFonts w:ascii="Times New Roman" w:eastAsia="Times New Roman" w:hAnsi="Times New Roman" w:cs="Times New Roman"/>
                <w:b/>
                <w:sz w:val="24"/>
              </w:rPr>
              <w:t>нагрузки</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во</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время</w:t>
            </w:r>
            <w:r w:rsidRPr="00D2719F">
              <w:rPr>
                <w:rFonts w:ascii="Times New Roman" w:eastAsia="Times New Roman" w:hAnsi="Times New Roman" w:cs="Times New Roman"/>
                <w:b/>
                <w:spacing w:val="-4"/>
                <w:sz w:val="24"/>
              </w:rPr>
              <w:t xml:space="preserve"> </w:t>
            </w:r>
            <w:r w:rsidRPr="00D2719F">
              <w:rPr>
                <w:rFonts w:ascii="Times New Roman" w:eastAsia="Times New Roman" w:hAnsi="Times New Roman" w:cs="Times New Roman"/>
                <w:b/>
                <w:sz w:val="24"/>
              </w:rPr>
              <w:t>занятий</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spacing w:line="246"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учебный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год</w:t>
            </w:r>
          </w:p>
        </w:tc>
        <w:tc>
          <w:tcPr>
            <w:tcW w:w="7374" w:type="dxa"/>
            <w:tcBorders>
              <w:top w:val="nil"/>
              <w:bottom w:val="nil"/>
            </w:tcBorders>
          </w:tcPr>
          <w:p w:rsidR="00D2719F" w:rsidRPr="00D2719F" w:rsidRDefault="00D2719F" w:rsidP="00D2719F">
            <w:pPr>
              <w:spacing w:line="246" w:lineRule="exact"/>
              <w:ind w:left="110"/>
              <w:rPr>
                <w:rFonts w:ascii="Times New Roman" w:eastAsia="Times New Roman" w:hAnsi="Times New Roman" w:cs="Times New Roman"/>
                <w:b/>
                <w:sz w:val="24"/>
              </w:rPr>
            </w:pPr>
            <w:r w:rsidRPr="00D2719F">
              <w:rPr>
                <w:rFonts w:ascii="Times New Roman" w:eastAsia="Times New Roman" w:hAnsi="Times New Roman" w:cs="Times New Roman"/>
                <w:b/>
                <w:sz w:val="24"/>
              </w:rPr>
              <w:t>физической</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культурой»</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(объяснение</w:t>
            </w:r>
            <w:r w:rsidRPr="00D2719F">
              <w:rPr>
                <w:rFonts w:ascii="Times New Roman" w:eastAsia="Times New Roman" w:hAnsi="Times New Roman" w:cs="Times New Roman"/>
                <w:b/>
                <w:spacing w:val="-4"/>
                <w:sz w:val="24"/>
              </w:rPr>
              <w:t xml:space="preserve"> </w:t>
            </w:r>
            <w:r w:rsidRPr="00D2719F">
              <w:rPr>
                <w:rFonts w:ascii="Times New Roman" w:eastAsia="Times New Roman" w:hAnsi="Times New Roman" w:cs="Times New Roman"/>
                <w:b/>
                <w:sz w:val="24"/>
              </w:rPr>
              <w:t>и</w:t>
            </w:r>
            <w:r w:rsidRPr="00D2719F">
              <w:rPr>
                <w:rFonts w:ascii="Times New Roman" w:eastAsia="Times New Roman" w:hAnsi="Times New Roman" w:cs="Times New Roman"/>
                <w:b/>
                <w:spacing w:val="-2"/>
                <w:sz w:val="24"/>
              </w:rPr>
              <w:t xml:space="preserve"> </w:t>
            </w:r>
            <w:r w:rsidRPr="00D2719F">
              <w:rPr>
                <w:rFonts w:ascii="Times New Roman" w:eastAsia="Times New Roman" w:hAnsi="Times New Roman" w:cs="Times New Roman"/>
                <w:b/>
                <w:sz w:val="24"/>
              </w:rPr>
              <w:t>образец</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учителя,</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учебный</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7374" w:type="dxa"/>
            <w:tcBorders>
              <w:top w:val="nil"/>
              <w:bottom w:val="nil"/>
            </w:tcBorders>
          </w:tcPr>
          <w:p w:rsidR="00D2719F" w:rsidRPr="00D2719F" w:rsidRDefault="00D2719F" w:rsidP="00D2719F">
            <w:pPr>
              <w:spacing w:line="245" w:lineRule="exact"/>
              <w:ind w:left="110"/>
              <w:rPr>
                <w:rFonts w:ascii="Times New Roman" w:eastAsia="Times New Roman" w:hAnsi="Times New Roman" w:cs="Times New Roman"/>
                <w:b/>
                <w:sz w:val="24"/>
              </w:rPr>
            </w:pPr>
            <w:r w:rsidRPr="00D2719F">
              <w:rPr>
                <w:rFonts w:ascii="Times New Roman" w:eastAsia="Times New Roman" w:hAnsi="Times New Roman" w:cs="Times New Roman"/>
                <w:b/>
                <w:sz w:val="24"/>
              </w:rPr>
              <w:t>диалог):</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7374" w:type="dxa"/>
            <w:tcBorders>
              <w:top w:val="nil"/>
              <w:bottom w:val="nil"/>
            </w:tcBorders>
          </w:tcPr>
          <w:p w:rsidR="00D2719F" w:rsidRPr="00D2719F" w:rsidRDefault="00D2719F" w:rsidP="00D2719F">
            <w:pPr>
              <w:numPr>
                <w:ilvl w:val="0"/>
                <w:numId w:val="81"/>
              </w:numPr>
              <w:tabs>
                <w:tab w:val="left" w:pos="382"/>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понятием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«дозировка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нагрузки»</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способами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7374" w:type="dxa"/>
            <w:tcBorders>
              <w:top w:val="nil"/>
              <w:bottom w:val="nil"/>
            </w:tcBorders>
          </w:tcPr>
          <w:p w:rsidR="00D2719F" w:rsidRPr="00D2719F" w:rsidRDefault="00D2719F" w:rsidP="00D2719F">
            <w:pPr>
              <w:spacing w:line="246"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изменения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воздействий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дозировки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нагрузки</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организм,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обучаются</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7374" w:type="dxa"/>
            <w:tcBorders>
              <w:top w:val="nil"/>
              <w:bottom w:val="nil"/>
            </w:tcBorders>
          </w:tcPr>
          <w:p w:rsidR="00D2719F" w:rsidRPr="00D2719F" w:rsidRDefault="00D2719F" w:rsidP="00D2719F">
            <w:pPr>
              <w:spacing w:line="245"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её</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записи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дневнике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культуры;</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7374" w:type="dxa"/>
            <w:tcBorders>
              <w:top w:val="nil"/>
              <w:bottom w:val="nil"/>
            </w:tcBorders>
          </w:tcPr>
          <w:p w:rsidR="00D2719F" w:rsidRPr="00D2719F" w:rsidRDefault="00D2719F" w:rsidP="00D2719F">
            <w:pPr>
              <w:numPr>
                <w:ilvl w:val="0"/>
                <w:numId w:val="80"/>
              </w:numPr>
              <w:tabs>
                <w:tab w:val="left" w:pos="382"/>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составляют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комплекс</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физкультминутки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индивидуальной</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7374" w:type="dxa"/>
            <w:tcBorders>
              <w:top w:val="nil"/>
              <w:bottom w:val="nil"/>
            </w:tcBorders>
          </w:tcPr>
          <w:p w:rsidR="00D2719F" w:rsidRPr="00D2719F" w:rsidRDefault="00D2719F" w:rsidP="00D2719F">
            <w:pPr>
              <w:spacing w:line="246"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дозировкой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подбирая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её</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значениям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пульса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7374" w:type="dxa"/>
            <w:tcBorders>
              <w:top w:val="nil"/>
              <w:bottom w:val="nil"/>
            </w:tcBorders>
          </w:tcPr>
          <w:p w:rsidR="00D2719F" w:rsidRPr="00D2719F" w:rsidRDefault="00D2719F" w:rsidP="00D2719F">
            <w:pPr>
              <w:spacing w:line="245"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ориентируясь</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показатели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таблицы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нагрузки;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7374" w:type="dxa"/>
            <w:tcBorders>
              <w:top w:val="nil"/>
              <w:bottom w:val="nil"/>
            </w:tcBorders>
          </w:tcPr>
          <w:p w:rsidR="00D2719F" w:rsidRPr="00D2719F" w:rsidRDefault="00D2719F" w:rsidP="00D2719F">
            <w:pPr>
              <w:numPr>
                <w:ilvl w:val="0"/>
                <w:numId w:val="79"/>
              </w:numPr>
              <w:tabs>
                <w:tab w:val="left" w:pos="382"/>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измерение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пульса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после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физкультминутки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5"/>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7374" w:type="dxa"/>
            <w:tcBorders>
              <w:top w:val="nil"/>
              <w:bottom w:val="nil"/>
            </w:tcBorders>
          </w:tcPr>
          <w:p w:rsidR="00D2719F" w:rsidRPr="00D2719F" w:rsidRDefault="00D2719F" w:rsidP="00D2719F">
            <w:pPr>
              <w:spacing w:line="245"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определение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величины</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нагрузки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таблице;</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7374" w:type="dxa"/>
            <w:tcBorders>
              <w:top w:val="nil"/>
              <w:bottom w:val="nil"/>
            </w:tcBorders>
          </w:tcPr>
          <w:p w:rsidR="00D2719F" w:rsidRPr="00D2719F" w:rsidRDefault="00D2719F" w:rsidP="00D2719F">
            <w:pPr>
              <w:numPr>
                <w:ilvl w:val="0"/>
                <w:numId w:val="78"/>
              </w:numPr>
              <w:tabs>
                <w:tab w:val="left" w:pos="382"/>
              </w:tabs>
              <w:spacing w:line="247" w:lineRule="exact"/>
              <w:rPr>
                <w:rFonts w:ascii="Times New Roman" w:eastAsia="Times New Roman" w:hAnsi="Times New Roman" w:cs="Times New Roman"/>
                <w:sz w:val="24"/>
              </w:rPr>
            </w:pPr>
            <w:r w:rsidRPr="00D2719F">
              <w:rPr>
                <w:rFonts w:ascii="Times New Roman" w:eastAsia="Times New Roman" w:hAnsi="Times New Roman" w:cs="Times New Roman"/>
                <w:sz w:val="24"/>
              </w:rPr>
              <w:t>составляют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индивидуальный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план</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утренней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зарядки,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определяют</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bottom w:val="nil"/>
            </w:tcBorders>
          </w:tcPr>
          <w:p w:rsidR="00D2719F" w:rsidRPr="00D2719F" w:rsidRDefault="00D2719F" w:rsidP="00D2719F">
            <w:pPr>
              <w:rPr>
                <w:rFonts w:ascii="Times New Roman" w:eastAsia="Times New Roman" w:hAnsi="Times New Roman" w:cs="Times New Roman"/>
                <w:sz w:val="18"/>
              </w:rPr>
            </w:pPr>
          </w:p>
        </w:tc>
        <w:tc>
          <w:tcPr>
            <w:tcW w:w="7374" w:type="dxa"/>
            <w:tcBorders>
              <w:top w:val="nil"/>
              <w:bottom w:val="nil"/>
            </w:tcBorders>
          </w:tcPr>
          <w:p w:rsidR="00D2719F" w:rsidRPr="00D2719F" w:rsidRDefault="00D2719F" w:rsidP="00D2719F">
            <w:pPr>
              <w:spacing w:line="246"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её</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воздействие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организм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помощью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измерения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пульса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начале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266"/>
        </w:trPr>
        <w:tc>
          <w:tcPr>
            <w:tcW w:w="1995" w:type="dxa"/>
            <w:vMerge/>
            <w:tcBorders>
              <w:top w:val="nil"/>
            </w:tcBorders>
          </w:tcPr>
          <w:p w:rsidR="00D2719F" w:rsidRPr="00D2719F" w:rsidRDefault="00D2719F" w:rsidP="00D2719F">
            <w:pPr>
              <w:rPr>
                <w:rFonts w:ascii="Times New Roman" w:eastAsia="Times New Roman" w:hAnsi="Times New Roman" w:cs="Times New Roman"/>
                <w:sz w:val="2"/>
                <w:szCs w:val="2"/>
              </w:rPr>
            </w:pPr>
          </w:p>
        </w:tc>
        <w:tc>
          <w:tcPr>
            <w:tcW w:w="3358" w:type="dxa"/>
            <w:tcBorders>
              <w:top w:val="nil"/>
            </w:tcBorders>
          </w:tcPr>
          <w:p w:rsidR="00D2719F" w:rsidRPr="00D2719F" w:rsidRDefault="00D2719F" w:rsidP="00D2719F">
            <w:pPr>
              <w:rPr>
                <w:rFonts w:ascii="Times New Roman" w:eastAsia="Times New Roman" w:hAnsi="Times New Roman" w:cs="Times New Roman"/>
                <w:sz w:val="18"/>
              </w:rPr>
            </w:pPr>
          </w:p>
        </w:tc>
        <w:tc>
          <w:tcPr>
            <w:tcW w:w="7374" w:type="dxa"/>
            <w:tcBorders>
              <w:top w:val="nil"/>
            </w:tcBorders>
          </w:tcPr>
          <w:p w:rsidR="00D2719F" w:rsidRPr="00D2719F" w:rsidRDefault="00D2719F" w:rsidP="00D2719F">
            <w:pPr>
              <w:spacing w:line="247"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окончании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разнице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показателей)</w:t>
            </w:r>
          </w:p>
        </w:tc>
        <w:tc>
          <w:tcPr>
            <w:tcW w:w="2551" w:type="dxa"/>
            <w:vMerge/>
            <w:tcBorders>
              <w:top w:val="nil"/>
            </w:tcBorders>
          </w:tcPr>
          <w:p w:rsidR="00D2719F" w:rsidRPr="00D2719F" w:rsidRDefault="00D2719F" w:rsidP="00D2719F">
            <w:pPr>
              <w:rPr>
                <w:rFonts w:ascii="Times New Roman" w:eastAsia="Times New Roman" w:hAnsi="Times New Roman" w:cs="Times New Roman"/>
                <w:sz w:val="2"/>
                <w:szCs w:val="2"/>
              </w:rPr>
            </w:pPr>
          </w:p>
        </w:tc>
      </w:tr>
      <w:tr w:rsidR="00D2719F" w:rsidRPr="00D2719F" w:rsidTr="00EF0B46">
        <w:trPr>
          <w:trHeight w:val="1430"/>
        </w:trPr>
        <w:tc>
          <w:tcPr>
            <w:tcW w:w="1995" w:type="dxa"/>
          </w:tcPr>
          <w:p w:rsidR="00D2719F" w:rsidRPr="00D2719F" w:rsidRDefault="00D2719F" w:rsidP="00D2719F">
            <w:pPr>
              <w:ind w:left="107" w:right="97"/>
              <w:jc w:val="center"/>
              <w:rPr>
                <w:rFonts w:ascii="Times New Roman" w:eastAsia="Times New Roman" w:hAnsi="Times New Roman" w:cs="Times New Roman"/>
                <w:sz w:val="24"/>
              </w:rPr>
            </w:pPr>
            <w:r w:rsidRPr="00D2719F">
              <w:rPr>
                <w:rFonts w:ascii="Times New Roman" w:eastAsia="Times New Roman" w:hAnsi="Times New Roman" w:cs="Times New Roman"/>
                <w:sz w:val="24"/>
              </w:rPr>
              <w:t>Оздоровительная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физическая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культура</w:t>
            </w:r>
          </w:p>
          <w:p w:rsidR="00D2719F" w:rsidRPr="00D2719F" w:rsidRDefault="00D2719F" w:rsidP="00D2719F">
            <w:pPr>
              <w:ind w:left="102" w:right="97"/>
              <w:jc w:val="center"/>
              <w:rPr>
                <w:rFonts w:ascii="Times New Roman" w:eastAsia="Times New Roman" w:hAnsi="Times New Roman" w:cs="Times New Roman"/>
                <w:sz w:val="24"/>
              </w:rPr>
            </w:pPr>
            <w:r w:rsidRPr="00D2719F">
              <w:rPr>
                <w:rFonts w:ascii="Times New Roman" w:eastAsia="Times New Roman" w:hAnsi="Times New Roman" w:cs="Times New Roman"/>
                <w:sz w:val="24"/>
              </w:rPr>
              <w:t>(2</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ч)</w:t>
            </w:r>
          </w:p>
        </w:tc>
        <w:tc>
          <w:tcPr>
            <w:tcW w:w="3358" w:type="dxa"/>
          </w:tcPr>
          <w:p w:rsidR="00D2719F" w:rsidRPr="00D2719F" w:rsidRDefault="00D2719F" w:rsidP="00D2719F">
            <w:pPr>
              <w:ind w:left="107" w:right="387"/>
              <w:rPr>
                <w:rFonts w:ascii="Times New Roman" w:eastAsia="Times New Roman" w:hAnsi="Times New Roman" w:cs="Times New Roman"/>
                <w:sz w:val="24"/>
              </w:rPr>
            </w:pPr>
            <w:r w:rsidRPr="00D2719F">
              <w:rPr>
                <w:rFonts w:ascii="Times New Roman" w:eastAsia="Times New Roman" w:hAnsi="Times New Roman" w:cs="Times New Roman"/>
                <w:sz w:val="24"/>
              </w:rPr>
              <w:t>Закаливание организма при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помощи</w:t>
            </w:r>
          </w:p>
          <w:p w:rsidR="00D2719F" w:rsidRPr="00D2719F" w:rsidRDefault="00D2719F" w:rsidP="00D2719F">
            <w:pPr>
              <w:ind w:left="107" w:right="352"/>
              <w:rPr>
                <w:rFonts w:ascii="Times New Roman" w:eastAsia="Times New Roman" w:hAnsi="Times New Roman" w:cs="Times New Roman"/>
                <w:sz w:val="24"/>
              </w:rPr>
            </w:pPr>
            <w:r w:rsidRPr="00D2719F">
              <w:rPr>
                <w:rFonts w:ascii="Times New Roman" w:eastAsia="Times New Roman" w:hAnsi="Times New Roman" w:cs="Times New Roman"/>
                <w:sz w:val="24"/>
              </w:rPr>
              <w:t>обливания под душем.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Упражнения дыхательной и</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зрительной</w:t>
            </w:r>
          </w:p>
        </w:tc>
        <w:tc>
          <w:tcPr>
            <w:tcW w:w="7374" w:type="dxa"/>
          </w:tcPr>
          <w:p w:rsidR="00D2719F" w:rsidRPr="00D2719F" w:rsidRDefault="00D2719F" w:rsidP="00D2719F">
            <w:pPr>
              <w:ind w:left="110" w:right="307"/>
              <w:rPr>
                <w:rFonts w:ascii="Times New Roman" w:eastAsia="Times New Roman" w:hAnsi="Times New Roman" w:cs="Times New Roman"/>
                <w:b/>
                <w:sz w:val="24"/>
              </w:rPr>
            </w:pPr>
            <w:r w:rsidRPr="00D2719F">
              <w:rPr>
                <w:rFonts w:ascii="Times New Roman" w:eastAsia="Times New Roman" w:hAnsi="Times New Roman" w:cs="Times New Roman"/>
                <w:b/>
                <w:sz w:val="24"/>
              </w:rPr>
              <w:t>Тема «Закаливание организма» (объяснение учителя с</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использованием</w:t>
            </w:r>
            <w:r w:rsidRPr="00D2719F">
              <w:rPr>
                <w:rFonts w:ascii="Times New Roman" w:eastAsia="Times New Roman" w:hAnsi="Times New Roman" w:cs="Times New Roman"/>
                <w:b/>
                <w:spacing w:val="-4"/>
                <w:sz w:val="24"/>
              </w:rPr>
              <w:t xml:space="preserve"> </w:t>
            </w:r>
            <w:r w:rsidRPr="00D2719F">
              <w:rPr>
                <w:rFonts w:ascii="Times New Roman" w:eastAsia="Times New Roman" w:hAnsi="Times New Roman" w:cs="Times New Roman"/>
                <w:b/>
                <w:sz w:val="24"/>
              </w:rPr>
              <w:t>иллюстративного</w:t>
            </w:r>
            <w:r w:rsidRPr="00D2719F">
              <w:rPr>
                <w:rFonts w:ascii="Times New Roman" w:eastAsia="Times New Roman" w:hAnsi="Times New Roman" w:cs="Times New Roman"/>
                <w:b/>
                <w:spacing w:val="-4"/>
                <w:sz w:val="24"/>
              </w:rPr>
              <w:t xml:space="preserve"> </w:t>
            </w:r>
            <w:r w:rsidRPr="00D2719F">
              <w:rPr>
                <w:rFonts w:ascii="Times New Roman" w:eastAsia="Times New Roman" w:hAnsi="Times New Roman" w:cs="Times New Roman"/>
                <w:b/>
                <w:sz w:val="24"/>
              </w:rPr>
              <w:t>материала</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и</w:t>
            </w:r>
            <w:r w:rsidRPr="00D2719F">
              <w:rPr>
                <w:rFonts w:ascii="Times New Roman" w:eastAsia="Times New Roman" w:hAnsi="Times New Roman" w:cs="Times New Roman"/>
                <w:b/>
                <w:spacing w:val="-4"/>
                <w:sz w:val="24"/>
              </w:rPr>
              <w:t xml:space="preserve"> </w:t>
            </w:r>
            <w:r w:rsidRPr="00D2719F">
              <w:rPr>
                <w:rFonts w:ascii="Times New Roman" w:eastAsia="Times New Roman" w:hAnsi="Times New Roman" w:cs="Times New Roman"/>
                <w:b/>
                <w:sz w:val="24"/>
              </w:rPr>
              <w:t>видеороликов):</w:t>
            </w:r>
          </w:p>
          <w:p w:rsidR="00D2719F" w:rsidRPr="00D2719F" w:rsidRDefault="00D2719F" w:rsidP="00D2719F">
            <w:pPr>
              <w:numPr>
                <w:ilvl w:val="0"/>
                <w:numId w:val="77"/>
              </w:numPr>
              <w:tabs>
                <w:tab w:val="left" w:pos="475"/>
              </w:tabs>
              <w:ind w:right="287" w:firstLine="31"/>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 с правилами проведения закаливающей процедуры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помощи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обливания,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особенностями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её</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воздействия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организм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человека,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укрепления его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здоровья;</w:t>
            </w:r>
          </w:p>
        </w:tc>
        <w:tc>
          <w:tcPr>
            <w:tcW w:w="2551" w:type="dxa"/>
          </w:tcPr>
          <w:p w:rsidR="00D2719F" w:rsidRPr="00D2719F" w:rsidRDefault="00D2719F" w:rsidP="00D2719F">
            <w:pPr>
              <w:spacing w:line="276" w:lineRule="auto"/>
              <w:ind w:left="107" w:right="265"/>
              <w:rPr>
                <w:rFonts w:ascii="Times New Roman" w:eastAsia="Times New Roman" w:hAnsi="Times New Roman" w:cs="Times New Roman"/>
                <w:sz w:val="24"/>
              </w:rPr>
            </w:pPr>
            <w:hyperlink r:id="rId87">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8"/>
                <w:sz w:val="24"/>
              </w:rPr>
              <w:t xml:space="preserve"> </w:t>
            </w:r>
            <w:hyperlink r:id="rId88">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89">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90">
              <w:r w:rsidRPr="00D2719F">
                <w:rPr>
                  <w:rFonts w:ascii="Times New Roman" w:eastAsia="Times New Roman" w:hAnsi="Times New Roman" w:cs="Times New Roman"/>
                  <w:color w:val="0000FF"/>
                  <w:sz w:val="24"/>
                  <w:u w:val="single" w:color="0000FF"/>
                </w:rPr>
                <w:t>obrazovanie/</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374"/>
        <w:gridCol w:w="2551"/>
      </w:tblGrid>
      <w:tr w:rsidR="00D2719F" w:rsidRPr="00D2719F" w:rsidTr="00EF0B46">
        <w:trPr>
          <w:trHeight w:val="9109"/>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ind w:left="107" w:right="480"/>
              <w:jc w:val="both"/>
              <w:rPr>
                <w:rFonts w:ascii="Times New Roman" w:eastAsia="Times New Roman" w:hAnsi="Times New Roman" w:cs="Times New Roman"/>
                <w:sz w:val="24"/>
              </w:rPr>
            </w:pPr>
            <w:r w:rsidRPr="00D2719F">
              <w:rPr>
                <w:rFonts w:ascii="Times New Roman" w:eastAsia="Times New Roman" w:hAnsi="Times New Roman" w:cs="Times New Roman"/>
                <w:sz w:val="24"/>
              </w:rPr>
              <w:t>гимнастики, их влияние на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восстановление организма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после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умственной и</w:t>
            </w:r>
          </w:p>
          <w:p w:rsidR="00D2719F" w:rsidRPr="00D2719F" w:rsidRDefault="00D2719F" w:rsidP="00D2719F">
            <w:pPr>
              <w:ind w:left="107"/>
              <w:jc w:val="both"/>
              <w:rPr>
                <w:rFonts w:ascii="Times New Roman" w:eastAsia="Times New Roman" w:hAnsi="Times New Roman" w:cs="Times New Roman"/>
                <w:sz w:val="24"/>
              </w:rPr>
            </w:pP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нагрузки</w:t>
            </w:r>
          </w:p>
        </w:tc>
        <w:tc>
          <w:tcPr>
            <w:tcW w:w="7374" w:type="dxa"/>
          </w:tcPr>
          <w:p w:rsidR="00D2719F" w:rsidRPr="00D2719F" w:rsidRDefault="00D2719F" w:rsidP="00D2719F">
            <w:pPr>
              <w:numPr>
                <w:ilvl w:val="0"/>
                <w:numId w:val="76"/>
              </w:numPr>
              <w:tabs>
                <w:tab w:val="left" w:pos="475"/>
              </w:tabs>
              <w:ind w:right="896" w:firstLine="31"/>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последовательность</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приёмов</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закаливания</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при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помощи обливания под душем, способы регулирования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температурных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временных режимов;</w:t>
            </w:r>
          </w:p>
          <w:p w:rsidR="00D2719F" w:rsidRPr="00D2719F" w:rsidRDefault="00D2719F" w:rsidP="00D2719F">
            <w:pPr>
              <w:numPr>
                <w:ilvl w:val="0"/>
                <w:numId w:val="76"/>
              </w:numPr>
              <w:tabs>
                <w:tab w:val="left" w:pos="475"/>
              </w:tabs>
              <w:ind w:right="253" w:firstLine="31"/>
              <w:rPr>
                <w:rFonts w:ascii="Times New Roman" w:eastAsia="Times New Roman" w:hAnsi="Times New Roman" w:cs="Times New Roman"/>
                <w:sz w:val="24"/>
              </w:rPr>
            </w:pPr>
            <w:r w:rsidRPr="00D2719F">
              <w:rPr>
                <w:rFonts w:ascii="Times New Roman" w:eastAsia="Times New Roman" w:hAnsi="Times New Roman" w:cs="Times New Roman"/>
                <w:sz w:val="24"/>
              </w:rPr>
              <w:t>составляют график проведения закаливающих процедур,</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заполняют параметры временных и температурных режимов воды в</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недельном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цикле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помощью родителей);</w:t>
            </w:r>
          </w:p>
          <w:p w:rsidR="00D2719F" w:rsidRPr="00D2719F" w:rsidRDefault="00D2719F" w:rsidP="00D2719F">
            <w:pPr>
              <w:numPr>
                <w:ilvl w:val="0"/>
                <w:numId w:val="76"/>
              </w:numPr>
              <w:tabs>
                <w:tab w:val="left" w:pos="475"/>
              </w:tabs>
              <w:ind w:right="1452" w:firstLine="31"/>
              <w:rPr>
                <w:rFonts w:ascii="Times New Roman" w:eastAsia="Times New Roman" w:hAnsi="Times New Roman" w:cs="Times New Roman"/>
                <w:sz w:val="24"/>
              </w:rPr>
            </w:pPr>
            <w:r w:rsidRPr="00D2719F">
              <w:rPr>
                <w:rFonts w:ascii="Times New Roman" w:eastAsia="Times New Roman" w:hAnsi="Times New Roman" w:cs="Times New Roman"/>
                <w:sz w:val="24"/>
              </w:rPr>
              <w:t>проводят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закаливающие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процедуры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соответствии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составленным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графиком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их проведения.</w:t>
            </w:r>
          </w:p>
          <w:p w:rsidR="00D2719F" w:rsidRPr="00D2719F" w:rsidRDefault="00D2719F" w:rsidP="00D2719F">
            <w:pPr>
              <w:ind w:left="110" w:right="442"/>
              <w:rPr>
                <w:rFonts w:ascii="Times New Roman" w:eastAsia="Times New Roman" w:hAnsi="Times New Roman" w:cs="Times New Roman"/>
                <w:b/>
                <w:sz w:val="24"/>
              </w:rPr>
            </w:pPr>
            <w:r w:rsidRPr="00D2719F">
              <w:rPr>
                <w:rFonts w:ascii="Times New Roman" w:eastAsia="Times New Roman" w:hAnsi="Times New Roman" w:cs="Times New Roman"/>
                <w:b/>
                <w:sz w:val="24"/>
              </w:rPr>
              <w:t>Тема «Дыхательная гимнастика» (объяснение учителя с</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использованием</w:t>
            </w:r>
            <w:r w:rsidRPr="00D2719F">
              <w:rPr>
                <w:rFonts w:ascii="Times New Roman" w:eastAsia="Times New Roman" w:hAnsi="Times New Roman" w:cs="Times New Roman"/>
                <w:b/>
                <w:spacing w:val="-5"/>
                <w:sz w:val="24"/>
              </w:rPr>
              <w:t xml:space="preserve"> </w:t>
            </w:r>
            <w:r w:rsidRPr="00D2719F">
              <w:rPr>
                <w:rFonts w:ascii="Times New Roman" w:eastAsia="Times New Roman" w:hAnsi="Times New Roman" w:cs="Times New Roman"/>
                <w:b/>
                <w:sz w:val="24"/>
              </w:rPr>
              <w:t>иллюстративного</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материала,</w:t>
            </w:r>
            <w:r w:rsidRPr="00D2719F">
              <w:rPr>
                <w:rFonts w:ascii="Times New Roman" w:eastAsia="Times New Roman" w:hAnsi="Times New Roman" w:cs="Times New Roman"/>
                <w:b/>
                <w:spacing w:val="-4"/>
                <w:sz w:val="24"/>
              </w:rPr>
              <w:t xml:space="preserve"> </w:t>
            </w:r>
            <w:r w:rsidRPr="00D2719F">
              <w:rPr>
                <w:rFonts w:ascii="Times New Roman" w:eastAsia="Times New Roman" w:hAnsi="Times New Roman" w:cs="Times New Roman"/>
                <w:b/>
                <w:sz w:val="24"/>
              </w:rPr>
              <w:t>видеороликов):</w:t>
            </w:r>
          </w:p>
          <w:p w:rsidR="00D2719F" w:rsidRPr="00D2719F" w:rsidRDefault="00D2719F" w:rsidP="00D2719F">
            <w:pPr>
              <w:numPr>
                <w:ilvl w:val="0"/>
                <w:numId w:val="76"/>
              </w:numPr>
              <w:tabs>
                <w:tab w:val="left" w:pos="413"/>
              </w:tabs>
              <w:ind w:right="356"/>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 понятие «дыхательная гимнастика», выявляют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отличительные</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признаки</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дыхательной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гимнастики</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от</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обычного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дыхания;</w:t>
            </w:r>
          </w:p>
          <w:p w:rsidR="00D2719F" w:rsidRPr="00D2719F" w:rsidRDefault="00D2719F" w:rsidP="00D2719F">
            <w:pPr>
              <w:numPr>
                <w:ilvl w:val="0"/>
                <w:numId w:val="76"/>
              </w:numPr>
              <w:tabs>
                <w:tab w:val="left" w:pos="413"/>
              </w:tabs>
              <w:ind w:right="860"/>
              <w:jc w:val="both"/>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правила выполнения упражнений дыхательной</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гимнастики, составляют и разучивают её комплексы (работа 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группах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 образцу);</w:t>
            </w:r>
          </w:p>
          <w:p w:rsidR="00D2719F" w:rsidRPr="00D2719F" w:rsidRDefault="00D2719F" w:rsidP="00D2719F">
            <w:pPr>
              <w:numPr>
                <w:ilvl w:val="0"/>
                <w:numId w:val="76"/>
              </w:numPr>
              <w:tabs>
                <w:tab w:val="left" w:pos="413"/>
              </w:tabs>
              <w:ind w:right="388"/>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 мини-исследование по оценке положительного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влияния</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дыхательной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гимнастики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время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восстановления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пульса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после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нагрузки:</w:t>
            </w:r>
          </w:p>
          <w:p w:rsidR="00D2719F" w:rsidRPr="00D2719F" w:rsidRDefault="00D2719F" w:rsidP="00D2719F">
            <w:pPr>
              <w:numPr>
                <w:ilvl w:val="0"/>
                <w:numId w:val="75"/>
              </w:numPr>
              <w:tabs>
                <w:tab w:val="left" w:pos="291"/>
              </w:tabs>
              <w:ind w:right="420"/>
              <w:rPr>
                <w:rFonts w:ascii="Times New Roman" w:eastAsia="Times New Roman" w:hAnsi="Times New Roman" w:cs="Times New Roman"/>
                <w:sz w:val="24"/>
              </w:rPr>
            </w:pPr>
            <w:r w:rsidRPr="00D2719F">
              <w:rPr>
                <w:rFonts w:ascii="Times New Roman" w:eastAsia="Times New Roman" w:hAnsi="Times New Roman" w:cs="Times New Roman"/>
                <w:sz w:val="24"/>
              </w:rPr>
              <w:t>— выполняют пробежку в равномерном темпе по стадиону один</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круг и отдыхают 30 с, после чего измеряют и фиксируют пульс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дневнике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физической культуры;</w:t>
            </w:r>
          </w:p>
          <w:p w:rsidR="00D2719F" w:rsidRPr="00D2719F" w:rsidRDefault="00D2719F" w:rsidP="00D2719F">
            <w:pPr>
              <w:numPr>
                <w:ilvl w:val="0"/>
                <w:numId w:val="75"/>
              </w:numPr>
              <w:tabs>
                <w:tab w:val="left" w:pos="291"/>
              </w:tabs>
              <w:spacing w:before="1"/>
              <w:ind w:right="1454"/>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отдыхают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2—3</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мин</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вновь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пробежку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равномерном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темпе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(один круг</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 стадиону);</w:t>
            </w:r>
          </w:p>
          <w:p w:rsidR="00D2719F" w:rsidRPr="00D2719F" w:rsidRDefault="00D2719F" w:rsidP="00D2719F">
            <w:pPr>
              <w:numPr>
                <w:ilvl w:val="0"/>
                <w:numId w:val="75"/>
              </w:numPr>
              <w:tabs>
                <w:tab w:val="left" w:pos="291"/>
              </w:tabs>
              <w:ind w:right="175"/>
              <w:rPr>
                <w:rFonts w:ascii="Times New Roman" w:eastAsia="Times New Roman" w:hAnsi="Times New Roman" w:cs="Times New Roman"/>
                <w:sz w:val="24"/>
              </w:rPr>
            </w:pPr>
            <w:r w:rsidRPr="00D2719F">
              <w:rPr>
                <w:rFonts w:ascii="Times New Roman" w:eastAsia="Times New Roman" w:hAnsi="Times New Roman" w:cs="Times New Roman"/>
                <w:sz w:val="24"/>
              </w:rPr>
              <w:t>— переходят на спокойную ходьбу с выполнением дыхательных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течение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30</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после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чего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измеряют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фиксируют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пульс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дневнике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культуры;</w:t>
            </w:r>
          </w:p>
          <w:p w:rsidR="00D2719F" w:rsidRPr="00D2719F" w:rsidRDefault="00D2719F" w:rsidP="00D2719F">
            <w:pPr>
              <w:numPr>
                <w:ilvl w:val="0"/>
                <w:numId w:val="75"/>
              </w:numPr>
              <w:tabs>
                <w:tab w:val="left" w:pos="291"/>
              </w:tabs>
              <w:ind w:right="176"/>
              <w:rPr>
                <w:rFonts w:ascii="Times New Roman" w:eastAsia="Times New Roman" w:hAnsi="Times New Roman" w:cs="Times New Roman"/>
                <w:sz w:val="24"/>
              </w:rPr>
            </w:pPr>
            <w:r w:rsidRPr="00D2719F">
              <w:rPr>
                <w:rFonts w:ascii="Times New Roman" w:eastAsia="Times New Roman" w:hAnsi="Times New Roman" w:cs="Times New Roman"/>
                <w:sz w:val="24"/>
              </w:rPr>
              <w:t>— сравнивают два показателя пульса между собой и делают вывод</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влиянии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дыхательных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восстановление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пульса.</w:t>
            </w:r>
          </w:p>
          <w:p w:rsidR="00D2719F" w:rsidRPr="00D2719F" w:rsidRDefault="00D2719F" w:rsidP="00D2719F">
            <w:pPr>
              <w:ind w:left="110" w:right="304"/>
              <w:rPr>
                <w:rFonts w:ascii="Times New Roman" w:eastAsia="Times New Roman" w:hAnsi="Times New Roman" w:cs="Times New Roman"/>
                <w:b/>
                <w:sz w:val="24"/>
              </w:rPr>
            </w:pPr>
            <w:r w:rsidRPr="00D2719F">
              <w:rPr>
                <w:rFonts w:ascii="Times New Roman" w:eastAsia="Times New Roman" w:hAnsi="Times New Roman" w:cs="Times New Roman"/>
                <w:b/>
                <w:sz w:val="24"/>
              </w:rPr>
              <w:t>Тема «Зрительная гимнастика» (объяснение учителя с</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использованием</w:t>
            </w:r>
            <w:r w:rsidRPr="00D2719F">
              <w:rPr>
                <w:rFonts w:ascii="Times New Roman" w:eastAsia="Times New Roman" w:hAnsi="Times New Roman" w:cs="Times New Roman"/>
                <w:b/>
                <w:spacing w:val="-4"/>
                <w:sz w:val="24"/>
              </w:rPr>
              <w:t xml:space="preserve"> </w:t>
            </w:r>
            <w:r w:rsidRPr="00D2719F">
              <w:rPr>
                <w:rFonts w:ascii="Times New Roman" w:eastAsia="Times New Roman" w:hAnsi="Times New Roman" w:cs="Times New Roman"/>
                <w:b/>
                <w:sz w:val="24"/>
              </w:rPr>
              <w:t>иллюстративного</w:t>
            </w:r>
            <w:r w:rsidRPr="00D2719F">
              <w:rPr>
                <w:rFonts w:ascii="Times New Roman" w:eastAsia="Times New Roman" w:hAnsi="Times New Roman" w:cs="Times New Roman"/>
                <w:b/>
                <w:spacing w:val="-2"/>
                <w:sz w:val="24"/>
              </w:rPr>
              <w:t xml:space="preserve"> </w:t>
            </w:r>
            <w:r w:rsidRPr="00D2719F">
              <w:rPr>
                <w:rFonts w:ascii="Times New Roman" w:eastAsia="Times New Roman" w:hAnsi="Times New Roman" w:cs="Times New Roman"/>
                <w:b/>
                <w:sz w:val="24"/>
              </w:rPr>
              <w:t>материала</w:t>
            </w:r>
            <w:r w:rsidRPr="00D2719F">
              <w:rPr>
                <w:rFonts w:ascii="Times New Roman" w:eastAsia="Times New Roman" w:hAnsi="Times New Roman" w:cs="Times New Roman"/>
                <w:b/>
                <w:spacing w:val="-2"/>
                <w:sz w:val="24"/>
              </w:rPr>
              <w:t xml:space="preserve"> </w:t>
            </w:r>
            <w:r w:rsidRPr="00D2719F">
              <w:rPr>
                <w:rFonts w:ascii="Times New Roman" w:eastAsia="Times New Roman" w:hAnsi="Times New Roman" w:cs="Times New Roman"/>
                <w:b/>
                <w:sz w:val="24"/>
              </w:rPr>
              <w:t>и</w:t>
            </w:r>
            <w:r w:rsidRPr="00D2719F">
              <w:rPr>
                <w:rFonts w:ascii="Times New Roman" w:eastAsia="Times New Roman" w:hAnsi="Times New Roman" w:cs="Times New Roman"/>
                <w:b/>
                <w:spacing w:val="-4"/>
                <w:sz w:val="24"/>
              </w:rPr>
              <w:t xml:space="preserve"> </w:t>
            </w:r>
            <w:r w:rsidRPr="00D2719F">
              <w:rPr>
                <w:rFonts w:ascii="Times New Roman" w:eastAsia="Times New Roman" w:hAnsi="Times New Roman" w:cs="Times New Roman"/>
                <w:b/>
                <w:sz w:val="24"/>
              </w:rPr>
              <w:t>видеороликов):</w:t>
            </w:r>
          </w:p>
          <w:p w:rsidR="00D2719F" w:rsidRPr="00D2719F" w:rsidRDefault="00D2719F" w:rsidP="00D2719F">
            <w:pPr>
              <w:numPr>
                <w:ilvl w:val="0"/>
                <w:numId w:val="74"/>
              </w:numPr>
              <w:tabs>
                <w:tab w:val="left" w:pos="363"/>
              </w:tabs>
              <w:spacing w:line="270" w:lineRule="atLeast"/>
              <w:ind w:right="607"/>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 понятие «зрительная гимнастика», выявляют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положительное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влияние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зрительной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гимнастики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p>
        </w:tc>
        <w:tc>
          <w:tcPr>
            <w:tcW w:w="2551" w:type="dxa"/>
          </w:tcPr>
          <w:p w:rsidR="00D2719F" w:rsidRPr="00D2719F" w:rsidRDefault="00D2719F" w:rsidP="00D2719F">
            <w:pPr>
              <w:spacing w:line="278" w:lineRule="auto"/>
              <w:ind w:left="107" w:right="752"/>
              <w:rPr>
                <w:rFonts w:ascii="Times New Roman" w:eastAsia="Times New Roman" w:hAnsi="Times New Roman" w:cs="Times New Roman"/>
                <w:sz w:val="24"/>
              </w:rPr>
            </w:pPr>
            <w:hyperlink r:id="rId91">
              <w:r w:rsidRPr="00D2719F">
                <w:rPr>
                  <w:rFonts w:ascii="Times New Roman" w:eastAsia="Times New Roman" w:hAnsi="Times New Roman" w:cs="Times New Roman"/>
                  <w:color w:val="0000FF"/>
                  <w:sz w:val="24"/>
                  <w:u w:val="single" w:color="0000FF"/>
                </w:rPr>
                <w:t>http://school-</w:t>
              </w:r>
            </w:hyperlink>
            <w:r w:rsidRPr="00D2719F">
              <w:rPr>
                <w:rFonts w:ascii="Times New Roman" w:eastAsia="Times New Roman" w:hAnsi="Times New Roman" w:cs="Times New Roman"/>
                <w:color w:val="0000FF"/>
                <w:spacing w:val="1"/>
                <w:sz w:val="24"/>
              </w:rPr>
              <w:t xml:space="preserve"> </w:t>
            </w:r>
            <w:hyperlink r:id="rId92">
              <w:r w:rsidRPr="00D2719F">
                <w:rPr>
                  <w:rFonts w:ascii="Times New Roman" w:eastAsia="Times New Roman" w:hAnsi="Times New Roman" w:cs="Times New Roman"/>
                  <w:color w:val="0000FF"/>
                  <w:spacing w:val="-1"/>
                  <w:sz w:val="24"/>
                  <w:u w:val="single" w:color="0000FF"/>
                </w:rPr>
                <w:t>collection.edu.ru/</w:t>
              </w:r>
            </w:hyperlink>
          </w:p>
        </w:tc>
      </w:tr>
    </w:tbl>
    <w:p w:rsidR="00D2719F" w:rsidRPr="00D2719F" w:rsidRDefault="00D2719F" w:rsidP="00D2719F">
      <w:pPr>
        <w:widowControl w:val="0"/>
        <w:autoSpaceDE w:val="0"/>
        <w:autoSpaceDN w:val="0"/>
        <w:spacing w:after="0" w:line="278"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374"/>
        <w:gridCol w:w="2551"/>
      </w:tblGrid>
      <w:tr w:rsidR="00D2719F" w:rsidRPr="00D2719F" w:rsidTr="00EF0B46">
        <w:trPr>
          <w:trHeight w:val="1932"/>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rPr>
                <w:rFonts w:ascii="Times New Roman" w:eastAsia="Times New Roman" w:hAnsi="Times New Roman" w:cs="Times New Roman"/>
                <w:sz w:val="24"/>
              </w:rPr>
            </w:pPr>
          </w:p>
        </w:tc>
        <w:tc>
          <w:tcPr>
            <w:tcW w:w="7374" w:type="dxa"/>
          </w:tcPr>
          <w:p w:rsidR="00D2719F" w:rsidRPr="00D2719F" w:rsidRDefault="00D2719F" w:rsidP="00D2719F">
            <w:pPr>
              <w:spacing w:line="275"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зрение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человека;</w:t>
            </w:r>
          </w:p>
          <w:p w:rsidR="00D2719F" w:rsidRPr="00D2719F" w:rsidRDefault="00D2719F" w:rsidP="00D2719F">
            <w:pPr>
              <w:numPr>
                <w:ilvl w:val="0"/>
                <w:numId w:val="73"/>
              </w:numPr>
              <w:tabs>
                <w:tab w:val="left" w:pos="363"/>
              </w:tabs>
              <w:ind w:right="381"/>
              <w:rPr>
                <w:rFonts w:ascii="Times New Roman" w:eastAsia="Times New Roman" w:hAnsi="Times New Roman" w:cs="Times New Roman"/>
                <w:sz w:val="24"/>
              </w:rPr>
            </w:pP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задачи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способы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организации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занятий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зрительной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гимнастикой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время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работы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компьютером, выполнения</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домашних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заданий;</w:t>
            </w:r>
          </w:p>
          <w:p w:rsidR="00D2719F" w:rsidRPr="00D2719F" w:rsidRDefault="00D2719F" w:rsidP="00D2719F">
            <w:pPr>
              <w:numPr>
                <w:ilvl w:val="0"/>
                <w:numId w:val="73"/>
              </w:numPr>
              <w:tabs>
                <w:tab w:val="left" w:pos="363"/>
              </w:tabs>
              <w:spacing w:line="270" w:lineRule="atLeast"/>
              <w:ind w:right="870"/>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правила выполнения упражнений зрительной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гимнастики,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составляют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её</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комплексы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(работа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группах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 образцу)</w:t>
            </w:r>
          </w:p>
        </w:tc>
        <w:tc>
          <w:tcPr>
            <w:tcW w:w="2551" w:type="dxa"/>
          </w:tcPr>
          <w:p w:rsidR="00D2719F" w:rsidRPr="00D2719F" w:rsidRDefault="00D2719F" w:rsidP="00D2719F">
            <w:pPr>
              <w:rPr>
                <w:rFonts w:ascii="Times New Roman" w:eastAsia="Times New Roman" w:hAnsi="Times New Roman" w:cs="Times New Roman"/>
                <w:sz w:val="24"/>
              </w:rPr>
            </w:pPr>
          </w:p>
        </w:tc>
      </w:tr>
      <w:tr w:rsidR="00D2719F" w:rsidRPr="00D2719F" w:rsidTr="00EF0B46">
        <w:trPr>
          <w:trHeight w:val="7177"/>
        </w:trPr>
        <w:tc>
          <w:tcPr>
            <w:tcW w:w="1995" w:type="dxa"/>
          </w:tcPr>
          <w:p w:rsidR="00D2719F" w:rsidRPr="00D2719F" w:rsidRDefault="00D2719F" w:rsidP="00D2719F">
            <w:pPr>
              <w:ind w:left="386" w:right="373"/>
              <w:jc w:val="center"/>
              <w:rPr>
                <w:rFonts w:ascii="Times New Roman" w:eastAsia="Times New Roman" w:hAnsi="Times New Roman" w:cs="Times New Roman"/>
                <w:sz w:val="24"/>
              </w:rPr>
            </w:pPr>
            <w:r w:rsidRPr="00D2719F">
              <w:rPr>
                <w:rFonts w:ascii="Times New Roman" w:eastAsia="Times New Roman" w:hAnsi="Times New Roman" w:cs="Times New Roman"/>
                <w:sz w:val="24"/>
              </w:rPr>
              <w:t>Гимнастика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 основами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акробатики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(8</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3358" w:type="dxa"/>
          </w:tcPr>
          <w:p w:rsidR="00D2719F" w:rsidRPr="00D2719F" w:rsidRDefault="00D2719F" w:rsidP="00D2719F">
            <w:pPr>
              <w:ind w:left="107" w:right="614"/>
              <w:rPr>
                <w:rFonts w:ascii="Times New Roman" w:eastAsia="Times New Roman" w:hAnsi="Times New Roman" w:cs="Times New Roman"/>
                <w:sz w:val="24"/>
              </w:rPr>
            </w:pPr>
            <w:r w:rsidRPr="00D2719F">
              <w:rPr>
                <w:rFonts w:ascii="Times New Roman" w:eastAsia="Times New Roman" w:hAnsi="Times New Roman" w:cs="Times New Roman"/>
                <w:sz w:val="24"/>
              </w:rPr>
              <w:t>Строевые упражнения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движении</w:t>
            </w:r>
            <w:r w:rsidRPr="00D2719F">
              <w:rPr>
                <w:rFonts w:ascii="Times New Roman" w:eastAsia="Times New Roman" w:hAnsi="Times New Roman" w:cs="Times New Roman"/>
                <w:spacing w:val="-11"/>
                <w:sz w:val="24"/>
              </w:rPr>
              <w:t xml:space="preserve"> </w:t>
            </w:r>
            <w:r w:rsidRPr="00D2719F">
              <w:rPr>
                <w:rFonts w:ascii="Times New Roman" w:eastAsia="Times New Roman" w:hAnsi="Times New Roman" w:cs="Times New Roman"/>
                <w:sz w:val="24"/>
              </w:rPr>
              <w:t>противоходом;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перестроении</w:t>
            </w:r>
          </w:p>
          <w:p w:rsidR="00D2719F" w:rsidRPr="00D2719F" w:rsidRDefault="00D2719F" w:rsidP="00D2719F">
            <w:pPr>
              <w:ind w:left="107" w:right="739"/>
              <w:rPr>
                <w:rFonts w:ascii="Times New Roman" w:eastAsia="Times New Roman" w:hAnsi="Times New Roman" w:cs="Times New Roman"/>
                <w:sz w:val="24"/>
              </w:rPr>
            </w:pPr>
            <w:r w:rsidRPr="00D2719F">
              <w:rPr>
                <w:rFonts w:ascii="Times New Roman" w:eastAsia="Times New Roman" w:hAnsi="Times New Roman" w:cs="Times New Roman"/>
                <w:sz w:val="24"/>
              </w:rPr>
              <w:t>из колонны по одному 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колонну</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 три, стоя</w:t>
            </w:r>
          </w:p>
          <w:p w:rsidR="00D2719F" w:rsidRPr="00D2719F" w:rsidRDefault="00D2719F" w:rsidP="00D2719F">
            <w:pPr>
              <w:ind w:left="107" w:right="573"/>
              <w:rPr>
                <w:rFonts w:ascii="Times New Roman" w:eastAsia="Times New Roman" w:hAnsi="Times New Roman" w:cs="Times New Roman"/>
                <w:sz w:val="24"/>
              </w:rPr>
            </w:pPr>
            <w:r w:rsidRPr="00D2719F">
              <w:rPr>
                <w:rFonts w:ascii="Times New Roman" w:eastAsia="Times New Roman" w:hAnsi="Times New Roman" w:cs="Times New Roman"/>
                <w:sz w:val="24"/>
              </w:rPr>
              <w:t>на месте и в движении.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Упражнения в лазании по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канату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три</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приёма.</w:t>
            </w:r>
          </w:p>
          <w:p w:rsidR="00D2719F" w:rsidRPr="00D2719F" w:rsidRDefault="00D2719F" w:rsidP="00D2719F">
            <w:pPr>
              <w:ind w:left="107" w:right="569"/>
              <w:rPr>
                <w:rFonts w:ascii="Times New Roman" w:eastAsia="Times New Roman" w:hAnsi="Times New Roman" w:cs="Times New Roman"/>
                <w:sz w:val="24"/>
              </w:rPr>
            </w:pPr>
            <w:r w:rsidRPr="00D2719F">
              <w:rPr>
                <w:rFonts w:ascii="Times New Roman" w:eastAsia="Times New Roman" w:hAnsi="Times New Roman" w:cs="Times New Roman"/>
                <w:sz w:val="24"/>
              </w:rPr>
              <w:t>Упражнения на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гимнастической скамейке</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в передвижении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стилизованными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способами ходьбы: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вперёд, назад, с высоким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подниманием</w:t>
            </w:r>
          </w:p>
          <w:p w:rsidR="00D2719F" w:rsidRPr="00D2719F" w:rsidRDefault="00D2719F" w:rsidP="00D2719F">
            <w:pPr>
              <w:ind w:left="107" w:right="1149"/>
              <w:rPr>
                <w:rFonts w:ascii="Times New Roman" w:eastAsia="Times New Roman" w:hAnsi="Times New Roman" w:cs="Times New Roman"/>
                <w:sz w:val="24"/>
              </w:rPr>
            </w:pPr>
            <w:r w:rsidRPr="00D2719F">
              <w:rPr>
                <w:rFonts w:ascii="Times New Roman" w:eastAsia="Times New Roman" w:hAnsi="Times New Roman" w:cs="Times New Roman"/>
                <w:sz w:val="24"/>
              </w:rPr>
              <w:t>колен и изменением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положения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рук,</w:t>
            </w:r>
          </w:p>
          <w:p w:rsidR="00D2719F" w:rsidRPr="00D2719F" w:rsidRDefault="00D2719F" w:rsidP="00D2719F">
            <w:pPr>
              <w:ind w:left="107" w:right="230"/>
              <w:rPr>
                <w:rFonts w:ascii="Times New Roman" w:eastAsia="Times New Roman" w:hAnsi="Times New Roman" w:cs="Times New Roman"/>
                <w:sz w:val="24"/>
              </w:rPr>
            </w:pPr>
            <w:r w:rsidRPr="00D2719F">
              <w:rPr>
                <w:rFonts w:ascii="Times New Roman" w:eastAsia="Times New Roman" w:hAnsi="Times New Roman" w:cs="Times New Roman"/>
                <w:sz w:val="24"/>
              </w:rPr>
              <w:t>приставным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правым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левым</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боком.</w:t>
            </w:r>
          </w:p>
          <w:p w:rsidR="00D2719F" w:rsidRPr="00D2719F" w:rsidRDefault="00D2719F" w:rsidP="00D2719F">
            <w:pPr>
              <w:spacing w:before="1"/>
              <w:ind w:left="107" w:right="246"/>
              <w:rPr>
                <w:rFonts w:ascii="Times New Roman" w:eastAsia="Times New Roman" w:hAnsi="Times New Roman" w:cs="Times New Roman"/>
                <w:sz w:val="24"/>
              </w:rPr>
            </w:pPr>
            <w:r w:rsidRPr="00D2719F">
              <w:rPr>
                <w:rFonts w:ascii="Times New Roman" w:eastAsia="Times New Roman" w:hAnsi="Times New Roman" w:cs="Times New Roman"/>
                <w:sz w:val="24"/>
              </w:rPr>
              <w:t>Передвижения по наклонной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гимнастической скамейке: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равномерной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ходьбой</w:t>
            </w:r>
          </w:p>
          <w:p w:rsidR="00D2719F" w:rsidRPr="00D2719F" w:rsidRDefault="00D2719F" w:rsidP="00D2719F">
            <w:pPr>
              <w:spacing w:line="270" w:lineRule="atLeast"/>
              <w:ind w:left="107" w:right="84"/>
              <w:rPr>
                <w:rFonts w:ascii="Times New Roman" w:eastAsia="Times New Roman" w:hAnsi="Times New Roman" w:cs="Times New Roman"/>
                <w:sz w:val="24"/>
              </w:rPr>
            </w:pPr>
            <w:r w:rsidRPr="00D2719F">
              <w:rPr>
                <w:rFonts w:ascii="Times New Roman" w:eastAsia="Times New Roman" w:hAnsi="Times New Roman" w:cs="Times New Roman"/>
                <w:sz w:val="24"/>
              </w:rPr>
              <w:t>с поворотом в разные стороны</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движением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руками;</w:t>
            </w:r>
          </w:p>
        </w:tc>
        <w:tc>
          <w:tcPr>
            <w:tcW w:w="7374" w:type="dxa"/>
          </w:tcPr>
          <w:p w:rsidR="00D2719F" w:rsidRPr="00D2719F" w:rsidRDefault="00D2719F" w:rsidP="00D2719F">
            <w:pPr>
              <w:ind w:left="110" w:right="204"/>
              <w:rPr>
                <w:rFonts w:ascii="Times New Roman" w:eastAsia="Times New Roman" w:hAnsi="Times New Roman" w:cs="Times New Roman"/>
                <w:b/>
                <w:sz w:val="24"/>
              </w:rPr>
            </w:pPr>
            <w:r w:rsidRPr="00D2719F">
              <w:rPr>
                <w:rFonts w:ascii="Times New Roman" w:eastAsia="Times New Roman" w:hAnsi="Times New Roman" w:cs="Times New Roman"/>
                <w:b/>
                <w:sz w:val="24"/>
              </w:rPr>
              <w:t>Тема «Строевые команды и упражнения» (образцы упражнений</w:t>
            </w:r>
            <w:r w:rsidRPr="00D2719F">
              <w:rPr>
                <w:rFonts w:ascii="Times New Roman" w:eastAsia="Times New Roman" w:hAnsi="Times New Roman" w:cs="Times New Roman"/>
                <w:b/>
                <w:spacing w:val="-57"/>
                <w:sz w:val="24"/>
              </w:rPr>
              <w:t xml:space="preserve"> </w:t>
            </w:r>
            <w:r w:rsidRPr="00D2719F">
              <w:rPr>
                <w:rFonts w:ascii="Times New Roman" w:eastAsia="Times New Roman" w:hAnsi="Times New Roman" w:cs="Times New Roman"/>
                <w:b/>
                <w:sz w:val="24"/>
              </w:rPr>
              <w:t>и</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команд,</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видеоролики</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и</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иллюстративный</w:t>
            </w:r>
            <w:r w:rsidRPr="00D2719F">
              <w:rPr>
                <w:rFonts w:ascii="Times New Roman" w:eastAsia="Times New Roman" w:hAnsi="Times New Roman" w:cs="Times New Roman"/>
                <w:b/>
                <w:spacing w:val="-2"/>
                <w:sz w:val="24"/>
              </w:rPr>
              <w:t xml:space="preserve"> </w:t>
            </w:r>
            <w:r w:rsidRPr="00D2719F">
              <w:rPr>
                <w:rFonts w:ascii="Times New Roman" w:eastAsia="Times New Roman" w:hAnsi="Times New Roman" w:cs="Times New Roman"/>
                <w:b/>
                <w:sz w:val="24"/>
              </w:rPr>
              <w:t>материал):</w:t>
            </w:r>
          </w:p>
          <w:p w:rsidR="00D2719F" w:rsidRPr="00D2719F" w:rsidRDefault="00D2719F" w:rsidP="00D2719F">
            <w:pPr>
              <w:numPr>
                <w:ilvl w:val="0"/>
                <w:numId w:val="72"/>
              </w:numPr>
              <w:tabs>
                <w:tab w:val="left" w:pos="435"/>
              </w:tabs>
              <w:ind w:right="749"/>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правила выполнения передвижений в колоне по</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одному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команде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«Противоходом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налево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марш!»;</w:t>
            </w:r>
          </w:p>
          <w:p w:rsidR="00D2719F" w:rsidRPr="00D2719F" w:rsidRDefault="00D2719F" w:rsidP="00D2719F">
            <w:pPr>
              <w:numPr>
                <w:ilvl w:val="0"/>
                <w:numId w:val="72"/>
              </w:numPr>
              <w:tabs>
                <w:tab w:val="left" w:pos="435"/>
              </w:tabs>
              <w:ind w:right="827"/>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правила перестроения уступами из колонны по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одному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колонну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 три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обратно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 командам:</w:t>
            </w:r>
          </w:p>
          <w:p w:rsidR="00D2719F" w:rsidRPr="00D2719F" w:rsidRDefault="00D2719F" w:rsidP="00D2719F">
            <w:pPr>
              <w:numPr>
                <w:ilvl w:val="0"/>
                <w:numId w:val="71"/>
              </w:numPr>
              <w:tabs>
                <w:tab w:val="left" w:pos="291"/>
              </w:tabs>
              <w:ind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«Класс,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три рассчитайсь!»;</w:t>
            </w:r>
          </w:p>
          <w:p w:rsidR="00D2719F" w:rsidRPr="00D2719F" w:rsidRDefault="00D2719F" w:rsidP="00D2719F">
            <w:pPr>
              <w:numPr>
                <w:ilvl w:val="0"/>
                <w:numId w:val="71"/>
              </w:numPr>
              <w:tabs>
                <w:tab w:val="left" w:pos="291"/>
              </w:tabs>
              <w:ind w:left="110" w:right="352"/>
              <w:rPr>
                <w:rFonts w:ascii="Times New Roman" w:eastAsia="Times New Roman" w:hAnsi="Times New Roman" w:cs="Times New Roman"/>
                <w:sz w:val="24"/>
              </w:rPr>
            </w:pPr>
            <w:r w:rsidRPr="00D2719F">
              <w:rPr>
                <w:rFonts w:ascii="Times New Roman" w:eastAsia="Times New Roman" w:hAnsi="Times New Roman" w:cs="Times New Roman"/>
                <w:sz w:val="24"/>
              </w:rPr>
              <w:t>— «Класс, вправо (влево) приставными шагами в колонну по три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марш!»;</w:t>
            </w:r>
          </w:p>
          <w:p w:rsidR="00D2719F" w:rsidRPr="00D2719F" w:rsidRDefault="00D2719F" w:rsidP="00D2719F">
            <w:pPr>
              <w:numPr>
                <w:ilvl w:val="0"/>
                <w:numId w:val="71"/>
              </w:numPr>
              <w:tabs>
                <w:tab w:val="left" w:pos="291"/>
              </w:tabs>
              <w:ind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«Класс,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свои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места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приставными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шагами,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марш!»;</w:t>
            </w:r>
          </w:p>
          <w:p w:rsidR="00D2719F" w:rsidRPr="00D2719F" w:rsidRDefault="00D2719F" w:rsidP="00D2719F">
            <w:pPr>
              <w:ind w:left="110" w:right="114"/>
              <w:rPr>
                <w:rFonts w:ascii="Times New Roman" w:eastAsia="Times New Roman" w:hAnsi="Times New Roman" w:cs="Times New Roman"/>
                <w:sz w:val="24"/>
              </w:rPr>
            </w:pPr>
            <w:r w:rsidRPr="00D2719F">
              <w:rPr>
                <w:rFonts w:ascii="Times New Roman" w:eastAsia="Times New Roman" w:hAnsi="Times New Roman" w:cs="Times New Roman"/>
                <w:sz w:val="24"/>
              </w:rPr>
              <w:t>- разучивают правила перестроения из колонны по одному в колонну</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три, 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поворотом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движении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команде:</w:t>
            </w:r>
          </w:p>
          <w:p w:rsidR="00D2719F" w:rsidRPr="00D2719F" w:rsidRDefault="00D2719F" w:rsidP="00D2719F">
            <w:pPr>
              <w:numPr>
                <w:ilvl w:val="0"/>
                <w:numId w:val="70"/>
              </w:numPr>
              <w:tabs>
                <w:tab w:val="left" w:pos="291"/>
              </w:tabs>
              <w:ind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колонну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три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налево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марш!»;</w:t>
            </w:r>
          </w:p>
          <w:p w:rsidR="00D2719F" w:rsidRPr="00D2719F" w:rsidRDefault="00D2719F" w:rsidP="00D2719F">
            <w:pPr>
              <w:numPr>
                <w:ilvl w:val="0"/>
                <w:numId w:val="70"/>
              </w:numPr>
              <w:tabs>
                <w:tab w:val="left" w:pos="291"/>
              </w:tabs>
              <w:ind w:right="75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колонну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одному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поворотом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налево,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обход</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марш!».</w:t>
            </w:r>
          </w:p>
          <w:p w:rsidR="00D2719F" w:rsidRPr="00D2719F" w:rsidRDefault="00D2719F" w:rsidP="00D2719F">
            <w:pPr>
              <w:ind w:left="110" w:right="456"/>
              <w:rPr>
                <w:rFonts w:ascii="Times New Roman" w:eastAsia="Times New Roman" w:hAnsi="Times New Roman" w:cs="Times New Roman"/>
                <w:b/>
                <w:sz w:val="24"/>
              </w:rPr>
            </w:pPr>
            <w:r w:rsidRPr="00D2719F">
              <w:rPr>
                <w:rFonts w:ascii="Times New Roman" w:eastAsia="Times New Roman" w:hAnsi="Times New Roman" w:cs="Times New Roman"/>
                <w:b/>
                <w:sz w:val="24"/>
              </w:rPr>
              <w:t>Тема «Лазанье по канату» (объяснение и образец учителя,</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использование</w:t>
            </w:r>
            <w:r w:rsidRPr="00D2719F">
              <w:rPr>
                <w:rFonts w:ascii="Times New Roman" w:eastAsia="Times New Roman" w:hAnsi="Times New Roman" w:cs="Times New Roman"/>
                <w:b/>
                <w:spacing w:val="-5"/>
                <w:sz w:val="24"/>
              </w:rPr>
              <w:t xml:space="preserve"> </w:t>
            </w:r>
            <w:r w:rsidRPr="00D2719F">
              <w:rPr>
                <w:rFonts w:ascii="Times New Roman" w:eastAsia="Times New Roman" w:hAnsi="Times New Roman" w:cs="Times New Roman"/>
                <w:b/>
                <w:sz w:val="24"/>
              </w:rPr>
              <w:t>иллюстрационного</w:t>
            </w:r>
            <w:r w:rsidRPr="00D2719F">
              <w:rPr>
                <w:rFonts w:ascii="Times New Roman" w:eastAsia="Times New Roman" w:hAnsi="Times New Roman" w:cs="Times New Roman"/>
                <w:b/>
                <w:spacing w:val="-4"/>
                <w:sz w:val="24"/>
              </w:rPr>
              <w:t xml:space="preserve"> </w:t>
            </w:r>
            <w:r w:rsidRPr="00D2719F">
              <w:rPr>
                <w:rFonts w:ascii="Times New Roman" w:eastAsia="Times New Roman" w:hAnsi="Times New Roman" w:cs="Times New Roman"/>
                <w:b/>
                <w:sz w:val="24"/>
              </w:rPr>
              <w:t>материала,</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видеороликов):</w:t>
            </w:r>
          </w:p>
          <w:p w:rsidR="00D2719F" w:rsidRPr="00D2719F" w:rsidRDefault="00D2719F" w:rsidP="00D2719F">
            <w:pPr>
              <w:numPr>
                <w:ilvl w:val="0"/>
                <w:numId w:val="69"/>
              </w:numPr>
              <w:tabs>
                <w:tab w:val="left" w:pos="444"/>
              </w:tabs>
              <w:ind w:right="204" w:firstLine="31"/>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 и анализируют образец техники лазанья по канату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три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приёма,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выделяют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основные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технические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элементы,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определяют</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трудности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их выполнения;</w:t>
            </w:r>
          </w:p>
          <w:p w:rsidR="00D2719F" w:rsidRPr="00D2719F" w:rsidRDefault="00D2719F" w:rsidP="00D2719F">
            <w:pPr>
              <w:numPr>
                <w:ilvl w:val="0"/>
                <w:numId w:val="69"/>
              </w:numPr>
              <w:tabs>
                <w:tab w:val="left" w:pos="384"/>
              </w:tabs>
              <w:ind w:right="140" w:firstLine="31"/>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и выполняют подводящие упражнения (приседания из</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виса стоя на гимнастической перекладине; прыжки вверх 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удерживанием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гимнастического мяча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между колен;</w:t>
            </w:r>
          </w:p>
          <w:p w:rsidR="00D2719F" w:rsidRPr="00D2719F" w:rsidRDefault="00D2719F" w:rsidP="00D2719F">
            <w:pPr>
              <w:numPr>
                <w:ilvl w:val="0"/>
                <w:numId w:val="69"/>
              </w:numPr>
              <w:tabs>
                <w:tab w:val="left" w:pos="384"/>
              </w:tabs>
              <w:spacing w:before="1"/>
              <w:ind w:left="383" w:hanging="243"/>
              <w:rPr>
                <w:rFonts w:ascii="Times New Roman" w:eastAsia="Times New Roman" w:hAnsi="Times New Roman" w:cs="Times New Roman"/>
                <w:sz w:val="24"/>
              </w:rPr>
            </w:pPr>
            <w:r w:rsidRPr="00D2719F">
              <w:rPr>
                <w:rFonts w:ascii="Times New Roman" w:eastAsia="Times New Roman" w:hAnsi="Times New Roman" w:cs="Times New Roman"/>
                <w:sz w:val="24"/>
              </w:rPr>
              <w:t>подтягивание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туловища</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руками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положения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лёжа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p>
          <w:p w:rsidR="00D2719F" w:rsidRPr="00D2719F" w:rsidRDefault="00D2719F" w:rsidP="00D2719F">
            <w:pPr>
              <w:spacing w:line="270" w:lineRule="atLeast"/>
              <w:ind w:left="110" w:right="204"/>
              <w:rPr>
                <w:rFonts w:ascii="Times New Roman" w:eastAsia="Times New Roman" w:hAnsi="Times New Roman" w:cs="Times New Roman"/>
                <w:sz w:val="24"/>
              </w:rPr>
            </w:pPr>
            <w:r w:rsidRPr="00D2719F">
              <w:rPr>
                <w:rFonts w:ascii="Times New Roman" w:eastAsia="Times New Roman" w:hAnsi="Times New Roman" w:cs="Times New Roman"/>
                <w:sz w:val="24"/>
              </w:rPr>
              <w:t>животе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гимнастической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скамейке;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вис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гимнастическом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канате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сгибанием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разгибанием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 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коленях);</w:t>
            </w:r>
          </w:p>
        </w:tc>
        <w:tc>
          <w:tcPr>
            <w:tcW w:w="2551" w:type="dxa"/>
          </w:tcPr>
          <w:p w:rsidR="00D2719F" w:rsidRPr="00D2719F" w:rsidRDefault="00D2719F" w:rsidP="00D2719F">
            <w:pPr>
              <w:spacing w:line="276" w:lineRule="auto"/>
              <w:ind w:left="107" w:right="264"/>
              <w:rPr>
                <w:rFonts w:ascii="Times New Roman" w:eastAsia="Times New Roman" w:hAnsi="Times New Roman" w:cs="Times New Roman"/>
                <w:sz w:val="24"/>
              </w:rPr>
            </w:pPr>
            <w:hyperlink r:id="rId93">
              <w:r w:rsidRPr="00D2719F">
                <w:rPr>
                  <w:rFonts w:ascii="Times New Roman" w:eastAsia="Times New Roman" w:hAnsi="Times New Roman" w:cs="Times New Roman"/>
                  <w:color w:val="0462C1"/>
                  <w:sz w:val="24"/>
                  <w:u w:val="single" w:color="0462C1"/>
                </w:rPr>
                <w:t>https://rosuchebnik.ru/</w:t>
              </w:r>
            </w:hyperlink>
            <w:r w:rsidRPr="00D2719F">
              <w:rPr>
                <w:rFonts w:ascii="Times New Roman" w:eastAsia="Times New Roman" w:hAnsi="Times New Roman" w:cs="Times New Roman"/>
                <w:color w:val="0462C1"/>
                <w:spacing w:val="-57"/>
                <w:sz w:val="24"/>
              </w:rPr>
              <w:t xml:space="preserve"> </w:t>
            </w:r>
            <w:hyperlink r:id="rId94">
              <w:r w:rsidRPr="00D2719F">
                <w:rPr>
                  <w:rFonts w:ascii="Times New Roman" w:eastAsia="Times New Roman" w:hAnsi="Times New Roman" w:cs="Times New Roman"/>
                  <w:color w:val="0462C1"/>
                  <w:sz w:val="24"/>
                  <w:u w:val="single" w:color="0462C1"/>
                </w:rPr>
                <w:t>metodicheskaja-</w:t>
              </w:r>
            </w:hyperlink>
            <w:r w:rsidRPr="00D2719F">
              <w:rPr>
                <w:rFonts w:ascii="Times New Roman" w:eastAsia="Times New Roman" w:hAnsi="Times New Roman" w:cs="Times New Roman"/>
                <w:color w:val="0462C1"/>
                <w:spacing w:val="1"/>
                <w:sz w:val="24"/>
              </w:rPr>
              <w:t xml:space="preserve"> </w:t>
            </w:r>
            <w:hyperlink r:id="rId95">
              <w:r w:rsidRPr="00D2719F">
                <w:rPr>
                  <w:rFonts w:ascii="Times New Roman" w:eastAsia="Times New Roman" w:hAnsi="Times New Roman" w:cs="Times New Roman"/>
                  <w:color w:val="0462C1"/>
                  <w:sz w:val="24"/>
                  <w:u w:val="single" w:color="0462C1"/>
                </w:rPr>
                <w:t>pomosch/nachalnoe-</w:t>
              </w:r>
            </w:hyperlink>
            <w:r w:rsidRPr="00D2719F">
              <w:rPr>
                <w:rFonts w:ascii="Times New Roman" w:eastAsia="Times New Roman" w:hAnsi="Times New Roman" w:cs="Times New Roman"/>
                <w:color w:val="0462C1"/>
                <w:spacing w:val="1"/>
                <w:sz w:val="24"/>
              </w:rPr>
              <w:t xml:space="preserve"> </w:t>
            </w:r>
            <w:hyperlink r:id="rId96">
              <w:r w:rsidRPr="00D2719F">
                <w:rPr>
                  <w:rFonts w:ascii="Times New Roman" w:eastAsia="Times New Roman" w:hAnsi="Times New Roman" w:cs="Times New Roman"/>
                  <w:color w:val="0462C1"/>
                  <w:sz w:val="24"/>
                  <w:u w:val="single" w:color="0462C1"/>
                </w:rPr>
                <w:t>obrazovanie/</w:t>
              </w:r>
            </w:hyperlink>
          </w:p>
          <w:p w:rsidR="00D2719F" w:rsidRPr="00D2719F" w:rsidRDefault="00D2719F" w:rsidP="00D2719F">
            <w:pPr>
              <w:spacing w:before="160" w:line="276" w:lineRule="auto"/>
              <w:ind w:left="107" w:right="752"/>
              <w:rPr>
                <w:rFonts w:ascii="Times New Roman" w:eastAsia="Times New Roman" w:hAnsi="Times New Roman" w:cs="Times New Roman"/>
                <w:sz w:val="24"/>
              </w:rPr>
            </w:pPr>
            <w:hyperlink r:id="rId97">
              <w:r w:rsidRPr="00D2719F">
                <w:rPr>
                  <w:rFonts w:ascii="Times New Roman" w:eastAsia="Times New Roman" w:hAnsi="Times New Roman" w:cs="Times New Roman"/>
                  <w:color w:val="0462C1"/>
                  <w:sz w:val="24"/>
                  <w:u w:val="single" w:color="0462C1"/>
                </w:rPr>
                <w:t>http://school-</w:t>
              </w:r>
            </w:hyperlink>
            <w:r w:rsidRPr="00D2719F">
              <w:rPr>
                <w:rFonts w:ascii="Times New Roman" w:eastAsia="Times New Roman" w:hAnsi="Times New Roman" w:cs="Times New Roman"/>
                <w:color w:val="0462C1"/>
                <w:spacing w:val="1"/>
                <w:sz w:val="24"/>
              </w:rPr>
              <w:t xml:space="preserve"> </w:t>
            </w:r>
            <w:hyperlink r:id="rId98">
              <w:r w:rsidRPr="00D2719F">
                <w:rPr>
                  <w:rFonts w:ascii="Times New Roman" w:eastAsia="Times New Roman" w:hAnsi="Times New Roman" w:cs="Times New Roman"/>
                  <w:color w:val="0462C1"/>
                  <w:spacing w:val="-1"/>
                  <w:sz w:val="24"/>
                  <w:u w:val="single" w:color="0462C1"/>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374"/>
        <w:gridCol w:w="2551"/>
      </w:tblGrid>
      <w:tr w:rsidR="00D2719F" w:rsidRPr="00D2719F" w:rsidTr="00EF0B46">
        <w:trPr>
          <w:trHeight w:val="9109"/>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ind w:left="107" w:right="230"/>
              <w:rPr>
                <w:rFonts w:ascii="Times New Roman" w:eastAsia="Times New Roman" w:hAnsi="Times New Roman" w:cs="Times New Roman"/>
                <w:sz w:val="24"/>
              </w:rPr>
            </w:pPr>
            <w:r w:rsidRPr="00D2719F">
              <w:rPr>
                <w:rFonts w:ascii="Times New Roman" w:eastAsia="Times New Roman" w:hAnsi="Times New Roman" w:cs="Times New Roman"/>
                <w:sz w:val="24"/>
              </w:rPr>
              <w:t>приставным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правым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левым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боком.</w:t>
            </w:r>
          </w:p>
          <w:p w:rsidR="00D2719F" w:rsidRPr="00D2719F" w:rsidRDefault="00D2719F" w:rsidP="00D2719F">
            <w:pPr>
              <w:ind w:left="107" w:right="211"/>
              <w:rPr>
                <w:rFonts w:ascii="Times New Roman" w:eastAsia="Times New Roman" w:hAnsi="Times New Roman" w:cs="Times New Roman"/>
                <w:sz w:val="24"/>
              </w:rPr>
            </w:pPr>
            <w:r w:rsidRPr="00D2719F">
              <w:rPr>
                <w:rFonts w:ascii="Times New Roman" w:eastAsia="Times New Roman" w:hAnsi="Times New Roman" w:cs="Times New Roman"/>
                <w:sz w:val="24"/>
              </w:rPr>
              <w:t>Упражнения в передвижении</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по гимнастической стенке: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ходьба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приставным</w:t>
            </w:r>
          </w:p>
          <w:p w:rsidR="00D2719F" w:rsidRPr="00D2719F" w:rsidRDefault="00D2719F" w:rsidP="00D2719F">
            <w:pPr>
              <w:ind w:left="107" w:right="126"/>
              <w:rPr>
                <w:rFonts w:ascii="Times New Roman" w:eastAsia="Times New Roman" w:hAnsi="Times New Roman" w:cs="Times New Roman"/>
                <w:sz w:val="24"/>
              </w:rPr>
            </w:pPr>
            <w:r w:rsidRPr="00D2719F">
              <w:rPr>
                <w:rFonts w:ascii="Times New Roman" w:eastAsia="Times New Roman" w:hAnsi="Times New Roman" w:cs="Times New Roman"/>
                <w:sz w:val="24"/>
              </w:rPr>
              <w:t>шагом правым и левым боком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w:t>
            </w:r>
          </w:p>
          <w:p w:rsidR="00D2719F" w:rsidRPr="00D2719F" w:rsidRDefault="00D2719F" w:rsidP="00D2719F">
            <w:pPr>
              <w:ind w:left="107" w:right="608"/>
              <w:rPr>
                <w:rFonts w:ascii="Times New Roman" w:eastAsia="Times New Roman" w:hAnsi="Times New Roman" w:cs="Times New Roman"/>
                <w:sz w:val="24"/>
              </w:rPr>
            </w:pPr>
            <w:r w:rsidRPr="00D2719F">
              <w:rPr>
                <w:rFonts w:ascii="Times New Roman" w:eastAsia="Times New Roman" w:hAnsi="Times New Roman" w:cs="Times New Roman"/>
                <w:sz w:val="24"/>
              </w:rPr>
              <w:t>нижней жерди; лазание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разноимённым</w:t>
            </w:r>
            <w:r w:rsidRPr="00D2719F">
              <w:rPr>
                <w:rFonts w:ascii="Times New Roman" w:eastAsia="Times New Roman" w:hAnsi="Times New Roman" w:cs="Times New Roman"/>
                <w:spacing w:val="-10"/>
                <w:sz w:val="24"/>
              </w:rPr>
              <w:t xml:space="preserve"> </w:t>
            </w:r>
            <w:r w:rsidRPr="00D2719F">
              <w:rPr>
                <w:rFonts w:ascii="Times New Roman" w:eastAsia="Times New Roman" w:hAnsi="Times New Roman" w:cs="Times New Roman"/>
                <w:sz w:val="24"/>
              </w:rPr>
              <w:t>способом.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Прыжки через скакалку 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изменяющейся</w:t>
            </w:r>
          </w:p>
          <w:p w:rsidR="00D2719F" w:rsidRPr="00D2719F" w:rsidRDefault="00D2719F" w:rsidP="00D2719F">
            <w:pPr>
              <w:ind w:left="107" w:right="145"/>
              <w:rPr>
                <w:rFonts w:ascii="Times New Roman" w:eastAsia="Times New Roman" w:hAnsi="Times New Roman" w:cs="Times New Roman"/>
                <w:sz w:val="24"/>
              </w:rPr>
            </w:pPr>
            <w:r w:rsidRPr="00D2719F">
              <w:rPr>
                <w:rFonts w:ascii="Times New Roman" w:eastAsia="Times New Roman" w:hAnsi="Times New Roman" w:cs="Times New Roman"/>
                <w:sz w:val="24"/>
              </w:rPr>
              <w:t>скоростью вращения на двух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ногах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поочерёдно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правой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 левой ноге;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прыжки</w:t>
            </w:r>
          </w:p>
          <w:p w:rsidR="00D2719F" w:rsidRPr="00D2719F" w:rsidRDefault="00D2719F" w:rsidP="00D2719F">
            <w:pPr>
              <w:ind w:left="107" w:right="505"/>
              <w:rPr>
                <w:rFonts w:ascii="Times New Roman" w:eastAsia="Times New Roman" w:hAnsi="Times New Roman" w:cs="Times New Roman"/>
                <w:sz w:val="24"/>
              </w:rPr>
            </w:pPr>
            <w:r w:rsidRPr="00D2719F">
              <w:rPr>
                <w:rFonts w:ascii="Times New Roman" w:eastAsia="Times New Roman" w:hAnsi="Times New Roman" w:cs="Times New Roman"/>
                <w:sz w:val="24"/>
              </w:rPr>
              <w:t>через</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скакалку</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вращением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назад с равномерной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скоростью.</w:t>
            </w:r>
          </w:p>
          <w:p w:rsidR="00D2719F" w:rsidRPr="00D2719F" w:rsidRDefault="00D2719F" w:rsidP="00D2719F">
            <w:pPr>
              <w:ind w:left="107" w:right="173"/>
              <w:rPr>
                <w:rFonts w:ascii="Times New Roman" w:eastAsia="Times New Roman" w:hAnsi="Times New Roman" w:cs="Times New Roman"/>
                <w:sz w:val="24"/>
              </w:rPr>
            </w:pPr>
            <w:r w:rsidRPr="00D2719F">
              <w:rPr>
                <w:rFonts w:ascii="Times New Roman" w:eastAsia="Times New Roman" w:hAnsi="Times New Roman" w:cs="Times New Roman"/>
                <w:sz w:val="24"/>
              </w:rPr>
              <w:t>Ритмическая гимнастика: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стилизованные наклоны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повороты туловища 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изменением положения рук;</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стилизованные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шаги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месте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сочетании</w:t>
            </w:r>
          </w:p>
          <w:p w:rsidR="00D2719F" w:rsidRPr="00D2719F" w:rsidRDefault="00D2719F" w:rsidP="00D2719F">
            <w:pPr>
              <w:spacing w:before="1"/>
              <w:ind w:left="107" w:right="831"/>
              <w:rPr>
                <w:rFonts w:ascii="Times New Roman" w:eastAsia="Times New Roman" w:hAnsi="Times New Roman" w:cs="Times New Roman"/>
                <w:sz w:val="24"/>
              </w:rPr>
            </w:pPr>
            <w:r w:rsidRPr="00D2719F">
              <w:rPr>
                <w:rFonts w:ascii="Times New Roman" w:eastAsia="Times New Roman" w:hAnsi="Times New Roman" w:cs="Times New Roman"/>
                <w:sz w:val="24"/>
              </w:rPr>
              <w:t>с движением рук, ног 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туловища.</w:t>
            </w:r>
          </w:p>
          <w:p w:rsidR="00D2719F" w:rsidRPr="00D2719F" w:rsidRDefault="00D2719F" w:rsidP="00D2719F">
            <w:pPr>
              <w:ind w:left="107" w:right="178"/>
              <w:rPr>
                <w:rFonts w:ascii="Times New Roman" w:eastAsia="Times New Roman" w:hAnsi="Times New Roman" w:cs="Times New Roman"/>
                <w:sz w:val="24"/>
              </w:rPr>
            </w:pPr>
            <w:r w:rsidRPr="00D2719F">
              <w:rPr>
                <w:rFonts w:ascii="Times New Roman" w:eastAsia="Times New Roman" w:hAnsi="Times New Roman" w:cs="Times New Roman"/>
                <w:sz w:val="24"/>
              </w:rPr>
              <w:t>Упражнения в танцах галоп 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полька</w:t>
            </w:r>
          </w:p>
        </w:tc>
        <w:tc>
          <w:tcPr>
            <w:tcW w:w="7374" w:type="dxa"/>
          </w:tcPr>
          <w:p w:rsidR="00D2719F" w:rsidRPr="00D2719F" w:rsidRDefault="00D2719F" w:rsidP="00D2719F">
            <w:pPr>
              <w:numPr>
                <w:ilvl w:val="0"/>
                <w:numId w:val="68"/>
              </w:numPr>
              <w:tabs>
                <w:tab w:val="left" w:pos="384"/>
              </w:tabs>
              <w:ind w:right="523" w:firstLine="31"/>
              <w:jc w:val="both"/>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технику лазанья по канату (по фазам движения и в</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полной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координации).</w:t>
            </w:r>
          </w:p>
          <w:p w:rsidR="00D2719F" w:rsidRPr="00D2719F" w:rsidRDefault="00D2719F" w:rsidP="00D2719F">
            <w:pPr>
              <w:ind w:left="110" w:right="120"/>
              <w:jc w:val="both"/>
              <w:rPr>
                <w:rFonts w:ascii="Times New Roman" w:eastAsia="Times New Roman" w:hAnsi="Times New Roman" w:cs="Times New Roman"/>
                <w:b/>
                <w:sz w:val="24"/>
              </w:rPr>
            </w:pPr>
            <w:r w:rsidRPr="00D2719F">
              <w:rPr>
                <w:rFonts w:ascii="Times New Roman" w:eastAsia="Times New Roman" w:hAnsi="Times New Roman" w:cs="Times New Roman"/>
                <w:b/>
                <w:sz w:val="24"/>
              </w:rPr>
              <w:t>Тема «Передвижения по гимнастической скамейке» (объяснение</w:t>
            </w:r>
            <w:r w:rsidRPr="00D2719F">
              <w:rPr>
                <w:rFonts w:ascii="Times New Roman" w:eastAsia="Times New Roman" w:hAnsi="Times New Roman" w:cs="Times New Roman"/>
                <w:b/>
                <w:spacing w:val="-57"/>
                <w:sz w:val="24"/>
              </w:rPr>
              <w:t xml:space="preserve"> </w:t>
            </w:r>
            <w:r w:rsidRPr="00D2719F">
              <w:rPr>
                <w:rFonts w:ascii="Times New Roman" w:eastAsia="Times New Roman" w:hAnsi="Times New Roman" w:cs="Times New Roman"/>
                <w:b/>
                <w:sz w:val="24"/>
              </w:rPr>
              <w:t>и</w:t>
            </w:r>
            <w:r w:rsidRPr="00D2719F">
              <w:rPr>
                <w:rFonts w:ascii="Times New Roman" w:eastAsia="Times New Roman" w:hAnsi="Times New Roman" w:cs="Times New Roman"/>
                <w:b/>
                <w:spacing w:val="-6"/>
                <w:sz w:val="24"/>
              </w:rPr>
              <w:t xml:space="preserve"> </w:t>
            </w:r>
            <w:r w:rsidRPr="00D2719F">
              <w:rPr>
                <w:rFonts w:ascii="Times New Roman" w:eastAsia="Times New Roman" w:hAnsi="Times New Roman" w:cs="Times New Roman"/>
                <w:b/>
                <w:sz w:val="24"/>
              </w:rPr>
              <w:t>образец</w:t>
            </w:r>
            <w:r w:rsidRPr="00D2719F">
              <w:rPr>
                <w:rFonts w:ascii="Times New Roman" w:eastAsia="Times New Roman" w:hAnsi="Times New Roman" w:cs="Times New Roman"/>
                <w:b/>
                <w:spacing w:val="-5"/>
                <w:sz w:val="24"/>
              </w:rPr>
              <w:t xml:space="preserve"> </w:t>
            </w:r>
            <w:r w:rsidRPr="00D2719F">
              <w:rPr>
                <w:rFonts w:ascii="Times New Roman" w:eastAsia="Times New Roman" w:hAnsi="Times New Roman" w:cs="Times New Roman"/>
                <w:b/>
                <w:sz w:val="24"/>
              </w:rPr>
              <w:t>учителя,</w:t>
            </w:r>
            <w:r w:rsidRPr="00D2719F">
              <w:rPr>
                <w:rFonts w:ascii="Times New Roman" w:eastAsia="Times New Roman" w:hAnsi="Times New Roman" w:cs="Times New Roman"/>
                <w:b/>
                <w:spacing w:val="-7"/>
                <w:sz w:val="24"/>
              </w:rPr>
              <w:t xml:space="preserve"> </w:t>
            </w:r>
            <w:r w:rsidRPr="00D2719F">
              <w:rPr>
                <w:rFonts w:ascii="Times New Roman" w:eastAsia="Times New Roman" w:hAnsi="Times New Roman" w:cs="Times New Roman"/>
                <w:b/>
                <w:sz w:val="24"/>
              </w:rPr>
              <w:t>использование</w:t>
            </w:r>
            <w:r w:rsidRPr="00D2719F">
              <w:rPr>
                <w:rFonts w:ascii="Times New Roman" w:eastAsia="Times New Roman" w:hAnsi="Times New Roman" w:cs="Times New Roman"/>
                <w:b/>
                <w:spacing w:val="-6"/>
                <w:sz w:val="24"/>
              </w:rPr>
              <w:t xml:space="preserve"> </w:t>
            </w:r>
            <w:r w:rsidRPr="00D2719F">
              <w:rPr>
                <w:rFonts w:ascii="Times New Roman" w:eastAsia="Times New Roman" w:hAnsi="Times New Roman" w:cs="Times New Roman"/>
                <w:b/>
                <w:sz w:val="24"/>
              </w:rPr>
              <w:t>иллюстрационного</w:t>
            </w:r>
            <w:r w:rsidRPr="00D2719F">
              <w:rPr>
                <w:rFonts w:ascii="Times New Roman" w:eastAsia="Times New Roman" w:hAnsi="Times New Roman" w:cs="Times New Roman"/>
                <w:b/>
                <w:spacing w:val="-6"/>
                <w:sz w:val="24"/>
              </w:rPr>
              <w:t xml:space="preserve"> </w:t>
            </w:r>
            <w:r w:rsidRPr="00D2719F">
              <w:rPr>
                <w:rFonts w:ascii="Times New Roman" w:eastAsia="Times New Roman" w:hAnsi="Times New Roman" w:cs="Times New Roman"/>
                <w:b/>
                <w:sz w:val="24"/>
              </w:rPr>
              <w:t>материала,</w:t>
            </w:r>
            <w:r w:rsidRPr="00D2719F">
              <w:rPr>
                <w:rFonts w:ascii="Times New Roman" w:eastAsia="Times New Roman" w:hAnsi="Times New Roman" w:cs="Times New Roman"/>
                <w:b/>
                <w:spacing w:val="-57"/>
                <w:sz w:val="24"/>
              </w:rPr>
              <w:t xml:space="preserve"> </w:t>
            </w:r>
            <w:r w:rsidRPr="00D2719F">
              <w:rPr>
                <w:rFonts w:ascii="Times New Roman" w:eastAsia="Times New Roman" w:hAnsi="Times New Roman" w:cs="Times New Roman"/>
                <w:b/>
                <w:sz w:val="24"/>
              </w:rPr>
              <w:t>видеороликов):</w:t>
            </w:r>
          </w:p>
          <w:p w:rsidR="00D2719F" w:rsidRPr="00D2719F" w:rsidRDefault="00D2719F" w:rsidP="00D2719F">
            <w:pPr>
              <w:numPr>
                <w:ilvl w:val="0"/>
                <w:numId w:val="68"/>
              </w:numPr>
              <w:tabs>
                <w:tab w:val="left" w:pos="403"/>
              </w:tabs>
              <w:ind w:right="447"/>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стилизованную</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ходьбу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произвольным</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движением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рук</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(вперёд, вверх, назад,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стороны);</w:t>
            </w:r>
          </w:p>
          <w:p w:rsidR="00D2719F" w:rsidRPr="00D2719F" w:rsidRDefault="00D2719F" w:rsidP="00D2719F">
            <w:pPr>
              <w:numPr>
                <w:ilvl w:val="0"/>
                <w:numId w:val="68"/>
              </w:numPr>
              <w:tabs>
                <w:tab w:val="left" w:pos="403"/>
              </w:tabs>
              <w:ind w:right="315"/>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 движения туловища стоя и во время ходьбы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(повороты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правую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левую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сторону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движением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отведением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поочерёдно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правой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левой ноги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стороны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 вперёд);</w:t>
            </w:r>
          </w:p>
          <w:p w:rsidR="00D2719F" w:rsidRPr="00D2719F" w:rsidRDefault="00D2719F" w:rsidP="00D2719F">
            <w:pPr>
              <w:numPr>
                <w:ilvl w:val="0"/>
                <w:numId w:val="68"/>
              </w:numPr>
              <w:tabs>
                <w:tab w:val="left" w:pos="403"/>
              </w:tabs>
              <w:ind w:right="598"/>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 передвижения спиной вперёд с поворотом кругом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способом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переступания;</w:t>
            </w:r>
          </w:p>
          <w:p w:rsidR="00D2719F" w:rsidRPr="00D2719F" w:rsidRDefault="00D2719F" w:rsidP="00D2719F">
            <w:pPr>
              <w:numPr>
                <w:ilvl w:val="0"/>
                <w:numId w:val="68"/>
              </w:numPr>
              <w:tabs>
                <w:tab w:val="left" w:pos="463"/>
              </w:tabs>
              <w:ind w:right="389"/>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 передвижение стилизованным шагом с высоким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подниманием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колен,</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приставным</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чередованием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движения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левым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 правым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боком;</w:t>
            </w:r>
          </w:p>
          <w:p w:rsidR="00D2719F" w:rsidRPr="00D2719F" w:rsidRDefault="00D2719F" w:rsidP="00D2719F">
            <w:pPr>
              <w:numPr>
                <w:ilvl w:val="0"/>
                <w:numId w:val="68"/>
              </w:numPr>
              <w:tabs>
                <w:tab w:val="left" w:pos="403"/>
              </w:tabs>
              <w:ind w:right="261"/>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передвижения по наклонной гимнастической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скамейке (лицом вперёд с поворотом кругом, способом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переступания,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ходьбой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высоким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подниманием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колен</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движением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руками в разные стороны, приставным шагом поочерёдно левым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правым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боком,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скрёстным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поочерёдно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левым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правым</w:t>
            </w:r>
          </w:p>
          <w:p w:rsidR="00D2719F" w:rsidRPr="00D2719F" w:rsidRDefault="00D2719F" w:rsidP="00D2719F">
            <w:pPr>
              <w:spacing w:before="1"/>
              <w:ind w:left="110"/>
              <w:rPr>
                <w:rFonts w:ascii="Times New Roman" w:eastAsia="Times New Roman" w:hAnsi="Times New Roman" w:cs="Times New Roman"/>
                <w:sz w:val="24"/>
              </w:rPr>
            </w:pPr>
            <w:r w:rsidRPr="00D2719F">
              <w:rPr>
                <w:rFonts w:ascii="Times New Roman" w:eastAsia="Times New Roman" w:hAnsi="Times New Roman" w:cs="Times New Roman"/>
                <w:sz w:val="24"/>
              </w:rPr>
              <w:t>боком).</w:t>
            </w:r>
          </w:p>
          <w:p w:rsidR="00D2719F" w:rsidRPr="00D2719F" w:rsidRDefault="00D2719F" w:rsidP="00D2719F">
            <w:pPr>
              <w:ind w:left="110" w:right="283"/>
              <w:jc w:val="both"/>
              <w:rPr>
                <w:rFonts w:ascii="Times New Roman" w:eastAsia="Times New Roman" w:hAnsi="Times New Roman" w:cs="Times New Roman"/>
                <w:b/>
                <w:sz w:val="24"/>
              </w:rPr>
            </w:pPr>
            <w:r w:rsidRPr="00D2719F">
              <w:rPr>
                <w:rFonts w:ascii="Times New Roman" w:eastAsia="Times New Roman" w:hAnsi="Times New Roman" w:cs="Times New Roman"/>
                <w:b/>
                <w:sz w:val="24"/>
              </w:rPr>
              <w:t>Тема «Передвижения по гимнастической стенке» (объяснение и</w:t>
            </w:r>
            <w:r w:rsidRPr="00D2719F">
              <w:rPr>
                <w:rFonts w:ascii="Times New Roman" w:eastAsia="Times New Roman" w:hAnsi="Times New Roman" w:cs="Times New Roman"/>
                <w:b/>
                <w:spacing w:val="-58"/>
                <w:sz w:val="24"/>
              </w:rPr>
              <w:t xml:space="preserve"> </w:t>
            </w:r>
            <w:r w:rsidRPr="00D2719F">
              <w:rPr>
                <w:rFonts w:ascii="Times New Roman" w:eastAsia="Times New Roman" w:hAnsi="Times New Roman" w:cs="Times New Roman"/>
                <w:b/>
                <w:sz w:val="24"/>
              </w:rPr>
              <w:t>образец учителя, использование иллюстрационного материала,</w:t>
            </w:r>
            <w:r w:rsidRPr="00D2719F">
              <w:rPr>
                <w:rFonts w:ascii="Times New Roman" w:eastAsia="Times New Roman" w:hAnsi="Times New Roman" w:cs="Times New Roman"/>
                <w:b/>
                <w:spacing w:val="-57"/>
                <w:sz w:val="24"/>
              </w:rPr>
              <w:t xml:space="preserve"> </w:t>
            </w:r>
            <w:r w:rsidRPr="00D2719F">
              <w:rPr>
                <w:rFonts w:ascii="Times New Roman" w:eastAsia="Times New Roman" w:hAnsi="Times New Roman" w:cs="Times New Roman"/>
                <w:b/>
                <w:sz w:val="24"/>
              </w:rPr>
              <w:t>видеороликов):</w:t>
            </w:r>
          </w:p>
          <w:p w:rsidR="00D2719F" w:rsidRPr="00D2719F" w:rsidRDefault="00D2719F" w:rsidP="00D2719F">
            <w:pPr>
              <w:numPr>
                <w:ilvl w:val="0"/>
                <w:numId w:val="68"/>
              </w:numPr>
              <w:tabs>
                <w:tab w:val="left" w:pos="485"/>
              </w:tabs>
              <w:ind w:right="740" w:firstLine="31"/>
              <w:jc w:val="both"/>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передвижение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полу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лицом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гимнастической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стенке приставным шагом поочерёдно правым и левым боком,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удерживаясь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хватом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сверху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жердь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уровне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груди;</w:t>
            </w:r>
          </w:p>
          <w:p w:rsidR="00D2719F" w:rsidRPr="00D2719F" w:rsidRDefault="00D2719F" w:rsidP="00D2719F">
            <w:pPr>
              <w:numPr>
                <w:ilvl w:val="0"/>
                <w:numId w:val="68"/>
              </w:numPr>
              <w:tabs>
                <w:tab w:val="left" w:pos="485"/>
              </w:tabs>
              <w:ind w:right="656" w:firstLine="31"/>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 передвижение приставным шагом поочерёдно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правым и левым боком по третьей (четвёртой) жерди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гимнастической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стенки,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удерживаясь</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хватом сверху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жердь</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уровне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груди;</w:t>
            </w:r>
          </w:p>
          <w:p w:rsidR="00D2719F" w:rsidRPr="00D2719F" w:rsidRDefault="00D2719F" w:rsidP="00D2719F">
            <w:pPr>
              <w:numPr>
                <w:ilvl w:val="0"/>
                <w:numId w:val="68"/>
              </w:numPr>
              <w:tabs>
                <w:tab w:val="left" w:pos="485"/>
              </w:tabs>
              <w:spacing w:line="270" w:lineRule="atLeast"/>
              <w:ind w:right="982" w:firstLine="31"/>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 и анализируют образец техники лазания 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гимнастической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стенке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разноимённым</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способом,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обсуждают</w:t>
            </w:r>
          </w:p>
        </w:tc>
        <w:tc>
          <w:tcPr>
            <w:tcW w:w="2551" w:type="dxa"/>
          </w:tcPr>
          <w:p w:rsidR="00D2719F" w:rsidRPr="00D2719F" w:rsidRDefault="00D2719F" w:rsidP="00D2719F">
            <w:pPr>
              <w:rPr>
                <w:rFonts w:ascii="Times New Roman" w:eastAsia="Times New Roman" w:hAnsi="Times New Roman" w:cs="Times New Roman"/>
                <w:sz w:val="24"/>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374"/>
        <w:gridCol w:w="2551"/>
      </w:tblGrid>
      <w:tr w:rsidR="00D2719F" w:rsidRPr="00D2719F" w:rsidTr="00EF0B46">
        <w:trPr>
          <w:trHeight w:val="9109"/>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rPr>
                <w:rFonts w:ascii="Times New Roman" w:eastAsia="Times New Roman" w:hAnsi="Times New Roman" w:cs="Times New Roman"/>
                <w:sz w:val="24"/>
              </w:rPr>
            </w:pPr>
          </w:p>
        </w:tc>
        <w:tc>
          <w:tcPr>
            <w:tcW w:w="7374" w:type="dxa"/>
          </w:tcPr>
          <w:p w:rsidR="00D2719F" w:rsidRPr="00D2719F" w:rsidRDefault="00D2719F" w:rsidP="00D2719F">
            <w:pPr>
              <w:spacing w:line="275"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трудные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элементы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выполнении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упражнения;</w:t>
            </w:r>
          </w:p>
          <w:p w:rsidR="00D2719F" w:rsidRPr="00D2719F" w:rsidRDefault="00D2719F" w:rsidP="00D2719F">
            <w:pPr>
              <w:numPr>
                <w:ilvl w:val="0"/>
                <w:numId w:val="67"/>
              </w:numPr>
              <w:tabs>
                <w:tab w:val="left" w:pos="485"/>
              </w:tabs>
              <w:ind w:right="513" w:firstLine="31"/>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лазанье по гимнастической стенке разноимённым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способом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небольшую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высоту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последующим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спрыгиванием;</w:t>
            </w:r>
          </w:p>
          <w:p w:rsidR="00D2719F" w:rsidRPr="00D2719F" w:rsidRDefault="00D2719F" w:rsidP="00D2719F">
            <w:pPr>
              <w:numPr>
                <w:ilvl w:val="0"/>
                <w:numId w:val="67"/>
              </w:numPr>
              <w:tabs>
                <w:tab w:val="left" w:pos="485"/>
              </w:tabs>
              <w:ind w:right="1276" w:firstLine="31"/>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лазанье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спуск</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гимнастической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стенке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разноимённым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способом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небольшую высоту;</w:t>
            </w:r>
          </w:p>
          <w:p w:rsidR="00D2719F" w:rsidRPr="00D2719F" w:rsidRDefault="00D2719F" w:rsidP="00D2719F">
            <w:pPr>
              <w:numPr>
                <w:ilvl w:val="0"/>
                <w:numId w:val="67"/>
              </w:numPr>
              <w:tabs>
                <w:tab w:val="left" w:pos="485"/>
              </w:tabs>
              <w:ind w:right="1010" w:firstLine="31"/>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лазанье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спуск</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гимнастической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стенке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большую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высоту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полной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координации.</w:t>
            </w:r>
          </w:p>
          <w:p w:rsidR="00D2719F" w:rsidRPr="00D2719F" w:rsidRDefault="00D2719F" w:rsidP="00D2719F">
            <w:pPr>
              <w:ind w:left="110"/>
              <w:rPr>
                <w:rFonts w:ascii="Times New Roman" w:eastAsia="Times New Roman" w:hAnsi="Times New Roman" w:cs="Times New Roman"/>
                <w:b/>
                <w:sz w:val="24"/>
              </w:rPr>
            </w:pPr>
            <w:r w:rsidRPr="00D2719F">
              <w:rPr>
                <w:rFonts w:ascii="Times New Roman" w:eastAsia="Times New Roman" w:hAnsi="Times New Roman" w:cs="Times New Roman"/>
                <w:b/>
                <w:sz w:val="24"/>
              </w:rPr>
              <w:t>Тема</w:t>
            </w:r>
            <w:r w:rsidRPr="00D2719F">
              <w:rPr>
                <w:rFonts w:ascii="Times New Roman" w:eastAsia="Times New Roman" w:hAnsi="Times New Roman" w:cs="Times New Roman"/>
                <w:b/>
                <w:spacing w:val="-5"/>
                <w:sz w:val="24"/>
              </w:rPr>
              <w:t xml:space="preserve"> </w:t>
            </w:r>
            <w:r w:rsidRPr="00D2719F">
              <w:rPr>
                <w:rFonts w:ascii="Times New Roman" w:eastAsia="Times New Roman" w:hAnsi="Times New Roman" w:cs="Times New Roman"/>
                <w:b/>
                <w:sz w:val="24"/>
              </w:rPr>
              <w:t>«Прыжки</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через</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скакалку»</w:t>
            </w:r>
            <w:r w:rsidRPr="00D2719F">
              <w:rPr>
                <w:rFonts w:ascii="Times New Roman" w:eastAsia="Times New Roman" w:hAnsi="Times New Roman" w:cs="Times New Roman"/>
                <w:b/>
                <w:spacing w:val="-1"/>
                <w:sz w:val="24"/>
              </w:rPr>
              <w:t xml:space="preserve"> </w:t>
            </w:r>
            <w:r w:rsidRPr="00D2719F">
              <w:rPr>
                <w:rFonts w:ascii="Times New Roman" w:eastAsia="Times New Roman" w:hAnsi="Times New Roman" w:cs="Times New Roman"/>
                <w:b/>
                <w:sz w:val="24"/>
              </w:rPr>
              <w:t>(объяснение</w:t>
            </w:r>
            <w:r w:rsidRPr="00D2719F">
              <w:rPr>
                <w:rFonts w:ascii="Times New Roman" w:eastAsia="Times New Roman" w:hAnsi="Times New Roman" w:cs="Times New Roman"/>
                <w:b/>
                <w:spacing w:val="-4"/>
                <w:sz w:val="24"/>
              </w:rPr>
              <w:t xml:space="preserve"> </w:t>
            </w:r>
            <w:r w:rsidRPr="00D2719F">
              <w:rPr>
                <w:rFonts w:ascii="Times New Roman" w:eastAsia="Times New Roman" w:hAnsi="Times New Roman" w:cs="Times New Roman"/>
                <w:b/>
                <w:sz w:val="24"/>
              </w:rPr>
              <w:t>и</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образец</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учителя,</w:t>
            </w:r>
            <w:r w:rsidRPr="00D2719F">
              <w:rPr>
                <w:rFonts w:ascii="Times New Roman" w:eastAsia="Times New Roman" w:hAnsi="Times New Roman" w:cs="Times New Roman"/>
                <w:b/>
                <w:spacing w:val="-57"/>
                <w:sz w:val="24"/>
              </w:rPr>
              <w:t xml:space="preserve"> </w:t>
            </w:r>
            <w:r w:rsidRPr="00D2719F">
              <w:rPr>
                <w:rFonts w:ascii="Times New Roman" w:eastAsia="Times New Roman" w:hAnsi="Times New Roman" w:cs="Times New Roman"/>
                <w:b/>
                <w:sz w:val="24"/>
              </w:rPr>
              <w:t>использование</w:t>
            </w:r>
            <w:r w:rsidRPr="00D2719F">
              <w:rPr>
                <w:rFonts w:ascii="Times New Roman" w:eastAsia="Times New Roman" w:hAnsi="Times New Roman" w:cs="Times New Roman"/>
                <w:b/>
                <w:spacing w:val="-3"/>
                <w:sz w:val="24"/>
              </w:rPr>
              <w:t xml:space="preserve"> </w:t>
            </w:r>
            <w:r w:rsidRPr="00D2719F">
              <w:rPr>
                <w:rFonts w:ascii="Times New Roman" w:eastAsia="Times New Roman" w:hAnsi="Times New Roman" w:cs="Times New Roman"/>
                <w:b/>
                <w:sz w:val="24"/>
              </w:rPr>
              <w:t>иллюстрационного</w:t>
            </w:r>
            <w:r w:rsidRPr="00D2719F">
              <w:rPr>
                <w:rFonts w:ascii="Times New Roman" w:eastAsia="Times New Roman" w:hAnsi="Times New Roman" w:cs="Times New Roman"/>
                <w:b/>
                <w:spacing w:val="-2"/>
                <w:sz w:val="24"/>
              </w:rPr>
              <w:t xml:space="preserve"> </w:t>
            </w:r>
            <w:r w:rsidRPr="00D2719F">
              <w:rPr>
                <w:rFonts w:ascii="Times New Roman" w:eastAsia="Times New Roman" w:hAnsi="Times New Roman" w:cs="Times New Roman"/>
                <w:b/>
                <w:sz w:val="24"/>
              </w:rPr>
              <w:t>материала,</w:t>
            </w:r>
            <w:r w:rsidRPr="00D2719F">
              <w:rPr>
                <w:rFonts w:ascii="Times New Roman" w:eastAsia="Times New Roman" w:hAnsi="Times New Roman" w:cs="Times New Roman"/>
                <w:b/>
                <w:spacing w:val="-2"/>
                <w:sz w:val="24"/>
              </w:rPr>
              <w:t xml:space="preserve"> </w:t>
            </w:r>
            <w:r w:rsidRPr="00D2719F">
              <w:rPr>
                <w:rFonts w:ascii="Times New Roman" w:eastAsia="Times New Roman" w:hAnsi="Times New Roman" w:cs="Times New Roman"/>
                <w:b/>
                <w:sz w:val="24"/>
              </w:rPr>
              <w:t>видеороликов):</w:t>
            </w:r>
          </w:p>
          <w:p w:rsidR="00D2719F" w:rsidRPr="00D2719F" w:rsidRDefault="00D2719F" w:rsidP="00D2719F">
            <w:pPr>
              <w:numPr>
                <w:ilvl w:val="0"/>
                <w:numId w:val="67"/>
              </w:numPr>
              <w:tabs>
                <w:tab w:val="left" w:pos="425"/>
              </w:tabs>
              <w:ind w:right="591" w:firstLine="31"/>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обсуждают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технику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прыжков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через</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скакалку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изменяющейся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скоростью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вращения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вперёд;</w:t>
            </w:r>
          </w:p>
          <w:p w:rsidR="00D2719F" w:rsidRPr="00D2719F" w:rsidRDefault="00D2719F" w:rsidP="00D2719F">
            <w:pPr>
              <w:numPr>
                <w:ilvl w:val="0"/>
                <w:numId w:val="67"/>
              </w:numPr>
              <w:tabs>
                <w:tab w:val="left" w:pos="425"/>
              </w:tabs>
              <w:spacing w:before="1"/>
              <w:ind w:right="669" w:firstLine="31"/>
              <w:rPr>
                <w:rFonts w:ascii="Times New Roman" w:eastAsia="Times New Roman" w:hAnsi="Times New Roman" w:cs="Times New Roman"/>
                <w:sz w:val="24"/>
              </w:rPr>
            </w:pPr>
            <w:r w:rsidRPr="00D2719F">
              <w:rPr>
                <w:rFonts w:ascii="Times New Roman" w:eastAsia="Times New Roman" w:hAnsi="Times New Roman" w:cs="Times New Roman"/>
                <w:sz w:val="24"/>
              </w:rPr>
              <w:t>обучаются вращению сложенной вдвое скакалки поочерёдно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правой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левой рукой, стоя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месте;</w:t>
            </w:r>
          </w:p>
          <w:p w:rsidR="00D2719F" w:rsidRPr="00D2719F" w:rsidRDefault="00D2719F" w:rsidP="00D2719F">
            <w:pPr>
              <w:numPr>
                <w:ilvl w:val="0"/>
                <w:numId w:val="67"/>
              </w:numPr>
              <w:tabs>
                <w:tab w:val="left" w:pos="425"/>
              </w:tabs>
              <w:ind w:right="308" w:firstLine="31"/>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прыжки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двух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ногах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одновременным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вращением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скакалки одной рукой с разной скоростью поочерёдно с правого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левого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бока;</w:t>
            </w:r>
          </w:p>
          <w:p w:rsidR="00D2719F" w:rsidRPr="00D2719F" w:rsidRDefault="00D2719F" w:rsidP="00D2719F">
            <w:pPr>
              <w:numPr>
                <w:ilvl w:val="0"/>
                <w:numId w:val="67"/>
              </w:numPr>
              <w:tabs>
                <w:tab w:val="left" w:pos="425"/>
              </w:tabs>
              <w:ind w:right="191" w:firstLine="31"/>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прыжки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двух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ногах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через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скакалку,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вращающуюся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изменяющейся скоростью;</w:t>
            </w:r>
          </w:p>
          <w:p w:rsidR="00D2719F" w:rsidRPr="00D2719F" w:rsidRDefault="00D2719F" w:rsidP="00D2719F">
            <w:pPr>
              <w:numPr>
                <w:ilvl w:val="0"/>
                <w:numId w:val="67"/>
              </w:numPr>
              <w:tabs>
                <w:tab w:val="left" w:pos="425"/>
              </w:tabs>
              <w:ind w:right="330" w:firstLine="31"/>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 и анализируют образец техники прыжка через</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скакалку на двух ногах с вращением назад, обсуждают трудности 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выполнении;</w:t>
            </w:r>
          </w:p>
          <w:p w:rsidR="00D2719F" w:rsidRPr="00D2719F" w:rsidRDefault="00D2719F" w:rsidP="00D2719F">
            <w:pPr>
              <w:numPr>
                <w:ilvl w:val="0"/>
                <w:numId w:val="67"/>
              </w:numPr>
              <w:tabs>
                <w:tab w:val="left" w:pos="425"/>
              </w:tabs>
              <w:spacing w:before="1"/>
              <w:ind w:right="121" w:firstLine="31"/>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подводящие упражнения (вращение поочерёдно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левой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назад</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сложенной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вдвое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скакалки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стоя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месте;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прыжки с вращением одной рукой назад сложенной вдвое скакалки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поочерёдно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левого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бока);</w:t>
            </w:r>
          </w:p>
          <w:p w:rsidR="00D2719F" w:rsidRPr="00D2719F" w:rsidRDefault="00D2719F" w:rsidP="00D2719F">
            <w:pPr>
              <w:numPr>
                <w:ilvl w:val="0"/>
                <w:numId w:val="67"/>
              </w:numPr>
              <w:tabs>
                <w:tab w:val="left" w:pos="425"/>
              </w:tabs>
              <w:ind w:right="297" w:firstLine="31"/>
              <w:rPr>
                <w:rFonts w:ascii="Times New Roman" w:eastAsia="Times New Roman" w:hAnsi="Times New Roman" w:cs="Times New Roman"/>
                <w:sz w:val="24"/>
              </w:rPr>
            </w:pPr>
            <w:r w:rsidRPr="00D2719F">
              <w:rPr>
                <w:rFonts w:ascii="Times New Roman" w:eastAsia="Times New Roman" w:hAnsi="Times New Roman" w:cs="Times New Roman"/>
                <w:sz w:val="24"/>
              </w:rPr>
              <w:t>выполнение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прыжков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через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скакалку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двух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ногах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вращением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назад.</w:t>
            </w:r>
          </w:p>
          <w:p w:rsidR="00D2719F" w:rsidRPr="00D2719F" w:rsidRDefault="00D2719F" w:rsidP="00D2719F">
            <w:pPr>
              <w:ind w:left="110" w:right="541"/>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«Ритмическая гимнастика» (объяснение учителя с</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использованием</w:t>
            </w:r>
            <w:r w:rsidRPr="00D2719F">
              <w:rPr>
                <w:rFonts w:ascii="Times New Roman" w:eastAsia="Times New Roman" w:hAnsi="Times New Roman" w:cs="Times New Roman"/>
                <w:b/>
                <w:i/>
                <w:spacing w:val="-6"/>
                <w:sz w:val="24"/>
              </w:rPr>
              <w:t xml:space="preserve"> </w:t>
            </w:r>
            <w:r w:rsidRPr="00D2719F">
              <w:rPr>
                <w:rFonts w:ascii="Times New Roman" w:eastAsia="Times New Roman" w:hAnsi="Times New Roman" w:cs="Times New Roman"/>
                <w:b/>
                <w:i/>
                <w:sz w:val="24"/>
              </w:rPr>
              <w:t>иллюстративного</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материала,</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видеороликов):</w:t>
            </w:r>
          </w:p>
          <w:p w:rsidR="00D2719F" w:rsidRPr="00D2719F" w:rsidRDefault="00D2719F" w:rsidP="00D2719F">
            <w:pPr>
              <w:numPr>
                <w:ilvl w:val="0"/>
                <w:numId w:val="67"/>
              </w:numPr>
              <w:tabs>
                <w:tab w:val="left" w:pos="495"/>
              </w:tabs>
              <w:spacing w:line="270" w:lineRule="atLeast"/>
              <w:ind w:right="714" w:firstLine="31"/>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 с понятием «ритмическая гимнастика»,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особенностями содержания стилизованных упражнений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ритмической гимнастики, отличиями упражнений ритмической</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гимнастики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других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видов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гимнастик;</w:t>
            </w:r>
          </w:p>
        </w:tc>
        <w:tc>
          <w:tcPr>
            <w:tcW w:w="2551" w:type="dxa"/>
          </w:tcPr>
          <w:p w:rsidR="00D2719F" w:rsidRPr="00D2719F" w:rsidRDefault="00D2719F" w:rsidP="00D2719F">
            <w:pPr>
              <w:rPr>
                <w:rFonts w:ascii="Times New Roman" w:eastAsia="Times New Roman" w:hAnsi="Times New Roman" w:cs="Times New Roman"/>
                <w:sz w:val="24"/>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374"/>
        <w:gridCol w:w="2551"/>
      </w:tblGrid>
      <w:tr w:rsidR="00D2719F" w:rsidRPr="00D2719F" w:rsidTr="00EF0B46">
        <w:trPr>
          <w:trHeight w:val="9109"/>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rPr>
                <w:rFonts w:ascii="Times New Roman" w:eastAsia="Times New Roman" w:hAnsi="Times New Roman" w:cs="Times New Roman"/>
                <w:sz w:val="24"/>
              </w:rPr>
            </w:pPr>
          </w:p>
        </w:tc>
        <w:tc>
          <w:tcPr>
            <w:tcW w:w="7374" w:type="dxa"/>
          </w:tcPr>
          <w:p w:rsidR="00D2719F" w:rsidRPr="00D2719F" w:rsidRDefault="00D2719F" w:rsidP="00D2719F">
            <w:pPr>
              <w:numPr>
                <w:ilvl w:val="0"/>
                <w:numId w:val="66"/>
              </w:numPr>
              <w:tabs>
                <w:tab w:val="left" w:pos="495"/>
              </w:tabs>
              <w:spacing w:line="275" w:lineRule="exact"/>
              <w:ind w:hanging="354"/>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ритмической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гимнастки:</w:t>
            </w:r>
          </w:p>
          <w:p w:rsidR="00D2719F" w:rsidRPr="00D2719F" w:rsidRDefault="00D2719F" w:rsidP="00D2719F">
            <w:pPr>
              <w:ind w:left="110" w:right="483"/>
              <w:rPr>
                <w:rFonts w:ascii="Times New Roman" w:eastAsia="Times New Roman" w:hAnsi="Times New Roman" w:cs="Times New Roman"/>
                <w:sz w:val="24"/>
              </w:rPr>
            </w:pPr>
            <w:r w:rsidRPr="00D2719F">
              <w:rPr>
                <w:rFonts w:ascii="Times New Roman" w:eastAsia="Times New Roman" w:hAnsi="Times New Roman" w:cs="Times New Roman"/>
                <w:sz w:val="24"/>
              </w:rPr>
              <w:t>1) и. п. — основная стойка; 1 — поднимая руки в стороны, слегка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присесть;</w:t>
            </w:r>
          </w:p>
          <w:p w:rsidR="00D2719F" w:rsidRPr="00D2719F" w:rsidRDefault="00D2719F" w:rsidP="00D2719F">
            <w:pPr>
              <w:numPr>
                <w:ilvl w:val="0"/>
                <w:numId w:val="65"/>
              </w:numPr>
              <w:tabs>
                <w:tab w:val="left" w:pos="351"/>
              </w:tabs>
              <w:ind w:right="376" w:firstLine="60"/>
              <w:rPr>
                <w:rFonts w:ascii="Times New Roman" w:eastAsia="Times New Roman" w:hAnsi="Times New Roman" w:cs="Times New Roman"/>
                <w:sz w:val="24"/>
              </w:rPr>
            </w:pPr>
            <w:r w:rsidRPr="00D2719F">
              <w:rPr>
                <w:rFonts w:ascii="Times New Roman" w:eastAsia="Times New Roman" w:hAnsi="Times New Roman" w:cs="Times New Roman"/>
                <w:sz w:val="24"/>
              </w:rPr>
              <w:t>— сохраняя туловище на месте, ноги слегка повернуть в правую</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сторону;</w:t>
            </w:r>
          </w:p>
          <w:p w:rsidR="00D2719F" w:rsidRPr="00D2719F" w:rsidRDefault="00D2719F" w:rsidP="00D2719F">
            <w:pPr>
              <w:numPr>
                <w:ilvl w:val="0"/>
                <w:numId w:val="65"/>
              </w:numPr>
              <w:tabs>
                <w:tab w:val="left" w:pos="291"/>
              </w:tabs>
              <w:ind w:right="3366"/>
              <w:rPr>
                <w:rFonts w:ascii="Times New Roman" w:eastAsia="Times New Roman" w:hAnsi="Times New Roman" w:cs="Times New Roman"/>
                <w:sz w:val="24"/>
              </w:rPr>
            </w:pPr>
            <w:r w:rsidRPr="00D2719F">
              <w:rPr>
                <w:rFonts w:ascii="Times New Roman" w:eastAsia="Times New Roman" w:hAnsi="Times New Roman" w:cs="Times New Roman"/>
                <w:sz w:val="24"/>
              </w:rPr>
              <w:t>— повернуть ноги в левую сторону;</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4</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 принять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п.;</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2)</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 —</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основная стойка,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руки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поясе;</w:t>
            </w:r>
          </w:p>
          <w:p w:rsidR="00D2719F" w:rsidRPr="00D2719F" w:rsidRDefault="00D2719F" w:rsidP="00D2719F">
            <w:pPr>
              <w:ind w:left="110" w:right="278"/>
              <w:rPr>
                <w:rFonts w:ascii="Times New Roman" w:eastAsia="Times New Roman" w:hAnsi="Times New Roman" w:cs="Times New Roman"/>
                <w:sz w:val="24"/>
              </w:rPr>
            </w:pPr>
            <w:r w:rsidRPr="00D2719F">
              <w:rPr>
                <w:rFonts w:ascii="Times New Roman" w:eastAsia="Times New Roman" w:hAnsi="Times New Roman" w:cs="Times New Roman"/>
                <w:sz w:val="24"/>
              </w:rPr>
              <w:t>1 — одновременно правой ногой шаг вперёд на носок, правую руку</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вперёд</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перед собой;</w:t>
            </w:r>
          </w:p>
          <w:p w:rsidR="00D2719F" w:rsidRPr="00D2719F" w:rsidRDefault="00D2719F" w:rsidP="00D2719F">
            <w:pPr>
              <w:spacing w:before="1"/>
              <w:ind w:left="110"/>
              <w:rPr>
                <w:rFonts w:ascii="Times New Roman" w:eastAsia="Times New Roman" w:hAnsi="Times New Roman" w:cs="Times New Roman"/>
                <w:sz w:val="24"/>
              </w:rPr>
            </w:pPr>
            <w:r w:rsidRPr="00D2719F">
              <w:rPr>
                <w:rFonts w:ascii="Times New Roman" w:eastAsia="Times New Roman" w:hAnsi="Times New Roman" w:cs="Times New Roman"/>
                <w:sz w:val="24"/>
              </w:rPr>
              <w:t>2 — и. п.;</w:t>
            </w:r>
          </w:p>
          <w:p w:rsidR="00D2719F" w:rsidRPr="00D2719F" w:rsidRDefault="00D2719F" w:rsidP="00D2719F">
            <w:pPr>
              <w:ind w:left="110" w:right="476" w:firstLine="60"/>
              <w:rPr>
                <w:rFonts w:ascii="Times New Roman" w:eastAsia="Times New Roman" w:hAnsi="Times New Roman" w:cs="Times New Roman"/>
                <w:sz w:val="24"/>
              </w:rPr>
            </w:pPr>
            <w:r w:rsidRPr="00D2719F">
              <w:rPr>
                <w:rFonts w:ascii="Times New Roman" w:eastAsia="Times New Roman" w:hAnsi="Times New Roman" w:cs="Times New Roman"/>
                <w:sz w:val="24"/>
              </w:rPr>
              <w:t>3 — одновременно левой ногой шаг вперёд на носок, левую руку</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вперёд</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перед собой;</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4 — и. п.;</w:t>
            </w:r>
          </w:p>
          <w:p w:rsidR="00D2719F" w:rsidRPr="00D2719F" w:rsidRDefault="00D2719F" w:rsidP="00D2719F">
            <w:pPr>
              <w:numPr>
                <w:ilvl w:val="0"/>
                <w:numId w:val="64"/>
              </w:numPr>
              <w:tabs>
                <w:tab w:val="left" w:pos="371"/>
              </w:tabs>
              <w:ind w:right="2530"/>
              <w:rPr>
                <w:rFonts w:ascii="Times New Roman" w:eastAsia="Times New Roman" w:hAnsi="Times New Roman" w:cs="Times New Roman"/>
                <w:sz w:val="24"/>
              </w:rPr>
            </w:pPr>
            <w:r w:rsidRPr="00D2719F">
              <w:rPr>
                <w:rFonts w:ascii="Times New Roman" w:eastAsia="Times New Roman" w:hAnsi="Times New Roman" w:cs="Times New Roman"/>
                <w:sz w:val="24"/>
              </w:rPr>
              <w:t>и. п. — основная стойка, ноги шире плеч;</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1—2 — вращение головой в правую сторону;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3—4</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вращение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головой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левую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сторону;</w:t>
            </w:r>
          </w:p>
          <w:p w:rsidR="00D2719F" w:rsidRPr="00D2719F" w:rsidRDefault="00D2719F" w:rsidP="00D2719F">
            <w:pPr>
              <w:numPr>
                <w:ilvl w:val="0"/>
                <w:numId w:val="64"/>
              </w:numPr>
              <w:tabs>
                <w:tab w:val="left" w:pos="371"/>
              </w:tabs>
              <w:ind w:right="541"/>
              <w:rPr>
                <w:rFonts w:ascii="Times New Roman" w:eastAsia="Times New Roman" w:hAnsi="Times New Roman" w:cs="Times New Roman"/>
                <w:sz w:val="24"/>
              </w:rPr>
            </w:pPr>
            <w:r w:rsidRPr="00D2719F">
              <w:rPr>
                <w:rFonts w:ascii="Times New Roman" w:eastAsia="Times New Roman" w:hAnsi="Times New Roman" w:cs="Times New Roman"/>
                <w:sz w:val="24"/>
              </w:rPr>
              <w:t>и. п. — основная стойка, ноги шире плеч; кисти рук на плечах,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локти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стороны;</w:t>
            </w:r>
          </w:p>
          <w:p w:rsidR="00D2719F" w:rsidRPr="00D2719F" w:rsidRDefault="00D2719F" w:rsidP="00D2719F">
            <w:pPr>
              <w:numPr>
                <w:ilvl w:val="0"/>
                <w:numId w:val="63"/>
              </w:numPr>
              <w:tabs>
                <w:tab w:val="left" w:pos="291"/>
              </w:tabs>
              <w:spacing w:before="1"/>
              <w:ind w:right="398"/>
              <w:rPr>
                <w:rFonts w:ascii="Times New Roman" w:eastAsia="Times New Roman" w:hAnsi="Times New Roman" w:cs="Times New Roman"/>
                <w:sz w:val="24"/>
              </w:rPr>
            </w:pPr>
            <w:r w:rsidRPr="00D2719F">
              <w:rPr>
                <w:rFonts w:ascii="Times New Roman" w:eastAsia="Times New Roman" w:hAnsi="Times New Roman" w:cs="Times New Roman"/>
                <w:sz w:val="24"/>
              </w:rPr>
              <w:t>— одновременно сгибая левую руку и наклоняя туловище влево,</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левую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руку выпрямить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вверх;</w:t>
            </w:r>
          </w:p>
          <w:p w:rsidR="00D2719F" w:rsidRPr="00D2719F" w:rsidRDefault="00D2719F" w:rsidP="00D2719F">
            <w:pPr>
              <w:numPr>
                <w:ilvl w:val="0"/>
                <w:numId w:val="63"/>
              </w:numPr>
              <w:tabs>
                <w:tab w:val="left" w:pos="291"/>
              </w:tabs>
              <w:ind w:left="290"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принять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w:t>
            </w:r>
          </w:p>
          <w:p w:rsidR="00D2719F" w:rsidRPr="00D2719F" w:rsidRDefault="00D2719F" w:rsidP="00D2719F">
            <w:pPr>
              <w:numPr>
                <w:ilvl w:val="0"/>
                <w:numId w:val="63"/>
              </w:numPr>
              <w:tabs>
                <w:tab w:val="left" w:pos="291"/>
              </w:tabs>
              <w:ind w:right="139"/>
              <w:rPr>
                <w:rFonts w:ascii="Times New Roman" w:eastAsia="Times New Roman" w:hAnsi="Times New Roman" w:cs="Times New Roman"/>
                <w:sz w:val="24"/>
              </w:rPr>
            </w:pPr>
            <w:r w:rsidRPr="00D2719F">
              <w:rPr>
                <w:rFonts w:ascii="Times New Roman" w:eastAsia="Times New Roman" w:hAnsi="Times New Roman" w:cs="Times New Roman"/>
                <w:sz w:val="24"/>
              </w:rPr>
              <w:t>— одновременно сгибая правую руку и наклоняя туловище вправо,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правую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руку выпрямить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вверх;</w:t>
            </w:r>
          </w:p>
          <w:p w:rsidR="00D2719F" w:rsidRPr="00D2719F" w:rsidRDefault="00D2719F" w:rsidP="00D2719F">
            <w:pPr>
              <w:numPr>
                <w:ilvl w:val="0"/>
                <w:numId w:val="63"/>
              </w:numPr>
              <w:tabs>
                <w:tab w:val="left" w:pos="291"/>
              </w:tabs>
              <w:ind w:left="290"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принять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5)</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основная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стойка, ноги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шире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плеч,</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руки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поясе;</w:t>
            </w:r>
          </w:p>
          <w:p w:rsidR="00D2719F" w:rsidRPr="00D2719F" w:rsidRDefault="00D2719F" w:rsidP="00D2719F">
            <w:pPr>
              <w:ind w:left="110" w:right="392"/>
              <w:rPr>
                <w:rFonts w:ascii="Times New Roman" w:eastAsia="Times New Roman" w:hAnsi="Times New Roman" w:cs="Times New Roman"/>
                <w:sz w:val="24"/>
              </w:rPr>
            </w:pP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одновременно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сгибая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правую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левую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ногу,</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поворот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направо;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2</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 принять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п.;</w:t>
            </w:r>
          </w:p>
          <w:p w:rsidR="00D2719F" w:rsidRPr="00D2719F" w:rsidRDefault="00D2719F" w:rsidP="00D2719F">
            <w:pPr>
              <w:ind w:left="170" w:right="546" w:hanging="60"/>
              <w:rPr>
                <w:rFonts w:ascii="Times New Roman" w:eastAsia="Times New Roman" w:hAnsi="Times New Roman" w:cs="Times New Roman"/>
                <w:sz w:val="24"/>
              </w:rPr>
            </w:pPr>
            <w:r w:rsidRPr="00D2719F">
              <w:rPr>
                <w:rFonts w:ascii="Times New Roman" w:eastAsia="Times New Roman" w:hAnsi="Times New Roman" w:cs="Times New Roman"/>
                <w:sz w:val="24"/>
              </w:rPr>
              <w:t>3 — одновременно сгибая левую и правую ногу, поворот налево;</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4</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 принять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п.;</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6)</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основная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стойка,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шире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плеч;</w:t>
            </w:r>
          </w:p>
          <w:p w:rsidR="00D2719F" w:rsidRPr="00D2719F" w:rsidRDefault="00D2719F" w:rsidP="00D2719F">
            <w:pPr>
              <w:spacing w:line="270" w:lineRule="atLeast"/>
              <w:ind w:left="110" w:right="204"/>
              <w:rPr>
                <w:rFonts w:ascii="Times New Roman" w:eastAsia="Times New Roman" w:hAnsi="Times New Roman" w:cs="Times New Roman"/>
                <w:sz w:val="24"/>
              </w:rPr>
            </w:pPr>
            <w:r w:rsidRPr="00D2719F">
              <w:rPr>
                <w:rFonts w:ascii="Times New Roman" w:eastAsia="Times New Roman" w:hAnsi="Times New Roman" w:cs="Times New Roman"/>
                <w:sz w:val="24"/>
              </w:rPr>
              <w:t>1 — одновременно сгибая правую руку в локте и поднимая левую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руку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вверх,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отставить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правую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сторону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наклониться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вправо;</w:t>
            </w:r>
          </w:p>
        </w:tc>
        <w:tc>
          <w:tcPr>
            <w:tcW w:w="2551" w:type="dxa"/>
          </w:tcPr>
          <w:p w:rsidR="00D2719F" w:rsidRPr="00D2719F" w:rsidRDefault="00D2719F" w:rsidP="00D2719F">
            <w:pPr>
              <w:rPr>
                <w:rFonts w:ascii="Times New Roman" w:eastAsia="Times New Roman" w:hAnsi="Times New Roman" w:cs="Times New Roman"/>
                <w:sz w:val="24"/>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374"/>
        <w:gridCol w:w="2551"/>
      </w:tblGrid>
      <w:tr w:rsidR="00D2719F" w:rsidRPr="00D2719F" w:rsidTr="00EF0B46">
        <w:trPr>
          <w:trHeight w:val="9109"/>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rPr>
                <w:rFonts w:ascii="Times New Roman" w:eastAsia="Times New Roman" w:hAnsi="Times New Roman" w:cs="Times New Roman"/>
                <w:sz w:val="24"/>
              </w:rPr>
            </w:pPr>
          </w:p>
        </w:tc>
        <w:tc>
          <w:tcPr>
            <w:tcW w:w="7374" w:type="dxa"/>
          </w:tcPr>
          <w:p w:rsidR="00D2719F" w:rsidRPr="00D2719F" w:rsidRDefault="00D2719F" w:rsidP="00D2719F">
            <w:pPr>
              <w:numPr>
                <w:ilvl w:val="0"/>
                <w:numId w:val="62"/>
              </w:numPr>
              <w:tabs>
                <w:tab w:val="left" w:pos="291"/>
              </w:tabs>
              <w:spacing w:line="275" w:lineRule="exact"/>
              <w:ind w:hanging="181"/>
              <w:jc w:val="both"/>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принять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w:t>
            </w:r>
          </w:p>
          <w:p w:rsidR="00D2719F" w:rsidRPr="00D2719F" w:rsidRDefault="00D2719F" w:rsidP="00D2719F">
            <w:pPr>
              <w:numPr>
                <w:ilvl w:val="0"/>
                <w:numId w:val="62"/>
              </w:numPr>
              <w:tabs>
                <w:tab w:val="left" w:pos="291"/>
              </w:tabs>
              <w:ind w:left="110" w:right="463"/>
              <w:jc w:val="both"/>
              <w:rPr>
                <w:rFonts w:ascii="Times New Roman" w:eastAsia="Times New Roman" w:hAnsi="Times New Roman" w:cs="Times New Roman"/>
                <w:sz w:val="24"/>
              </w:rPr>
            </w:pPr>
            <w:r w:rsidRPr="00D2719F">
              <w:rPr>
                <w:rFonts w:ascii="Times New Roman" w:eastAsia="Times New Roman" w:hAnsi="Times New Roman" w:cs="Times New Roman"/>
                <w:sz w:val="24"/>
              </w:rPr>
              <w:t>— одновременно сгибая левую руку в локте и поднимая правую</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руку вверх, отставить левую ногу в сторону и наклониться влево;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4</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 принять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п.;</w:t>
            </w:r>
          </w:p>
          <w:p w:rsidR="00D2719F" w:rsidRPr="00D2719F" w:rsidRDefault="00D2719F" w:rsidP="00D2719F">
            <w:pPr>
              <w:ind w:left="110" w:right="1171"/>
              <w:rPr>
                <w:rFonts w:ascii="Times New Roman" w:eastAsia="Times New Roman" w:hAnsi="Times New Roman" w:cs="Times New Roman"/>
                <w:sz w:val="24"/>
              </w:rPr>
            </w:pPr>
            <w:r w:rsidRPr="00D2719F">
              <w:rPr>
                <w:rFonts w:ascii="Times New Roman" w:eastAsia="Times New Roman" w:hAnsi="Times New Roman" w:cs="Times New Roman"/>
                <w:sz w:val="24"/>
              </w:rPr>
              <w:t>7) и. п. — основная стойка, ноги шире плеч, руки на поясе;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полунаклон вперёд,</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руки вверх,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прогнуться;</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2</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принять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3—4</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 то же,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что 1—2;</w:t>
            </w:r>
          </w:p>
          <w:p w:rsidR="00D2719F" w:rsidRPr="00D2719F" w:rsidRDefault="00D2719F" w:rsidP="00D2719F">
            <w:pPr>
              <w:ind w:left="110" w:right="1171"/>
              <w:rPr>
                <w:rFonts w:ascii="Times New Roman" w:eastAsia="Times New Roman" w:hAnsi="Times New Roman" w:cs="Times New Roman"/>
                <w:sz w:val="24"/>
              </w:rPr>
            </w:pPr>
            <w:r w:rsidRPr="00D2719F">
              <w:rPr>
                <w:rFonts w:ascii="Times New Roman" w:eastAsia="Times New Roman" w:hAnsi="Times New Roman" w:cs="Times New Roman"/>
                <w:sz w:val="24"/>
              </w:rPr>
              <w:t>8) и. п. — основная стойка, ноги шире плеч, руки на поясе;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 наклон</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правой ноге;</w:t>
            </w:r>
          </w:p>
          <w:p w:rsidR="00D2719F" w:rsidRPr="00D2719F" w:rsidRDefault="00D2719F" w:rsidP="00D2719F">
            <w:pPr>
              <w:numPr>
                <w:ilvl w:val="0"/>
                <w:numId w:val="61"/>
              </w:numPr>
              <w:tabs>
                <w:tab w:val="left" w:pos="291"/>
              </w:tabs>
              <w:spacing w:before="1"/>
              <w:ind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наклон вперёд,</w:t>
            </w:r>
          </w:p>
          <w:p w:rsidR="00D2719F" w:rsidRPr="00D2719F" w:rsidRDefault="00D2719F" w:rsidP="00D2719F">
            <w:pPr>
              <w:numPr>
                <w:ilvl w:val="0"/>
                <w:numId w:val="61"/>
              </w:numPr>
              <w:tabs>
                <w:tab w:val="left" w:pos="351"/>
              </w:tabs>
              <w:ind w:left="110" w:right="4589" w:firstLine="60"/>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наклон</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левой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4</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 принять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п.;</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9)</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 основная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стойка;</w:t>
            </w:r>
          </w:p>
          <w:p w:rsidR="00D2719F" w:rsidRPr="00D2719F" w:rsidRDefault="00D2719F" w:rsidP="00D2719F">
            <w:pPr>
              <w:numPr>
                <w:ilvl w:val="0"/>
                <w:numId w:val="60"/>
              </w:numPr>
              <w:tabs>
                <w:tab w:val="left" w:pos="291"/>
              </w:tabs>
              <w:ind w:right="444"/>
              <w:rPr>
                <w:rFonts w:ascii="Times New Roman" w:eastAsia="Times New Roman" w:hAnsi="Times New Roman" w:cs="Times New Roman"/>
                <w:sz w:val="24"/>
              </w:rPr>
            </w:pPr>
            <w:r w:rsidRPr="00D2719F">
              <w:rPr>
                <w:rFonts w:ascii="Times New Roman" w:eastAsia="Times New Roman" w:hAnsi="Times New Roman" w:cs="Times New Roman"/>
                <w:sz w:val="24"/>
              </w:rPr>
              <w:t>— сгибая левую руку в локте и правую ногу в колене, коснуться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колена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локтем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согнутой руки;</w:t>
            </w:r>
          </w:p>
          <w:p w:rsidR="00D2719F" w:rsidRPr="00D2719F" w:rsidRDefault="00D2719F" w:rsidP="00D2719F">
            <w:pPr>
              <w:numPr>
                <w:ilvl w:val="0"/>
                <w:numId w:val="60"/>
              </w:numPr>
              <w:tabs>
                <w:tab w:val="left" w:pos="291"/>
              </w:tabs>
              <w:ind w:left="290"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принять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w:t>
            </w:r>
          </w:p>
          <w:p w:rsidR="00D2719F" w:rsidRPr="00D2719F" w:rsidRDefault="00D2719F" w:rsidP="00D2719F">
            <w:pPr>
              <w:numPr>
                <w:ilvl w:val="0"/>
                <w:numId w:val="60"/>
              </w:numPr>
              <w:tabs>
                <w:tab w:val="left" w:pos="291"/>
              </w:tabs>
              <w:ind w:right="445"/>
              <w:rPr>
                <w:rFonts w:ascii="Times New Roman" w:eastAsia="Times New Roman" w:hAnsi="Times New Roman" w:cs="Times New Roman"/>
                <w:sz w:val="24"/>
              </w:rPr>
            </w:pPr>
            <w:r w:rsidRPr="00D2719F">
              <w:rPr>
                <w:rFonts w:ascii="Times New Roman" w:eastAsia="Times New Roman" w:hAnsi="Times New Roman" w:cs="Times New Roman"/>
                <w:sz w:val="24"/>
              </w:rPr>
              <w:t>— сгибая правую руку в локте и левую ногу в колене, коснуться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колена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локтем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согнутой руки;</w:t>
            </w:r>
          </w:p>
          <w:p w:rsidR="00D2719F" w:rsidRPr="00D2719F" w:rsidRDefault="00D2719F" w:rsidP="00D2719F">
            <w:pPr>
              <w:numPr>
                <w:ilvl w:val="0"/>
                <w:numId w:val="60"/>
              </w:numPr>
              <w:tabs>
                <w:tab w:val="left" w:pos="351"/>
              </w:tabs>
              <w:spacing w:before="1"/>
              <w:ind w:left="350" w:hanging="181"/>
              <w:rPr>
                <w:rFonts w:ascii="Times New Roman" w:eastAsia="Times New Roman" w:hAnsi="Times New Roman" w:cs="Times New Roman"/>
                <w:sz w:val="24"/>
              </w:rPr>
            </w:pPr>
            <w:r w:rsidRPr="00D2719F">
              <w:rPr>
                <w:rFonts w:ascii="Times New Roman" w:eastAsia="Times New Roman" w:hAnsi="Times New Roman" w:cs="Times New Roman"/>
                <w:sz w:val="24"/>
              </w:rPr>
              <w:t>—принять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w:t>
            </w:r>
          </w:p>
          <w:p w:rsidR="00D2719F" w:rsidRPr="00D2719F" w:rsidRDefault="00D2719F" w:rsidP="00D2719F">
            <w:pPr>
              <w:ind w:left="110" w:right="86"/>
              <w:rPr>
                <w:rFonts w:ascii="Times New Roman" w:eastAsia="Times New Roman" w:hAnsi="Times New Roman" w:cs="Times New Roman"/>
                <w:sz w:val="24"/>
              </w:rPr>
            </w:pPr>
            <w:r w:rsidRPr="00D2719F">
              <w:rPr>
                <w:rFonts w:ascii="Times New Roman" w:eastAsia="Times New Roman" w:hAnsi="Times New Roman" w:cs="Times New Roman"/>
                <w:sz w:val="24"/>
              </w:rPr>
              <w:t>- составляют индивидуальную комбинацию ритмической гимнастики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из хорошо освоенных упражнений, разучивают и выполняют её под</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музыкальное сопровождение (домашнее задание с помощью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родителей).</w:t>
            </w:r>
          </w:p>
          <w:p w:rsidR="00D2719F" w:rsidRPr="00D2719F" w:rsidRDefault="00D2719F" w:rsidP="00D2719F">
            <w:pPr>
              <w:ind w:left="110" w:right="541"/>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«Танцевальные упражнения» (объяснение учителя с</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использованием</w:t>
            </w:r>
            <w:r w:rsidRPr="00D2719F">
              <w:rPr>
                <w:rFonts w:ascii="Times New Roman" w:eastAsia="Times New Roman" w:hAnsi="Times New Roman" w:cs="Times New Roman"/>
                <w:b/>
                <w:i/>
                <w:spacing w:val="-6"/>
                <w:sz w:val="24"/>
              </w:rPr>
              <w:t xml:space="preserve"> </w:t>
            </w:r>
            <w:r w:rsidRPr="00D2719F">
              <w:rPr>
                <w:rFonts w:ascii="Times New Roman" w:eastAsia="Times New Roman" w:hAnsi="Times New Roman" w:cs="Times New Roman"/>
                <w:b/>
                <w:i/>
                <w:sz w:val="24"/>
              </w:rPr>
              <w:t>иллюстративного</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материала,</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видеороликов):</w:t>
            </w:r>
          </w:p>
          <w:p w:rsidR="00D2719F" w:rsidRPr="00D2719F" w:rsidRDefault="00D2719F" w:rsidP="00D2719F">
            <w:pPr>
              <w:numPr>
                <w:ilvl w:val="0"/>
                <w:numId w:val="59"/>
              </w:numPr>
              <w:tabs>
                <w:tab w:val="left" w:pos="372"/>
              </w:tabs>
              <w:ind w:right="596"/>
              <w:rPr>
                <w:rFonts w:ascii="Times New Roman" w:eastAsia="Times New Roman" w:hAnsi="Times New Roman" w:cs="Times New Roman"/>
                <w:sz w:val="24"/>
              </w:rPr>
            </w:pPr>
            <w:r w:rsidRPr="00D2719F">
              <w:rPr>
                <w:rFonts w:ascii="Times New Roman" w:eastAsia="Times New Roman" w:hAnsi="Times New Roman" w:cs="Times New Roman"/>
                <w:sz w:val="24"/>
              </w:rPr>
              <w:t>повторяют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движения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танца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галоп</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(приставной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шаг</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правую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левую сторону с подскоком и приземлением; шаг вперёд 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подскоком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приземлением);</w:t>
            </w:r>
          </w:p>
          <w:p w:rsidR="00D2719F" w:rsidRPr="00D2719F" w:rsidRDefault="00D2719F" w:rsidP="00D2719F">
            <w:pPr>
              <w:numPr>
                <w:ilvl w:val="0"/>
                <w:numId w:val="59"/>
              </w:numPr>
              <w:tabs>
                <w:tab w:val="left" w:pos="372"/>
              </w:tabs>
              <w:ind w:right="345"/>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 танец галоп в полной координации под музыкальное</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сопровождение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парах);</w:t>
            </w:r>
          </w:p>
          <w:p w:rsidR="00D2719F" w:rsidRPr="00D2719F" w:rsidRDefault="00D2719F" w:rsidP="00D2719F">
            <w:pPr>
              <w:numPr>
                <w:ilvl w:val="0"/>
                <w:numId w:val="59"/>
              </w:numPr>
              <w:tabs>
                <w:tab w:val="left" w:pos="372"/>
              </w:tabs>
              <w:spacing w:line="270" w:lineRule="atLeast"/>
              <w:ind w:right="843"/>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образец</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движений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танца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полька,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находят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общее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 различия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движениями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танца</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галоп;</w:t>
            </w:r>
          </w:p>
        </w:tc>
        <w:tc>
          <w:tcPr>
            <w:tcW w:w="2551" w:type="dxa"/>
          </w:tcPr>
          <w:p w:rsidR="00D2719F" w:rsidRPr="00D2719F" w:rsidRDefault="00D2719F" w:rsidP="00D2719F">
            <w:pPr>
              <w:rPr>
                <w:rFonts w:ascii="Times New Roman" w:eastAsia="Times New Roman" w:hAnsi="Times New Roman" w:cs="Times New Roman"/>
                <w:sz w:val="24"/>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374"/>
        <w:gridCol w:w="2551"/>
      </w:tblGrid>
      <w:tr w:rsidR="00D2719F" w:rsidRPr="00D2719F" w:rsidTr="00EF0B46">
        <w:trPr>
          <w:trHeight w:val="2484"/>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rPr>
                <w:rFonts w:ascii="Times New Roman" w:eastAsia="Times New Roman" w:hAnsi="Times New Roman" w:cs="Times New Roman"/>
                <w:sz w:val="24"/>
              </w:rPr>
            </w:pPr>
          </w:p>
        </w:tc>
        <w:tc>
          <w:tcPr>
            <w:tcW w:w="7374" w:type="dxa"/>
          </w:tcPr>
          <w:p w:rsidR="00D2719F" w:rsidRPr="00D2719F" w:rsidRDefault="00D2719F" w:rsidP="00D2719F">
            <w:pPr>
              <w:numPr>
                <w:ilvl w:val="0"/>
                <w:numId w:val="58"/>
              </w:numPr>
              <w:tabs>
                <w:tab w:val="left" w:pos="372"/>
              </w:tabs>
              <w:ind w:right="1013"/>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движения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танца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полька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отдельным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фазам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элементам:</w:t>
            </w:r>
          </w:p>
          <w:p w:rsidR="00D2719F" w:rsidRPr="00D2719F" w:rsidRDefault="00D2719F" w:rsidP="00D2719F">
            <w:pPr>
              <w:numPr>
                <w:ilvl w:val="0"/>
                <w:numId w:val="57"/>
              </w:numPr>
              <w:tabs>
                <w:tab w:val="left" w:pos="291"/>
              </w:tabs>
              <w:ind w:right="5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небольшой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шаг</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вперёд</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левая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сгибается 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колене;</w:t>
            </w:r>
          </w:p>
          <w:p w:rsidR="00D2719F" w:rsidRPr="00D2719F" w:rsidRDefault="00D2719F" w:rsidP="00D2719F">
            <w:pPr>
              <w:numPr>
                <w:ilvl w:val="0"/>
                <w:numId w:val="57"/>
              </w:numPr>
              <w:tabs>
                <w:tab w:val="left" w:pos="291"/>
              </w:tabs>
              <w:ind w:right="108"/>
              <w:rPr>
                <w:rFonts w:ascii="Times New Roman" w:eastAsia="Times New Roman" w:hAnsi="Times New Roman" w:cs="Times New Roman"/>
                <w:sz w:val="24"/>
              </w:rPr>
            </w:pPr>
            <w:r w:rsidRPr="00D2719F">
              <w:rPr>
                <w:rFonts w:ascii="Times New Roman" w:eastAsia="Times New Roman" w:hAnsi="Times New Roman" w:cs="Times New Roman"/>
                <w:sz w:val="24"/>
              </w:rPr>
              <w:t>— подскок на правой ноге, левая нога выпрямляется вперёд- книзу;</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3</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небольшой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шаг</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левой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правая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нога сгибается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колене;</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4</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подскок</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левой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ноге,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правая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выпрямляется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вперёд-</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книзу;</w:t>
            </w:r>
          </w:p>
          <w:p w:rsidR="00D2719F" w:rsidRPr="00D2719F" w:rsidRDefault="00D2719F" w:rsidP="00D2719F">
            <w:pPr>
              <w:spacing w:line="270" w:lineRule="atLeast"/>
              <w:ind w:left="110" w:right="392"/>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танец</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полька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полной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координации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музыкальным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сопровождением</w:t>
            </w:r>
          </w:p>
        </w:tc>
        <w:tc>
          <w:tcPr>
            <w:tcW w:w="2551" w:type="dxa"/>
          </w:tcPr>
          <w:p w:rsidR="00D2719F" w:rsidRPr="00D2719F" w:rsidRDefault="00D2719F" w:rsidP="00D2719F">
            <w:pPr>
              <w:rPr>
                <w:rFonts w:ascii="Times New Roman" w:eastAsia="Times New Roman" w:hAnsi="Times New Roman" w:cs="Times New Roman"/>
                <w:sz w:val="24"/>
              </w:rPr>
            </w:pPr>
          </w:p>
        </w:tc>
      </w:tr>
      <w:tr w:rsidR="00D2719F" w:rsidRPr="00D2719F" w:rsidTr="00EF0B46">
        <w:trPr>
          <w:trHeight w:val="6625"/>
        </w:trPr>
        <w:tc>
          <w:tcPr>
            <w:tcW w:w="1995" w:type="dxa"/>
          </w:tcPr>
          <w:p w:rsidR="00D2719F" w:rsidRPr="00D2719F" w:rsidRDefault="00D2719F" w:rsidP="00D2719F">
            <w:pPr>
              <w:ind w:left="549" w:right="538" w:hanging="3"/>
              <w:jc w:val="center"/>
              <w:rPr>
                <w:rFonts w:ascii="Times New Roman" w:eastAsia="Times New Roman" w:hAnsi="Times New Roman" w:cs="Times New Roman"/>
                <w:sz w:val="24"/>
              </w:rPr>
            </w:pPr>
            <w:r w:rsidRPr="00D2719F">
              <w:rPr>
                <w:rFonts w:ascii="Times New Roman" w:eastAsia="Times New Roman" w:hAnsi="Times New Roman" w:cs="Times New Roman"/>
                <w:sz w:val="24"/>
              </w:rPr>
              <w:t>Лёгкая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атлетика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(8</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3358" w:type="dxa"/>
          </w:tcPr>
          <w:p w:rsidR="00D2719F" w:rsidRPr="00D2719F" w:rsidRDefault="00D2719F" w:rsidP="00D2719F">
            <w:pPr>
              <w:ind w:left="107" w:right="481"/>
              <w:rPr>
                <w:rFonts w:ascii="Times New Roman" w:eastAsia="Times New Roman" w:hAnsi="Times New Roman" w:cs="Times New Roman"/>
                <w:sz w:val="24"/>
              </w:rPr>
            </w:pPr>
            <w:r w:rsidRPr="00D2719F">
              <w:rPr>
                <w:rFonts w:ascii="Times New Roman" w:eastAsia="Times New Roman" w:hAnsi="Times New Roman" w:cs="Times New Roman"/>
                <w:sz w:val="24"/>
              </w:rPr>
              <w:t>Прыжок</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длину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разбега,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способом</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согнув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ноги.</w:t>
            </w:r>
          </w:p>
          <w:p w:rsidR="00D2719F" w:rsidRPr="00D2719F" w:rsidRDefault="00D2719F" w:rsidP="00D2719F">
            <w:pPr>
              <w:ind w:left="107" w:right="251"/>
              <w:rPr>
                <w:rFonts w:ascii="Times New Roman" w:eastAsia="Times New Roman" w:hAnsi="Times New Roman" w:cs="Times New Roman"/>
                <w:sz w:val="24"/>
              </w:rPr>
            </w:pPr>
            <w:r w:rsidRPr="00D2719F">
              <w:rPr>
                <w:rFonts w:ascii="Times New Roman" w:eastAsia="Times New Roman" w:hAnsi="Times New Roman" w:cs="Times New Roman"/>
                <w:sz w:val="24"/>
              </w:rPr>
              <w:t>Броски набивного мяча из-за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головы</w:t>
            </w:r>
          </w:p>
          <w:p w:rsidR="00D2719F" w:rsidRPr="00D2719F" w:rsidRDefault="00D2719F" w:rsidP="00D2719F">
            <w:pPr>
              <w:ind w:left="107" w:right="389"/>
              <w:rPr>
                <w:rFonts w:ascii="Times New Roman" w:eastAsia="Times New Roman" w:hAnsi="Times New Roman" w:cs="Times New Roman"/>
                <w:sz w:val="24"/>
              </w:rPr>
            </w:pPr>
            <w:r w:rsidRPr="00D2719F">
              <w:rPr>
                <w:rFonts w:ascii="Times New Roman" w:eastAsia="Times New Roman" w:hAnsi="Times New Roman" w:cs="Times New Roman"/>
                <w:sz w:val="24"/>
              </w:rPr>
              <w:t>в положении сидя и стоя на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месте.</w:t>
            </w:r>
          </w:p>
          <w:p w:rsidR="00D2719F" w:rsidRPr="00D2719F" w:rsidRDefault="00D2719F" w:rsidP="00D2719F">
            <w:pPr>
              <w:ind w:left="107" w:right="272"/>
              <w:rPr>
                <w:rFonts w:ascii="Times New Roman" w:eastAsia="Times New Roman" w:hAnsi="Times New Roman" w:cs="Times New Roman"/>
                <w:sz w:val="24"/>
              </w:rPr>
            </w:pPr>
            <w:r w:rsidRPr="00D2719F">
              <w:rPr>
                <w:rFonts w:ascii="Times New Roman" w:eastAsia="Times New Roman" w:hAnsi="Times New Roman" w:cs="Times New Roman"/>
                <w:sz w:val="24"/>
              </w:rPr>
              <w:t>Беговые упражнения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скоростной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координационной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направленности: челночный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бег; бег с преодолением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препятствий; с ускорением и</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торможением;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максимальной скоростью на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дистанции 30 м</w:t>
            </w:r>
          </w:p>
        </w:tc>
        <w:tc>
          <w:tcPr>
            <w:tcW w:w="7374" w:type="dxa"/>
          </w:tcPr>
          <w:p w:rsidR="00D2719F" w:rsidRPr="00D2719F" w:rsidRDefault="00D2719F" w:rsidP="00D2719F">
            <w:pPr>
              <w:ind w:left="110" w:right="173"/>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«Прыжок в длину с разбега» (объяснение и образец учителя,</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материал, видеоролики):</w:t>
            </w:r>
          </w:p>
          <w:p w:rsidR="00D2719F" w:rsidRPr="00D2719F" w:rsidRDefault="00D2719F" w:rsidP="00D2719F">
            <w:pPr>
              <w:numPr>
                <w:ilvl w:val="0"/>
                <w:numId w:val="56"/>
              </w:numPr>
              <w:tabs>
                <w:tab w:val="left" w:pos="403"/>
              </w:tabs>
              <w:ind w:right="163"/>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 и анализируют образец техники прыжка в длину 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разбега, способом согнув ноги, обсуждают особенности выполнения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отдельных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его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фаз</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(разбег,</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отталкивание,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полёт,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приземление);</w:t>
            </w:r>
          </w:p>
          <w:p w:rsidR="00D2719F" w:rsidRPr="00D2719F" w:rsidRDefault="00D2719F" w:rsidP="00D2719F">
            <w:pPr>
              <w:numPr>
                <w:ilvl w:val="0"/>
                <w:numId w:val="56"/>
              </w:numPr>
              <w:tabs>
                <w:tab w:val="left" w:pos="403"/>
              </w:tabs>
              <w:ind w:right="314"/>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подводящие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упражнения</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к</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прыжку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разбега,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согнув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ноги:</w:t>
            </w:r>
          </w:p>
          <w:p w:rsidR="00D2719F" w:rsidRPr="00D2719F" w:rsidRDefault="00D2719F" w:rsidP="00D2719F">
            <w:pPr>
              <w:numPr>
                <w:ilvl w:val="0"/>
                <w:numId w:val="55"/>
              </w:numPr>
              <w:tabs>
                <w:tab w:val="left" w:pos="291"/>
              </w:tabs>
              <w:ind w:right="1467"/>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спрыгивание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горки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матов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выполнением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техники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приземления;</w:t>
            </w:r>
          </w:p>
          <w:p w:rsidR="00D2719F" w:rsidRPr="00D2719F" w:rsidRDefault="00D2719F" w:rsidP="00D2719F">
            <w:pPr>
              <w:numPr>
                <w:ilvl w:val="0"/>
                <w:numId w:val="55"/>
              </w:numPr>
              <w:tabs>
                <w:tab w:val="left" w:pos="291"/>
              </w:tabs>
              <w:ind w:right="432"/>
              <w:rPr>
                <w:rFonts w:ascii="Times New Roman" w:eastAsia="Times New Roman" w:hAnsi="Times New Roman" w:cs="Times New Roman"/>
                <w:sz w:val="24"/>
              </w:rPr>
            </w:pPr>
            <w:r w:rsidRPr="00D2719F">
              <w:rPr>
                <w:rFonts w:ascii="Times New Roman" w:eastAsia="Times New Roman" w:hAnsi="Times New Roman" w:cs="Times New Roman"/>
                <w:sz w:val="24"/>
              </w:rPr>
              <w:t>— спрыгивание с горки матов со сгибанием и разгибанием ног 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коленях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время полёта;</w:t>
            </w:r>
          </w:p>
          <w:p w:rsidR="00D2719F" w:rsidRPr="00D2719F" w:rsidRDefault="00D2719F" w:rsidP="00D2719F">
            <w:pPr>
              <w:numPr>
                <w:ilvl w:val="0"/>
                <w:numId w:val="55"/>
              </w:numPr>
              <w:tabs>
                <w:tab w:val="left" w:pos="291"/>
              </w:tabs>
              <w:ind w:right="1434"/>
              <w:rPr>
                <w:rFonts w:ascii="Times New Roman" w:eastAsia="Times New Roman" w:hAnsi="Times New Roman" w:cs="Times New Roman"/>
                <w:sz w:val="24"/>
              </w:rPr>
            </w:pPr>
            <w:r w:rsidRPr="00D2719F">
              <w:rPr>
                <w:rFonts w:ascii="Times New Roman" w:eastAsia="Times New Roman" w:hAnsi="Times New Roman" w:cs="Times New Roman"/>
                <w:sz w:val="24"/>
              </w:rPr>
              <w:t>— прыжки с места вперёд-верх толчком одной ногой 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разведением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 сведением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полёте;</w:t>
            </w:r>
          </w:p>
          <w:p w:rsidR="00D2719F" w:rsidRPr="00D2719F" w:rsidRDefault="00D2719F" w:rsidP="00D2719F">
            <w:pPr>
              <w:numPr>
                <w:ilvl w:val="0"/>
                <w:numId w:val="55"/>
              </w:numPr>
              <w:tabs>
                <w:tab w:val="left" w:pos="291"/>
              </w:tabs>
              <w:ind w:right="233"/>
              <w:rPr>
                <w:rFonts w:ascii="Times New Roman" w:eastAsia="Times New Roman" w:hAnsi="Times New Roman" w:cs="Times New Roman"/>
                <w:sz w:val="24"/>
              </w:rPr>
            </w:pPr>
            <w:r w:rsidRPr="00D2719F">
              <w:rPr>
                <w:rFonts w:ascii="Times New Roman" w:eastAsia="Times New Roman" w:hAnsi="Times New Roman" w:cs="Times New Roman"/>
                <w:sz w:val="24"/>
              </w:rPr>
              <w:t>— прыжки с прямого разбега через планку толчком одной ногой 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приземлением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ноги;</w:t>
            </w:r>
          </w:p>
          <w:p w:rsidR="00D2719F" w:rsidRPr="00D2719F" w:rsidRDefault="00D2719F" w:rsidP="00D2719F">
            <w:pPr>
              <w:numPr>
                <w:ilvl w:val="0"/>
                <w:numId w:val="54"/>
              </w:numPr>
              <w:tabs>
                <w:tab w:val="left" w:pos="403"/>
              </w:tabs>
              <w:ind w:right="768"/>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прыжок</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длину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разбега,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согнув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полной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координации.</w:t>
            </w:r>
          </w:p>
          <w:p w:rsidR="00D2719F" w:rsidRPr="00D2719F" w:rsidRDefault="00D2719F" w:rsidP="00D2719F">
            <w:pPr>
              <w:ind w:left="110" w:right="470"/>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«Броски набивного мяча» (объяснение и образец учителя,</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материал, видеоролики):</w:t>
            </w:r>
          </w:p>
          <w:p w:rsidR="00D2719F" w:rsidRPr="00D2719F" w:rsidRDefault="00D2719F" w:rsidP="00D2719F">
            <w:pPr>
              <w:numPr>
                <w:ilvl w:val="0"/>
                <w:numId w:val="54"/>
              </w:numPr>
              <w:tabs>
                <w:tab w:val="left" w:pos="425"/>
              </w:tabs>
              <w:spacing w:before="1"/>
              <w:ind w:right="289"/>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 выполнение образца техники броска набивного мяча</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из-за головы в положении стоя и сидя, анализируют особенности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отдельных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его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фаз</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элементов;</w:t>
            </w:r>
          </w:p>
          <w:p w:rsidR="00D2719F" w:rsidRPr="00D2719F" w:rsidRDefault="00D2719F" w:rsidP="00D2719F">
            <w:pPr>
              <w:numPr>
                <w:ilvl w:val="0"/>
                <w:numId w:val="54"/>
              </w:numPr>
              <w:tabs>
                <w:tab w:val="left" w:pos="425"/>
              </w:tabs>
              <w:spacing w:line="270" w:lineRule="atLeast"/>
              <w:ind w:right="564"/>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бросок набивного мяча из-за головы в положении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стоя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дальность;</w:t>
            </w:r>
          </w:p>
        </w:tc>
        <w:tc>
          <w:tcPr>
            <w:tcW w:w="2551" w:type="dxa"/>
          </w:tcPr>
          <w:p w:rsidR="00D2719F" w:rsidRPr="00D2719F" w:rsidRDefault="00D2719F" w:rsidP="00D2719F">
            <w:pPr>
              <w:spacing w:line="276" w:lineRule="auto"/>
              <w:ind w:left="107" w:right="265"/>
              <w:rPr>
                <w:rFonts w:ascii="Times New Roman" w:eastAsia="Times New Roman" w:hAnsi="Times New Roman" w:cs="Times New Roman"/>
                <w:sz w:val="24"/>
              </w:rPr>
            </w:pPr>
            <w:hyperlink r:id="rId99">
              <w:r w:rsidRPr="00D2719F">
                <w:rPr>
                  <w:rFonts w:ascii="Times New Roman" w:eastAsia="Times New Roman" w:hAnsi="Times New Roman" w:cs="Times New Roman"/>
                  <w:color w:val="0462C1"/>
                  <w:sz w:val="24"/>
                  <w:u w:val="single" w:color="0462C1"/>
                </w:rPr>
                <w:t>https://rosuchebnik.ru/</w:t>
              </w:r>
            </w:hyperlink>
            <w:r w:rsidRPr="00D2719F">
              <w:rPr>
                <w:rFonts w:ascii="Times New Roman" w:eastAsia="Times New Roman" w:hAnsi="Times New Roman" w:cs="Times New Roman"/>
                <w:color w:val="0462C1"/>
                <w:spacing w:val="-58"/>
                <w:sz w:val="24"/>
              </w:rPr>
              <w:t xml:space="preserve"> </w:t>
            </w:r>
            <w:hyperlink r:id="rId100">
              <w:r w:rsidRPr="00D2719F">
                <w:rPr>
                  <w:rFonts w:ascii="Times New Roman" w:eastAsia="Times New Roman" w:hAnsi="Times New Roman" w:cs="Times New Roman"/>
                  <w:color w:val="0462C1"/>
                  <w:sz w:val="24"/>
                  <w:u w:val="single" w:color="0462C1"/>
                </w:rPr>
                <w:t>metodicheskaja-</w:t>
              </w:r>
            </w:hyperlink>
            <w:r w:rsidRPr="00D2719F">
              <w:rPr>
                <w:rFonts w:ascii="Times New Roman" w:eastAsia="Times New Roman" w:hAnsi="Times New Roman" w:cs="Times New Roman"/>
                <w:color w:val="0462C1"/>
                <w:spacing w:val="1"/>
                <w:sz w:val="24"/>
              </w:rPr>
              <w:t xml:space="preserve"> </w:t>
            </w:r>
            <w:hyperlink r:id="rId101">
              <w:r w:rsidRPr="00D2719F">
                <w:rPr>
                  <w:rFonts w:ascii="Times New Roman" w:eastAsia="Times New Roman" w:hAnsi="Times New Roman" w:cs="Times New Roman"/>
                  <w:color w:val="0462C1"/>
                  <w:sz w:val="24"/>
                  <w:u w:val="single" w:color="0462C1"/>
                </w:rPr>
                <w:t>pomosch/nachalnoe-</w:t>
              </w:r>
            </w:hyperlink>
            <w:r w:rsidRPr="00D2719F">
              <w:rPr>
                <w:rFonts w:ascii="Times New Roman" w:eastAsia="Times New Roman" w:hAnsi="Times New Roman" w:cs="Times New Roman"/>
                <w:color w:val="0462C1"/>
                <w:spacing w:val="1"/>
                <w:sz w:val="24"/>
              </w:rPr>
              <w:t xml:space="preserve"> </w:t>
            </w:r>
            <w:hyperlink r:id="rId102">
              <w:r w:rsidRPr="00D2719F">
                <w:rPr>
                  <w:rFonts w:ascii="Times New Roman" w:eastAsia="Times New Roman" w:hAnsi="Times New Roman" w:cs="Times New Roman"/>
                  <w:color w:val="0462C1"/>
                  <w:sz w:val="24"/>
                  <w:u w:val="single" w:color="0462C1"/>
                </w:rPr>
                <w:t>obrazovanie/</w:t>
              </w:r>
            </w:hyperlink>
          </w:p>
          <w:p w:rsidR="00D2719F" w:rsidRPr="00D2719F" w:rsidRDefault="00D2719F" w:rsidP="00D2719F">
            <w:pPr>
              <w:spacing w:before="160" w:line="276" w:lineRule="auto"/>
              <w:ind w:left="107" w:right="752"/>
              <w:rPr>
                <w:rFonts w:ascii="Times New Roman" w:eastAsia="Times New Roman" w:hAnsi="Times New Roman" w:cs="Times New Roman"/>
                <w:sz w:val="24"/>
              </w:rPr>
            </w:pPr>
            <w:hyperlink r:id="rId103">
              <w:r w:rsidRPr="00D2719F">
                <w:rPr>
                  <w:rFonts w:ascii="Times New Roman" w:eastAsia="Times New Roman" w:hAnsi="Times New Roman" w:cs="Times New Roman"/>
                  <w:color w:val="0462C1"/>
                  <w:sz w:val="24"/>
                  <w:u w:val="single" w:color="0462C1"/>
                </w:rPr>
                <w:t>http://school-</w:t>
              </w:r>
            </w:hyperlink>
            <w:r w:rsidRPr="00D2719F">
              <w:rPr>
                <w:rFonts w:ascii="Times New Roman" w:eastAsia="Times New Roman" w:hAnsi="Times New Roman" w:cs="Times New Roman"/>
                <w:color w:val="0462C1"/>
                <w:spacing w:val="1"/>
                <w:sz w:val="24"/>
              </w:rPr>
              <w:t xml:space="preserve"> </w:t>
            </w:r>
            <w:hyperlink r:id="rId104">
              <w:r w:rsidRPr="00D2719F">
                <w:rPr>
                  <w:rFonts w:ascii="Times New Roman" w:eastAsia="Times New Roman" w:hAnsi="Times New Roman" w:cs="Times New Roman"/>
                  <w:color w:val="0462C1"/>
                  <w:spacing w:val="-1"/>
                  <w:sz w:val="24"/>
                  <w:u w:val="single" w:color="0462C1"/>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374"/>
        <w:gridCol w:w="2551"/>
      </w:tblGrid>
      <w:tr w:rsidR="00D2719F" w:rsidRPr="00D2719F" w:rsidTr="00EF0B46">
        <w:trPr>
          <w:trHeight w:val="5244"/>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rPr>
                <w:rFonts w:ascii="Times New Roman" w:eastAsia="Times New Roman" w:hAnsi="Times New Roman" w:cs="Times New Roman"/>
                <w:sz w:val="24"/>
              </w:rPr>
            </w:pPr>
          </w:p>
        </w:tc>
        <w:tc>
          <w:tcPr>
            <w:tcW w:w="7374" w:type="dxa"/>
          </w:tcPr>
          <w:p w:rsidR="00D2719F" w:rsidRPr="00D2719F" w:rsidRDefault="00D2719F" w:rsidP="00D2719F">
            <w:pPr>
              <w:numPr>
                <w:ilvl w:val="0"/>
                <w:numId w:val="53"/>
              </w:numPr>
              <w:tabs>
                <w:tab w:val="left" w:pos="425"/>
              </w:tabs>
              <w:ind w:right="564"/>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бросок набивного мяча из-за головы в положении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сидя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через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находящуюся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впереди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небольшой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высоте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планку.</w:t>
            </w:r>
          </w:p>
          <w:p w:rsidR="00D2719F" w:rsidRPr="00D2719F" w:rsidRDefault="00D2719F" w:rsidP="00D2719F">
            <w:pPr>
              <w:ind w:left="110" w:right="27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«Беговые упражнения повышенной координационной</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сложности» (объяснение учителя, иллюстративный материал,</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видеоролики):</w:t>
            </w:r>
          </w:p>
          <w:p w:rsidR="00D2719F" w:rsidRPr="00D2719F" w:rsidRDefault="00D2719F" w:rsidP="00D2719F">
            <w:pPr>
              <w:numPr>
                <w:ilvl w:val="0"/>
                <w:numId w:val="53"/>
              </w:numPr>
              <w:tabs>
                <w:tab w:val="left" w:pos="353"/>
              </w:tabs>
              <w:ind w:left="352" w:hanging="212"/>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упражнения:</w:t>
            </w:r>
          </w:p>
          <w:p w:rsidR="00D2719F" w:rsidRPr="00D2719F" w:rsidRDefault="00D2719F" w:rsidP="00D2719F">
            <w:pPr>
              <w:numPr>
                <w:ilvl w:val="0"/>
                <w:numId w:val="52"/>
              </w:numPr>
              <w:tabs>
                <w:tab w:val="left" w:pos="291"/>
              </w:tabs>
              <w:ind w:right="404"/>
              <w:rPr>
                <w:rFonts w:ascii="Times New Roman" w:eastAsia="Times New Roman" w:hAnsi="Times New Roman" w:cs="Times New Roman"/>
                <w:sz w:val="24"/>
              </w:rPr>
            </w:pPr>
            <w:r w:rsidRPr="00D2719F">
              <w:rPr>
                <w:rFonts w:ascii="Times New Roman" w:eastAsia="Times New Roman" w:hAnsi="Times New Roman" w:cs="Times New Roman"/>
                <w:sz w:val="24"/>
              </w:rPr>
              <w:t>— челночный бег 3 х5 м, челночный бег 4 х5 м, челночный бег 4</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х10 м;</w:t>
            </w:r>
          </w:p>
          <w:p w:rsidR="00D2719F" w:rsidRPr="00D2719F" w:rsidRDefault="00D2719F" w:rsidP="00D2719F">
            <w:pPr>
              <w:numPr>
                <w:ilvl w:val="0"/>
                <w:numId w:val="52"/>
              </w:numPr>
              <w:tabs>
                <w:tab w:val="left" w:pos="233"/>
              </w:tabs>
              <w:ind w:left="52" w:right="160"/>
              <w:rPr>
                <w:rFonts w:ascii="Times New Roman" w:eastAsia="Times New Roman" w:hAnsi="Times New Roman" w:cs="Times New Roman"/>
                <w:sz w:val="24"/>
              </w:rPr>
            </w:pPr>
            <w:r w:rsidRPr="00D2719F">
              <w:rPr>
                <w:rFonts w:ascii="Times New Roman" w:eastAsia="Times New Roman" w:hAnsi="Times New Roman" w:cs="Times New Roman"/>
                <w:sz w:val="24"/>
              </w:rPr>
              <w:t>— пробегание под гимнастической перекладиной с наклоном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вперёд, с наклоном вперед-в сторону (высота перекладины на уровни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груди обучающихся)</w:t>
            </w:r>
          </w:p>
          <w:p w:rsidR="00D2719F" w:rsidRPr="00D2719F" w:rsidRDefault="00D2719F" w:rsidP="00D2719F">
            <w:pPr>
              <w:numPr>
                <w:ilvl w:val="0"/>
                <w:numId w:val="52"/>
              </w:numPr>
              <w:tabs>
                <w:tab w:val="left" w:pos="291"/>
              </w:tabs>
              <w:ind w:left="290"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бег</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через</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набивные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мячи;</w:t>
            </w:r>
          </w:p>
          <w:p w:rsidR="00D2719F" w:rsidRPr="00D2719F" w:rsidRDefault="00D2719F" w:rsidP="00D2719F">
            <w:pPr>
              <w:numPr>
                <w:ilvl w:val="0"/>
                <w:numId w:val="52"/>
              </w:numPr>
              <w:tabs>
                <w:tab w:val="left" w:pos="291"/>
              </w:tabs>
              <w:ind w:left="290"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бег</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наступанием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гимнастическую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скамейку;</w:t>
            </w:r>
          </w:p>
          <w:p w:rsidR="00D2719F" w:rsidRPr="00D2719F" w:rsidRDefault="00D2719F" w:rsidP="00D2719F">
            <w:pPr>
              <w:numPr>
                <w:ilvl w:val="0"/>
                <w:numId w:val="52"/>
              </w:numPr>
              <w:tabs>
                <w:tab w:val="left" w:pos="291"/>
              </w:tabs>
              <w:ind w:right="694"/>
              <w:rPr>
                <w:rFonts w:ascii="Times New Roman" w:eastAsia="Times New Roman" w:hAnsi="Times New Roman" w:cs="Times New Roman"/>
                <w:sz w:val="24"/>
              </w:rPr>
            </w:pPr>
            <w:r w:rsidRPr="00D2719F">
              <w:rPr>
                <w:rFonts w:ascii="Times New Roman" w:eastAsia="Times New Roman" w:hAnsi="Times New Roman" w:cs="Times New Roman"/>
                <w:sz w:val="24"/>
              </w:rPr>
              <w:t>— бег по наклонной гимнастической скамейке (вверх и вниз);</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6</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 ускорение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высокого старта;</w:t>
            </w:r>
          </w:p>
          <w:p w:rsidR="00D2719F" w:rsidRPr="00D2719F" w:rsidRDefault="00D2719F" w:rsidP="00D2719F">
            <w:pPr>
              <w:numPr>
                <w:ilvl w:val="0"/>
                <w:numId w:val="51"/>
              </w:numPr>
              <w:tabs>
                <w:tab w:val="left" w:pos="291"/>
              </w:tabs>
              <w:ind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ускорение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поворотом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направо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налево;</w:t>
            </w:r>
          </w:p>
          <w:p w:rsidR="00D2719F" w:rsidRPr="00D2719F" w:rsidRDefault="00D2719F" w:rsidP="00D2719F">
            <w:pPr>
              <w:numPr>
                <w:ilvl w:val="0"/>
                <w:numId w:val="51"/>
              </w:numPr>
              <w:tabs>
                <w:tab w:val="left" w:pos="291"/>
              </w:tabs>
              <w:ind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бег</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максимальной скоростью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дистанцию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30 м;</w:t>
            </w:r>
          </w:p>
          <w:p w:rsidR="00D2719F" w:rsidRPr="00D2719F" w:rsidRDefault="00D2719F" w:rsidP="00D2719F">
            <w:pPr>
              <w:numPr>
                <w:ilvl w:val="0"/>
                <w:numId w:val="51"/>
              </w:numPr>
              <w:tabs>
                <w:tab w:val="left" w:pos="291"/>
              </w:tabs>
              <w:ind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бег</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максимальной скоростью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короткое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расстояние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p>
          <w:p w:rsidR="00D2719F" w:rsidRPr="00D2719F" w:rsidRDefault="00D2719F" w:rsidP="00D2719F">
            <w:pPr>
              <w:spacing w:line="257"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дополнительным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отягощением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(гантелями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руках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весом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100</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w:t>
            </w:r>
          </w:p>
        </w:tc>
        <w:tc>
          <w:tcPr>
            <w:tcW w:w="2551" w:type="dxa"/>
          </w:tcPr>
          <w:p w:rsidR="00D2719F" w:rsidRPr="00D2719F" w:rsidRDefault="00D2719F" w:rsidP="00D2719F">
            <w:pPr>
              <w:rPr>
                <w:rFonts w:ascii="Times New Roman" w:eastAsia="Times New Roman" w:hAnsi="Times New Roman" w:cs="Times New Roman"/>
                <w:sz w:val="24"/>
              </w:rPr>
            </w:pPr>
          </w:p>
        </w:tc>
      </w:tr>
      <w:tr w:rsidR="00D2719F" w:rsidRPr="00D2719F" w:rsidTr="00EF0B46">
        <w:trPr>
          <w:trHeight w:val="3864"/>
        </w:trPr>
        <w:tc>
          <w:tcPr>
            <w:tcW w:w="1995" w:type="dxa"/>
          </w:tcPr>
          <w:p w:rsidR="00D2719F" w:rsidRPr="00D2719F" w:rsidRDefault="00D2719F" w:rsidP="00D2719F">
            <w:pPr>
              <w:ind w:left="385" w:right="375"/>
              <w:jc w:val="center"/>
              <w:rPr>
                <w:rFonts w:ascii="Times New Roman" w:eastAsia="Times New Roman" w:hAnsi="Times New Roman" w:cs="Times New Roman"/>
                <w:sz w:val="24"/>
              </w:rPr>
            </w:pPr>
            <w:r w:rsidRPr="00D2719F">
              <w:rPr>
                <w:rFonts w:ascii="Times New Roman" w:eastAsia="Times New Roman" w:hAnsi="Times New Roman" w:cs="Times New Roman"/>
                <w:sz w:val="24"/>
              </w:rPr>
              <w:t>Подвижные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игры</w:t>
            </w:r>
          </w:p>
          <w:p w:rsidR="00D2719F" w:rsidRPr="00D2719F" w:rsidRDefault="00D2719F" w:rsidP="00D2719F">
            <w:pPr>
              <w:ind w:left="104" w:right="97"/>
              <w:jc w:val="center"/>
              <w:rPr>
                <w:rFonts w:ascii="Times New Roman" w:eastAsia="Times New Roman" w:hAnsi="Times New Roman" w:cs="Times New Roman"/>
                <w:sz w:val="24"/>
              </w:rPr>
            </w:pPr>
            <w:r w:rsidRPr="00D2719F">
              <w:rPr>
                <w:rFonts w:ascii="Times New Roman" w:eastAsia="Times New Roman" w:hAnsi="Times New Roman" w:cs="Times New Roman"/>
                <w:sz w:val="24"/>
              </w:rPr>
              <w:t>(8</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w:t>
            </w:r>
          </w:p>
        </w:tc>
        <w:tc>
          <w:tcPr>
            <w:tcW w:w="3358" w:type="dxa"/>
          </w:tcPr>
          <w:p w:rsidR="00D2719F" w:rsidRPr="00D2719F" w:rsidRDefault="00D2719F" w:rsidP="00D2719F">
            <w:pPr>
              <w:ind w:left="107" w:right="177"/>
              <w:rPr>
                <w:rFonts w:ascii="Times New Roman" w:eastAsia="Times New Roman" w:hAnsi="Times New Roman" w:cs="Times New Roman"/>
                <w:sz w:val="24"/>
              </w:rPr>
            </w:pPr>
            <w:r w:rsidRPr="00D2719F">
              <w:rPr>
                <w:rFonts w:ascii="Times New Roman" w:eastAsia="Times New Roman" w:hAnsi="Times New Roman" w:cs="Times New Roman"/>
                <w:sz w:val="24"/>
              </w:rPr>
              <w:t>Подвижные</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игры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точность</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движений</w:t>
            </w:r>
          </w:p>
          <w:p w:rsidR="00D2719F" w:rsidRPr="00D2719F" w:rsidRDefault="00D2719F" w:rsidP="00D2719F">
            <w:pPr>
              <w:ind w:left="107" w:right="156"/>
              <w:rPr>
                <w:rFonts w:ascii="Times New Roman" w:eastAsia="Times New Roman" w:hAnsi="Times New Roman" w:cs="Times New Roman"/>
                <w:sz w:val="24"/>
              </w:rPr>
            </w:pP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приёмами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спортивных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игр</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лыжной</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подготовки.</w:t>
            </w:r>
          </w:p>
          <w:p w:rsidR="00D2719F" w:rsidRPr="00D2719F" w:rsidRDefault="00D2719F" w:rsidP="00D2719F">
            <w:pPr>
              <w:ind w:left="107" w:right="350"/>
              <w:rPr>
                <w:rFonts w:ascii="Times New Roman" w:eastAsia="Times New Roman" w:hAnsi="Times New Roman" w:cs="Times New Roman"/>
                <w:sz w:val="24"/>
              </w:rPr>
            </w:pPr>
            <w:r w:rsidRPr="00D2719F">
              <w:rPr>
                <w:rFonts w:ascii="Times New Roman" w:eastAsia="Times New Roman" w:hAnsi="Times New Roman" w:cs="Times New Roman"/>
                <w:sz w:val="24"/>
              </w:rPr>
              <w:t>Баскетбол: ведение, ловля 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передача</w:t>
            </w:r>
          </w:p>
          <w:p w:rsidR="00D2719F" w:rsidRPr="00D2719F" w:rsidRDefault="00D2719F" w:rsidP="00D2719F">
            <w:pPr>
              <w:ind w:left="107" w:right="538"/>
              <w:rPr>
                <w:rFonts w:ascii="Times New Roman" w:eastAsia="Times New Roman" w:hAnsi="Times New Roman" w:cs="Times New Roman"/>
                <w:sz w:val="24"/>
              </w:rPr>
            </w:pPr>
            <w:r w:rsidRPr="00D2719F">
              <w:rPr>
                <w:rFonts w:ascii="Times New Roman" w:eastAsia="Times New Roman" w:hAnsi="Times New Roman" w:cs="Times New Roman"/>
                <w:sz w:val="24"/>
              </w:rPr>
              <w:t>баскетбольного мяча.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Волейбол: прямая нижняя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подача;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приём</w:t>
            </w:r>
          </w:p>
          <w:p w:rsidR="00D2719F" w:rsidRPr="00D2719F" w:rsidRDefault="00D2719F" w:rsidP="00D2719F">
            <w:pPr>
              <w:ind w:left="107" w:right="249"/>
              <w:rPr>
                <w:rFonts w:ascii="Times New Roman" w:eastAsia="Times New Roman" w:hAnsi="Times New Roman" w:cs="Times New Roman"/>
                <w:sz w:val="24"/>
              </w:rPr>
            </w:pPr>
            <w:r w:rsidRPr="00D2719F">
              <w:rPr>
                <w:rFonts w:ascii="Times New Roman" w:eastAsia="Times New Roman" w:hAnsi="Times New Roman" w:cs="Times New Roman"/>
                <w:sz w:val="24"/>
              </w:rPr>
              <w:t>и передача мяча снизу двумя</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руками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месте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 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движении.</w:t>
            </w:r>
          </w:p>
          <w:p w:rsidR="00D2719F" w:rsidRPr="00D2719F" w:rsidRDefault="00D2719F" w:rsidP="00D2719F">
            <w:pPr>
              <w:spacing w:line="257"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Футбол:</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ведение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футбольного</w:t>
            </w:r>
          </w:p>
        </w:tc>
        <w:tc>
          <w:tcPr>
            <w:tcW w:w="7374" w:type="dxa"/>
          </w:tcPr>
          <w:p w:rsidR="00D2719F" w:rsidRPr="00D2719F" w:rsidRDefault="00D2719F" w:rsidP="00D2719F">
            <w:pPr>
              <w:ind w:left="110" w:right="162"/>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«Подвижные игры с элементами спортивных игр» (диалог с</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учителем, образцы технических действий, иллюстративный</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материал,</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видеоролики):</w:t>
            </w:r>
          </w:p>
          <w:p w:rsidR="00D2719F" w:rsidRPr="00D2719F" w:rsidRDefault="00D2719F" w:rsidP="00D2719F">
            <w:pPr>
              <w:numPr>
                <w:ilvl w:val="0"/>
                <w:numId w:val="50"/>
              </w:numPr>
              <w:tabs>
                <w:tab w:val="left" w:pos="413"/>
              </w:tabs>
              <w:ind w:right="541"/>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правила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подвижных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игр,</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условия</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проведения</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способы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подготовки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игровой площадки;</w:t>
            </w:r>
          </w:p>
          <w:p w:rsidR="00D2719F" w:rsidRPr="00D2719F" w:rsidRDefault="00D2719F" w:rsidP="00D2719F">
            <w:pPr>
              <w:numPr>
                <w:ilvl w:val="0"/>
                <w:numId w:val="50"/>
              </w:numPr>
              <w:tabs>
                <w:tab w:val="left" w:pos="413"/>
              </w:tabs>
              <w:ind w:right="937"/>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образцы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технических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действий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разучиваемых подвижных игр, обсуждают особенности 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условиях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игровой деятельности;</w:t>
            </w:r>
          </w:p>
          <w:p w:rsidR="00D2719F" w:rsidRPr="00D2719F" w:rsidRDefault="00D2719F" w:rsidP="00D2719F">
            <w:pPr>
              <w:numPr>
                <w:ilvl w:val="0"/>
                <w:numId w:val="50"/>
              </w:numPr>
              <w:tabs>
                <w:tab w:val="left" w:pos="413"/>
              </w:tabs>
              <w:ind w:right="356"/>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технические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действия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подвижных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игр</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элементами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игры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баскетбола, волейбола, футбола;</w:t>
            </w:r>
          </w:p>
          <w:p w:rsidR="00D2719F" w:rsidRPr="00D2719F" w:rsidRDefault="00D2719F" w:rsidP="00D2719F">
            <w:pPr>
              <w:numPr>
                <w:ilvl w:val="0"/>
                <w:numId w:val="50"/>
              </w:numPr>
              <w:tabs>
                <w:tab w:val="left" w:pos="413"/>
              </w:tabs>
              <w:ind w:left="412"/>
              <w:rPr>
                <w:rFonts w:ascii="Times New Roman" w:eastAsia="Times New Roman" w:hAnsi="Times New Roman" w:cs="Times New Roman"/>
                <w:sz w:val="24"/>
              </w:rPr>
            </w:pPr>
            <w:r w:rsidRPr="00D2719F">
              <w:rPr>
                <w:rFonts w:ascii="Times New Roman" w:eastAsia="Times New Roman" w:hAnsi="Times New Roman" w:cs="Times New Roman"/>
                <w:sz w:val="24"/>
              </w:rPr>
              <w:t>играют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разученные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подвижные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игры.</w:t>
            </w:r>
          </w:p>
          <w:p w:rsidR="00D2719F" w:rsidRPr="00D2719F" w:rsidRDefault="00D2719F" w:rsidP="00D2719F">
            <w:pPr>
              <w:ind w:left="110" w:right="451"/>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«Спортивные игры» (рассказ и образец учителя с</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использованием</w:t>
            </w:r>
            <w:r w:rsidRPr="00D2719F">
              <w:rPr>
                <w:rFonts w:ascii="Times New Roman" w:eastAsia="Times New Roman" w:hAnsi="Times New Roman" w:cs="Times New Roman"/>
                <w:b/>
                <w:i/>
                <w:spacing w:val="-6"/>
                <w:sz w:val="24"/>
              </w:rPr>
              <w:t xml:space="preserve"> </w:t>
            </w:r>
            <w:r w:rsidRPr="00D2719F">
              <w:rPr>
                <w:rFonts w:ascii="Times New Roman" w:eastAsia="Times New Roman" w:hAnsi="Times New Roman" w:cs="Times New Roman"/>
                <w:b/>
                <w:i/>
                <w:sz w:val="24"/>
              </w:rPr>
              <w:t>иллюстрационного</w:t>
            </w:r>
            <w:r w:rsidRPr="00D2719F">
              <w:rPr>
                <w:rFonts w:ascii="Times New Roman" w:eastAsia="Times New Roman" w:hAnsi="Times New Roman" w:cs="Times New Roman"/>
                <w:b/>
                <w:i/>
                <w:spacing w:val="-6"/>
                <w:sz w:val="24"/>
              </w:rPr>
              <w:t xml:space="preserve"> </w:t>
            </w:r>
            <w:r w:rsidRPr="00D2719F">
              <w:rPr>
                <w:rFonts w:ascii="Times New Roman" w:eastAsia="Times New Roman" w:hAnsi="Times New Roman" w:cs="Times New Roman"/>
                <w:b/>
                <w:i/>
                <w:sz w:val="24"/>
              </w:rPr>
              <w:t>материала,</w:t>
            </w:r>
            <w:r w:rsidRPr="00D2719F">
              <w:rPr>
                <w:rFonts w:ascii="Times New Roman" w:eastAsia="Times New Roman" w:hAnsi="Times New Roman" w:cs="Times New Roman"/>
                <w:b/>
                <w:i/>
                <w:spacing w:val="-6"/>
                <w:sz w:val="24"/>
              </w:rPr>
              <w:t xml:space="preserve"> </w:t>
            </w:r>
            <w:r w:rsidRPr="00D2719F">
              <w:rPr>
                <w:rFonts w:ascii="Times New Roman" w:eastAsia="Times New Roman" w:hAnsi="Times New Roman" w:cs="Times New Roman"/>
                <w:b/>
                <w:i/>
                <w:sz w:val="24"/>
              </w:rPr>
              <w:t>видеороликов):</w:t>
            </w:r>
          </w:p>
          <w:p w:rsidR="00D2719F" w:rsidRPr="00D2719F" w:rsidRDefault="00D2719F" w:rsidP="00D2719F">
            <w:pPr>
              <w:numPr>
                <w:ilvl w:val="0"/>
                <w:numId w:val="50"/>
              </w:numPr>
              <w:tabs>
                <w:tab w:val="left" w:pos="435"/>
              </w:tabs>
              <w:spacing w:line="257" w:lineRule="exact"/>
              <w:ind w:left="434" w:hanging="325"/>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образцами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технических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действий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игры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баскетбол,</w:t>
            </w:r>
          </w:p>
        </w:tc>
        <w:tc>
          <w:tcPr>
            <w:tcW w:w="2551" w:type="dxa"/>
          </w:tcPr>
          <w:p w:rsidR="00D2719F" w:rsidRPr="00D2719F" w:rsidRDefault="00D2719F" w:rsidP="00D2719F">
            <w:pPr>
              <w:spacing w:line="276" w:lineRule="auto"/>
              <w:ind w:left="107" w:right="265"/>
              <w:rPr>
                <w:rFonts w:ascii="Times New Roman" w:eastAsia="Times New Roman" w:hAnsi="Times New Roman" w:cs="Times New Roman"/>
                <w:sz w:val="24"/>
              </w:rPr>
            </w:pPr>
            <w:hyperlink r:id="rId105">
              <w:r w:rsidRPr="00D2719F">
                <w:rPr>
                  <w:rFonts w:ascii="Times New Roman" w:eastAsia="Times New Roman" w:hAnsi="Times New Roman" w:cs="Times New Roman"/>
                  <w:color w:val="0462C1"/>
                  <w:sz w:val="24"/>
                  <w:u w:val="single" w:color="0462C1"/>
                </w:rPr>
                <w:t>https://rosuchebnik.ru/</w:t>
              </w:r>
            </w:hyperlink>
            <w:r w:rsidRPr="00D2719F">
              <w:rPr>
                <w:rFonts w:ascii="Times New Roman" w:eastAsia="Times New Roman" w:hAnsi="Times New Roman" w:cs="Times New Roman"/>
                <w:color w:val="0462C1"/>
                <w:spacing w:val="-58"/>
                <w:sz w:val="24"/>
              </w:rPr>
              <w:t xml:space="preserve"> </w:t>
            </w:r>
            <w:hyperlink r:id="rId106">
              <w:r w:rsidRPr="00D2719F">
                <w:rPr>
                  <w:rFonts w:ascii="Times New Roman" w:eastAsia="Times New Roman" w:hAnsi="Times New Roman" w:cs="Times New Roman"/>
                  <w:color w:val="0462C1"/>
                  <w:sz w:val="24"/>
                  <w:u w:val="single" w:color="0462C1"/>
                </w:rPr>
                <w:t>metodicheskaja-</w:t>
              </w:r>
            </w:hyperlink>
            <w:r w:rsidRPr="00D2719F">
              <w:rPr>
                <w:rFonts w:ascii="Times New Roman" w:eastAsia="Times New Roman" w:hAnsi="Times New Roman" w:cs="Times New Roman"/>
                <w:color w:val="0462C1"/>
                <w:spacing w:val="1"/>
                <w:sz w:val="24"/>
              </w:rPr>
              <w:t xml:space="preserve"> </w:t>
            </w:r>
            <w:hyperlink r:id="rId107">
              <w:r w:rsidRPr="00D2719F">
                <w:rPr>
                  <w:rFonts w:ascii="Times New Roman" w:eastAsia="Times New Roman" w:hAnsi="Times New Roman" w:cs="Times New Roman"/>
                  <w:color w:val="0462C1"/>
                  <w:sz w:val="24"/>
                  <w:u w:val="single" w:color="0462C1"/>
                </w:rPr>
                <w:t>pomosch/nachalnoe-</w:t>
              </w:r>
            </w:hyperlink>
            <w:r w:rsidRPr="00D2719F">
              <w:rPr>
                <w:rFonts w:ascii="Times New Roman" w:eastAsia="Times New Roman" w:hAnsi="Times New Roman" w:cs="Times New Roman"/>
                <w:color w:val="0462C1"/>
                <w:spacing w:val="1"/>
                <w:sz w:val="24"/>
              </w:rPr>
              <w:t xml:space="preserve"> </w:t>
            </w:r>
            <w:hyperlink r:id="rId108">
              <w:r w:rsidRPr="00D2719F">
                <w:rPr>
                  <w:rFonts w:ascii="Times New Roman" w:eastAsia="Times New Roman" w:hAnsi="Times New Roman" w:cs="Times New Roman"/>
                  <w:color w:val="0462C1"/>
                  <w:sz w:val="24"/>
                  <w:u w:val="single" w:color="0462C1"/>
                </w:rPr>
                <w:t>obrazovanie/</w:t>
              </w:r>
            </w:hyperlink>
          </w:p>
          <w:p w:rsidR="00D2719F" w:rsidRPr="00D2719F" w:rsidRDefault="00D2719F" w:rsidP="00D2719F">
            <w:pPr>
              <w:spacing w:before="160" w:line="276" w:lineRule="auto"/>
              <w:ind w:left="107" w:right="752"/>
              <w:rPr>
                <w:rFonts w:ascii="Times New Roman" w:eastAsia="Times New Roman" w:hAnsi="Times New Roman" w:cs="Times New Roman"/>
                <w:sz w:val="24"/>
              </w:rPr>
            </w:pPr>
            <w:hyperlink r:id="rId109">
              <w:r w:rsidRPr="00D2719F">
                <w:rPr>
                  <w:rFonts w:ascii="Times New Roman" w:eastAsia="Times New Roman" w:hAnsi="Times New Roman" w:cs="Times New Roman"/>
                  <w:color w:val="0462C1"/>
                  <w:sz w:val="24"/>
                  <w:u w:val="single" w:color="0462C1"/>
                </w:rPr>
                <w:t>http://school-</w:t>
              </w:r>
            </w:hyperlink>
            <w:r w:rsidRPr="00D2719F">
              <w:rPr>
                <w:rFonts w:ascii="Times New Roman" w:eastAsia="Times New Roman" w:hAnsi="Times New Roman" w:cs="Times New Roman"/>
                <w:color w:val="0462C1"/>
                <w:spacing w:val="1"/>
                <w:sz w:val="24"/>
              </w:rPr>
              <w:t xml:space="preserve"> </w:t>
            </w:r>
            <w:hyperlink r:id="rId110">
              <w:r w:rsidRPr="00D2719F">
                <w:rPr>
                  <w:rFonts w:ascii="Times New Roman" w:eastAsia="Times New Roman" w:hAnsi="Times New Roman" w:cs="Times New Roman"/>
                  <w:color w:val="0462C1"/>
                  <w:spacing w:val="-1"/>
                  <w:sz w:val="24"/>
                  <w:u w:val="single" w:color="0462C1"/>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374"/>
        <w:gridCol w:w="2551"/>
      </w:tblGrid>
      <w:tr w:rsidR="00D2719F" w:rsidRPr="00D2719F" w:rsidTr="00EF0B46">
        <w:trPr>
          <w:trHeight w:val="9109"/>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spacing w:line="275" w:lineRule="exact"/>
              <w:ind w:left="107"/>
              <w:rPr>
                <w:rFonts w:ascii="Times New Roman" w:eastAsia="Times New Roman" w:hAnsi="Times New Roman" w:cs="Times New Roman"/>
                <w:sz w:val="24"/>
              </w:rPr>
            </w:pPr>
            <w:r w:rsidRPr="00D2719F">
              <w:rPr>
                <w:rFonts w:ascii="Times New Roman" w:eastAsia="Times New Roman" w:hAnsi="Times New Roman" w:cs="Times New Roman"/>
                <w:sz w:val="24"/>
              </w:rPr>
              <w:t>мяча;</w:t>
            </w:r>
          </w:p>
          <w:p w:rsidR="00D2719F" w:rsidRPr="00D2719F" w:rsidRDefault="00D2719F" w:rsidP="00D2719F">
            <w:pPr>
              <w:ind w:left="107" w:right="850"/>
              <w:rPr>
                <w:rFonts w:ascii="Times New Roman" w:eastAsia="Times New Roman" w:hAnsi="Times New Roman" w:cs="Times New Roman"/>
                <w:sz w:val="24"/>
              </w:rPr>
            </w:pPr>
            <w:r w:rsidRPr="00D2719F">
              <w:rPr>
                <w:rFonts w:ascii="Times New Roman" w:eastAsia="Times New Roman" w:hAnsi="Times New Roman" w:cs="Times New Roman"/>
                <w:sz w:val="24"/>
              </w:rPr>
              <w:t>удар по неподвижному</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футбольному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мячу</w:t>
            </w:r>
          </w:p>
        </w:tc>
        <w:tc>
          <w:tcPr>
            <w:tcW w:w="7374" w:type="dxa"/>
          </w:tcPr>
          <w:p w:rsidR="00D2719F" w:rsidRPr="00D2719F" w:rsidRDefault="00D2719F" w:rsidP="00D2719F">
            <w:pPr>
              <w:spacing w:line="275"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уточняют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особенности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выполнения;</w:t>
            </w:r>
          </w:p>
          <w:p w:rsidR="00D2719F" w:rsidRPr="00D2719F" w:rsidRDefault="00D2719F" w:rsidP="00D2719F">
            <w:pPr>
              <w:numPr>
                <w:ilvl w:val="0"/>
                <w:numId w:val="49"/>
              </w:numPr>
              <w:tabs>
                <w:tab w:val="left" w:pos="375"/>
              </w:tabs>
              <w:ind w:right="573"/>
              <w:rPr>
                <w:rFonts w:ascii="Times New Roman" w:eastAsia="Times New Roman" w:hAnsi="Times New Roman" w:cs="Times New Roman"/>
                <w:sz w:val="24"/>
              </w:rPr>
            </w:pPr>
            <w:r w:rsidRPr="00D2719F">
              <w:rPr>
                <w:rFonts w:ascii="Times New Roman" w:eastAsia="Times New Roman" w:hAnsi="Times New Roman" w:cs="Times New Roman"/>
                <w:sz w:val="24"/>
              </w:rPr>
              <w:t xml:space="preserve">разучивают </w:t>
            </w:r>
            <w:r w:rsidRPr="00D2719F">
              <w:rPr>
                <w:rFonts w:ascii="Times New Roman" w:eastAsia="Times New Roman" w:hAnsi="Times New Roman" w:cs="Times New Roman"/>
                <w:i/>
                <w:sz w:val="24"/>
              </w:rPr>
              <w:t xml:space="preserve">технические приёмы игры баскетбол </w:t>
            </w:r>
            <w:r w:rsidRPr="00D2719F">
              <w:rPr>
                <w:rFonts w:ascii="Times New Roman" w:eastAsia="Times New Roman" w:hAnsi="Times New Roman" w:cs="Times New Roman"/>
                <w:sz w:val="24"/>
              </w:rPr>
              <w:t>(в группах 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парах);</w:t>
            </w:r>
          </w:p>
          <w:p w:rsidR="00D2719F" w:rsidRPr="00D2719F" w:rsidRDefault="00D2719F" w:rsidP="00D2719F">
            <w:pPr>
              <w:numPr>
                <w:ilvl w:val="0"/>
                <w:numId w:val="48"/>
              </w:numPr>
              <w:tabs>
                <w:tab w:val="left" w:pos="291"/>
              </w:tabs>
              <w:ind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основная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стойка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баскетболиста;</w:t>
            </w:r>
          </w:p>
          <w:p w:rsidR="00D2719F" w:rsidRPr="00D2719F" w:rsidRDefault="00D2719F" w:rsidP="00D2719F">
            <w:pPr>
              <w:numPr>
                <w:ilvl w:val="0"/>
                <w:numId w:val="48"/>
              </w:numPr>
              <w:tabs>
                <w:tab w:val="left" w:pos="291"/>
              </w:tabs>
              <w:ind w:left="110" w:right="221"/>
              <w:rPr>
                <w:rFonts w:ascii="Times New Roman" w:eastAsia="Times New Roman" w:hAnsi="Times New Roman" w:cs="Times New Roman"/>
                <w:sz w:val="24"/>
              </w:rPr>
            </w:pPr>
            <w:r w:rsidRPr="00D2719F">
              <w:rPr>
                <w:rFonts w:ascii="Times New Roman" w:eastAsia="Times New Roman" w:hAnsi="Times New Roman" w:cs="Times New Roman"/>
                <w:sz w:val="24"/>
              </w:rPr>
              <w:t>— ловля и передача баскетбольного мяча двумя руками от груди 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основной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стойке;</w:t>
            </w:r>
          </w:p>
          <w:p w:rsidR="00D2719F" w:rsidRPr="00D2719F" w:rsidRDefault="00D2719F" w:rsidP="00D2719F">
            <w:pPr>
              <w:numPr>
                <w:ilvl w:val="0"/>
                <w:numId w:val="48"/>
              </w:numPr>
              <w:tabs>
                <w:tab w:val="left" w:pos="291"/>
              </w:tabs>
              <w:ind w:left="110" w:right="221"/>
              <w:rPr>
                <w:rFonts w:ascii="Times New Roman" w:eastAsia="Times New Roman" w:hAnsi="Times New Roman" w:cs="Times New Roman"/>
                <w:sz w:val="24"/>
              </w:rPr>
            </w:pPr>
            <w:r w:rsidRPr="00D2719F">
              <w:rPr>
                <w:rFonts w:ascii="Times New Roman" w:eastAsia="Times New Roman" w:hAnsi="Times New Roman" w:cs="Times New Roman"/>
                <w:sz w:val="24"/>
              </w:rPr>
              <w:t>— ловля и передача баскетбольного мяча двумя руками от груди 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движении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приставным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правую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левую сторону;</w:t>
            </w:r>
          </w:p>
          <w:p w:rsidR="00D2719F" w:rsidRPr="00D2719F" w:rsidRDefault="00D2719F" w:rsidP="00D2719F">
            <w:pPr>
              <w:numPr>
                <w:ilvl w:val="0"/>
                <w:numId w:val="48"/>
              </w:numPr>
              <w:tabs>
                <w:tab w:val="left" w:pos="291"/>
              </w:tabs>
              <w:ind w:left="110" w:right="126"/>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ведение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баскетбольного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мяча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равномерной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скоростью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небольшими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ускорениями;</w:t>
            </w:r>
          </w:p>
          <w:p w:rsidR="00D2719F" w:rsidRPr="00D2719F" w:rsidRDefault="00D2719F" w:rsidP="00D2719F">
            <w:pPr>
              <w:spacing w:before="1"/>
              <w:ind w:left="110" w:right="541"/>
              <w:rPr>
                <w:rFonts w:ascii="Times New Roman" w:eastAsia="Times New Roman" w:hAnsi="Times New Roman" w:cs="Times New Roman"/>
                <w:sz w:val="24"/>
              </w:rPr>
            </w:pPr>
            <w:r w:rsidRPr="00D2719F">
              <w:rPr>
                <w:rFonts w:ascii="Times New Roman" w:eastAsia="Times New Roman" w:hAnsi="Times New Roman" w:cs="Times New Roman"/>
                <w:sz w:val="24"/>
              </w:rPr>
              <w:t>- наблюдают за образцами технических действий игры волейбол,</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уточняют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особенности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их выполнения;</w:t>
            </w:r>
          </w:p>
          <w:p w:rsidR="00D2719F" w:rsidRPr="00D2719F" w:rsidRDefault="00D2719F" w:rsidP="00D2719F">
            <w:pPr>
              <w:numPr>
                <w:ilvl w:val="0"/>
                <w:numId w:val="47"/>
              </w:numPr>
              <w:tabs>
                <w:tab w:val="left" w:pos="435"/>
              </w:tabs>
              <w:ind w:right="696"/>
              <w:rPr>
                <w:rFonts w:ascii="Times New Roman" w:eastAsia="Times New Roman" w:hAnsi="Times New Roman" w:cs="Times New Roman"/>
                <w:sz w:val="24"/>
              </w:rPr>
            </w:pPr>
            <w:r w:rsidRPr="00D2719F">
              <w:rPr>
                <w:rFonts w:ascii="Times New Roman" w:eastAsia="Times New Roman" w:hAnsi="Times New Roman" w:cs="Times New Roman"/>
                <w:sz w:val="24"/>
              </w:rPr>
              <w:t xml:space="preserve">разучивают </w:t>
            </w:r>
            <w:r w:rsidRPr="00D2719F">
              <w:rPr>
                <w:rFonts w:ascii="Times New Roman" w:eastAsia="Times New Roman" w:hAnsi="Times New Roman" w:cs="Times New Roman"/>
                <w:i/>
                <w:sz w:val="24"/>
              </w:rPr>
              <w:t xml:space="preserve">технические приёмы игры волейбол </w:t>
            </w:r>
            <w:r w:rsidRPr="00D2719F">
              <w:rPr>
                <w:rFonts w:ascii="Times New Roman" w:eastAsia="Times New Roman" w:hAnsi="Times New Roman" w:cs="Times New Roman"/>
                <w:sz w:val="24"/>
              </w:rPr>
              <w:t>(в группах 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парах):</w:t>
            </w:r>
          </w:p>
          <w:p w:rsidR="00D2719F" w:rsidRPr="00D2719F" w:rsidRDefault="00D2719F" w:rsidP="00D2719F">
            <w:pPr>
              <w:numPr>
                <w:ilvl w:val="0"/>
                <w:numId w:val="46"/>
              </w:numPr>
              <w:tabs>
                <w:tab w:val="left" w:pos="291"/>
              </w:tabs>
              <w:ind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прямая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нижняя</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подача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через</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волейбольную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сетку;</w:t>
            </w:r>
          </w:p>
          <w:p w:rsidR="00D2719F" w:rsidRPr="00D2719F" w:rsidRDefault="00D2719F" w:rsidP="00D2719F">
            <w:pPr>
              <w:numPr>
                <w:ilvl w:val="0"/>
                <w:numId w:val="46"/>
              </w:numPr>
              <w:tabs>
                <w:tab w:val="left" w:pos="291"/>
              </w:tabs>
              <w:ind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приём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передача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волейбольного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мяча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руками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снизу;</w:t>
            </w:r>
          </w:p>
          <w:p w:rsidR="00D2719F" w:rsidRPr="00D2719F" w:rsidRDefault="00D2719F" w:rsidP="00D2719F">
            <w:pPr>
              <w:numPr>
                <w:ilvl w:val="0"/>
                <w:numId w:val="46"/>
              </w:numPr>
              <w:tabs>
                <w:tab w:val="left" w:pos="291"/>
              </w:tabs>
              <w:ind w:left="110" w:right="458"/>
              <w:rPr>
                <w:rFonts w:ascii="Times New Roman" w:eastAsia="Times New Roman" w:hAnsi="Times New Roman" w:cs="Times New Roman"/>
                <w:sz w:val="24"/>
              </w:rPr>
            </w:pPr>
            <w:r w:rsidRPr="00D2719F">
              <w:rPr>
                <w:rFonts w:ascii="Times New Roman" w:eastAsia="Times New Roman" w:hAnsi="Times New Roman" w:cs="Times New Roman"/>
                <w:sz w:val="24"/>
              </w:rPr>
              <w:t>— подбрасывание и ловля волейбольного мяча двумя руками на</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месте и в движении вперёд и назад, передвижением приставным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правую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левую сторону;</w:t>
            </w:r>
          </w:p>
          <w:p w:rsidR="00D2719F" w:rsidRPr="00D2719F" w:rsidRDefault="00D2719F" w:rsidP="00D2719F">
            <w:pPr>
              <w:numPr>
                <w:ilvl w:val="0"/>
                <w:numId w:val="46"/>
              </w:numPr>
              <w:tabs>
                <w:tab w:val="left" w:pos="291"/>
              </w:tabs>
              <w:spacing w:before="1"/>
              <w:ind w:left="110" w:right="141"/>
              <w:jc w:val="both"/>
              <w:rPr>
                <w:rFonts w:ascii="Times New Roman" w:eastAsia="Times New Roman" w:hAnsi="Times New Roman" w:cs="Times New Roman"/>
                <w:sz w:val="24"/>
              </w:rPr>
            </w:pPr>
            <w:r w:rsidRPr="00D2719F">
              <w:rPr>
                <w:rFonts w:ascii="Times New Roman" w:eastAsia="Times New Roman" w:hAnsi="Times New Roman" w:cs="Times New Roman"/>
                <w:sz w:val="24"/>
              </w:rPr>
              <w:t>— лёгкие удары по волейбольному мячу снизу вверх двумя руками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на месте и в движении, передвижением приставным шагом в правую</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левую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сторону;</w:t>
            </w:r>
          </w:p>
          <w:p w:rsidR="00D2719F" w:rsidRPr="00D2719F" w:rsidRDefault="00D2719F" w:rsidP="00D2719F">
            <w:pPr>
              <w:numPr>
                <w:ilvl w:val="0"/>
                <w:numId w:val="46"/>
              </w:numPr>
              <w:tabs>
                <w:tab w:val="left" w:pos="291"/>
              </w:tabs>
              <w:ind w:left="110" w:right="488"/>
              <w:rPr>
                <w:rFonts w:ascii="Times New Roman" w:eastAsia="Times New Roman" w:hAnsi="Times New Roman" w:cs="Times New Roman"/>
                <w:sz w:val="24"/>
              </w:rPr>
            </w:pPr>
            <w:r w:rsidRPr="00D2719F">
              <w:rPr>
                <w:rFonts w:ascii="Times New Roman" w:eastAsia="Times New Roman" w:hAnsi="Times New Roman" w:cs="Times New Roman"/>
                <w:sz w:val="24"/>
              </w:rPr>
              <w:t>— приём и передача мяча в парах двумя руками снизу на месте;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6</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приём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передача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мяча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парах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двумя руками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снизу в</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передвижение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приставным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шагом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правую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левую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сторону;</w:t>
            </w:r>
          </w:p>
          <w:p w:rsidR="00D2719F" w:rsidRPr="00D2719F" w:rsidRDefault="00D2719F" w:rsidP="00D2719F">
            <w:pPr>
              <w:numPr>
                <w:ilvl w:val="0"/>
                <w:numId w:val="45"/>
              </w:numPr>
              <w:tabs>
                <w:tab w:val="left" w:pos="435"/>
              </w:tabs>
              <w:ind w:right="583"/>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образцами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технических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действий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игры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футбол,</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уточняют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особенности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их выполнения;</w:t>
            </w:r>
          </w:p>
          <w:p w:rsidR="00D2719F" w:rsidRPr="00D2719F" w:rsidRDefault="00D2719F" w:rsidP="00D2719F">
            <w:pPr>
              <w:numPr>
                <w:ilvl w:val="0"/>
                <w:numId w:val="45"/>
              </w:numPr>
              <w:tabs>
                <w:tab w:val="left" w:pos="435"/>
              </w:tabs>
              <w:ind w:right="801"/>
              <w:rPr>
                <w:rFonts w:ascii="Times New Roman" w:eastAsia="Times New Roman" w:hAnsi="Times New Roman" w:cs="Times New Roman"/>
                <w:sz w:val="24"/>
              </w:rPr>
            </w:pPr>
            <w:r w:rsidRPr="00D2719F">
              <w:rPr>
                <w:rFonts w:ascii="Times New Roman" w:eastAsia="Times New Roman" w:hAnsi="Times New Roman" w:cs="Times New Roman"/>
                <w:sz w:val="24"/>
              </w:rPr>
              <w:t xml:space="preserve">разучивают </w:t>
            </w:r>
            <w:r w:rsidRPr="00D2719F">
              <w:rPr>
                <w:rFonts w:ascii="Times New Roman" w:eastAsia="Times New Roman" w:hAnsi="Times New Roman" w:cs="Times New Roman"/>
                <w:i/>
                <w:sz w:val="24"/>
              </w:rPr>
              <w:t xml:space="preserve">технические приёмы игры футбол </w:t>
            </w:r>
            <w:r w:rsidRPr="00D2719F">
              <w:rPr>
                <w:rFonts w:ascii="Times New Roman" w:eastAsia="Times New Roman" w:hAnsi="Times New Roman" w:cs="Times New Roman"/>
                <w:sz w:val="24"/>
              </w:rPr>
              <w:t>(в группах 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парах):</w:t>
            </w:r>
          </w:p>
          <w:p w:rsidR="00D2719F" w:rsidRPr="00D2719F" w:rsidRDefault="00D2719F" w:rsidP="00D2719F">
            <w:pPr>
              <w:numPr>
                <w:ilvl w:val="0"/>
                <w:numId w:val="44"/>
              </w:numPr>
              <w:tabs>
                <w:tab w:val="left" w:pos="291"/>
              </w:tabs>
              <w:ind w:right="349"/>
              <w:rPr>
                <w:rFonts w:ascii="Times New Roman" w:eastAsia="Times New Roman" w:hAnsi="Times New Roman" w:cs="Times New Roman"/>
                <w:sz w:val="24"/>
              </w:rPr>
            </w:pPr>
            <w:r w:rsidRPr="00D2719F">
              <w:rPr>
                <w:rFonts w:ascii="Times New Roman" w:eastAsia="Times New Roman" w:hAnsi="Times New Roman" w:cs="Times New Roman"/>
                <w:sz w:val="24"/>
              </w:rPr>
              <w:t>— ведение футбольного мяча с равномерной скоростью змейкой,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прямой,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 кругу;</w:t>
            </w:r>
          </w:p>
          <w:p w:rsidR="00D2719F" w:rsidRPr="00D2719F" w:rsidRDefault="00D2719F" w:rsidP="00D2719F">
            <w:pPr>
              <w:numPr>
                <w:ilvl w:val="0"/>
                <w:numId w:val="44"/>
              </w:numPr>
              <w:tabs>
                <w:tab w:val="left" w:pos="291"/>
              </w:tabs>
              <w:spacing w:line="270" w:lineRule="atLeast"/>
              <w:ind w:right="151"/>
              <w:rPr>
                <w:rFonts w:ascii="Times New Roman" w:eastAsia="Times New Roman" w:hAnsi="Times New Roman" w:cs="Times New Roman"/>
                <w:sz w:val="24"/>
              </w:rPr>
            </w:pPr>
            <w:r w:rsidRPr="00D2719F">
              <w:rPr>
                <w:rFonts w:ascii="Times New Roman" w:eastAsia="Times New Roman" w:hAnsi="Times New Roman" w:cs="Times New Roman"/>
                <w:sz w:val="24"/>
              </w:rPr>
              <w:t>— удар по неподвижному футбольному мячу внутренней стороной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стопы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небольшого разбега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мишень</w:t>
            </w:r>
          </w:p>
        </w:tc>
        <w:tc>
          <w:tcPr>
            <w:tcW w:w="2551" w:type="dxa"/>
          </w:tcPr>
          <w:p w:rsidR="00D2719F" w:rsidRPr="00D2719F" w:rsidRDefault="00D2719F" w:rsidP="00D2719F">
            <w:pPr>
              <w:rPr>
                <w:rFonts w:ascii="Times New Roman" w:eastAsia="Times New Roman" w:hAnsi="Times New Roman" w:cs="Times New Roman"/>
                <w:sz w:val="24"/>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374"/>
        <w:gridCol w:w="2551"/>
      </w:tblGrid>
      <w:tr w:rsidR="00D2719F" w:rsidRPr="00D2719F" w:rsidTr="00EF0B46">
        <w:trPr>
          <w:trHeight w:val="1731"/>
        </w:trPr>
        <w:tc>
          <w:tcPr>
            <w:tcW w:w="1995" w:type="dxa"/>
            <w:tcBorders>
              <w:bottom w:val="nil"/>
            </w:tcBorders>
          </w:tcPr>
          <w:p w:rsidR="00D2719F" w:rsidRPr="00D2719F" w:rsidRDefault="00D2719F" w:rsidP="00D2719F">
            <w:pPr>
              <w:ind w:left="110" w:right="102" w:firstLine="4"/>
              <w:jc w:val="center"/>
              <w:rPr>
                <w:rFonts w:ascii="Times New Roman" w:eastAsia="Times New Roman" w:hAnsi="Times New Roman" w:cs="Times New Roman"/>
                <w:sz w:val="24"/>
              </w:rPr>
            </w:pPr>
            <w:r w:rsidRPr="00D2719F">
              <w:rPr>
                <w:rFonts w:ascii="Times New Roman" w:eastAsia="Times New Roman" w:hAnsi="Times New Roman" w:cs="Times New Roman"/>
                <w:sz w:val="24"/>
              </w:rPr>
              <w:lastRenderedPageBreak/>
              <w:t>Прикладно-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ориентированная</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физическая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культура</w:t>
            </w:r>
          </w:p>
          <w:p w:rsidR="00D2719F" w:rsidRPr="00D2719F" w:rsidRDefault="00D2719F" w:rsidP="00D2719F">
            <w:pPr>
              <w:ind w:left="102" w:right="97"/>
              <w:jc w:val="center"/>
              <w:rPr>
                <w:rFonts w:ascii="Times New Roman" w:eastAsia="Times New Roman" w:hAnsi="Times New Roman" w:cs="Times New Roman"/>
                <w:sz w:val="24"/>
              </w:rPr>
            </w:pPr>
            <w:r w:rsidRPr="00D2719F">
              <w:rPr>
                <w:rFonts w:ascii="Times New Roman" w:eastAsia="Times New Roman" w:hAnsi="Times New Roman" w:cs="Times New Roman"/>
                <w:sz w:val="24"/>
              </w:rPr>
              <w:t>(5</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ч)</w:t>
            </w:r>
          </w:p>
        </w:tc>
        <w:tc>
          <w:tcPr>
            <w:tcW w:w="3358" w:type="dxa"/>
            <w:tcBorders>
              <w:bottom w:val="nil"/>
            </w:tcBorders>
          </w:tcPr>
          <w:p w:rsidR="00D2719F" w:rsidRPr="00D2719F" w:rsidRDefault="00D2719F" w:rsidP="00D2719F">
            <w:pPr>
              <w:ind w:left="107" w:right="1194"/>
              <w:rPr>
                <w:rFonts w:ascii="Times New Roman" w:eastAsia="Times New Roman" w:hAnsi="Times New Roman" w:cs="Times New Roman"/>
                <w:sz w:val="24"/>
              </w:rPr>
            </w:pPr>
            <w:r w:rsidRPr="00D2719F">
              <w:rPr>
                <w:rFonts w:ascii="Times New Roman" w:eastAsia="Times New Roman" w:hAnsi="Times New Roman" w:cs="Times New Roman"/>
                <w:sz w:val="24"/>
              </w:rPr>
              <w:t>Развитие основных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физических</w:t>
            </w:r>
            <w:r w:rsidRPr="00D2719F">
              <w:rPr>
                <w:rFonts w:ascii="Times New Roman" w:eastAsia="Times New Roman" w:hAnsi="Times New Roman" w:cs="Times New Roman"/>
                <w:spacing w:val="-15"/>
                <w:sz w:val="24"/>
              </w:rPr>
              <w:t xml:space="preserve"> </w:t>
            </w:r>
            <w:r w:rsidRPr="00D2719F">
              <w:rPr>
                <w:rFonts w:ascii="Times New Roman" w:eastAsia="Times New Roman" w:hAnsi="Times New Roman" w:cs="Times New Roman"/>
                <w:sz w:val="24"/>
              </w:rPr>
              <w:t>качеств</w:t>
            </w:r>
          </w:p>
          <w:p w:rsidR="00D2719F" w:rsidRPr="00D2719F" w:rsidRDefault="00D2719F" w:rsidP="00D2719F">
            <w:pPr>
              <w:ind w:left="107" w:right="401"/>
              <w:rPr>
                <w:rFonts w:ascii="Times New Roman" w:eastAsia="Times New Roman" w:hAnsi="Times New Roman" w:cs="Times New Roman"/>
                <w:sz w:val="24"/>
              </w:rPr>
            </w:pPr>
            <w:r w:rsidRPr="00D2719F">
              <w:rPr>
                <w:rFonts w:ascii="Times New Roman" w:eastAsia="Times New Roman" w:hAnsi="Times New Roman" w:cs="Times New Roman"/>
                <w:sz w:val="24"/>
              </w:rPr>
              <w:t>средствами базовых видов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спорта. Подготовка к</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выполнению нормативных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требований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комплекса</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ГТО</w:t>
            </w:r>
          </w:p>
        </w:tc>
        <w:tc>
          <w:tcPr>
            <w:tcW w:w="7374" w:type="dxa"/>
            <w:tcBorders>
              <w:bottom w:val="nil"/>
            </w:tcBorders>
          </w:tcPr>
          <w:p w:rsidR="00D2719F" w:rsidRPr="00D2719F" w:rsidRDefault="00D2719F" w:rsidP="00D2719F">
            <w:pPr>
              <w:spacing w:before="10"/>
              <w:rPr>
                <w:rFonts w:ascii="Times New Roman" w:eastAsia="Times New Roman" w:hAnsi="Times New Roman" w:cs="Times New Roman"/>
                <w:b/>
                <w:sz w:val="23"/>
              </w:rPr>
            </w:pPr>
          </w:p>
          <w:p w:rsidR="00D2719F" w:rsidRPr="00D2719F" w:rsidRDefault="00D2719F" w:rsidP="00D2719F">
            <w:pPr>
              <w:spacing w:before="1"/>
              <w:ind w:left="110" w:right="798"/>
              <w:rPr>
                <w:rFonts w:ascii="Times New Roman" w:eastAsia="Times New Roman" w:hAnsi="Times New Roman" w:cs="Times New Roman"/>
                <w:sz w:val="24"/>
              </w:rPr>
            </w:pPr>
            <w:r w:rsidRPr="00D2719F">
              <w:rPr>
                <w:rFonts w:ascii="Times New Roman" w:eastAsia="Times New Roman" w:hAnsi="Times New Roman" w:cs="Times New Roman"/>
                <w:i/>
                <w:sz w:val="24"/>
              </w:rPr>
              <w:t>Рефлексия:</w:t>
            </w:r>
            <w:r w:rsidRPr="00D2719F">
              <w:rPr>
                <w:rFonts w:ascii="Times New Roman" w:eastAsia="Times New Roman" w:hAnsi="Times New Roman" w:cs="Times New Roman"/>
                <w:i/>
                <w:spacing w:val="-5"/>
                <w:sz w:val="24"/>
              </w:rPr>
              <w:t xml:space="preserve"> </w:t>
            </w:r>
            <w:r w:rsidRPr="00D2719F">
              <w:rPr>
                <w:rFonts w:ascii="Times New Roman" w:eastAsia="Times New Roman" w:hAnsi="Times New Roman" w:cs="Times New Roman"/>
                <w:sz w:val="24"/>
              </w:rPr>
              <w:t>демонстрируют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приросты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показателей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физических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качеств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 нормативным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требованиям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комплекса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ГТО</w:t>
            </w:r>
          </w:p>
        </w:tc>
        <w:tc>
          <w:tcPr>
            <w:tcW w:w="2551" w:type="dxa"/>
            <w:tcBorders>
              <w:bottom w:val="nil"/>
            </w:tcBorders>
          </w:tcPr>
          <w:p w:rsidR="00D2719F" w:rsidRPr="00D2719F" w:rsidRDefault="00D2719F" w:rsidP="00D2719F">
            <w:pPr>
              <w:spacing w:line="276" w:lineRule="auto"/>
              <w:ind w:left="107" w:right="265"/>
              <w:rPr>
                <w:rFonts w:ascii="Times New Roman" w:eastAsia="Times New Roman" w:hAnsi="Times New Roman" w:cs="Times New Roman"/>
                <w:sz w:val="24"/>
              </w:rPr>
            </w:pPr>
            <w:hyperlink r:id="rId111">
              <w:r w:rsidRPr="00D2719F">
                <w:rPr>
                  <w:rFonts w:ascii="Times New Roman" w:eastAsia="Times New Roman" w:hAnsi="Times New Roman" w:cs="Times New Roman"/>
                  <w:color w:val="0462C1"/>
                  <w:sz w:val="24"/>
                  <w:u w:val="single" w:color="0462C1"/>
                </w:rPr>
                <w:t>https://rosuchebnik.ru/</w:t>
              </w:r>
            </w:hyperlink>
            <w:r w:rsidRPr="00D2719F">
              <w:rPr>
                <w:rFonts w:ascii="Times New Roman" w:eastAsia="Times New Roman" w:hAnsi="Times New Roman" w:cs="Times New Roman"/>
                <w:color w:val="0462C1"/>
                <w:spacing w:val="-58"/>
                <w:sz w:val="24"/>
              </w:rPr>
              <w:t xml:space="preserve"> </w:t>
            </w:r>
            <w:hyperlink r:id="rId112">
              <w:r w:rsidRPr="00D2719F">
                <w:rPr>
                  <w:rFonts w:ascii="Times New Roman" w:eastAsia="Times New Roman" w:hAnsi="Times New Roman" w:cs="Times New Roman"/>
                  <w:color w:val="0462C1"/>
                  <w:sz w:val="24"/>
                  <w:u w:val="single" w:color="0462C1"/>
                </w:rPr>
                <w:t>metodicheskaja-</w:t>
              </w:r>
            </w:hyperlink>
            <w:r w:rsidRPr="00D2719F">
              <w:rPr>
                <w:rFonts w:ascii="Times New Roman" w:eastAsia="Times New Roman" w:hAnsi="Times New Roman" w:cs="Times New Roman"/>
                <w:color w:val="0462C1"/>
                <w:spacing w:val="1"/>
                <w:sz w:val="24"/>
              </w:rPr>
              <w:t xml:space="preserve"> </w:t>
            </w:r>
            <w:hyperlink r:id="rId113">
              <w:r w:rsidRPr="00D2719F">
                <w:rPr>
                  <w:rFonts w:ascii="Times New Roman" w:eastAsia="Times New Roman" w:hAnsi="Times New Roman" w:cs="Times New Roman"/>
                  <w:color w:val="0462C1"/>
                  <w:sz w:val="24"/>
                  <w:u w:val="single" w:color="0462C1"/>
                </w:rPr>
                <w:t>pomosch/nachalnoe-</w:t>
              </w:r>
            </w:hyperlink>
            <w:r w:rsidRPr="00D2719F">
              <w:rPr>
                <w:rFonts w:ascii="Times New Roman" w:eastAsia="Times New Roman" w:hAnsi="Times New Roman" w:cs="Times New Roman"/>
                <w:color w:val="0462C1"/>
                <w:spacing w:val="1"/>
                <w:sz w:val="24"/>
              </w:rPr>
              <w:t xml:space="preserve"> </w:t>
            </w:r>
            <w:hyperlink r:id="rId114">
              <w:r w:rsidRPr="00D2719F">
                <w:rPr>
                  <w:rFonts w:ascii="Times New Roman" w:eastAsia="Times New Roman" w:hAnsi="Times New Roman" w:cs="Times New Roman"/>
                  <w:color w:val="0462C1"/>
                  <w:sz w:val="24"/>
                  <w:u w:val="single" w:color="0462C1"/>
                </w:rPr>
                <w:t>obrazovanie/</w:t>
              </w:r>
            </w:hyperlink>
          </w:p>
          <w:p w:rsidR="00D2719F" w:rsidRPr="00D2719F" w:rsidRDefault="00D2719F" w:rsidP="00D2719F">
            <w:pPr>
              <w:spacing w:before="160"/>
              <w:ind w:left="107"/>
              <w:rPr>
                <w:rFonts w:ascii="Times New Roman" w:eastAsia="Times New Roman" w:hAnsi="Times New Roman" w:cs="Times New Roman"/>
                <w:sz w:val="24"/>
              </w:rPr>
            </w:pPr>
            <w:hyperlink r:id="rId115">
              <w:r w:rsidRPr="00D2719F">
                <w:rPr>
                  <w:rFonts w:ascii="Times New Roman" w:eastAsia="Times New Roman" w:hAnsi="Times New Roman" w:cs="Times New Roman"/>
                  <w:color w:val="0462C1"/>
                  <w:sz w:val="24"/>
                  <w:u w:val="single" w:color="0462C1"/>
                </w:rPr>
                <w:t>http://school-</w:t>
              </w:r>
            </w:hyperlink>
          </w:p>
        </w:tc>
      </w:tr>
      <w:tr w:rsidR="00D2719F" w:rsidRPr="00D2719F" w:rsidTr="00EF0B46">
        <w:trPr>
          <w:trHeight w:val="769"/>
        </w:trPr>
        <w:tc>
          <w:tcPr>
            <w:tcW w:w="1995" w:type="dxa"/>
            <w:tcBorders>
              <w:top w:val="nil"/>
            </w:tcBorders>
          </w:tcPr>
          <w:p w:rsidR="00D2719F" w:rsidRPr="00D2719F" w:rsidRDefault="00D2719F" w:rsidP="00D2719F">
            <w:pPr>
              <w:rPr>
                <w:rFonts w:ascii="Times New Roman" w:eastAsia="Times New Roman" w:hAnsi="Times New Roman" w:cs="Times New Roman"/>
                <w:sz w:val="24"/>
              </w:rPr>
            </w:pPr>
          </w:p>
        </w:tc>
        <w:tc>
          <w:tcPr>
            <w:tcW w:w="3358" w:type="dxa"/>
            <w:tcBorders>
              <w:top w:val="nil"/>
            </w:tcBorders>
          </w:tcPr>
          <w:p w:rsidR="00D2719F" w:rsidRPr="00D2719F" w:rsidRDefault="00D2719F" w:rsidP="00D2719F">
            <w:pPr>
              <w:rPr>
                <w:rFonts w:ascii="Times New Roman" w:eastAsia="Times New Roman" w:hAnsi="Times New Roman" w:cs="Times New Roman"/>
                <w:sz w:val="24"/>
              </w:rPr>
            </w:pPr>
          </w:p>
        </w:tc>
        <w:tc>
          <w:tcPr>
            <w:tcW w:w="7374" w:type="dxa"/>
            <w:tcBorders>
              <w:top w:val="nil"/>
            </w:tcBorders>
          </w:tcPr>
          <w:p w:rsidR="00D2719F" w:rsidRPr="00D2719F" w:rsidRDefault="00D2719F" w:rsidP="00D2719F">
            <w:pPr>
              <w:rPr>
                <w:rFonts w:ascii="Times New Roman" w:eastAsia="Times New Roman" w:hAnsi="Times New Roman" w:cs="Times New Roman"/>
                <w:sz w:val="24"/>
              </w:rPr>
            </w:pPr>
          </w:p>
        </w:tc>
        <w:tc>
          <w:tcPr>
            <w:tcW w:w="2551" w:type="dxa"/>
            <w:tcBorders>
              <w:top w:val="nil"/>
            </w:tcBorders>
          </w:tcPr>
          <w:p w:rsidR="00D2719F" w:rsidRPr="00D2719F" w:rsidRDefault="00D2719F" w:rsidP="00D2719F">
            <w:pPr>
              <w:spacing w:before="15"/>
              <w:ind w:left="107"/>
              <w:rPr>
                <w:rFonts w:ascii="Times New Roman" w:eastAsia="Times New Roman" w:hAnsi="Times New Roman" w:cs="Times New Roman"/>
                <w:sz w:val="24"/>
              </w:rPr>
            </w:pPr>
            <w:hyperlink r:id="rId116">
              <w:r w:rsidRPr="00D2719F">
                <w:rPr>
                  <w:rFonts w:ascii="Times New Roman" w:eastAsia="Times New Roman" w:hAnsi="Times New Roman" w:cs="Times New Roman"/>
                  <w:color w:val="0462C1"/>
                  <w:sz w:val="24"/>
                  <w:u w:val="single" w:color="0462C1"/>
                </w:rPr>
                <w:t>collection.edu.ru/</w:t>
              </w:r>
            </w:hyperlink>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b/>
          <w:sz w:val="20"/>
          <w:szCs w:val="26"/>
        </w:rPr>
      </w:pPr>
    </w:p>
    <w:p w:rsidR="00D2719F" w:rsidRPr="00D2719F" w:rsidRDefault="00D2719F" w:rsidP="00D2719F">
      <w:pPr>
        <w:widowControl w:val="0"/>
        <w:autoSpaceDE w:val="0"/>
        <w:autoSpaceDN w:val="0"/>
        <w:spacing w:before="8" w:after="0" w:line="240" w:lineRule="auto"/>
        <w:rPr>
          <w:rFonts w:ascii="Times New Roman" w:eastAsia="Times New Roman" w:hAnsi="Times New Roman" w:cs="Times New Roman"/>
          <w:b/>
          <w:sz w:val="27"/>
          <w:szCs w:val="26"/>
        </w:rPr>
      </w:pPr>
    </w:p>
    <w:p w:rsidR="00D2719F" w:rsidRPr="00D2719F" w:rsidRDefault="00D2719F" w:rsidP="00D2719F">
      <w:pPr>
        <w:widowControl w:val="0"/>
        <w:numPr>
          <w:ilvl w:val="0"/>
          <w:numId w:val="144"/>
        </w:numPr>
        <w:tabs>
          <w:tab w:val="left" w:pos="853"/>
        </w:tabs>
        <w:autoSpaceDE w:val="0"/>
        <w:autoSpaceDN w:val="0"/>
        <w:spacing w:before="90" w:after="0" w:line="240" w:lineRule="auto"/>
        <w:ind w:hanging="181"/>
        <w:rPr>
          <w:rFonts w:ascii="Times New Roman" w:eastAsia="Times New Roman" w:hAnsi="Times New Roman" w:cs="Times New Roman"/>
          <w:b/>
          <w:sz w:val="24"/>
        </w:rPr>
      </w:pPr>
      <w:r w:rsidRPr="00D2719F">
        <w:rPr>
          <w:rFonts w:ascii="Times New Roman" w:eastAsia="Times New Roman" w:hAnsi="Times New Roman" w:cs="Times New Roman"/>
          <w:b/>
          <w:sz w:val="24"/>
          <w:u w:val="thick"/>
        </w:rPr>
        <w:t xml:space="preserve"> КЛАСС</w:t>
      </w:r>
      <w:r w:rsidRPr="00D2719F">
        <w:rPr>
          <w:rFonts w:ascii="Times New Roman" w:eastAsia="Times New Roman" w:hAnsi="Times New Roman" w:cs="Times New Roman"/>
          <w:b/>
          <w:spacing w:val="-2"/>
          <w:sz w:val="24"/>
          <w:u w:val="thick"/>
        </w:rPr>
        <w:t xml:space="preserve"> </w:t>
      </w:r>
      <w:r w:rsidRPr="00D2719F">
        <w:rPr>
          <w:rFonts w:ascii="Times New Roman" w:eastAsia="Times New Roman" w:hAnsi="Times New Roman" w:cs="Times New Roman"/>
          <w:b/>
          <w:sz w:val="24"/>
          <w:u w:val="thick"/>
        </w:rPr>
        <w:t>(34</w:t>
      </w:r>
      <w:r w:rsidRPr="00D2719F">
        <w:rPr>
          <w:rFonts w:ascii="Times New Roman" w:eastAsia="Times New Roman" w:hAnsi="Times New Roman" w:cs="Times New Roman"/>
          <w:b/>
          <w:spacing w:val="-1"/>
          <w:sz w:val="24"/>
          <w:u w:val="thick"/>
        </w:rPr>
        <w:t xml:space="preserve"> </w:t>
      </w:r>
      <w:r w:rsidRPr="00D2719F">
        <w:rPr>
          <w:rFonts w:ascii="Times New Roman" w:eastAsia="Times New Roman" w:hAnsi="Times New Roman" w:cs="Times New Roman"/>
          <w:b/>
          <w:sz w:val="24"/>
          <w:u w:val="thick"/>
        </w:rPr>
        <w:t>ч.)</w:t>
      </w:r>
    </w:p>
    <w:p w:rsidR="00D2719F" w:rsidRPr="00D2719F" w:rsidRDefault="00D2719F" w:rsidP="00D2719F">
      <w:pPr>
        <w:widowControl w:val="0"/>
        <w:autoSpaceDE w:val="0"/>
        <w:autoSpaceDN w:val="0"/>
        <w:spacing w:after="0" w:line="240" w:lineRule="auto"/>
        <w:rPr>
          <w:rFonts w:ascii="Times New Roman" w:eastAsia="Times New Roman" w:hAnsi="Times New Roman" w:cs="Times New Roman"/>
          <w:b/>
          <w:sz w:val="20"/>
          <w:szCs w:val="26"/>
        </w:rPr>
      </w:pPr>
    </w:p>
    <w:p w:rsidR="00D2719F" w:rsidRPr="00D2719F" w:rsidRDefault="00D2719F" w:rsidP="00D2719F">
      <w:pPr>
        <w:widowControl w:val="0"/>
        <w:autoSpaceDE w:val="0"/>
        <w:autoSpaceDN w:val="0"/>
        <w:spacing w:before="2" w:after="0" w:line="240" w:lineRule="auto"/>
        <w:rPr>
          <w:rFonts w:ascii="Times New Roman" w:eastAsia="Times New Roman" w:hAnsi="Times New Roman" w:cs="Times New Roman"/>
          <w:b/>
          <w:sz w:val="11"/>
          <w:szCs w:val="26"/>
        </w:r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515"/>
        <w:gridCol w:w="2409"/>
      </w:tblGrid>
      <w:tr w:rsidR="00D2719F" w:rsidRPr="00D2719F" w:rsidTr="00EF0B46">
        <w:trPr>
          <w:trHeight w:val="827"/>
        </w:trPr>
        <w:tc>
          <w:tcPr>
            <w:tcW w:w="1995" w:type="dxa"/>
          </w:tcPr>
          <w:p w:rsidR="00D2719F" w:rsidRPr="00D2719F" w:rsidRDefault="00D2719F" w:rsidP="00D2719F">
            <w:pPr>
              <w:ind w:left="679" w:right="299" w:hanging="353"/>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раздел</w:t>
            </w:r>
            <w:r w:rsidRPr="00D2719F">
              <w:rPr>
                <w:rFonts w:ascii="Times New Roman" w:eastAsia="Times New Roman" w:hAnsi="Times New Roman" w:cs="Times New Roman"/>
                <w:b/>
                <w:i/>
                <w:spacing w:val="-58"/>
                <w:sz w:val="24"/>
              </w:rPr>
              <w:t xml:space="preserve"> </w:t>
            </w:r>
            <w:r w:rsidRPr="00D2719F">
              <w:rPr>
                <w:rFonts w:ascii="Times New Roman" w:eastAsia="Times New Roman" w:hAnsi="Times New Roman" w:cs="Times New Roman"/>
                <w:b/>
                <w:i/>
                <w:sz w:val="24"/>
              </w:rPr>
              <w:t>курса,</w:t>
            </w:r>
          </w:p>
          <w:p w:rsidR="00D2719F" w:rsidRPr="00D2719F" w:rsidRDefault="00D2719F" w:rsidP="00D2719F">
            <w:pPr>
              <w:spacing w:line="257" w:lineRule="exact"/>
              <w:ind w:left="340"/>
              <w:rPr>
                <w:rFonts w:ascii="Times New Roman" w:eastAsia="Times New Roman" w:hAnsi="Times New Roman" w:cs="Times New Roman"/>
                <w:b/>
                <w:i/>
                <w:sz w:val="24"/>
              </w:rPr>
            </w:pPr>
            <w:r w:rsidRPr="00D2719F">
              <w:rPr>
                <w:rFonts w:ascii="Times New Roman" w:eastAsia="Times New Roman" w:hAnsi="Times New Roman" w:cs="Times New Roman"/>
                <w:b/>
                <w:i/>
                <w:sz w:val="24"/>
              </w:rPr>
              <w:t>кол-во</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часов</w:t>
            </w:r>
          </w:p>
        </w:tc>
        <w:tc>
          <w:tcPr>
            <w:tcW w:w="3358" w:type="dxa"/>
          </w:tcPr>
          <w:p w:rsidR="00D2719F" w:rsidRPr="00D2719F" w:rsidRDefault="00D2719F" w:rsidP="00D2719F">
            <w:pPr>
              <w:spacing w:before="10"/>
              <w:rPr>
                <w:rFonts w:ascii="Times New Roman" w:eastAsia="Times New Roman" w:hAnsi="Times New Roman" w:cs="Times New Roman"/>
                <w:b/>
                <w:sz w:val="23"/>
              </w:rPr>
            </w:pPr>
          </w:p>
          <w:p w:rsidR="00D2719F" w:rsidRPr="00D2719F" w:rsidRDefault="00D2719F" w:rsidP="00D2719F">
            <w:pPr>
              <w:ind w:left="326"/>
              <w:rPr>
                <w:rFonts w:ascii="Times New Roman" w:eastAsia="Times New Roman" w:hAnsi="Times New Roman" w:cs="Times New Roman"/>
                <w:b/>
                <w:i/>
                <w:sz w:val="24"/>
              </w:rPr>
            </w:pPr>
            <w:r w:rsidRPr="00D2719F">
              <w:rPr>
                <w:rFonts w:ascii="Times New Roman" w:eastAsia="Times New Roman" w:hAnsi="Times New Roman" w:cs="Times New Roman"/>
                <w:b/>
                <w:i/>
                <w:sz w:val="24"/>
              </w:rPr>
              <w:t>Предметное</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содержание</w:t>
            </w:r>
          </w:p>
        </w:tc>
        <w:tc>
          <w:tcPr>
            <w:tcW w:w="7515" w:type="dxa"/>
          </w:tcPr>
          <w:p w:rsidR="00D2719F" w:rsidRPr="00D2719F" w:rsidRDefault="00D2719F" w:rsidP="00D2719F">
            <w:pPr>
              <w:spacing w:before="138"/>
              <w:ind w:left="1247" w:right="1236"/>
              <w:jc w:val="center"/>
              <w:rPr>
                <w:rFonts w:ascii="Times New Roman" w:eastAsia="Times New Roman" w:hAnsi="Times New Roman" w:cs="Times New Roman"/>
                <w:b/>
                <w:i/>
                <w:sz w:val="24"/>
              </w:rPr>
            </w:pPr>
            <w:r w:rsidRPr="00D2719F">
              <w:rPr>
                <w:rFonts w:ascii="Times New Roman" w:eastAsia="Times New Roman" w:hAnsi="Times New Roman" w:cs="Times New Roman"/>
                <w:b/>
                <w:i/>
                <w:sz w:val="24"/>
              </w:rPr>
              <w:t>Методы</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формы</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организации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обучения.</w:t>
            </w:r>
          </w:p>
          <w:p w:rsidR="00D2719F" w:rsidRPr="00D2719F" w:rsidRDefault="00D2719F" w:rsidP="00D2719F">
            <w:pPr>
              <w:ind w:left="1247" w:right="1242"/>
              <w:jc w:val="center"/>
              <w:rPr>
                <w:rFonts w:ascii="Times New Roman" w:eastAsia="Times New Roman" w:hAnsi="Times New Roman" w:cs="Times New Roman"/>
                <w:b/>
                <w:i/>
                <w:sz w:val="24"/>
              </w:rPr>
            </w:pPr>
            <w:r w:rsidRPr="00D2719F">
              <w:rPr>
                <w:rFonts w:ascii="Times New Roman" w:eastAsia="Times New Roman" w:hAnsi="Times New Roman" w:cs="Times New Roman"/>
                <w:b/>
                <w:i/>
                <w:sz w:val="24"/>
              </w:rPr>
              <w:t>Характеристика</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деятельности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обучающихся</w:t>
            </w:r>
          </w:p>
        </w:tc>
        <w:tc>
          <w:tcPr>
            <w:tcW w:w="2409" w:type="dxa"/>
          </w:tcPr>
          <w:p w:rsidR="00D2719F" w:rsidRPr="00D2719F" w:rsidRDefault="00D2719F" w:rsidP="00D2719F">
            <w:pPr>
              <w:ind w:left="679" w:right="412" w:hanging="236"/>
              <w:rPr>
                <w:rFonts w:ascii="Times New Roman" w:eastAsia="Times New Roman" w:hAnsi="Times New Roman" w:cs="Times New Roman"/>
                <w:b/>
                <w:i/>
                <w:sz w:val="24"/>
              </w:rPr>
            </w:pPr>
            <w:r w:rsidRPr="00D2719F">
              <w:rPr>
                <w:rFonts w:ascii="Times New Roman" w:eastAsia="Times New Roman" w:hAnsi="Times New Roman" w:cs="Times New Roman"/>
                <w:b/>
                <w:i/>
                <w:sz w:val="24"/>
              </w:rPr>
              <w:t>Используемые</w:t>
            </w:r>
            <w:r w:rsidRPr="00D2719F">
              <w:rPr>
                <w:rFonts w:ascii="Times New Roman" w:eastAsia="Times New Roman" w:hAnsi="Times New Roman" w:cs="Times New Roman"/>
                <w:b/>
                <w:i/>
                <w:spacing w:val="-58"/>
                <w:sz w:val="24"/>
              </w:rPr>
              <w:t xml:space="preserve"> </w:t>
            </w:r>
            <w:r w:rsidRPr="00D2719F">
              <w:rPr>
                <w:rFonts w:ascii="Times New Roman" w:eastAsia="Times New Roman" w:hAnsi="Times New Roman" w:cs="Times New Roman"/>
                <w:b/>
                <w:i/>
                <w:sz w:val="24"/>
              </w:rPr>
              <w:t>ЭОР/ЦОР</w:t>
            </w:r>
          </w:p>
        </w:tc>
      </w:tr>
      <w:tr w:rsidR="00D2719F" w:rsidRPr="00D2719F" w:rsidTr="00EF0B46">
        <w:trPr>
          <w:trHeight w:val="4694"/>
        </w:trPr>
        <w:tc>
          <w:tcPr>
            <w:tcW w:w="1995" w:type="dxa"/>
          </w:tcPr>
          <w:p w:rsidR="00D2719F" w:rsidRPr="00D2719F" w:rsidRDefault="00D2719F" w:rsidP="00D2719F">
            <w:pPr>
              <w:spacing w:before="1" w:line="275" w:lineRule="exact"/>
              <w:ind w:left="107" w:right="97"/>
              <w:jc w:val="center"/>
              <w:rPr>
                <w:rFonts w:ascii="Times New Roman" w:eastAsia="Times New Roman" w:hAnsi="Times New Roman" w:cs="Times New Roman"/>
                <w:sz w:val="24"/>
              </w:rPr>
            </w:pPr>
            <w:r w:rsidRPr="00D2719F">
              <w:rPr>
                <w:rFonts w:ascii="Times New Roman" w:eastAsia="Times New Roman" w:hAnsi="Times New Roman" w:cs="Times New Roman"/>
                <w:sz w:val="24"/>
              </w:rPr>
              <w:t>Знания</w:t>
            </w:r>
          </w:p>
          <w:p w:rsidR="00D2719F" w:rsidRPr="00D2719F" w:rsidRDefault="00D2719F" w:rsidP="00D2719F">
            <w:pPr>
              <w:ind w:left="246" w:right="237" w:hanging="3"/>
              <w:jc w:val="center"/>
              <w:rPr>
                <w:rFonts w:ascii="Times New Roman" w:eastAsia="Times New Roman" w:hAnsi="Times New Roman" w:cs="Times New Roman"/>
                <w:sz w:val="24"/>
              </w:rPr>
            </w:pPr>
            <w:r w:rsidRPr="00D2719F">
              <w:rPr>
                <w:rFonts w:ascii="Times New Roman" w:eastAsia="Times New Roman" w:hAnsi="Times New Roman" w:cs="Times New Roman"/>
                <w:sz w:val="24"/>
              </w:rPr>
              <w:t>о физической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культуре</w:t>
            </w:r>
            <w:r w:rsidRPr="00D2719F">
              <w:rPr>
                <w:rFonts w:ascii="Times New Roman" w:eastAsia="Times New Roman" w:hAnsi="Times New Roman" w:cs="Times New Roman"/>
                <w:spacing w:val="-7"/>
                <w:sz w:val="24"/>
              </w:rPr>
              <w:t xml:space="preserve"> </w:t>
            </w: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7"/>
                <w:sz w:val="24"/>
              </w:rPr>
              <w:t xml:space="preserve"> </w:t>
            </w:r>
            <w:r w:rsidRPr="00D2719F">
              <w:rPr>
                <w:rFonts w:ascii="Times New Roman" w:eastAsia="Times New Roman" w:hAnsi="Times New Roman" w:cs="Times New Roman"/>
                <w:sz w:val="24"/>
              </w:rPr>
              <w:t>ч.)</w:t>
            </w:r>
          </w:p>
        </w:tc>
        <w:tc>
          <w:tcPr>
            <w:tcW w:w="3358" w:type="dxa"/>
          </w:tcPr>
          <w:p w:rsidR="00D2719F" w:rsidRPr="00D2719F" w:rsidRDefault="00D2719F" w:rsidP="00D2719F">
            <w:pPr>
              <w:spacing w:before="1"/>
              <w:ind w:left="107" w:right="983"/>
              <w:rPr>
                <w:rFonts w:ascii="Times New Roman" w:eastAsia="Times New Roman" w:hAnsi="Times New Roman" w:cs="Times New Roman"/>
                <w:sz w:val="24"/>
              </w:rPr>
            </w:pPr>
            <w:r w:rsidRPr="00D2719F">
              <w:rPr>
                <w:rFonts w:ascii="Times New Roman" w:eastAsia="Times New Roman" w:hAnsi="Times New Roman" w:cs="Times New Roman"/>
                <w:sz w:val="24"/>
              </w:rPr>
              <w:t>Из истории развития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физической культуры</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России.</w:t>
            </w:r>
          </w:p>
          <w:p w:rsidR="00D2719F" w:rsidRPr="00D2719F" w:rsidRDefault="00D2719F" w:rsidP="00D2719F">
            <w:pPr>
              <w:ind w:left="107" w:right="114"/>
              <w:rPr>
                <w:rFonts w:ascii="Times New Roman" w:eastAsia="Times New Roman" w:hAnsi="Times New Roman" w:cs="Times New Roman"/>
                <w:sz w:val="24"/>
              </w:rPr>
            </w:pPr>
            <w:r w:rsidRPr="00D2719F">
              <w:rPr>
                <w:rFonts w:ascii="Times New Roman" w:eastAsia="Times New Roman" w:hAnsi="Times New Roman" w:cs="Times New Roman"/>
                <w:sz w:val="24"/>
              </w:rPr>
              <w:t>Развитие</w:t>
            </w:r>
            <w:r w:rsidRPr="00D2719F">
              <w:rPr>
                <w:rFonts w:ascii="Times New Roman" w:eastAsia="Times New Roman" w:hAnsi="Times New Roman" w:cs="Times New Roman"/>
                <w:spacing w:val="-7"/>
                <w:sz w:val="24"/>
              </w:rPr>
              <w:t xml:space="preserve"> </w:t>
            </w:r>
            <w:r w:rsidRPr="00D2719F">
              <w:rPr>
                <w:rFonts w:ascii="Times New Roman" w:eastAsia="Times New Roman" w:hAnsi="Times New Roman" w:cs="Times New Roman"/>
                <w:sz w:val="24"/>
              </w:rPr>
              <w:t>национальных</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видов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спорта</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России</w:t>
            </w:r>
          </w:p>
        </w:tc>
        <w:tc>
          <w:tcPr>
            <w:tcW w:w="7515" w:type="dxa"/>
          </w:tcPr>
          <w:p w:rsidR="00D2719F" w:rsidRPr="00D2719F" w:rsidRDefault="00D2719F" w:rsidP="00D2719F">
            <w:pPr>
              <w:spacing w:before="1"/>
              <w:ind w:left="110" w:right="224"/>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«Из истории развития физической культуры в России»</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с</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использованием</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иллюстративного</w:t>
            </w:r>
            <w:r w:rsidRPr="00D2719F">
              <w:rPr>
                <w:rFonts w:ascii="Times New Roman" w:eastAsia="Times New Roman" w:hAnsi="Times New Roman" w:cs="Times New Roman"/>
                <w:b/>
                <w:i/>
                <w:spacing w:val="-6"/>
                <w:sz w:val="24"/>
              </w:rPr>
              <w:t xml:space="preserve"> </w:t>
            </w:r>
            <w:r w:rsidRPr="00D2719F">
              <w:rPr>
                <w:rFonts w:ascii="Times New Roman" w:eastAsia="Times New Roman" w:hAnsi="Times New Roman" w:cs="Times New Roman"/>
                <w:b/>
                <w:i/>
                <w:sz w:val="24"/>
              </w:rPr>
              <w:t>материала,</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видеороликов):</w:t>
            </w:r>
          </w:p>
          <w:p w:rsidR="00D2719F" w:rsidRPr="00D2719F" w:rsidRDefault="00D2719F" w:rsidP="00D2719F">
            <w:pPr>
              <w:numPr>
                <w:ilvl w:val="0"/>
                <w:numId w:val="43"/>
              </w:numPr>
              <w:tabs>
                <w:tab w:val="left" w:pos="363"/>
              </w:tabs>
              <w:ind w:right="148"/>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развитие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культуры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средневековой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России,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устанавливают особенности проведения популярных среди народа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состязаний;</w:t>
            </w:r>
          </w:p>
          <w:p w:rsidR="00D2719F" w:rsidRPr="00D2719F" w:rsidRDefault="00D2719F" w:rsidP="00D2719F">
            <w:pPr>
              <w:numPr>
                <w:ilvl w:val="0"/>
                <w:numId w:val="43"/>
              </w:numPr>
              <w:tabs>
                <w:tab w:val="left" w:pos="363"/>
              </w:tabs>
              <w:ind w:right="466"/>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 и анализируют особенности развития физической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культуры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времена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Петра I</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его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соратников,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делают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выводы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её</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связи с физической подготовкой будущих солдат —защитников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Отечества;</w:t>
            </w:r>
          </w:p>
          <w:p w:rsidR="00D2719F" w:rsidRPr="00D2719F" w:rsidRDefault="00D2719F" w:rsidP="00D2719F">
            <w:pPr>
              <w:numPr>
                <w:ilvl w:val="0"/>
                <w:numId w:val="43"/>
              </w:numPr>
              <w:tabs>
                <w:tab w:val="left" w:pos="363"/>
              </w:tabs>
              <w:ind w:right="175"/>
              <w:rPr>
                <w:rFonts w:ascii="Times New Roman" w:eastAsia="Times New Roman" w:hAnsi="Times New Roman" w:cs="Times New Roman"/>
                <w:b/>
                <w:i/>
                <w:sz w:val="24"/>
              </w:rPr>
            </w:pPr>
            <w:r w:rsidRPr="00D2719F">
              <w:rPr>
                <w:rFonts w:ascii="Times New Roman" w:eastAsia="Times New Roman" w:hAnsi="Times New Roman" w:cs="Times New Roman"/>
                <w:sz w:val="24"/>
              </w:rPr>
              <w:t>обсуждают особенности физической подготовки солдат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Российской армии, наставления А. В. Суворова российским воинам.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b/>
                <w:i/>
                <w:sz w:val="24"/>
              </w:rPr>
              <w:t>Тема «Из истории развития национальных видов спорта» (рассказ</w:t>
            </w:r>
            <w:r w:rsidRPr="00D2719F">
              <w:rPr>
                <w:rFonts w:ascii="Times New Roman" w:eastAsia="Times New Roman" w:hAnsi="Times New Roman" w:cs="Times New Roman"/>
                <w:b/>
                <w:i/>
                <w:spacing w:val="-58"/>
                <w:sz w:val="24"/>
              </w:rPr>
              <w:t xml:space="preserve"> </w:t>
            </w:r>
            <w:r w:rsidRPr="00D2719F">
              <w:rPr>
                <w:rFonts w:ascii="Times New Roman" w:eastAsia="Times New Roman" w:hAnsi="Times New Roman" w:cs="Times New Roman"/>
                <w:b/>
                <w:i/>
                <w:sz w:val="24"/>
              </w:rPr>
              <w:t>учителя с использованием иллюстративного материала и</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видеороликов):</w:t>
            </w:r>
          </w:p>
          <w:p w:rsidR="00D2719F" w:rsidRPr="00D2719F" w:rsidRDefault="00D2719F" w:rsidP="00D2719F">
            <w:pPr>
              <w:numPr>
                <w:ilvl w:val="0"/>
                <w:numId w:val="43"/>
              </w:numPr>
              <w:tabs>
                <w:tab w:val="left" w:pos="353"/>
              </w:tabs>
              <w:spacing w:line="270" w:lineRule="atLeast"/>
              <w:ind w:right="389"/>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 и обсуждают виды спорта народов, населяющих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Российскую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Федерацию,</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находят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них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общие</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признаки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различия,</w:t>
            </w:r>
          </w:p>
        </w:tc>
        <w:tc>
          <w:tcPr>
            <w:tcW w:w="2409" w:type="dxa"/>
          </w:tcPr>
          <w:p w:rsidR="00D2719F" w:rsidRPr="00D2719F" w:rsidRDefault="00D2719F" w:rsidP="00D2719F">
            <w:pPr>
              <w:spacing w:before="1" w:line="276" w:lineRule="auto"/>
              <w:ind w:left="108" w:right="122"/>
              <w:rPr>
                <w:rFonts w:ascii="Times New Roman" w:eastAsia="Times New Roman" w:hAnsi="Times New Roman" w:cs="Times New Roman"/>
                <w:sz w:val="24"/>
              </w:rPr>
            </w:pPr>
            <w:hyperlink r:id="rId117">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8"/>
                <w:sz w:val="24"/>
              </w:rPr>
              <w:t xml:space="preserve"> </w:t>
            </w:r>
            <w:hyperlink r:id="rId118">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119">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120">
              <w:r w:rsidRPr="00D2719F">
                <w:rPr>
                  <w:rFonts w:ascii="Times New Roman" w:eastAsia="Times New Roman" w:hAnsi="Times New Roman" w:cs="Times New Roman"/>
                  <w:color w:val="0000FF"/>
                  <w:sz w:val="24"/>
                  <w:u w:val="single" w:color="0000FF"/>
                </w:rPr>
                <w:t>obrazovanie/</w:t>
              </w:r>
            </w:hyperlink>
          </w:p>
          <w:p w:rsidR="00D2719F" w:rsidRPr="00D2719F" w:rsidRDefault="00D2719F" w:rsidP="00D2719F">
            <w:pPr>
              <w:spacing w:before="159" w:line="276" w:lineRule="auto"/>
              <w:ind w:left="108" w:right="609"/>
              <w:rPr>
                <w:rFonts w:ascii="Times New Roman" w:eastAsia="Times New Roman" w:hAnsi="Times New Roman" w:cs="Times New Roman"/>
                <w:sz w:val="24"/>
              </w:rPr>
            </w:pPr>
            <w:hyperlink r:id="rId121">
              <w:r w:rsidRPr="00D2719F">
                <w:rPr>
                  <w:rFonts w:ascii="Times New Roman" w:eastAsia="Times New Roman" w:hAnsi="Times New Roman" w:cs="Times New Roman"/>
                  <w:color w:val="0000FF"/>
                  <w:sz w:val="24"/>
                  <w:u w:val="single" w:color="0000FF"/>
                </w:rPr>
                <w:t>http://school-</w:t>
              </w:r>
            </w:hyperlink>
            <w:r w:rsidRPr="00D2719F">
              <w:rPr>
                <w:rFonts w:ascii="Times New Roman" w:eastAsia="Times New Roman" w:hAnsi="Times New Roman" w:cs="Times New Roman"/>
                <w:color w:val="0000FF"/>
                <w:spacing w:val="1"/>
                <w:sz w:val="24"/>
              </w:rPr>
              <w:t xml:space="preserve"> </w:t>
            </w:r>
            <w:hyperlink r:id="rId122">
              <w:r w:rsidRPr="00D2719F">
                <w:rPr>
                  <w:rFonts w:ascii="Times New Roman" w:eastAsia="Times New Roman" w:hAnsi="Times New Roman" w:cs="Times New Roman"/>
                  <w:color w:val="0000FF"/>
                  <w:spacing w:val="-1"/>
                  <w:sz w:val="24"/>
                  <w:u w:val="single" w:color="0000FF"/>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515"/>
        <w:gridCol w:w="2409"/>
      </w:tblGrid>
      <w:tr w:rsidR="00D2719F" w:rsidRPr="00D2719F" w:rsidTr="00EF0B46">
        <w:trPr>
          <w:trHeight w:val="552"/>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rPr>
                <w:rFonts w:ascii="Times New Roman" w:eastAsia="Times New Roman" w:hAnsi="Times New Roman" w:cs="Times New Roman"/>
                <w:sz w:val="24"/>
              </w:rPr>
            </w:pPr>
          </w:p>
        </w:tc>
        <w:tc>
          <w:tcPr>
            <w:tcW w:w="7515" w:type="dxa"/>
          </w:tcPr>
          <w:p w:rsidR="00D2719F" w:rsidRPr="00D2719F" w:rsidRDefault="00D2719F" w:rsidP="00D2719F">
            <w:pPr>
              <w:spacing w:line="276" w:lineRule="exact"/>
              <w:ind w:left="110" w:right="224"/>
              <w:rPr>
                <w:rFonts w:ascii="Times New Roman" w:eastAsia="Times New Roman" w:hAnsi="Times New Roman" w:cs="Times New Roman"/>
                <w:sz w:val="24"/>
              </w:rPr>
            </w:pPr>
            <w:r w:rsidRPr="00D2719F">
              <w:rPr>
                <w:rFonts w:ascii="Times New Roman" w:eastAsia="Times New Roman" w:hAnsi="Times New Roman" w:cs="Times New Roman"/>
                <w:sz w:val="24"/>
              </w:rPr>
              <w:t>готовят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небольшой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доклад</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(сообщение)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развитии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национальных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видов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спорта 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своей республике,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области, регионе</w:t>
            </w:r>
          </w:p>
        </w:tc>
        <w:tc>
          <w:tcPr>
            <w:tcW w:w="2409" w:type="dxa"/>
          </w:tcPr>
          <w:p w:rsidR="00D2719F" w:rsidRPr="00D2719F" w:rsidRDefault="00D2719F" w:rsidP="00D2719F">
            <w:pPr>
              <w:rPr>
                <w:rFonts w:ascii="Times New Roman" w:eastAsia="Times New Roman" w:hAnsi="Times New Roman" w:cs="Times New Roman"/>
                <w:sz w:val="24"/>
              </w:rPr>
            </w:pPr>
          </w:p>
        </w:tc>
      </w:tr>
      <w:tr w:rsidR="00D2719F" w:rsidRPr="00D2719F" w:rsidTr="00EF0B46">
        <w:trPr>
          <w:trHeight w:val="8557"/>
        </w:trPr>
        <w:tc>
          <w:tcPr>
            <w:tcW w:w="1995" w:type="dxa"/>
          </w:tcPr>
          <w:p w:rsidR="00D2719F" w:rsidRPr="00D2719F" w:rsidRDefault="00D2719F" w:rsidP="00D2719F">
            <w:pPr>
              <w:ind w:left="124" w:right="115" w:firstLine="1"/>
              <w:jc w:val="center"/>
              <w:rPr>
                <w:rFonts w:ascii="Times New Roman" w:eastAsia="Times New Roman" w:hAnsi="Times New Roman" w:cs="Times New Roman"/>
                <w:sz w:val="24"/>
              </w:rPr>
            </w:pPr>
            <w:r w:rsidRPr="00D2719F">
              <w:rPr>
                <w:rFonts w:ascii="Times New Roman" w:eastAsia="Times New Roman" w:hAnsi="Times New Roman" w:cs="Times New Roman"/>
                <w:sz w:val="24"/>
              </w:rPr>
              <w:t>Способы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pacing w:val="-1"/>
                <w:sz w:val="24"/>
              </w:rPr>
              <w:t>самостоятельной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деятельности</w:t>
            </w:r>
          </w:p>
          <w:p w:rsidR="00D2719F" w:rsidRPr="00D2719F" w:rsidRDefault="00D2719F" w:rsidP="00D2719F">
            <w:pPr>
              <w:ind w:left="104" w:right="97"/>
              <w:jc w:val="center"/>
              <w:rPr>
                <w:rFonts w:ascii="Times New Roman" w:eastAsia="Times New Roman" w:hAnsi="Times New Roman" w:cs="Times New Roman"/>
                <w:sz w:val="24"/>
              </w:rPr>
            </w:pPr>
            <w:r w:rsidRPr="00D2719F">
              <w:rPr>
                <w:rFonts w:ascii="Times New Roman" w:eastAsia="Times New Roman" w:hAnsi="Times New Roman" w:cs="Times New Roman"/>
                <w:sz w:val="24"/>
              </w:rPr>
              <w:t>(2</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3358" w:type="dxa"/>
          </w:tcPr>
          <w:p w:rsidR="00D2719F" w:rsidRPr="00D2719F" w:rsidRDefault="00D2719F" w:rsidP="00D2719F">
            <w:pPr>
              <w:ind w:left="107" w:right="225"/>
              <w:rPr>
                <w:rFonts w:ascii="Times New Roman" w:eastAsia="Times New Roman" w:hAnsi="Times New Roman" w:cs="Times New Roman"/>
                <w:sz w:val="24"/>
              </w:rPr>
            </w:pPr>
            <w:r w:rsidRPr="00D2719F">
              <w:rPr>
                <w:rFonts w:ascii="Times New Roman" w:eastAsia="Times New Roman" w:hAnsi="Times New Roman" w:cs="Times New Roman"/>
                <w:sz w:val="24"/>
              </w:rPr>
              <w:t>Физическая подготовка.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Влияние</w:t>
            </w:r>
            <w:r w:rsidRPr="00D2719F">
              <w:rPr>
                <w:rFonts w:ascii="Times New Roman" w:eastAsia="Times New Roman" w:hAnsi="Times New Roman" w:cs="Times New Roman"/>
                <w:spacing w:val="-8"/>
                <w:sz w:val="24"/>
              </w:rPr>
              <w:t xml:space="preserve"> </w:t>
            </w:r>
            <w:r w:rsidRPr="00D2719F">
              <w:rPr>
                <w:rFonts w:ascii="Times New Roman" w:eastAsia="Times New Roman" w:hAnsi="Times New Roman" w:cs="Times New Roman"/>
                <w:sz w:val="24"/>
              </w:rPr>
              <w:t>занятий</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подготовкой</w:t>
            </w:r>
          </w:p>
          <w:p w:rsidR="00D2719F" w:rsidRPr="00D2719F" w:rsidRDefault="00D2719F" w:rsidP="00D2719F">
            <w:pPr>
              <w:ind w:left="107" w:right="425"/>
              <w:rPr>
                <w:rFonts w:ascii="Times New Roman" w:eastAsia="Times New Roman" w:hAnsi="Times New Roman" w:cs="Times New Roman"/>
                <w:sz w:val="24"/>
              </w:rPr>
            </w:pPr>
            <w:r w:rsidRPr="00D2719F">
              <w:rPr>
                <w:rFonts w:ascii="Times New Roman" w:eastAsia="Times New Roman" w:hAnsi="Times New Roman" w:cs="Times New Roman"/>
                <w:sz w:val="24"/>
              </w:rPr>
              <w:t>на работу организма.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Регулирование физической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нагрузки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p>
          <w:p w:rsidR="00D2719F" w:rsidRPr="00D2719F" w:rsidRDefault="00D2719F" w:rsidP="00D2719F">
            <w:pPr>
              <w:ind w:left="107" w:right="384"/>
              <w:rPr>
                <w:rFonts w:ascii="Times New Roman" w:eastAsia="Times New Roman" w:hAnsi="Times New Roman" w:cs="Times New Roman"/>
                <w:sz w:val="24"/>
              </w:rPr>
            </w:pPr>
            <w:r w:rsidRPr="00D2719F">
              <w:rPr>
                <w:rFonts w:ascii="Times New Roman" w:eastAsia="Times New Roman" w:hAnsi="Times New Roman" w:cs="Times New Roman"/>
                <w:sz w:val="24"/>
              </w:rPr>
              <w:t>пульсу на самостоятельных</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занятиях</w:t>
            </w:r>
          </w:p>
          <w:p w:rsidR="00D2719F" w:rsidRPr="00D2719F" w:rsidRDefault="00D2719F" w:rsidP="00D2719F">
            <w:pPr>
              <w:ind w:left="107" w:right="175"/>
              <w:rPr>
                <w:rFonts w:ascii="Times New Roman" w:eastAsia="Times New Roman" w:hAnsi="Times New Roman" w:cs="Times New Roman"/>
                <w:sz w:val="24"/>
              </w:rPr>
            </w:pPr>
            <w:r w:rsidRPr="00D2719F">
              <w:rPr>
                <w:rFonts w:ascii="Times New Roman" w:eastAsia="Times New Roman" w:hAnsi="Times New Roman" w:cs="Times New Roman"/>
                <w:sz w:val="24"/>
              </w:rPr>
              <w:t>физической подготовкой.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Определение тяжести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нагрузки на самостоятельных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занятиях физической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подготовкой по внешним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признакам и самочувствию.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Определение возрастных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особенностей</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физического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развития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p>
          <w:p w:rsidR="00D2719F" w:rsidRPr="00D2719F" w:rsidRDefault="00D2719F" w:rsidP="00D2719F">
            <w:pPr>
              <w:ind w:left="107" w:right="84"/>
              <w:rPr>
                <w:rFonts w:ascii="Times New Roman" w:eastAsia="Times New Roman" w:hAnsi="Times New Roman" w:cs="Times New Roman"/>
                <w:sz w:val="24"/>
              </w:rPr>
            </w:pPr>
            <w:r w:rsidRPr="00D2719F">
              <w:rPr>
                <w:rFonts w:ascii="Times New Roman" w:eastAsia="Times New Roman" w:hAnsi="Times New Roman" w:cs="Times New Roman"/>
                <w:sz w:val="24"/>
              </w:rPr>
              <w:t>физической подготовленности</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посредством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регулярного</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наблюдения.</w:t>
            </w:r>
          </w:p>
          <w:p w:rsidR="00D2719F" w:rsidRPr="00D2719F" w:rsidRDefault="00D2719F" w:rsidP="00D2719F">
            <w:pPr>
              <w:ind w:left="107" w:right="152"/>
              <w:rPr>
                <w:rFonts w:ascii="Times New Roman" w:eastAsia="Times New Roman" w:hAnsi="Times New Roman" w:cs="Times New Roman"/>
                <w:sz w:val="24"/>
              </w:rPr>
            </w:pPr>
            <w:r w:rsidRPr="00D2719F">
              <w:rPr>
                <w:rFonts w:ascii="Times New Roman" w:eastAsia="Times New Roman" w:hAnsi="Times New Roman" w:cs="Times New Roman"/>
                <w:sz w:val="24"/>
              </w:rPr>
              <w:t>Оказание первой помощи при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травмах</w:t>
            </w:r>
          </w:p>
          <w:p w:rsidR="00D2719F" w:rsidRPr="00D2719F" w:rsidRDefault="00D2719F" w:rsidP="00D2719F">
            <w:pPr>
              <w:ind w:left="107" w:right="504"/>
              <w:rPr>
                <w:rFonts w:ascii="Times New Roman" w:eastAsia="Times New Roman" w:hAnsi="Times New Roman" w:cs="Times New Roman"/>
                <w:sz w:val="24"/>
              </w:rPr>
            </w:pPr>
            <w:r w:rsidRPr="00D2719F">
              <w:rPr>
                <w:rFonts w:ascii="Times New Roman" w:eastAsia="Times New Roman" w:hAnsi="Times New Roman" w:cs="Times New Roman"/>
                <w:sz w:val="24"/>
              </w:rPr>
              <w:t>во</w:t>
            </w:r>
            <w:r w:rsidRPr="00D2719F">
              <w:rPr>
                <w:rFonts w:ascii="Times New Roman" w:eastAsia="Times New Roman" w:hAnsi="Times New Roman" w:cs="Times New Roman"/>
                <w:spacing w:val="-10"/>
                <w:sz w:val="24"/>
              </w:rPr>
              <w:t xml:space="preserve"> </w:t>
            </w:r>
            <w:r w:rsidRPr="00D2719F">
              <w:rPr>
                <w:rFonts w:ascii="Times New Roman" w:eastAsia="Times New Roman" w:hAnsi="Times New Roman" w:cs="Times New Roman"/>
                <w:sz w:val="24"/>
              </w:rPr>
              <w:t>время</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самостоятельных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занятий</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культурой</w:t>
            </w:r>
          </w:p>
        </w:tc>
        <w:tc>
          <w:tcPr>
            <w:tcW w:w="7515" w:type="dxa"/>
          </w:tcPr>
          <w:p w:rsidR="00D2719F" w:rsidRPr="00D2719F" w:rsidRDefault="00D2719F" w:rsidP="00D2719F">
            <w:pPr>
              <w:ind w:left="110" w:right="224"/>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«Самостоятельная физическая подготовка» (диалог с</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учителем,</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использование</w:t>
            </w:r>
            <w:r w:rsidRPr="00D2719F">
              <w:rPr>
                <w:rFonts w:ascii="Times New Roman" w:eastAsia="Times New Roman" w:hAnsi="Times New Roman" w:cs="Times New Roman"/>
                <w:b/>
                <w:i/>
                <w:spacing w:val="-6"/>
                <w:sz w:val="24"/>
              </w:rPr>
              <w:t xml:space="preserve"> </w:t>
            </w:r>
            <w:r w:rsidRPr="00D2719F">
              <w:rPr>
                <w:rFonts w:ascii="Times New Roman" w:eastAsia="Times New Roman" w:hAnsi="Times New Roman" w:cs="Times New Roman"/>
                <w:b/>
                <w:i/>
                <w:sz w:val="24"/>
              </w:rPr>
              <w:t>рисунков,</w:t>
            </w:r>
            <w:r w:rsidRPr="00D2719F">
              <w:rPr>
                <w:rFonts w:ascii="Times New Roman" w:eastAsia="Times New Roman" w:hAnsi="Times New Roman" w:cs="Times New Roman"/>
                <w:b/>
                <w:i/>
                <w:spacing w:val="-7"/>
                <w:sz w:val="24"/>
              </w:rPr>
              <w:t xml:space="preserve"> </w:t>
            </w:r>
            <w:r w:rsidRPr="00D2719F">
              <w:rPr>
                <w:rFonts w:ascii="Times New Roman" w:eastAsia="Times New Roman" w:hAnsi="Times New Roman" w:cs="Times New Roman"/>
                <w:b/>
                <w:i/>
                <w:sz w:val="24"/>
              </w:rPr>
              <w:t>плакатов,</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видеороликов):</w:t>
            </w:r>
          </w:p>
          <w:p w:rsidR="00D2719F" w:rsidRPr="00D2719F" w:rsidRDefault="00D2719F" w:rsidP="00D2719F">
            <w:pPr>
              <w:numPr>
                <w:ilvl w:val="0"/>
                <w:numId w:val="42"/>
              </w:numPr>
              <w:tabs>
                <w:tab w:val="left" w:pos="343"/>
              </w:tabs>
              <w:ind w:right="1090"/>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 содержание и задачи физической подготовки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школьников,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её</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связь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укреплением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здоровья,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подготовкой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предстоящей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жизнедеятельности;</w:t>
            </w:r>
          </w:p>
          <w:p w:rsidR="00D2719F" w:rsidRPr="00D2719F" w:rsidRDefault="00D2719F" w:rsidP="00D2719F">
            <w:pPr>
              <w:numPr>
                <w:ilvl w:val="0"/>
                <w:numId w:val="42"/>
              </w:numPr>
              <w:tabs>
                <w:tab w:val="left" w:pos="343"/>
              </w:tabs>
              <w:ind w:right="867"/>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особенности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организации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занятий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подготовкой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домашних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условиях.</w:t>
            </w:r>
          </w:p>
          <w:p w:rsidR="00D2719F" w:rsidRPr="00D2719F" w:rsidRDefault="00D2719F" w:rsidP="00D2719F">
            <w:pPr>
              <w:ind w:left="110" w:right="224"/>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«Влияние занятий физической подготовкой на работу</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систем организма» (объяснение учителя, иллюстративный</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материал,</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видеоролики,</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таблица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режимов</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физической</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нагрузки):</w:t>
            </w:r>
          </w:p>
          <w:p w:rsidR="00D2719F" w:rsidRPr="00D2719F" w:rsidRDefault="00D2719F" w:rsidP="00D2719F">
            <w:pPr>
              <w:numPr>
                <w:ilvl w:val="0"/>
                <w:numId w:val="42"/>
              </w:numPr>
              <w:tabs>
                <w:tab w:val="left" w:pos="394"/>
              </w:tabs>
              <w:ind w:left="393"/>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работу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сердца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лёгких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время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выполнения</w:t>
            </w:r>
          </w:p>
          <w:p w:rsidR="00D2719F" w:rsidRPr="00D2719F" w:rsidRDefault="00D2719F" w:rsidP="00D2719F">
            <w:pPr>
              <w:ind w:left="110" w:right="224"/>
              <w:rPr>
                <w:rFonts w:ascii="Times New Roman" w:eastAsia="Times New Roman" w:hAnsi="Times New Roman" w:cs="Times New Roman"/>
                <w:sz w:val="24"/>
              </w:rPr>
            </w:pPr>
            <w:r w:rsidRPr="00D2719F">
              <w:rPr>
                <w:rFonts w:ascii="Times New Roman" w:eastAsia="Times New Roman" w:hAnsi="Times New Roman" w:cs="Times New Roman"/>
                <w:sz w:val="24"/>
              </w:rPr>
              <w:t>физических</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нагрузок,</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выявляют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признаки</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положительного</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влияния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занятий физической подготовкой на развитие систем дыхания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кровообращения;</w:t>
            </w:r>
          </w:p>
          <w:p w:rsidR="00D2719F" w:rsidRPr="00D2719F" w:rsidRDefault="00D2719F" w:rsidP="00D2719F">
            <w:pPr>
              <w:numPr>
                <w:ilvl w:val="0"/>
                <w:numId w:val="42"/>
              </w:numPr>
              <w:tabs>
                <w:tab w:val="left" w:pos="394"/>
              </w:tabs>
              <w:ind w:right="169"/>
              <w:rPr>
                <w:rFonts w:ascii="Times New Roman" w:eastAsia="Times New Roman" w:hAnsi="Times New Roman" w:cs="Times New Roman"/>
                <w:sz w:val="24"/>
              </w:rPr>
            </w:pPr>
            <w:r w:rsidRPr="00D2719F">
              <w:rPr>
                <w:rFonts w:ascii="Times New Roman" w:eastAsia="Times New Roman" w:hAnsi="Times New Roman" w:cs="Times New Roman"/>
                <w:sz w:val="24"/>
              </w:rPr>
              <w:t>устанавливают зависимость активности систем организма от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величины</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нагрузки,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способы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её</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регулирования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процессе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самостоятельных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занятий физической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подготовкой;</w:t>
            </w:r>
          </w:p>
          <w:p w:rsidR="00D2719F" w:rsidRPr="00D2719F" w:rsidRDefault="00D2719F" w:rsidP="00D2719F">
            <w:pPr>
              <w:numPr>
                <w:ilvl w:val="0"/>
                <w:numId w:val="42"/>
              </w:numPr>
              <w:tabs>
                <w:tab w:val="left" w:pos="394"/>
              </w:tabs>
              <w:ind w:right="645"/>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 мини-исследование по оценке тяжести физической</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нагрузки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показателям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частоты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пульса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(работа 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парах):</w:t>
            </w:r>
          </w:p>
          <w:p w:rsidR="00D2719F" w:rsidRPr="00D2719F" w:rsidRDefault="00D2719F" w:rsidP="00D2719F">
            <w:pPr>
              <w:numPr>
                <w:ilvl w:val="0"/>
                <w:numId w:val="41"/>
              </w:numPr>
              <w:tabs>
                <w:tab w:val="left" w:pos="291"/>
              </w:tabs>
              <w:ind w:right="1730"/>
              <w:jc w:val="both"/>
              <w:rPr>
                <w:rFonts w:ascii="Times New Roman" w:eastAsia="Times New Roman" w:hAnsi="Times New Roman" w:cs="Times New Roman"/>
                <w:sz w:val="24"/>
              </w:rPr>
            </w:pPr>
            <w:r w:rsidRPr="00D2719F">
              <w:rPr>
                <w:rFonts w:ascii="Times New Roman" w:eastAsia="Times New Roman" w:hAnsi="Times New Roman" w:cs="Times New Roman"/>
                <w:sz w:val="24"/>
              </w:rPr>
              <w:t>— выполняют 30 приседаний в максимальном темпе,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останавливаются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подсчитывают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пульс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первые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30</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восстановления;</w:t>
            </w:r>
          </w:p>
          <w:p w:rsidR="00D2719F" w:rsidRPr="00D2719F" w:rsidRDefault="00D2719F" w:rsidP="00D2719F">
            <w:pPr>
              <w:numPr>
                <w:ilvl w:val="0"/>
                <w:numId w:val="41"/>
              </w:numPr>
              <w:tabs>
                <w:tab w:val="left" w:pos="291"/>
              </w:tabs>
              <w:ind w:right="332"/>
              <w:rPr>
                <w:rFonts w:ascii="Times New Roman" w:eastAsia="Times New Roman" w:hAnsi="Times New Roman" w:cs="Times New Roman"/>
                <w:sz w:val="24"/>
              </w:rPr>
            </w:pPr>
            <w:r w:rsidRPr="00D2719F">
              <w:rPr>
                <w:rFonts w:ascii="Times New Roman" w:eastAsia="Times New Roman" w:hAnsi="Times New Roman" w:cs="Times New Roman"/>
                <w:sz w:val="24"/>
              </w:rPr>
              <w:t>— выполняют 30 приседаний в спокойном умеренном темпе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течение 30 с, останавливаются и подсчитывают пульс за первые 30 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восстановления;</w:t>
            </w:r>
          </w:p>
          <w:p w:rsidR="00D2719F" w:rsidRPr="00D2719F" w:rsidRDefault="00D2719F" w:rsidP="00D2719F">
            <w:pPr>
              <w:numPr>
                <w:ilvl w:val="0"/>
                <w:numId w:val="41"/>
              </w:numPr>
              <w:tabs>
                <w:tab w:val="left" w:pos="291"/>
              </w:tabs>
              <w:ind w:right="288"/>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основываясь</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показателях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пульса,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устанавливают зависимость</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тяжести нагрузки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скорости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упражнения.</w:t>
            </w:r>
          </w:p>
          <w:p w:rsidR="00D2719F" w:rsidRPr="00D2719F" w:rsidRDefault="00D2719F" w:rsidP="00D2719F">
            <w:pPr>
              <w:spacing w:line="270" w:lineRule="atLeast"/>
              <w:ind w:left="110" w:right="476"/>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«Оценка годовой динамики показателей физического</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развития и физической подготовленности» (рассказ учителя,</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иллюстративный материал, таблица возрастных показателей</w:t>
            </w:r>
            <w:r w:rsidRPr="00D2719F">
              <w:rPr>
                <w:rFonts w:ascii="Times New Roman" w:eastAsia="Times New Roman" w:hAnsi="Times New Roman" w:cs="Times New Roman"/>
                <w:b/>
                <w:i/>
                <w:spacing w:val="-58"/>
                <w:sz w:val="24"/>
              </w:rPr>
              <w:t xml:space="preserve"> </w:t>
            </w:r>
            <w:r w:rsidRPr="00D2719F">
              <w:rPr>
                <w:rFonts w:ascii="Times New Roman" w:eastAsia="Times New Roman" w:hAnsi="Times New Roman" w:cs="Times New Roman"/>
                <w:b/>
                <w:i/>
                <w:sz w:val="24"/>
              </w:rPr>
              <w:t>физического</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развития</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физической</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подготовленности):</w:t>
            </w:r>
          </w:p>
        </w:tc>
        <w:tc>
          <w:tcPr>
            <w:tcW w:w="2409" w:type="dxa"/>
          </w:tcPr>
          <w:p w:rsidR="00D2719F" w:rsidRPr="00D2719F" w:rsidRDefault="00D2719F" w:rsidP="00D2719F">
            <w:pPr>
              <w:spacing w:line="276" w:lineRule="auto"/>
              <w:ind w:left="108" w:right="122"/>
              <w:rPr>
                <w:rFonts w:ascii="Times New Roman" w:eastAsia="Times New Roman" w:hAnsi="Times New Roman" w:cs="Times New Roman"/>
                <w:sz w:val="24"/>
              </w:rPr>
            </w:pPr>
            <w:hyperlink r:id="rId123">
              <w:r w:rsidRPr="00D2719F">
                <w:rPr>
                  <w:rFonts w:ascii="Times New Roman" w:eastAsia="Times New Roman" w:hAnsi="Times New Roman" w:cs="Times New Roman"/>
                  <w:color w:val="0462C1"/>
                  <w:sz w:val="24"/>
                  <w:u w:val="single" w:color="0462C1"/>
                </w:rPr>
                <w:t>https://rosuchebnik.ru/</w:t>
              </w:r>
            </w:hyperlink>
            <w:r w:rsidRPr="00D2719F">
              <w:rPr>
                <w:rFonts w:ascii="Times New Roman" w:eastAsia="Times New Roman" w:hAnsi="Times New Roman" w:cs="Times New Roman"/>
                <w:color w:val="0462C1"/>
                <w:spacing w:val="-58"/>
                <w:sz w:val="24"/>
              </w:rPr>
              <w:t xml:space="preserve"> </w:t>
            </w:r>
            <w:hyperlink r:id="rId124">
              <w:r w:rsidRPr="00D2719F">
                <w:rPr>
                  <w:rFonts w:ascii="Times New Roman" w:eastAsia="Times New Roman" w:hAnsi="Times New Roman" w:cs="Times New Roman"/>
                  <w:color w:val="0462C1"/>
                  <w:sz w:val="24"/>
                  <w:u w:val="single" w:color="0462C1"/>
                </w:rPr>
                <w:t>metodicheskaja-</w:t>
              </w:r>
            </w:hyperlink>
            <w:r w:rsidRPr="00D2719F">
              <w:rPr>
                <w:rFonts w:ascii="Times New Roman" w:eastAsia="Times New Roman" w:hAnsi="Times New Roman" w:cs="Times New Roman"/>
                <w:color w:val="0462C1"/>
                <w:spacing w:val="1"/>
                <w:sz w:val="24"/>
              </w:rPr>
              <w:t xml:space="preserve"> </w:t>
            </w:r>
            <w:hyperlink r:id="rId125">
              <w:r w:rsidRPr="00D2719F">
                <w:rPr>
                  <w:rFonts w:ascii="Times New Roman" w:eastAsia="Times New Roman" w:hAnsi="Times New Roman" w:cs="Times New Roman"/>
                  <w:color w:val="0462C1"/>
                  <w:sz w:val="24"/>
                  <w:u w:val="single" w:color="0462C1"/>
                </w:rPr>
                <w:t>pomosch/nachalnoe-</w:t>
              </w:r>
            </w:hyperlink>
            <w:r w:rsidRPr="00D2719F">
              <w:rPr>
                <w:rFonts w:ascii="Times New Roman" w:eastAsia="Times New Roman" w:hAnsi="Times New Roman" w:cs="Times New Roman"/>
                <w:color w:val="0462C1"/>
                <w:spacing w:val="1"/>
                <w:sz w:val="24"/>
              </w:rPr>
              <w:t xml:space="preserve"> </w:t>
            </w:r>
            <w:hyperlink r:id="rId126">
              <w:r w:rsidRPr="00D2719F">
                <w:rPr>
                  <w:rFonts w:ascii="Times New Roman" w:eastAsia="Times New Roman" w:hAnsi="Times New Roman" w:cs="Times New Roman"/>
                  <w:color w:val="0462C1"/>
                  <w:sz w:val="24"/>
                  <w:u w:val="single" w:color="0462C1"/>
                </w:rPr>
                <w:t>obrazovanie/</w:t>
              </w:r>
            </w:hyperlink>
          </w:p>
          <w:p w:rsidR="00D2719F" w:rsidRPr="00D2719F" w:rsidRDefault="00D2719F" w:rsidP="00D2719F">
            <w:pPr>
              <w:spacing w:before="160" w:line="276" w:lineRule="auto"/>
              <w:ind w:left="108" w:right="609"/>
              <w:rPr>
                <w:rFonts w:ascii="Times New Roman" w:eastAsia="Times New Roman" w:hAnsi="Times New Roman" w:cs="Times New Roman"/>
                <w:sz w:val="24"/>
              </w:rPr>
            </w:pPr>
            <w:hyperlink r:id="rId127">
              <w:r w:rsidRPr="00D2719F">
                <w:rPr>
                  <w:rFonts w:ascii="Times New Roman" w:eastAsia="Times New Roman" w:hAnsi="Times New Roman" w:cs="Times New Roman"/>
                  <w:color w:val="0462C1"/>
                  <w:sz w:val="24"/>
                  <w:u w:val="single" w:color="0462C1"/>
                </w:rPr>
                <w:t>http://school-</w:t>
              </w:r>
            </w:hyperlink>
            <w:r w:rsidRPr="00D2719F">
              <w:rPr>
                <w:rFonts w:ascii="Times New Roman" w:eastAsia="Times New Roman" w:hAnsi="Times New Roman" w:cs="Times New Roman"/>
                <w:color w:val="0462C1"/>
                <w:spacing w:val="1"/>
                <w:sz w:val="24"/>
              </w:rPr>
              <w:t xml:space="preserve"> </w:t>
            </w:r>
            <w:hyperlink r:id="rId128">
              <w:r w:rsidRPr="00D2719F">
                <w:rPr>
                  <w:rFonts w:ascii="Times New Roman" w:eastAsia="Times New Roman" w:hAnsi="Times New Roman" w:cs="Times New Roman"/>
                  <w:color w:val="0462C1"/>
                  <w:spacing w:val="-1"/>
                  <w:sz w:val="24"/>
                  <w:u w:val="single" w:color="0462C1"/>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515"/>
        <w:gridCol w:w="2409"/>
      </w:tblGrid>
      <w:tr w:rsidR="00D2719F" w:rsidRPr="00D2719F" w:rsidTr="00EF0B46">
        <w:trPr>
          <w:trHeight w:val="9109"/>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rPr>
                <w:rFonts w:ascii="Times New Roman" w:eastAsia="Times New Roman" w:hAnsi="Times New Roman" w:cs="Times New Roman"/>
                <w:sz w:val="24"/>
              </w:rPr>
            </w:pPr>
          </w:p>
        </w:tc>
        <w:tc>
          <w:tcPr>
            <w:tcW w:w="7515" w:type="dxa"/>
          </w:tcPr>
          <w:p w:rsidR="00D2719F" w:rsidRPr="00D2719F" w:rsidRDefault="00D2719F" w:rsidP="00D2719F">
            <w:pPr>
              <w:numPr>
                <w:ilvl w:val="0"/>
                <w:numId w:val="40"/>
              </w:numPr>
              <w:tabs>
                <w:tab w:val="left" w:pos="403"/>
              </w:tabs>
              <w:ind w:right="450" w:hanging="41"/>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 рассказ учителя о неравномерном изменении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показателей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физического</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развития</w:t>
            </w:r>
            <w:r w:rsidRPr="00D2719F">
              <w:rPr>
                <w:rFonts w:ascii="Times New Roman" w:eastAsia="Times New Roman" w:hAnsi="Times New Roman" w:cs="Times New Roman"/>
                <w:spacing w:val="-7"/>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подготовленности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учащихся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период обучения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школе;</w:t>
            </w:r>
          </w:p>
          <w:p w:rsidR="00D2719F" w:rsidRPr="00D2719F" w:rsidRDefault="00D2719F" w:rsidP="00D2719F">
            <w:pPr>
              <w:numPr>
                <w:ilvl w:val="0"/>
                <w:numId w:val="40"/>
              </w:numPr>
              <w:tabs>
                <w:tab w:val="left" w:pos="403"/>
              </w:tabs>
              <w:ind w:right="144" w:hanging="41"/>
              <w:rPr>
                <w:rFonts w:ascii="Times New Roman" w:eastAsia="Times New Roman" w:hAnsi="Times New Roman" w:cs="Times New Roman"/>
                <w:sz w:val="24"/>
              </w:rPr>
            </w:pPr>
            <w:r w:rsidRPr="00D2719F">
              <w:rPr>
                <w:rFonts w:ascii="Times New Roman" w:eastAsia="Times New Roman" w:hAnsi="Times New Roman" w:cs="Times New Roman"/>
                <w:sz w:val="24"/>
              </w:rPr>
              <w:t>составляют таблицу наблюдений за результатами измерения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показателей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физического</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развития</w:t>
            </w:r>
            <w:r w:rsidRPr="00D2719F">
              <w:rPr>
                <w:rFonts w:ascii="Times New Roman" w:eastAsia="Times New Roman" w:hAnsi="Times New Roman" w:cs="Times New Roman"/>
                <w:spacing w:val="-7"/>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подготовленности</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учебным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четвертям (триместрам) 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образцу;</w:t>
            </w:r>
          </w:p>
          <w:p w:rsidR="00D2719F" w:rsidRPr="00D2719F" w:rsidRDefault="00D2719F" w:rsidP="00D2719F">
            <w:pPr>
              <w:numPr>
                <w:ilvl w:val="0"/>
                <w:numId w:val="40"/>
              </w:numPr>
              <w:tabs>
                <w:tab w:val="left" w:pos="403"/>
              </w:tabs>
              <w:ind w:right="1136" w:hanging="41"/>
              <w:rPr>
                <w:rFonts w:ascii="Times New Roman" w:eastAsia="Times New Roman" w:hAnsi="Times New Roman" w:cs="Times New Roman"/>
                <w:sz w:val="24"/>
              </w:rPr>
            </w:pPr>
            <w:r w:rsidRPr="00D2719F">
              <w:rPr>
                <w:rFonts w:ascii="Times New Roman" w:eastAsia="Times New Roman" w:hAnsi="Times New Roman" w:cs="Times New Roman"/>
                <w:sz w:val="24"/>
              </w:rPr>
              <w:t>измеряют</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показатели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физического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развития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подготовленности,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сравнивают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результаты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измерения</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индивидуальных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показателей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таблицей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возрастных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стандартов;</w:t>
            </w:r>
          </w:p>
          <w:p w:rsidR="00D2719F" w:rsidRPr="00D2719F" w:rsidRDefault="00D2719F" w:rsidP="00D2719F">
            <w:pPr>
              <w:numPr>
                <w:ilvl w:val="0"/>
                <w:numId w:val="40"/>
              </w:numPr>
              <w:tabs>
                <w:tab w:val="left" w:pos="403"/>
              </w:tabs>
              <w:ind w:left="403"/>
              <w:rPr>
                <w:rFonts w:ascii="Times New Roman" w:eastAsia="Times New Roman" w:hAnsi="Times New Roman" w:cs="Times New Roman"/>
                <w:sz w:val="24"/>
              </w:rPr>
            </w:pPr>
            <w:r w:rsidRPr="00D2719F">
              <w:rPr>
                <w:rFonts w:ascii="Times New Roman" w:eastAsia="Times New Roman" w:hAnsi="Times New Roman" w:cs="Times New Roman"/>
                <w:sz w:val="24"/>
              </w:rPr>
              <w:t>ведут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наблюдения</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показателями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физического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развития</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и</w:t>
            </w:r>
          </w:p>
          <w:p w:rsidR="00D2719F" w:rsidRPr="00D2719F" w:rsidRDefault="00D2719F" w:rsidP="00D2719F">
            <w:pPr>
              <w:ind w:left="110" w:right="224"/>
              <w:rPr>
                <w:rFonts w:ascii="Times New Roman" w:eastAsia="Times New Roman" w:hAnsi="Times New Roman" w:cs="Times New Roman"/>
                <w:sz w:val="24"/>
              </w:rPr>
            </w:pPr>
            <w:r w:rsidRPr="00D2719F">
              <w:rPr>
                <w:rFonts w:ascii="Times New Roman" w:eastAsia="Times New Roman" w:hAnsi="Times New Roman" w:cs="Times New Roman"/>
                <w:sz w:val="24"/>
              </w:rPr>
              <w:t>физической</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подготовленности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течение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учебного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года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выявляют,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какой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учебной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четверти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(триместре)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были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наибольшие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приросты;</w:t>
            </w:r>
          </w:p>
          <w:p w:rsidR="00D2719F" w:rsidRPr="00D2719F" w:rsidRDefault="00D2719F" w:rsidP="00D2719F">
            <w:pPr>
              <w:numPr>
                <w:ilvl w:val="0"/>
                <w:numId w:val="40"/>
              </w:numPr>
              <w:tabs>
                <w:tab w:val="left" w:pos="403"/>
              </w:tabs>
              <w:ind w:right="118" w:hanging="41"/>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рассказ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учителя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формах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осанки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способы</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её</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измерения;</w:t>
            </w:r>
          </w:p>
          <w:p w:rsidR="00D2719F" w:rsidRPr="00D2719F" w:rsidRDefault="00D2719F" w:rsidP="00D2719F">
            <w:pPr>
              <w:numPr>
                <w:ilvl w:val="0"/>
                <w:numId w:val="40"/>
              </w:numPr>
              <w:tabs>
                <w:tab w:val="left" w:pos="403"/>
              </w:tabs>
              <w:ind w:right="324" w:hanging="41"/>
              <w:rPr>
                <w:rFonts w:ascii="Times New Roman" w:eastAsia="Times New Roman" w:hAnsi="Times New Roman" w:cs="Times New Roman"/>
                <w:sz w:val="24"/>
              </w:rPr>
            </w:pPr>
            <w:r w:rsidRPr="00D2719F">
              <w:rPr>
                <w:rFonts w:ascii="Times New Roman" w:eastAsia="Times New Roman" w:hAnsi="Times New Roman" w:cs="Times New Roman"/>
                <w:sz w:val="24"/>
              </w:rPr>
              <w:t>проводят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мини-исследования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определению</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состояния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осанки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помощью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теста касания рук за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спиной:</w:t>
            </w:r>
          </w:p>
          <w:p w:rsidR="00D2719F" w:rsidRPr="00D2719F" w:rsidRDefault="00D2719F" w:rsidP="00D2719F">
            <w:pPr>
              <w:numPr>
                <w:ilvl w:val="0"/>
                <w:numId w:val="39"/>
              </w:numPr>
              <w:tabs>
                <w:tab w:val="left" w:pos="291"/>
              </w:tabs>
              <w:ind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проводят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тестирование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осанки;</w:t>
            </w:r>
          </w:p>
          <w:p w:rsidR="00D2719F" w:rsidRPr="00D2719F" w:rsidRDefault="00D2719F" w:rsidP="00D2719F">
            <w:pPr>
              <w:numPr>
                <w:ilvl w:val="0"/>
                <w:numId w:val="39"/>
              </w:numPr>
              <w:tabs>
                <w:tab w:val="left" w:pos="291"/>
              </w:tabs>
              <w:ind w:left="110" w:right="207"/>
              <w:rPr>
                <w:rFonts w:ascii="Times New Roman" w:eastAsia="Times New Roman" w:hAnsi="Times New Roman" w:cs="Times New Roman"/>
                <w:sz w:val="24"/>
              </w:rPr>
            </w:pPr>
            <w:r w:rsidRPr="00D2719F">
              <w:rPr>
                <w:rFonts w:ascii="Times New Roman" w:eastAsia="Times New Roman" w:hAnsi="Times New Roman" w:cs="Times New Roman"/>
                <w:sz w:val="24"/>
              </w:rPr>
              <w:t>— сравнивают индивидуальные показатели с оценочной таблицей 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устанавливают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состояние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осанки;</w:t>
            </w:r>
          </w:p>
          <w:p w:rsidR="00D2719F" w:rsidRPr="00D2719F" w:rsidRDefault="00D2719F" w:rsidP="00D2719F">
            <w:pPr>
              <w:ind w:left="110" w:right="403"/>
              <w:rPr>
                <w:rFonts w:ascii="Times New Roman" w:eastAsia="Times New Roman" w:hAnsi="Times New Roman" w:cs="Times New Roman"/>
                <w:sz w:val="24"/>
              </w:rPr>
            </w:pPr>
            <w:r w:rsidRPr="00D2719F">
              <w:rPr>
                <w:rFonts w:ascii="Times New Roman" w:eastAsia="Times New Roman" w:hAnsi="Times New Roman" w:cs="Times New Roman"/>
                <w:sz w:val="24"/>
              </w:rPr>
              <w:t>- ведут наблюдения за динамикой показателей осанки в течение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учебного года и выявляют, в какой учебной четверти происходят её</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изменения.</w:t>
            </w:r>
          </w:p>
          <w:p w:rsidR="00D2719F" w:rsidRPr="00D2719F" w:rsidRDefault="00D2719F" w:rsidP="00D2719F">
            <w:pPr>
              <w:spacing w:before="1"/>
              <w:ind w:left="110"/>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«Оказание</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первой</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помощи</w:t>
            </w:r>
            <w:r w:rsidRPr="00D2719F">
              <w:rPr>
                <w:rFonts w:ascii="Times New Roman" w:eastAsia="Times New Roman" w:hAnsi="Times New Roman" w:cs="Times New Roman"/>
                <w:b/>
                <w:i/>
                <w:spacing w:val="-4"/>
                <w:sz w:val="24"/>
              </w:rPr>
              <w:t xml:space="preserve"> </w:t>
            </w:r>
            <w:r w:rsidRPr="00D2719F">
              <w:rPr>
                <w:rFonts w:ascii="Times New Roman" w:eastAsia="Times New Roman" w:hAnsi="Times New Roman" w:cs="Times New Roman"/>
                <w:b/>
                <w:i/>
                <w:sz w:val="24"/>
              </w:rPr>
              <w:t>на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занятиях</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физической</w:t>
            </w:r>
          </w:p>
          <w:p w:rsidR="00D2719F" w:rsidRPr="00D2719F" w:rsidRDefault="00D2719F" w:rsidP="00D2719F">
            <w:pPr>
              <w:ind w:left="110"/>
              <w:rPr>
                <w:rFonts w:ascii="Times New Roman" w:eastAsia="Times New Roman" w:hAnsi="Times New Roman" w:cs="Times New Roman"/>
                <w:b/>
                <w:i/>
                <w:sz w:val="24"/>
              </w:rPr>
            </w:pPr>
            <w:r w:rsidRPr="00D2719F">
              <w:rPr>
                <w:rFonts w:ascii="Times New Roman" w:eastAsia="Times New Roman" w:hAnsi="Times New Roman" w:cs="Times New Roman"/>
                <w:b/>
                <w:i/>
                <w:sz w:val="24"/>
              </w:rPr>
              <w:t>культурой»</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(рассказ</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образец</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рисунки,</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видеоматериал):</w:t>
            </w:r>
          </w:p>
          <w:p w:rsidR="00D2719F" w:rsidRPr="00D2719F" w:rsidRDefault="00D2719F" w:rsidP="00D2719F">
            <w:pPr>
              <w:numPr>
                <w:ilvl w:val="0"/>
                <w:numId w:val="38"/>
              </w:numPr>
              <w:tabs>
                <w:tab w:val="left" w:pos="394"/>
              </w:tabs>
              <w:ind w:right="650"/>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 рассказ учителя о возможных травмах и ушибах на</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уроках физической культуры, анализируют признаки лёгких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тяжёлых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травм,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приводят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причины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возможного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появления;</w:t>
            </w:r>
          </w:p>
          <w:p w:rsidR="00D2719F" w:rsidRPr="00D2719F" w:rsidRDefault="00D2719F" w:rsidP="00D2719F">
            <w:pPr>
              <w:numPr>
                <w:ilvl w:val="0"/>
                <w:numId w:val="38"/>
              </w:numPr>
              <w:tabs>
                <w:tab w:val="left" w:pos="394"/>
              </w:tabs>
              <w:ind w:right="382"/>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правила оказания первой помощи при травмах 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ушибах,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приёмы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действия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случае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появления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соответствии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образцами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учителя):</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лёгкие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травмы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(носовое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кровотечение;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порезы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потёртости;</w:t>
            </w:r>
          </w:p>
          <w:p w:rsidR="00D2719F" w:rsidRPr="00D2719F" w:rsidRDefault="00D2719F" w:rsidP="00D2719F">
            <w:pPr>
              <w:spacing w:line="270" w:lineRule="atLeast"/>
              <w:ind w:left="110" w:right="224"/>
              <w:rPr>
                <w:rFonts w:ascii="Times New Roman" w:eastAsia="Times New Roman" w:hAnsi="Times New Roman" w:cs="Times New Roman"/>
                <w:sz w:val="24"/>
              </w:rPr>
            </w:pPr>
            <w:r w:rsidRPr="00D2719F">
              <w:rPr>
                <w:rFonts w:ascii="Times New Roman" w:eastAsia="Times New Roman" w:hAnsi="Times New Roman" w:cs="Times New Roman"/>
                <w:sz w:val="24"/>
              </w:rPr>
              <w:t>небольшие ушибы на разных частях тела; отморожение пальцев рук);</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2</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 тяжёлые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травмы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(вывихи; сильные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ушибы)</w:t>
            </w:r>
          </w:p>
        </w:tc>
        <w:tc>
          <w:tcPr>
            <w:tcW w:w="2409" w:type="dxa"/>
          </w:tcPr>
          <w:p w:rsidR="00D2719F" w:rsidRPr="00D2719F" w:rsidRDefault="00D2719F" w:rsidP="00D2719F">
            <w:pPr>
              <w:rPr>
                <w:rFonts w:ascii="Times New Roman" w:eastAsia="Times New Roman" w:hAnsi="Times New Roman" w:cs="Times New Roman"/>
                <w:sz w:val="24"/>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515"/>
        <w:gridCol w:w="2409"/>
      </w:tblGrid>
      <w:tr w:rsidR="00D2719F" w:rsidRPr="00D2719F" w:rsidTr="00EF0B46">
        <w:trPr>
          <w:trHeight w:val="9109"/>
        </w:trPr>
        <w:tc>
          <w:tcPr>
            <w:tcW w:w="1995" w:type="dxa"/>
          </w:tcPr>
          <w:p w:rsidR="00D2719F" w:rsidRPr="00D2719F" w:rsidRDefault="00D2719F" w:rsidP="00D2719F">
            <w:pPr>
              <w:ind w:left="107" w:right="97"/>
              <w:jc w:val="center"/>
              <w:rPr>
                <w:rFonts w:ascii="Times New Roman" w:eastAsia="Times New Roman" w:hAnsi="Times New Roman" w:cs="Times New Roman"/>
                <w:sz w:val="24"/>
              </w:rPr>
            </w:pPr>
            <w:r w:rsidRPr="00D2719F">
              <w:rPr>
                <w:rFonts w:ascii="Times New Roman" w:eastAsia="Times New Roman" w:hAnsi="Times New Roman" w:cs="Times New Roman"/>
                <w:sz w:val="24"/>
              </w:rPr>
              <w:lastRenderedPageBreak/>
              <w:t>Оздоровительная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физическая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культура</w:t>
            </w:r>
          </w:p>
          <w:p w:rsidR="00D2719F" w:rsidRPr="00D2719F" w:rsidRDefault="00D2719F" w:rsidP="00D2719F">
            <w:pPr>
              <w:ind w:left="104" w:right="97"/>
              <w:jc w:val="center"/>
              <w:rPr>
                <w:rFonts w:ascii="Times New Roman" w:eastAsia="Times New Roman" w:hAnsi="Times New Roman" w:cs="Times New Roman"/>
                <w:sz w:val="24"/>
              </w:rPr>
            </w:pPr>
            <w:r w:rsidRPr="00D2719F">
              <w:rPr>
                <w:rFonts w:ascii="Times New Roman" w:eastAsia="Times New Roman" w:hAnsi="Times New Roman" w:cs="Times New Roman"/>
                <w:sz w:val="24"/>
              </w:rPr>
              <w:t>(2</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3358" w:type="dxa"/>
          </w:tcPr>
          <w:p w:rsidR="00D2719F" w:rsidRPr="00D2719F" w:rsidRDefault="00D2719F" w:rsidP="00D2719F">
            <w:pPr>
              <w:ind w:left="107" w:right="778"/>
              <w:jc w:val="both"/>
              <w:rPr>
                <w:rFonts w:ascii="Times New Roman" w:eastAsia="Times New Roman" w:hAnsi="Times New Roman" w:cs="Times New Roman"/>
              </w:rPr>
            </w:pPr>
            <w:r w:rsidRPr="00D2719F">
              <w:rPr>
                <w:rFonts w:ascii="Times New Roman" w:eastAsia="Times New Roman" w:hAnsi="Times New Roman" w:cs="Times New Roman"/>
              </w:rPr>
              <w:t>Оценка состояния осанки,</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упражнения</w:t>
            </w:r>
          </w:p>
          <w:p w:rsidR="00D2719F" w:rsidRPr="00D2719F" w:rsidRDefault="00D2719F" w:rsidP="00D2719F">
            <w:pPr>
              <w:ind w:left="107" w:right="163"/>
              <w:jc w:val="both"/>
              <w:rPr>
                <w:rFonts w:ascii="Times New Roman" w:eastAsia="Times New Roman" w:hAnsi="Times New Roman" w:cs="Times New Roman"/>
              </w:rPr>
            </w:pPr>
            <w:r w:rsidRPr="00D2719F">
              <w:rPr>
                <w:rFonts w:ascii="Times New Roman" w:eastAsia="Times New Roman" w:hAnsi="Times New Roman" w:cs="Times New Roman"/>
              </w:rPr>
              <w:t>для профилактики её нарушения</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(на расслабление мышц спины и</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предупреждение</w:t>
            </w:r>
          </w:p>
          <w:p w:rsidR="00D2719F" w:rsidRPr="00D2719F" w:rsidRDefault="00D2719F" w:rsidP="00D2719F">
            <w:pPr>
              <w:spacing w:line="252" w:lineRule="exact"/>
              <w:ind w:left="107"/>
              <w:rPr>
                <w:rFonts w:ascii="Times New Roman" w:eastAsia="Times New Roman" w:hAnsi="Times New Roman" w:cs="Times New Roman"/>
              </w:rPr>
            </w:pPr>
            <w:r w:rsidRPr="00D2719F">
              <w:rPr>
                <w:rFonts w:ascii="Times New Roman" w:eastAsia="Times New Roman" w:hAnsi="Times New Roman" w:cs="Times New Roman"/>
              </w:rPr>
              <w:t>сутулости).</w:t>
            </w:r>
          </w:p>
          <w:p w:rsidR="00D2719F" w:rsidRPr="00D2719F" w:rsidRDefault="00D2719F" w:rsidP="00D2719F">
            <w:pPr>
              <w:ind w:left="107" w:right="683"/>
              <w:rPr>
                <w:rFonts w:ascii="Times New Roman" w:eastAsia="Times New Roman" w:hAnsi="Times New Roman" w:cs="Times New Roman"/>
              </w:rPr>
            </w:pPr>
            <w:r w:rsidRPr="00D2719F">
              <w:rPr>
                <w:rFonts w:ascii="Times New Roman" w:eastAsia="Times New Roman" w:hAnsi="Times New Roman" w:cs="Times New Roman"/>
              </w:rPr>
              <w:t>Упражнения для снижения</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массы тела</w:t>
            </w:r>
          </w:p>
          <w:p w:rsidR="00D2719F" w:rsidRPr="00D2719F" w:rsidRDefault="00D2719F" w:rsidP="00D2719F">
            <w:pPr>
              <w:spacing w:before="1"/>
              <w:ind w:left="107" w:right="382"/>
              <w:jc w:val="both"/>
              <w:rPr>
                <w:rFonts w:ascii="Times New Roman" w:eastAsia="Times New Roman" w:hAnsi="Times New Roman" w:cs="Times New Roman"/>
              </w:rPr>
            </w:pPr>
            <w:r w:rsidRPr="00D2719F">
              <w:rPr>
                <w:rFonts w:ascii="Times New Roman" w:eastAsia="Times New Roman" w:hAnsi="Times New Roman" w:cs="Times New Roman"/>
              </w:rPr>
              <w:t>за счёт упражнений с высокой</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активностью работы больших</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мышечных групп.</w:t>
            </w:r>
          </w:p>
          <w:p w:rsidR="00D2719F" w:rsidRPr="00D2719F" w:rsidRDefault="00D2719F" w:rsidP="00D2719F">
            <w:pPr>
              <w:ind w:left="107" w:right="681"/>
              <w:rPr>
                <w:rFonts w:ascii="Times New Roman" w:eastAsia="Times New Roman" w:hAnsi="Times New Roman" w:cs="Times New Roman"/>
              </w:rPr>
            </w:pPr>
            <w:r w:rsidRPr="00D2719F">
              <w:rPr>
                <w:rFonts w:ascii="Times New Roman" w:eastAsia="Times New Roman" w:hAnsi="Times New Roman" w:cs="Times New Roman"/>
              </w:rPr>
              <w:t>Закаливающие процедуры:</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купание</w:t>
            </w:r>
          </w:p>
          <w:p w:rsidR="00D2719F" w:rsidRPr="00D2719F" w:rsidRDefault="00D2719F" w:rsidP="00D2719F">
            <w:pPr>
              <w:ind w:left="107" w:right="788"/>
              <w:rPr>
                <w:rFonts w:ascii="Times New Roman" w:eastAsia="Times New Roman" w:hAnsi="Times New Roman" w:cs="Times New Roman"/>
              </w:rPr>
            </w:pPr>
            <w:r w:rsidRPr="00D2719F">
              <w:rPr>
                <w:rFonts w:ascii="Times New Roman" w:eastAsia="Times New Roman" w:hAnsi="Times New Roman" w:cs="Times New Roman"/>
              </w:rPr>
              <w:t>в естественных водоёмах;</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солнечные и</w:t>
            </w:r>
          </w:p>
          <w:p w:rsidR="00D2719F" w:rsidRPr="00D2719F" w:rsidRDefault="00D2719F" w:rsidP="00D2719F">
            <w:pPr>
              <w:spacing w:line="251" w:lineRule="exact"/>
              <w:ind w:left="107"/>
              <w:rPr>
                <w:rFonts w:ascii="Times New Roman" w:eastAsia="Times New Roman" w:hAnsi="Times New Roman" w:cs="Times New Roman"/>
              </w:rPr>
            </w:pPr>
            <w:r w:rsidRPr="00D2719F">
              <w:rPr>
                <w:rFonts w:ascii="Times New Roman" w:eastAsia="Times New Roman" w:hAnsi="Times New Roman" w:cs="Times New Roman"/>
              </w:rPr>
              <w:t>воздушные</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процедуры</w:t>
            </w:r>
          </w:p>
        </w:tc>
        <w:tc>
          <w:tcPr>
            <w:tcW w:w="7515" w:type="dxa"/>
          </w:tcPr>
          <w:p w:rsidR="00D2719F" w:rsidRPr="00D2719F" w:rsidRDefault="00D2719F" w:rsidP="00D2719F">
            <w:pPr>
              <w:ind w:left="110" w:right="1533"/>
              <w:rPr>
                <w:rFonts w:ascii="Times New Roman" w:eastAsia="Times New Roman" w:hAnsi="Times New Roman" w:cs="Times New Roman"/>
                <w:b/>
                <w:i/>
              </w:rPr>
            </w:pPr>
            <w:r w:rsidRPr="00D2719F">
              <w:rPr>
                <w:rFonts w:ascii="Times New Roman" w:eastAsia="Times New Roman" w:hAnsi="Times New Roman" w:cs="Times New Roman"/>
                <w:b/>
                <w:i/>
              </w:rPr>
              <w:t>Тема «Упражнения для профилактики нарушения осанки»</w:t>
            </w:r>
            <w:r w:rsidRPr="00D2719F">
              <w:rPr>
                <w:rFonts w:ascii="Times New Roman" w:eastAsia="Times New Roman" w:hAnsi="Times New Roman" w:cs="Times New Roman"/>
                <w:b/>
                <w:i/>
                <w:spacing w:val="-52"/>
              </w:rPr>
              <w:t xml:space="preserve"> </w:t>
            </w:r>
            <w:r w:rsidRPr="00D2719F">
              <w:rPr>
                <w:rFonts w:ascii="Times New Roman" w:eastAsia="Times New Roman" w:hAnsi="Times New Roman" w:cs="Times New Roman"/>
                <w:b/>
                <w:i/>
              </w:rPr>
              <w:t>(иллюстративный</w:t>
            </w:r>
            <w:r w:rsidRPr="00D2719F">
              <w:rPr>
                <w:rFonts w:ascii="Times New Roman" w:eastAsia="Times New Roman" w:hAnsi="Times New Roman" w:cs="Times New Roman"/>
                <w:b/>
                <w:i/>
                <w:spacing w:val="-1"/>
              </w:rPr>
              <w:t xml:space="preserve"> </w:t>
            </w:r>
            <w:r w:rsidRPr="00D2719F">
              <w:rPr>
                <w:rFonts w:ascii="Times New Roman" w:eastAsia="Times New Roman" w:hAnsi="Times New Roman" w:cs="Times New Roman"/>
                <w:b/>
                <w:i/>
              </w:rPr>
              <w:t>материал, видеоролики):</w:t>
            </w:r>
          </w:p>
          <w:p w:rsidR="00D2719F" w:rsidRPr="00D2719F" w:rsidRDefault="00D2719F" w:rsidP="00D2719F">
            <w:pPr>
              <w:numPr>
                <w:ilvl w:val="0"/>
                <w:numId w:val="37"/>
              </w:numPr>
              <w:tabs>
                <w:tab w:val="left" w:pos="355"/>
              </w:tabs>
              <w:rPr>
                <w:rFonts w:ascii="Times New Roman" w:eastAsia="Times New Roman" w:hAnsi="Times New Roman" w:cs="Times New Roman"/>
              </w:rPr>
            </w:pPr>
            <w:r w:rsidRPr="00D2719F">
              <w:rPr>
                <w:rFonts w:ascii="Times New Roman" w:eastAsia="Times New Roman" w:hAnsi="Times New Roman" w:cs="Times New Roman"/>
              </w:rPr>
              <w:t>выполняют</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комплекс</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упражнений</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на</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расслабление</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мышц спины:</w:t>
            </w:r>
          </w:p>
          <w:p w:rsidR="00D2719F" w:rsidRPr="00D2719F" w:rsidRDefault="00D2719F" w:rsidP="00D2719F">
            <w:pPr>
              <w:numPr>
                <w:ilvl w:val="0"/>
                <w:numId w:val="36"/>
              </w:numPr>
              <w:tabs>
                <w:tab w:val="left" w:pos="350"/>
              </w:tabs>
              <w:ind w:right="127"/>
              <w:rPr>
                <w:rFonts w:ascii="Times New Roman" w:eastAsia="Times New Roman" w:hAnsi="Times New Roman" w:cs="Times New Roman"/>
              </w:rPr>
            </w:pPr>
            <w:r w:rsidRPr="00D2719F">
              <w:rPr>
                <w:rFonts w:ascii="Times New Roman" w:eastAsia="Times New Roman" w:hAnsi="Times New Roman" w:cs="Times New Roman"/>
              </w:rPr>
              <w:t>и. п — о. с. 1—4 — руки вверх, встать на носки; 5—8 —медленно принять</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и.</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w:t>
            </w:r>
          </w:p>
          <w:p w:rsidR="00D2719F" w:rsidRPr="00D2719F" w:rsidRDefault="00D2719F" w:rsidP="00D2719F">
            <w:pPr>
              <w:numPr>
                <w:ilvl w:val="0"/>
                <w:numId w:val="36"/>
              </w:numPr>
              <w:tabs>
                <w:tab w:val="left" w:pos="350"/>
              </w:tabs>
              <w:ind w:right="580"/>
              <w:rPr>
                <w:rFonts w:ascii="Times New Roman" w:eastAsia="Times New Roman" w:hAnsi="Times New Roman" w:cs="Times New Roman"/>
              </w:rPr>
            </w:pPr>
            <w:r w:rsidRPr="00D2719F">
              <w:rPr>
                <w:rFonts w:ascii="Times New Roman" w:eastAsia="Times New Roman" w:hAnsi="Times New Roman" w:cs="Times New Roman"/>
              </w:rPr>
              <w:t>и. п — стойка руки в стороны, предплечья согнуть, ладони раскрыты;</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1</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руки вверх,</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предплечья</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скрестить над</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головой,</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лопатки</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сведены,</w:t>
            </w:r>
          </w:p>
          <w:p w:rsidR="00D2719F" w:rsidRPr="00D2719F" w:rsidRDefault="00D2719F" w:rsidP="00D2719F">
            <w:pPr>
              <w:ind w:left="165"/>
              <w:rPr>
                <w:rFonts w:ascii="Times New Roman" w:eastAsia="Times New Roman" w:hAnsi="Times New Roman" w:cs="Times New Roman"/>
              </w:rPr>
            </w:pPr>
            <w:r w:rsidRPr="00D2719F">
              <w:rPr>
                <w:rFonts w:ascii="Times New Roman" w:eastAsia="Times New Roman" w:hAnsi="Times New Roman" w:cs="Times New Roman"/>
              </w:rPr>
              <w:t>2</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 и. п.;</w:t>
            </w:r>
          </w:p>
          <w:p w:rsidR="00D2719F" w:rsidRPr="00D2719F" w:rsidRDefault="00D2719F" w:rsidP="00D2719F">
            <w:pPr>
              <w:numPr>
                <w:ilvl w:val="0"/>
                <w:numId w:val="36"/>
              </w:numPr>
              <w:tabs>
                <w:tab w:val="left" w:pos="350"/>
              </w:tabs>
              <w:spacing w:line="252" w:lineRule="exact"/>
              <w:ind w:left="350"/>
              <w:rPr>
                <w:rFonts w:ascii="Times New Roman" w:eastAsia="Times New Roman" w:hAnsi="Times New Roman" w:cs="Times New Roman"/>
              </w:rPr>
            </w:pPr>
            <w:r w:rsidRPr="00D2719F">
              <w:rPr>
                <w:rFonts w:ascii="Times New Roman" w:eastAsia="Times New Roman" w:hAnsi="Times New Roman" w:cs="Times New Roman"/>
              </w:rPr>
              <w:t>и. п. —</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стойка</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руки</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за</w:t>
            </w:r>
            <w:r w:rsidRPr="00D2719F">
              <w:rPr>
                <w:rFonts w:ascii="Times New Roman" w:eastAsia="Times New Roman" w:hAnsi="Times New Roman" w:cs="Times New Roman"/>
                <w:spacing w:val="-5"/>
              </w:rPr>
              <w:t xml:space="preserve"> </w:t>
            </w:r>
            <w:r w:rsidRPr="00D2719F">
              <w:rPr>
                <w:rFonts w:ascii="Times New Roman" w:eastAsia="Times New Roman" w:hAnsi="Times New Roman" w:cs="Times New Roman"/>
              </w:rPr>
              <w:t>голову;</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1—2</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 локти вперёд;</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3—4</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—и.</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w:t>
            </w:r>
          </w:p>
          <w:p w:rsidR="00D2719F" w:rsidRPr="00D2719F" w:rsidRDefault="00D2719F" w:rsidP="00D2719F">
            <w:pPr>
              <w:numPr>
                <w:ilvl w:val="0"/>
                <w:numId w:val="36"/>
              </w:numPr>
              <w:tabs>
                <w:tab w:val="left" w:pos="350"/>
              </w:tabs>
              <w:spacing w:line="252" w:lineRule="exact"/>
              <w:ind w:left="350"/>
              <w:rPr>
                <w:rFonts w:ascii="Times New Roman" w:eastAsia="Times New Roman" w:hAnsi="Times New Roman" w:cs="Times New Roman"/>
              </w:rPr>
            </w:pPr>
            <w:r w:rsidRPr="00D2719F">
              <w:rPr>
                <w:rFonts w:ascii="Times New Roman" w:eastAsia="Times New Roman" w:hAnsi="Times New Roman" w:cs="Times New Roman"/>
              </w:rPr>
              <w:t>и.</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о.</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с.;</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1—2</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наклон</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вперёд</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(спина</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прямая); 3—4</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—и.</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w:t>
            </w:r>
          </w:p>
          <w:p w:rsidR="00D2719F" w:rsidRPr="00D2719F" w:rsidRDefault="00D2719F" w:rsidP="00D2719F">
            <w:pPr>
              <w:numPr>
                <w:ilvl w:val="0"/>
                <w:numId w:val="36"/>
              </w:numPr>
              <w:tabs>
                <w:tab w:val="left" w:pos="350"/>
              </w:tabs>
              <w:spacing w:line="242" w:lineRule="auto"/>
              <w:ind w:right="790"/>
              <w:rPr>
                <w:rFonts w:ascii="Times New Roman" w:eastAsia="Times New Roman" w:hAnsi="Times New Roman" w:cs="Times New Roman"/>
              </w:rPr>
            </w:pPr>
            <w:r w:rsidRPr="00D2719F">
              <w:rPr>
                <w:rFonts w:ascii="Times New Roman" w:eastAsia="Times New Roman" w:hAnsi="Times New Roman" w:cs="Times New Roman"/>
              </w:rPr>
              <w:t>и. п. — стойка руки на поясе; 1—3 — поднять согнутую ногу вверх</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(голова</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приподнята, плечи расправлены); 4 —</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и.</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w:t>
            </w:r>
          </w:p>
          <w:p w:rsidR="00D2719F" w:rsidRPr="00D2719F" w:rsidRDefault="00D2719F" w:rsidP="00D2719F">
            <w:pPr>
              <w:numPr>
                <w:ilvl w:val="0"/>
                <w:numId w:val="35"/>
              </w:numPr>
              <w:tabs>
                <w:tab w:val="left" w:pos="303"/>
              </w:tabs>
              <w:spacing w:line="249" w:lineRule="exact"/>
              <w:ind w:hanging="234"/>
              <w:rPr>
                <w:rFonts w:ascii="Times New Roman" w:eastAsia="Times New Roman" w:hAnsi="Times New Roman" w:cs="Times New Roman"/>
              </w:rPr>
            </w:pPr>
            <w:r w:rsidRPr="00D2719F">
              <w:rPr>
                <w:rFonts w:ascii="Times New Roman" w:eastAsia="Times New Roman" w:hAnsi="Times New Roman" w:cs="Times New Roman"/>
              </w:rPr>
              <w:t>выполняют</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комплекс</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упражнений</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на</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предупреждение</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развития</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сутулости:</w:t>
            </w:r>
          </w:p>
          <w:p w:rsidR="00D2719F" w:rsidRPr="00D2719F" w:rsidRDefault="00D2719F" w:rsidP="00D2719F">
            <w:pPr>
              <w:spacing w:before="1" w:line="252" w:lineRule="exact"/>
              <w:ind w:left="110"/>
              <w:rPr>
                <w:rFonts w:ascii="Times New Roman" w:eastAsia="Times New Roman" w:hAnsi="Times New Roman" w:cs="Times New Roman"/>
              </w:rPr>
            </w:pPr>
            <w:r w:rsidRPr="00D2719F">
              <w:rPr>
                <w:rFonts w:ascii="Times New Roman" w:eastAsia="Times New Roman" w:hAnsi="Times New Roman" w:cs="Times New Roman"/>
              </w:rPr>
              <w:t>1)</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и. п.</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лёжа на</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животе, руки за</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головой, локти</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разведены</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в</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стороны;</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1—3</w:t>
            </w:r>
          </w:p>
          <w:p w:rsidR="00D2719F" w:rsidRPr="00D2719F" w:rsidRDefault="00D2719F" w:rsidP="00D2719F">
            <w:pPr>
              <w:spacing w:line="252" w:lineRule="exact"/>
              <w:ind w:left="110"/>
              <w:rPr>
                <w:rFonts w:ascii="Times New Roman" w:eastAsia="Times New Roman" w:hAnsi="Times New Roman" w:cs="Times New Roman"/>
              </w:rPr>
            </w:pPr>
            <w:r w:rsidRPr="00D2719F">
              <w:rPr>
                <w:rFonts w:ascii="Times New Roman" w:eastAsia="Times New Roman" w:hAnsi="Times New Roman" w:cs="Times New Roman"/>
              </w:rPr>
              <w:t>—</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подъём</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туловища</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вверх; 3—4</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и.</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w:t>
            </w:r>
          </w:p>
          <w:p w:rsidR="00D2719F" w:rsidRPr="00D2719F" w:rsidRDefault="00D2719F" w:rsidP="00D2719F">
            <w:pPr>
              <w:numPr>
                <w:ilvl w:val="0"/>
                <w:numId w:val="34"/>
              </w:numPr>
              <w:tabs>
                <w:tab w:val="left" w:pos="350"/>
              </w:tabs>
              <w:ind w:right="235"/>
              <w:rPr>
                <w:rFonts w:ascii="Times New Roman" w:eastAsia="Times New Roman" w:hAnsi="Times New Roman" w:cs="Times New Roman"/>
              </w:rPr>
            </w:pPr>
            <w:r w:rsidRPr="00D2719F">
              <w:rPr>
                <w:rFonts w:ascii="Times New Roman" w:eastAsia="Times New Roman" w:hAnsi="Times New Roman" w:cs="Times New Roman"/>
              </w:rPr>
              <w:t>и. п. — лёжа на животе, руки за головой; 1—3 —подъём туловища вверх,</w:t>
            </w:r>
            <w:r w:rsidRPr="00D2719F">
              <w:rPr>
                <w:rFonts w:ascii="Times New Roman" w:eastAsia="Times New Roman" w:hAnsi="Times New Roman" w:cs="Times New Roman"/>
                <w:spacing w:val="-53"/>
              </w:rPr>
              <w:t xml:space="preserve"> </w:t>
            </w:r>
            <w:r w:rsidRPr="00D2719F">
              <w:rPr>
                <w:rFonts w:ascii="Times New Roman" w:eastAsia="Times New Roman" w:hAnsi="Times New Roman" w:cs="Times New Roman"/>
              </w:rPr>
              <w:t>2-4</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и. п.;</w:t>
            </w:r>
          </w:p>
          <w:p w:rsidR="00D2719F" w:rsidRPr="00D2719F" w:rsidRDefault="00D2719F" w:rsidP="00D2719F">
            <w:pPr>
              <w:numPr>
                <w:ilvl w:val="0"/>
                <w:numId w:val="34"/>
              </w:numPr>
              <w:tabs>
                <w:tab w:val="left" w:pos="350"/>
              </w:tabs>
              <w:ind w:right="405"/>
              <w:rPr>
                <w:rFonts w:ascii="Times New Roman" w:eastAsia="Times New Roman" w:hAnsi="Times New Roman" w:cs="Times New Roman"/>
              </w:rPr>
            </w:pPr>
            <w:r w:rsidRPr="00D2719F">
              <w:rPr>
                <w:rFonts w:ascii="Times New Roman" w:eastAsia="Times New Roman" w:hAnsi="Times New Roman" w:cs="Times New Roman"/>
              </w:rPr>
              <w:t>и. п. — упор стоя на коленях; 1 — одновременно подъём правой руки и</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левой</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ноги;</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2—3</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 удержание;</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4 — и.</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п.;</w:t>
            </w:r>
          </w:p>
          <w:p w:rsidR="00D2719F" w:rsidRPr="00D2719F" w:rsidRDefault="00D2719F" w:rsidP="00D2719F">
            <w:pPr>
              <w:spacing w:before="1" w:line="252" w:lineRule="exact"/>
              <w:ind w:left="110"/>
              <w:rPr>
                <w:rFonts w:ascii="Times New Roman" w:eastAsia="Times New Roman" w:hAnsi="Times New Roman" w:cs="Times New Roman"/>
              </w:rPr>
            </w:pPr>
            <w:r w:rsidRPr="00D2719F">
              <w:rPr>
                <w:rFonts w:ascii="Times New Roman" w:eastAsia="Times New Roman" w:hAnsi="Times New Roman" w:cs="Times New Roman"/>
              </w:rPr>
              <w:t>5—8</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 то</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же, но подъём</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левой</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руки и</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правой</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ноги;</w:t>
            </w:r>
          </w:p>
          <w:p w:rsidR="00D2719F" w:rsidRPr="00D2719F" w:rsidRDefault="00D2719F" w:rsidP="00D2719F">
            <w:pPr>
              <w:numPr>
                <w:ilvl w:val="0"/>
                <w:numId w:val="34"/>
              </w:numPr>
              <w:tabs>
                <w:tab w:val="left" w:pos="350"/>
              </w:tabs>
              <w:ind w:right="206"/>
              <w:rPr>
                <w:rFonts w:ascii="Times New Roman" w:eastAsia="Times New Roman" w:hAnsi="Times New Roman" w:cs="Times New Roman"/>
              </w:rPr>
            </w:pPr>
            <w:r w:rsidRPr="00D2719F">
              <w:rPr>
                <w:rFonts w:ascii="Times New Roman" w:eastAsia="Times New Roman" w:hAnsi="Times New Roman" w:cs="Times New Roman"/>
              </w:rPr>
              <w:t>и. п. — лёжа на животе, голову положить на согнутые в локтях руки; 1 —</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левая</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нога вверх;</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2</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 и.</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п; 3 — правая</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нога</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вверх;</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4 — и. п.;</w:t>
            </w:r>
          </w:p>
          <w:p w:rsidR="00D2719F" w:rsidRPr="00D2719F" w:rsidRDefault="00D2719F" w:rsidP="00D2719F">
            <w:pPr>
              <w:ind w:left="110"/>
              <w:rPr>
                <w:rFonts w:ascii="Times New Roman" w:eastAsia="Times New Roman" w:hAnsi="Times New Roman" w:cs="Times New Roman"/>
              </w:rPr>
            </w:pPr>
            <w:r w:rsidRPr="00D2719F">
              <w:rPr>
                <w:rFonts w:ascii="Times New Roman" w:eastAsia="Times New Roman" w:hAnsi="Times New Roman" w:cs="Times New Roman"/>
              </w:rPr>
              <w:t>-</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выполняют комплекс</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упражнений</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для снижения</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массы тела:</w:t>
            </w:r>
          </w:p>
          <w:p w:rsidR="00D2719F" w:rsidRPr="00D2719F" w:rsidRDefault="00D2719F" w:rsidP="00D2719F">
            <w:pPr>
              <w:numPr>
                <w:ilvl w:val="0"/>
                <w:numId w:val="33"/>
              </w:numPr>
              <w:tabs>
                <w:tab w:val="left" w:pos="350"/>
              </w:tabs>
              <w:spacing w:before="1"/>
              <w:ind w:right="378"/>
              <w:rPr>
                <w:rFonts w:ascii="Times New Roman" w:eastAsia="Times New Roman" w:hAnsi="Times New Roman" w:cs="Times New Roman"/>
              </w:rPr>
            </w:pPr>
            <w:r w:rsidRPr="00D2719F">
              <w:rPr>
                <w:rFonts w:ascii="Times New Roman" w:eastAsia="Times New Roman" w:hAnsi="Times New Roman" w:cs="Times New Roman"/>
              </w:rPr>
              <w:t>и. п. — стойка руки на поясе; 1—4 — поочерёдно повороты туловища в</w:t>
            </w:r>
            <w:r w:rsidRPr="00D2719F">
              <w:rPr>
                <w:rFonts w:ascii="Times New Roman" w:eastAsia="Times New Roman" w:hAnsi="Times New Roman" w:cs="Times New Roman"/>
                <w:spacing w:val="-53"/>
              </w:rPr>
              <w:t xml:space="preserve"> </w:t>
            </w:r>
            <w:r w:rsidRPr="00D2719F">
              <w:rPr>
                <w:rFonts w:ascii="Times New Roman" w:eastAsia="Times New Roman" w:hAnsi="Times New Roman" w:cs="Times New Roman"/>
              </w:rPr>
              <w:t>правую</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и левую сторону;</w:t>
            </w:r>
          </w:p>
          <w:p w:rsidR="00D2719F" w:rsidRPr="00D2719F" w:rsidRDefault="00D2719F" w:rsidP="00D2719F">
            <w:pPr>
              <w:numPr>
                <w:ilvl w:val="0"/>
                <w:numId w:val="33"/>
              </w:numPr>
              <w:tabs>
                <w:tab w:val="left" w:pos="350"/>
              </w:tabs>
              <w:spacing w:before="1"/>
              <w:ind w:right="99"/>
              <w:rPr>
                <w:rFonts w:ascii="Times New Roman" w:eastAsia="Times New Roman" w:hAnsi="Times New Roman" w:cs="Times New Roman"/>
              </w:rPr>
            </w:pPr>
            <w:r w:rsidRPr="00D2719F">
              <w:rPr>
                <w:rFonts w:ascii="Times New Roman" w:eastAsia="Times New Roman" w:hAnsi="Times New Roman" w:cs="Times New Roman"/>
              </w:rPr>
              <w:t>и. п. — стойка руки в стороны; 1 — наклон вперёд с касанием левой рукой</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правой</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ноги;</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2 —</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и.</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3—4</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то</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же,</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но</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касанием</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правой</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рукой</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левой</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ноги;</w:t>
            </w:r>
          </w:p>
          <w:p w:rsidR="00D2719F" w:rsidRPr="00D2719F" w:rsidRDefault="00D2719F" w:rsidP="00D2719F">
            <w:pPr>
              <w:numPr>
                <w:ilvl w:val="0"/>
                <w:numId w:val="33"/>
              </w:numPr>
              <w:tabs>
                <w:tab w:val="left" w:pos="350"/>
              </w:tabs>
              <w:ind w:right="568"/>
              <w:rPr>
                <w:rFonts w:ascii="Times New Roman" w:eastAsia="Times New Roman" w:hAnsi="Times New Roman" w:cs="Times New Roman"/>
              </w:rPr>
            </w:pPr>
            <w:r w:rsidRPr="00D2719F">
              <w:rPr>
                <w:rFonts w:ascii="Times New Roman" w:eastAsia="Times New Roman" w:hAnsi="Times New Roman" w:cs="Times New Roman"/>
              </w:rPr>
              <w:t>и. п. — стойка руки в замок за головой; 1—4 — вращение туловища в</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правую</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сторону;</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5—8 —</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то же, но</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в</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левую</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сторону;</w:t>
            </w:r>
          </w:p>
          <w:p w:rsidR="00D2719F" w:rsidRPr="00D2719F" w:rsidRDefault="00D2719F" w:rsidP="00D2719F">
            <w:pPr>
              <w:numPr>
                <w:ilvl w:val="0"/>
                <w:numId w:val="33"/>
              </w:numPr>
              <w:tabs>
                <w:tab w:val="left" w:pos="350"/>
              </w:tabs>
              <w:ind w:left="350"/>
              <w:rPr>
                <w:rFonts w:ascii="Times New Roman" w:eastAsia="Times New Roman" w:hAnsi="Times New Roman" w:cs="Times New Roman"/>
              </w:rPr>
            </w:pPr>
            <w:r w:rsidRPr="00D2719F">
              <w:rPr>
                <w:rFonts w:ascii="Times New Roman" w:eastAsia="Times New Roman" w:hAnsi="Times New Roman" w:cs="Times New Roman"/>
              </w:rPr>
              <w:t>и.</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лёжа на</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полу</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руки вдоль</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туловища; 1</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w:t>
            </w:r>
            <w:r w:rsidRPr="00D2719F">
              <w:rPr>
                <w:rFonts w:ascii="Times New Roman" w:eastAsia="Times New Roman" w:hAnsi="Times New Roman" w:cs="Times New Roman"/>
                <w:spacing w:val="-6"/>
              </w:rPr>
              <w:t xml:space="preserve"> </w:t>
            </w:r>
            <w:r w:rsidRPr="00D2719F">
              <w:rPr>
                <w:rFonts w:ascii="Times New Roman" w:eastAsia="Times New Roman" w:hAnsi="Times New Roman" w:cs="Times New Roman"/>
              </w:rPr>
              <w:t>подъём</w:t>
            </w:r>
            <w:r w:rsidRPr="00D2719F">
              <w:rPr>
                <w:rFonts w:ascii="Times New Roman" w:eastAsia="Times New Roman" w:hAnsi="Times New Roman" w:cs="Times New Roman"/>
                <w:spacing w:val="-3"/>
              </w:rPr>
              <w:t xml:space="preserve"> </w:t>
            </w:r>
            <w:r w:rsidRPr="00D2719F">
              <w:rPr>
                <w:rFonts w:ascii="Times New Roman" w:eastAsia="Times New Roman" w:hAnsi="Times New Roman" w:cs="Times New Roman"/>
              </w:rPr>
              <w:t>левой</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вверх,</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2—3</w:t>
            </w:r>
          </w:p>
          <w:p w:rsidR="00D2719F" w:rsidRPr="00D2719F" w:rsidRDefault="00D2719F" w:rsidP="00D2719F">
            <w:pPr>
              <w:numPr>
                <w:ilvl w:val="0"/>
                <w:numId w:val="32"/>
              </w:numPr>
              <w:tabs>
                <w:tab w:val="left" w:pos="387"/>
              </w:tabs>
              <w:spacing w:line="253" w:lineRule="exact"/>
              <w:ind w:hanging="277"/>
              <w:rPr>
                <w:rFonts w:ascii="Times New Roman" w:eastAsia="Times New Roman" w:hAnsi="Times New Roman" w:cs="Times New Roman"/>
              </w:rPr>
            </w:pPr>
            <w:r w:rsidRPr="00D2719F">
              <w:rPr>
                <w:rFonts w:ascii="Times New Roman" w:eastAsia="Times New Roman" w:hAnsi="Times New Roman" w:cs="Times New Roman"/>
              </w:rPr>
              <w:t>сгибая</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левую</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ногу</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в</w:t>
            </w:r>
            <w:r w:rsidRPr="00D2719F">
              <w:rPr>
                <w:rFonts w:ascii="Times New Roman" w:eastAsia="Times New Roman" w:hAnsi="Times New Roman" w:cs="Times New Roman"/>
                <w:spacing w:val="-5"/>
              </w:rPr>
              <w:t xml:space="preserve"> </w:t>
            </w:r>
            <w:r w:rsidRPr="00D2719F">
              <w:rPr>
                <w:rFonts w:ascii="Times New Roman" w:eastAsia="Times New Roman" w:hAnsi="Times New Roman" w:cs="Times New Roman"/>
              </w:rPr>
              <w:t>колене,</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прижать</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её руками</w:t>
            </w:r>
            <w:r w:rsidRPr="00D2719F">
              <w:rPr>
                <w:rFonts w:ascii="Times New Roman" w:eastAsia="Times New Roman" w:hAnsi="Times New Roman" w:cs="Times New Roman"/>
                <w:spacing w:val="-4"/>
              </w:rPr>
              <w:t xml:space="preserve"> </w:t>
            </w:r>
            <w:r w:rsidRPr="00D2719F">
              <w:rPr>
                <w:rFonts w:ascii="Times New Roman" w:eastAsia="Times New Roman" w:hAnsi="Times New Roman" w:cs="Times New Roman"/>
              </w:rPr>
              <w:t>к</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животу; 4</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и.</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5—8</w:t>
            </w:r>
          </w:p>
          <w:p w:rsidR="00D2719F" w:rsidRPr="00D2719F" w:rsidRDefault="00D2719F" w:rsidP="00D2719F">
            <w:pPr>
              <w:numPr>
                <w:ilvl w:val="0"/>
                <w:numId w:val="32"/>
              </w:numPr>
              <w:tabs>
                <w:tab w:val="left" w:pos="387"/>
              </w:tabs>
              <w:spacing w:line="252" w:lineRule="exact"/>
              <w:ind w:hanging="277"/>
              <w:rPr>
                <w:rFonts w:ascii="Times New Roman" w:eastAsia="Times New Roman" w:hAnsi="Times New Roman" w:cs="Times New Roman"/>
              </w:rPr>
            </w:pPr>
            <w:r w:rsidRPr="00D2719F">
              <w:rPr>
                <w:rFonts w:ascii="Times New Roman" w:eastAsia="Times New Roman" w:hAnsi="Times New Roman" w:cs="Times New Roman"/>
              </w:rPr>
              <w:t>то</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же,</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но</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с</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правой</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ноги;</w:t>
            </w:r>
          </w:p>
          <w:p w:rsidR="00D2719F" w:rsidRPr="00D2719F" w:rsidRDefault="00D2719F" w:rsidP="00D2719F">
            <w:pPr>
              <w:numPr>
                <w:ilvl w:val="0"/>
                <w:numId w:val="31"/>
              </w:numPr>
              <w:tabs>
                <w:tab w:val="left" w:pos="350"/>
              </w:tabs>
              <w:ind w:right="245"/>
              <w:rPr>
                <w:rFonts w:ascii="Times New Roman" w:eastAsia="Times New Roman" w:hAnsi="Times New Roman" w:cs="Times New Roman"/>
              </w:rPr>
            </w:pPr>
            <w:r w:rsidRPr="00D2719F">
              <w:rPr>
                <w:rFonts w:ascii="Times New Roman" w:eastAsia="Times New Roman" w:hAnsi="Times New Roman" w:cs="Times New Roman"/>
              </w:rPr>
              <w:t>и. п. — лёжа на полу руки вдоль туловища; 1—4 — попеременная работа</w:t>
            </w:r>
            <w:r w:rsidRPr="00D2719F">
              <w:rPr>
                <w:rFonts w:ascii="Times New Roman" w:eastAsia="Times New Roman" w:hAnsi="Times New Roman" w:cs="Times New Roman"/>
                <w:spacing w:val="-53"/>
              </w:rPr>
              <w:t xml:space="preserve"> </w:t>
            </w:r>
            <w:r w:rsidRPr="00D2719F">
              <w:rPr>
                <w:rFonts w:ascii="Times New Roman" w:eastAsia="Times New Roman" w:hAnsi="Times New Roman" w:cs="Times New Roman"/>
              </w:rPr>
              <w:t>ног</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 движения</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велосипедиста;</w:t>
            </w:r>
          </w:p>
          <w:p w:rsidR="00D2719F" w:rsidRPr="00D2719F" w:rsidRDefault="00D2719F" w:rsidP="00D2719F">
            <w:pPr>
              <w:numPr>
                <w:ilvl w:val="0"/>
                <w:numId w:val="31"/>
              </w:numPr>
              <w:tabs>
                <w:tab w:val="left" w:pos="350"/>
              </w:tabs>
              <w:spacing w:line="254" w:lineRule="exact"/>
              <w:ind w:right="940"/>
              <w:rPr>
                <w:rFonts w:ascii="Times New Roman" w:eastAsia="Times New Roman" w:hAnsi="Times New Roman" w:cs="Times New Roman"/>
              </w:rPr>
            </w:pPr>
            <w:r w:rsidRPr="00D2719F">
              <w:rPr>
                <w:rFonts w:ascii="Times New Roman" w:eastAsia="Times New Roman" w:hAnsi="Times New Roman" w:cs="Times New Roman"/>
              </w:rPr>
              <w:t>и. п — стойка руки вдоль туловища; быстро подняться на носки и</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опуститься;</w:t>
            </w:r>
          </w:p>
        </w:tc>
        <w:tc>
          <w:tcPr>
            <w:tcW w:w="2409" w:type="dxa"/>
          </w:tcPr>
          <w:p w:rsidR="00D2719F" w:rsidRPr="00D2719F" w:rsidRDefault="00D2719F" w:rsidP="00D2719F">
            <w:pPr>
              <w:spacing w:line="276" w:lineRule="auto"/>
              <w:ind w:left="108" w:right="122"/>
              <w:rPr>
                <w:rFonts w:ascii="Times New Roman" w:eastAsia="Times New Roman" w:hAnsi="Times New Roman" w:cs="Times New Roman"/>
                <w:sz w:val="24"/>
              </w:rPr>
            </w:pPr>
            <w:hyperlink r:id="rId129">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8"/>
                <w:sz w:val="24"/>
              </w:rPr>
              <w:t xml:space="preserve"> </w:t>
            </w:r>
            <w:hyperlink r:id="rId130">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131">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132">
              <w:r w:rsidRPr="00D2719F">
                <w:rPr>
                  <w:rFonts w:ascii="Times New Roman" w:eastAsia="Times New Roman" w:hAnsi="Times New Roman" w:cs="Times New Roman"/>
                  <w:color w:val="0000FF"/>
                  <w:sz w:val="24"/>
                  <w:u w:val="single" w:color="0000FF"/>
                </w:rPr>
                <w:t>obrazovanie/</w:t>
              </w:r>
            </w:hyperlink>
          </w:p>
          <w:p w:rsidR="00D2719F" w:rsidRPr="00D2719F" w:rsidRDefault="00D2719F" w:rsidP="00D2719F">
            <w:pPr>
              <w:spacing w:before="160" w:line="276" w:lineRule="auto"/>
              <w:ind w:left="108" w:right="609"/>
              <w:rPr>
                <w:rFonts w:ascii="Times New Roman" w:eastAsia="Times New Roman" w:hAnsi="Times New Roman" w:cs="Times New Roman"/>
                <w:sz w:val="24"/>
              </w:rPr>
            </w:pPr>
            <w:hyperlink r:id="rId133">
              <w:r w:rsidRPr="00D2719F">
                <w:rPr>
                  <w:rFonts w:ascii="Times New Roman" w:eastAsia="Times New Roman" w:hAnsi="Times New Roman" w:cs="Times New Roman"/>
                  <w:color w:val="0000FF"/>
                  <w:sz w:val="24"/>
                  <w:u w:val="single" w:color="0000FF"/>
                </w:rPr>
                <w:t>http://school-</w:t>
              </w:r>
            </w:hyperlink>
            <w:r w:rsidRPr="00D2719F">
              <w:rPr>
                <w:rFonts w:ascii="Times New Roman" w:eastAsia="Times New Roman" w:hAnsi="Times New Roman" w:cs="Times New Roman"/>
                <w:color w:val="0000FF"/>
                <w:spacing w:val="1"/>
                <w:sz w:val="24"/>
              </w:rPr>
              <w:t xml:space="preserve"> </w:t>
            </w:r>
            <w:hyperlink r:id="rId134">
              <w:r w:rsidRPr="00D2719F">
                <w:rPr>
                  <w:rFonts w:ascii="Times New Roman" w:eastAsia="Times New Roman" w:hAnsi="Times New Roman" w:cs="Times New Roman"/>
                  <w:color w:val="0000FF"/>
                  <w:spacing w:val="-1"/>
                  <w:sz w:val="24"/>
                  <w:u w:val="single" w:color="0000FF"/>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515"/>
        <w:gridCol w:w="2409"/>
      </w:tblGrid>
      <w:tr w:rsidR="00D2719F" w:rsidRPr="00D2719F" w:rsidTr="00EF0B46">
        <w:trPr>
          <w:trHeight w:val="2025"/>
        </w:trPr>
        <w:tc>
          <w:tcPr>
            <w:tcW w:w="1995" w:type="dxa"/>
          </w:tcPr>
          <w:p w:rsidR="00D2719F" w:rsidRPr="00D2719F" w:rsidRDefault="00D2719F" w:rsidP="00D2719F">
            <w:pPr>
              <w:rPr>
                <w:rFonts w:ascii="Times New Roman" w:eastAsia="Times New Roman" w:hAnsi="Times New Roman" w:cs="Times New Roman"/>
              </w:rPr>
            </w:pPr>
          </w:p>
        </w:tc>
        <w:tc>
          <w:tcPr>
            <w:tcW w:w="3358" w:type="dxa"/>
          </w:tcPr>
          <w:p w:rsidR="00D2719F" w:rsidRPr="00D2719F" w:rsidRDefault="00D2719F" w:rsidP="00D2719F">
            <w:pPr>
              <w:rPr>
                <w:rFonts w:ascii="Times New Roman" w:eastAsia="Times New Roman" w:hAnsi="Times New Roman" w:cs="Times New Roman"/>
              </w:rPr>
            </w:pPr>
          </w:p>
        </w:tc>
        <w:tc>
          <w:tcPr>
            <w:tcW w:w="7515" w:type="dxa"/>
          </w:tcPr>
          <w:p w:rsidR="00D2719F" w:rsidRPr="00D2719F" w:rsidRDefault="00D2719F" w:rsidP="00D2719F">
            <w:pPr>
              <w:spacing w:line="251" w:lineRule="exact"/>
              <w:ind w:left="110"/>
              <w:rPr>
                <w:rFonts w:ascii="Times New Roman" w:eastAsia="Times New Roman" w:hAnsi="Times New Roman" w:cs="Times New Roman"/>
              </w:rPr>
            </w:pPr>
            <w:r w:rsidRPr="00D2719F">
              <w:rPr>
                <w:rFonts w:ascii="Times New Roman" w:eastAsia="Times New Roman" w:hAnsi="Times New Roman" w:cs="Times New Roman"/>
              </w:rPr>
              <w:t>7)</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скрёстный</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бег</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на</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месте.</w:t>
            </w:r>
          </w:p>
          <w:p w:rsidR="00D2719F" w:rsidRPr="00D2719F" w:rsidRDefault="00D2719F" w:rsidP="00D2719F">
            <w:pPr>
              <w:spacing w:before="2"/>
              <w:ind w:left="110" w:right="688"/>
              <w:rPr>
                <w:rFonts w:ascii="Times New Roman" w:eastAsia="Times New Roman" w:hAnsi="Times New Roman" w:cs="Times New Roman"/>
                <w:b/>
                <w:i/>
              </w:rPr>
            </w:pPr>
            <w:r w:rsidRPr="00D2719F">
              <w:rPr>
                <w:rFonts w:ascii="Times New Roman" w:eastAsia="Times New Roman" w:hAnsi="Times New Roman" w:cs="Times New Roman"/>
                <w:b/>
                <w:i/>
              </w:rPr>
              <w:t>Тема «Закаливание организма» (рассказ учителя, иллюстративный</w:t>
            </w:r>
            <w:r w:rsidRPr="00D2719F">
              <w:rPr>
                <w:rFonts w:ascii="Times New Roman" w:eastAsia="Times New Roman" w:hAnsi="Times New Roman" w:cs="Times New Roman"/>
                <w:b/>
                <w:i/>
                <w:spacing w:val="-52"/>
              </w:rPr>
              <w:t xml:space="preserve"> </w:t>
            </w:r>
            <w:r w:rsidRPr="00D2719F">
              <w:rPr>
                <w:rFonts w:ascii="Times New Roman" w:eastAsia="Times New Roman" w:hAnsi="Times New Roman" w:cs="Times New Roman"/>
                <w:b/>
                <w:i/>
              </w:rPr>
              <w:t>материал):</w:t>
            </w:r>
          </w:p>
          <w:p w:rsidR="00D2719F" w:rsidRPr="00D2719F" w:rsidRDefault="00D2719F" w:rsidP="00D2719F">
            <w:pPr>
              <w:numPr>
                <w:ilvl w:val="0"/>
                <w:numId w:val="30"/>
              </w:numPr>
              <w:tabs>
                <w:tab w:val="left" w:pos="348"/>
              </w:tabs>
              <w:ind w:right="648"/>
              <w:rPr>
                <w:rFonts w:ascii="Times New Roman" w:eastAsia="Times New Roman" w:hAnsi="Times New Roman" w:cs="Times New Roman"/>
              </w:rPr>
            </w:pPr>
            <w:r w:rsidRPr="00D2719F">
              <w:rPr>
                <w:rFonts w:ascii="Times New Roman" w:eastAsia="Times New Roman" w:hAnsi="Times New Roman" w:cs="Times New Roman"/>
              </w:rPr>
              <w:t>разучивают правила закаливания во время купания в естественных</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водоёмах, при проведении воздушных и солнечных процедур, приводят</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примеры</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возможных</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негативных</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последствий</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их</w:t>
            </w:r>
            <w:r w:rsidRPr="00D2719F">
              <w:rPr>
                <w:rFonts w:ascii="Times New Roman" w:eastAsia="Times New Roman" w:hAnsi="Times New Roman" w:cs="Times New Roman"/>
                <w:spacing w:val="-1"/>
              </w:rPr>
              <w:t xml:space="preserve"> </w:t>
            </w:r>
            <w:r w:rsidRPr="00D2719F">
              <w:rPr>
                <w:rFonts w:ascii="Times New Roman" w:eastAsia="Times New Roman" w:hAnsi="Times New Roman" w:cs="Times New Roman"/>
              </w:rPr>
              <w:t>нарушения;</w:t>
            </w:r>
          </w:p>
          <w:p w:rsidR="00D2719F" w:rsidRPr="00D2719F" w:rsidRDefault="00D2719F" w:rsidP="00D2719F">
            <w:pPr>
              <w:numPr>
                <w:ilvl w:val="0"/>
                <w:numId w:val="30"/>
              </w:numPr>
              <w:tabs>
                <w:tab w:val="left" w:pos="348"/>
              </w:tabs>
              <w:spacing w:line="252" w:lineRule="exact"/>
              <w:ind w:right="1195"/>
              <w:rPr>
                <w:rFonts w:ascii="Times New Roman" w:eastAsia="Times New Roman" w:hAnsi="Times New Roman" w:cs="Times New Roman"/>
              </w:rPr>
            </w:pPr>
            <w:r w:rsidRPr="00D2719F">
              <w:rPr>
                <w:rFonts w:ascii="Times New Roman" w:eastAsia="Times New Roman" w:hAnsi="Times New Roman" w:cs="Times New Roman"/>
              </w:rPr>
              <w:t>обсуждают и анализируют способы организации, проведения и</w:t>
            </w:r>
            <w:r w:rsidRPr="00D2719F">
              <w:rPr>
                <w:rFonts w:ascii="Times New Roman" w:eastAsia="Times New Roman" w:hAnsi="Times New Roman" w:cs="Times New Roman"/>
                <w:spacing w:val="-52"/>
              </w:rPr>
              <w:t xml:space="preserve"> </w:t>
            </w:r>
            <w:r w:rsidRPr="00D2719F">
              <w:rPr>
                <w:rFonts w:ascii="Times New Roman" w:eastAsia="Times New Roman" w:hAnsi="Times New Roman" w:cs="Times New Roman"/>
              </w:rPr>
              <w:t>содержания</w:t>
            </w:r>
            <w:r w:rsidRPr="00D2719F">
              <w:rPr>
                <w:rFonts w:ascii="Times New Roman" w:eastAsia="Times New Roman" w:hAnsi="Times New Roman" w:cs="Times New Roman"/>
                <w:spacing w:val="-2"/>
              </w:rPr>
              <w:t xml:space="preserve"> </w:t>
            </w:r>
            <w:r w:rsidRPr="00D2719F">
              <w:rPr>
                <w:rFonts w:ascii="Times New Roman" w:eastAsia="Times New Roman" w:hAnsi="Times New Roman" w:cs="Times New Roman"/>
              </w:rPr>
              <w:t>процедур закаливания</w:t>
            </w:r>
          </w:p>
        </w:tc>
        <w:tc>
          <w:tcPr>
            <w:tcW w:w="2409" w:type="dxa"/>
          </w:tcPr>
          <w:p w:rsidR="00D2719F" w:rsidRPr="00D2719F" w:rsidRDefault="00D2719F" w:rsidP="00D2719F">
            <w:pPr>
              <w:rPr>
                <w:rFonts w:ascii="Times New Roman" w:eastAsia="Times New Roman" w:hAnsi="Times New Roman" w:cs="Times New Roman"/>
              </w:rPr>
            </w:pPr>
          </w:p>
        </w:tc>
      </w:tr>
      <w:tr w:rsidR="00D2719F" w:rsidRPr="00D2719F" w:rsidTr="00EF0B46">
        <w:trPr>
          <w:trHeight w:val="7177"/>
        </w:trPr>
        <w:tc>
          <w:tcPr>
            <w:tcW w:w="1995" w:type="dxa"/>
          </w:tcPr>
          <w:p w:rsidR="00D2719F" w:rsidRPr="00D2719F" w:rsidRDefault="00D2719F" w:rsidP="00D2719F">
            <w:pPr>
              <w:ind w:left="386" w:right="373"/>
              <w:jc w:val="center"/>
              <w:rPr>
                <w:rFonts w:ascii="Times New Roman" w:eastAsia="Times New Roman" w:hAnsi="Times New Roman" w:cs="Times New Roman"/>
                <w:sz w:val="24"/>
              </w:rPr>
            </w:pPr>
            <w:r w:rsidRPr="00D2719F">
              <w:rPr>
                <w:rFonts w:ascii="Times New Roman" w:eastAsia="Times New Roman" w:hAnsi="Times New Roman" w:cs="Times New Roman"/>
                <w:sz w:val="24"/>
              </w:rPr>
              <w:t>Гимнастика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 основами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акробатики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(8</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3358" w:type="dxa"/>
          </w:tcPr>
          <w:p w:rsidR="00D2719F" w:rsidRPr="00D2719F" w:rsidRDefault="00D2719F" w:rsidP="00D2719F">
            <w:pPr>
              <w:ind w:left="107" w:right="116"/>
              <w:rPr>
                <w:rFonts w:ascii="Times New Roman" w:eastAsia="Times New Roman" w:hAnsi="Times New Roman" w:cs="Times New Roman"/>
                <w:sz w:val="24"/>
              </w:rPr>
            </w:pPr>
            <w:r w:rsidRPr="00D2719F">
              <w:rPr>
                <w:rFonts w:ascii="Times New Roman" w:eastAsia="Times New Roman" w:hAnsi="Times New Roman" w:cs="Times New Roman"/>
                <w:sz w:val="24"/>
              </w:rPr>
              <w:t>Предупреждение травматизма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при выполнении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гимнастических</w:t>
            </w:r>
          </w:p>
          <w:p w:rsidR="00D2719F" w:rsidRPr="00D2719F" w:rsidRDefault="00D2719F" w:rsidP="00D2719F">
            <w:pPr>
              <w:ind w:left="107" w:right="1408"/>
              <w:rPr>
                <w:rFonts w:ascii="Times New Roman" w:eastAsia="Times New Roman" w:hAnsi="Times New Roman" w:cs="Times New Roman"/>
                <w:sz w:val="24"/>
              </w:rPr>
            </w:pPr>
            <w:r w:rsidRPr="00D2719F">
              <w:rPr>
                <w:rFonts w:ascii="Times New Roman" w:eastAsia="Times New Roman" w:hAnsi="Times New Roman" w:cs="Times New Roman"/>
                <w:sz w:val="24"/>
              </w:rPr>
              <w:t>и акробатических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упражнений.</w:t>
            </w:r>
          </w:p>
          <w:p w:rsidR="00D2719F" w:rsidRPr="00D2719F" w:rsidRDefault="00D2719F" w:rsidP="00D2719F">
            <w:pPr>
              <w:ind w:left="107" w:right="235"/>
              <w:rPr>
                <w:rFonts w:ascii="Times New Roman" w:eastAsia="Times New Roman" w:hAnsi="Times New Roman" w:cs="Times New Roman"/>
                <w:sz w:val="24"/>
              </w:rPr>
            </w:pPr>
            <w:r w:rsidRPr="00D2719F">
              <w:rPr>
                <w:rFonts w:ascii="Times New Roman" w:eastAsia="Times New Roman" w:hAnsi="Times New Roman" w:cs="Times New Roman"/>
                <w:sz w:val="24"/>
              </w:rPr>
              <w:t>Акробатические</w:t>
            </w:r>
            <w:r w:rsidRPr="00D2719F">
              <w:rPr>
                <w:rFonts w:ascii="Times New Roman" w:eastAsia="Times New Roman" w:hAnsi="Times New Roman" w:cs="Times New Roman"/>
                <w:spacing w:val="-11"/>
                <w:sz w:val="24"/>
              </w:rPr>
              <w:t xml:space="preserve"> </w:t>
            </w:r>
            <w:r w:rsidRPr="00D2719F">
              <w:rPr>
                <w:rFonts w:ascii="Times New Roman" w:eastAsia="Times New Roman" w:hAnsi="Times New Roman" w:cs="Times New Roman"/>
                <w:sz w:val="24"/>
              </w:rPr>
              <w:t>комбинации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из хорошо</w:t>
            </w:r>
          </w:p>
          <w:p w:rsidR="00D2719F" w:rsidRPr="00D2719F" w:rsidRDefault="00D2719F" w:rsidP="00D2719F">
            <w:pPr>
              <w:ind w:left="107" w:right="704"/>
              <w:rPr>
                <w:rFonts w:ascii="Times New Roman" w:eastAsia="Times New Roman" w:hAnsi="Times New Roman" w:cs="Times New Roman"/>
                <w:sz w:val="24"/>
              </w:rPr>
            </w:pPr>
            <w:r w:rsidRPr="00D2719F">
              <w:rPr>
                <w:rFonts w:ascii="Times New Roman" w:eastAsia="Times New Roman" w:hAnsi="Times New Roman" w:cs="Times New Roman"/>
                <w:sz w:val="24"/>
              </w:rPr>
              <w:t>освоенных упражнений.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Опорный прыжок через</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гимнастического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козла</w:t>
            </w:r>
            <w:r w:rsidRPr="00D2719F">
              <w:rPr>
                <w:rFonts w:ascii="Times New Roman" w:eastAsia="Times New Roman" w:hAnsi="Times New Roman" w:cs="Times New Roman"/>
                <w:spacing w:val="-7"/>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разбега способом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напрыгивания.</w:t>
            </w:r>
          </w:p>
          <w:p w:rsidR="00D2719F" w:rsidRPr="00D2719F" w:rsidRDefault="00D2719F" w:rsidP="00D2719F">
            <w:pPr>
              <w:ind w:left="107" w:right="162"/>
              <w:rPr>
                <w:rFonts w:ascii="Times New Roman" w:eastAsia="Times New Roman" w:hAnsi="Times New Roman" w:cs="Times New Roman"/>
                <w:sz w:val="24"/>
              </w:rPr>
            </w:pPr>
            <w:r w:rsidRPr="00D2719F">
              <w:rPr>
                <w:rFonts w:ascii="Times New Roman" w:eastAsia="Times New Roman" w:hAnsi="Times New Roman" w:cs="Times New Roman"/>
                <w:sz w:val="24"/>
              </w:rPr>
              <w:t>Упражнения на низкой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гимнастической</w:t>
            </w:r>
            <w:r w:rsidRPr="00D2719F">
              <w:rPr>
                <w:rFonts w:ascii="Times New Roman" w:eastAsia="Times New Roman" w:hAnsi="Times New Roman" w:cs="Times New Roman"/>
                <w:spacing w:val="-10"/>
                <w:sz w:val="24"/>
              </w:rPr>
              <w:t xml:space="preserve"> </w:t>
            </w:r>
            <w:r w:rsidRPr="00D2719F">
              <w:rPr>
                <w:rFonts w:ascii="Times New Roman" w:eastAsia="Times New Roman" w:hAnsi="Times New Roman" w:cs="Times New Roman"/>
                <w:sz w:val="24"/>
              </w:rPr>
              <w:t>перекладине: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висы и упоры, подъём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переворотом.</w:t>
            </w:r>
          </w:p>
          <w:p w:rsidR="00D2719F" w:rsidRPr="00D2719F" w:rsidRDefault="00D2719F" w:rsidP="00D2719F">
            <w:pPr>
              <w:ind w:left="107" w:right="262"/>
              <w:rPr>
                <w:rFonts w:ascii="Times New Roman" w:eastAsia="Times New Roman" w:hAnsi="Times New Roman" w:cs="Times New Roman"/>
                <w:sz w:val="24"/>
              </w:rPr>
            </w:pPr>
            <w:r w:rsidRPr="00D2719F">
              <w:rPr>
                <w:rFonts w:ascii="Times New Roman" w:eastAsia="Times New Roman" w:hAnsi="Times New Roman" w:cs="Times New Roman"/>
                <w:sz w:val="24"/>
              </w:rPr>
              <w:t>Упражнения в танце «Летка-</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енка»</w:t>
            </w:r>
          </w:p>
        </w:tc>
        <w:tc>
          <w:tcPr>
            <w:tcW w:w="7515" w:type="dxa"/>
          </w:tcPr>
          <w:p w:rsidR="00D2719F" w:rsidRPr="00D2719F" w:rsidRDefault="00D2719F" w:rsidP="00D2719F">
            <w:pPr>
              <w:ind w:left="110" w:right="243"/>
              <w:jc w:val="both"/>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«Предупреждение травм при выполнении гимнастических и</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акробатических упражнений» (учебный диалог, иллюстративный</w:t>
            </w:r>
            <w:r w:rsidRPr="00D2719F">
              <w:rPr>
                <w:rFonts w:ascii="Times New Roman" w:eastAsia="Times New Roman" w:hAnsi="Times New Roman" w:cs="Times New Roman"/>
                <w:b/>
                <w:i/>
                <w:spacing w:val="-58"/>
                <w:sz w:val="24"/>
              </w:rPr>
              <w:t xml:space="preserve"> </w:t>
            </w:r>
            <w:r w:rsidRPr="00D2719F">
              <w:rPr>
                <w:rFonts w:ascii="Times New Roman" w:eastAsia="Times New Roman" w:hAnsi="Times New Roman" w:cs="Times New Roman"/>
                <w:b/>
                <w:i/>
                <w:sz w:val="24"/>
              </w:rPr>
              <w:t>материал,</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w:t>
            </w:r>
          </w:p>
          <w:p w:rsidR="00D2719F" w:rsidRPr="00D2719F" w:rsidRDefault="00D2719F" w:rsidP="00D2719F">
            <w:pPr>
              <w:numPr>
                <w:ilvl w:val="0"/>
                <w:numId w:val="29"/>
              </w:numPr>
              <w:tabs>
                <w:tab w:val="left" w:pos="363"/>
              </w:tabs>
              <w:ind w:right="290"/>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 возможные травмы при выполнении гимнастических 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акробатических упражнений, анализируют причины их появления,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приводят примеры по способам профилактики и предупреждения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травм;</w:t>
            </w:r>
          </w:p>
          <w:p w:rsidR="00D2719F" w:rsidRPr="00D2719F" w:rsidRDefault="00D2719F" w:rsidP="00D2719F">
            <w:pPr>
              <w:numPr>
                <w:ilvl w:val="0"/>
                <w:numId w:val="29"/>
              </w:numPr>
              <w:tabs>
                <w:tab w:val="left" w:pos="363"/>
              </w:tabs>
              <w:ind w:right="165"/>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правила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профилактики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травматизма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занятиях.</w:t>
            </w:r>
          </w:p>
          <w:p w:rsidR="00D2719F" w:rsidRPr="00D2719F" w:rsidRDefault="00D2719F" w:rsidP="00D2719F">
            <w:pPr>
              <w:ind w:left="110" w:right="704"/>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«Акробатическая комбинация» (консультация учителя,</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учебный</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диалог,</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материал,</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видеоролики):</w:t>
            </w:r>
          </w:p>
          <w:p w:rsidR="00D2719F" w:rsidRPr="00D2719F" w:rsidRDefault="00D2719F" w:rsidP="00D2719F">
            <w:pPr>
              <w:numPr>
                <w:ilvl w:val="0"/>
                <w:numId w:val="29"/>
              </w:numPr>
              <w:tabs>
                <w:tab w:val="left" w:pos="415"/>
              </w:tabs>
              <w:ind w:right="467"/>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 правила составления акробатической комбинации,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последовательность</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самостоятельного</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разучивания</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акробатических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упражнений;</w:t>
            </w:r>
          </w:p>
          <w:p w:rsidR="00D2719F" w:rsidRPr="00D2719F" w:rsidRDefault="00D2719F" w:rsidP="00D2719F">
            <w:pPr>
              <w:numPr>
                <w:ilvl w:val="0"/>
                <w:numId w:val="29"/>
              </w:numPr>
              <w:tabs>
                <w:tab w:val="left" w:pos="415"/>
              </w:tabs>
              <w:ind w:right="294"/>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упражнения акробатической комбинации (примерные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варианты):</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Вариант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лёжа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спине,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руки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вдоль</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туловища;</w:t>
            </w:r>
          </w:p>
          <w:p w:rsidR="00D2719F" w:rsidRPr="00D2719F" w:rsidRDefault="00D2719F" w:rsidP="00D2719F">
            <w:pPr>
              <w:numPr>
                <w:ilvl w:val="0"/>
                <w:numId w:val="28"/>
              </w:numPr>
              <w:tabs>
                <w:tab w:val="left" w:pos="291"/>
              </w:tabs>
              <w:ind w:right="390"/>
              <w:rPr>
                <w:rFonts w:ascii="Times New Roman" w:eastAsia="Times New Roman" w:hAnsi="Times New Roman" w:cs="Times New Roman"/>
                <w:sz w:val="24"/>
              </w:rPr>
            </w:pPr>
            <w:r w:rsidRPr="00D2719F">
              <w:rPr>
                <w:rFonts w:ascii="Times New Roman" w:eastAsia="Times New Roman" w:hAnsi="Times New Roman" w:cs="Times New Roman"/>
                <w:sz w:val="24"/>
              </w:rPr>
              <w:t>— ноги согнуть в коленях и поставить их на ширину плеч, руками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опереться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плечами, пальцы</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развернуть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к</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плечам;</w:t>
            </w:r>
          </w:p>
          <w:p w:rsidR="00D2719F" w:rsidRPr="00D2719F" w:rsidRDefault="00D2719F" w:rsidP="00D2719F">
            <w:pPr>
              <w:numPr>
                <w:ilvl w:val="0"/>
                <w:numId w:val="28"/>
              </w:numPr>
              <w:tabs>
                <w:tab w:val="left" w:pos="291"/>
              </w:tabs>
              <w:ind w:right="206"/>
              <w:rPr>
                <w:rFonts w:ascii="Times New Roman" w:eastAsia="Times New Roman" w:hAnsi="Times New Roman" w:cs="Times New Roman"/>
                <w:sz w:val="24"/>
              </w:rPr>
            </w:pPr>
            <w:r w:rsidRPr="00D2719F">
              <w:rPr>
                <w:rFonts w:ascii="Times New Roman" w:eastAsia="Times New Roman" w:hAnsi="Times New Roman" w:cs="Times New Roman"/>
                <w:sz w:val="24"/>
              </w:rPr>
              <w:t>— прогнуться и, слегка разгибая ноги и руки, приподнять туловище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над полом, голову отвести назад и посмотреть на кисти рук —</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гимнастический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мост;</w:t>
            </w:r>
          </w:p>
          <w:p w:rsidR="00D2719F" w:rsidRPr="00D2719F" w:rsidRDefault="00D2719F" w:rsidP="00D2719F">
            <w:pPr>
              <w:numPr>
                <w:ilvl w:val="0"/>
                <w:numId w:val="28"/>
              </w:numPr>
              <w:tabs>
                <w:tab w:val="left" w:pos="291"/>
              </w:tabs>
              <w:spacing w:before="1"/>
              <w:ind w:left="290"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опуститься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спину;</w:t>
            </w:r>
          </w:p>
          <w:p w:rsidR="00D2719F" w:rsidRPr="00D2719F" w:rsidRDefault="00D2719F" w:rsidP="00D2719F">
            <w:pPr>
              <w:numPr>
                <w:ilvl w:val="0"/>
                <w:numId w:val="28"/>
              </w:numPr>
              <w:tabs>
                <w:tab w:val="left" w:pos="291"/>
              </w:tabs>
              <w:ind w:left="290"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выпрямить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руки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положить</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вдоль</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туловища;</w:t>
            </w:r>
          </w:p>
          <w:p w:rsidR="00D2719F" w:rsidRPr="00D2719F" w:rsidRDefault="00D2719F" w:rsidP="00D2719F">
            <w:pPr>
              <w:numPr>
                <w:ilvl w:val="0"/>
                <w:numId w:val="28"/>
              </w:numPr>
              <w:tabs>
                <w:tab w:val="left" w:pos="291"/>
              </w:tabs>
              <w:spacing w:line="270" w:lineRule="atLeast"/>
              <w:ind w:right="777"/>
              <w:rPr>
                <w:rFonts w:ascii="Times New Roman" w:eastAsia="Times New Roman" w:hAnsi="Times New Roman" w:cs="Times New Roman"/>
                <w:sz w:val="24"/>
              </w:rPr>
            </w:pPr>
            <w:r w:rsidRPr="00D2719F">
              <w:rPr>
                <w:rFonts w:ascii="Times New Roman" w:eastAsia="Times New Roman" w:hAnsi="Times New Roman" w:cs="Times New Roman"/>
                <w:sz w:val="24"/>
              </w:rPr>
              <w:t>— сгибая руки в локтях и поднося их к груди, перевернуться в</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положение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лёжа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животе;</w:t>
            </w:r>
          </w:p>
        </w:tc>
        <w:tc>
          <w:tcPr>
            <w:tcW w:w="2409" w:type="dxa"/>
          </w:tcPr>
          <w:p w:rsidR="00D2719F" w:rsidRPr="00D2719F" w:rsidRDefault="00D2719F" w:rsidP="00D2719F">
            <w:pPr>
              <w:spacing w:line="276" w:lineRule="auto"/>
              <w:ind w:left="108" w:right="122"/>
              <w:rPr>
                <w:rFonts w:ascii="Times New Roman" w:eastAsia="Times New Roman" w:hAnsi="Times New Roman" w:cs="Times New Roman"/>
                <w:sz w:val="24"/>
              </w:rPr>
            </w:pPr>
            <w:hyperlink r:id="rId135">
              <w:r w:rsidRPr="00D2719F">
                <w:rPr>
                  <w:rFonts w:ascii="Times New Roman" w:eastAsia="Times New Roman" w:hAnsi="Times New Roman" w:cs="Times New Roman"/>
                  <w:color w:val="0462C1"/>
                  <w:sz w:val="24"/>
                  <w:u w:val="single" w:color="0462C1"/>
                </w:rPr>
                <w:t>https://rosuchebnik.ru/</w:t>
              </w:r>
            </w:hyperlink>
            <w:r w:rsidRPr="00D2719F">
              <w:rPr>
                <w:rFonts w:ascii="Times New Roman" w:eastAsia="Times New Roman" w:hAnsi="Times New Roman" w:cs="Times New Roman"/>
                <w:color w:val="0462C1"/>
                <w:spacing w:val="-58"/>
                <w:sz w:val="24"/>
              </w:rPr>
              <w:t xml:space="preserve"> </w:t>
            </w:r>
            <w:hyperlink r:id="rId136">
              <w:r w:rsidRPr="00D2719F">
                <w:rPr>
                  <w:rFonts w:ascii="Times New Roman" w:eastAsia="Times New Roman" w:hAnsi="Times New Roman" w:cs="Times New Roman"/>
                  <w:color w:val="0462C1"/>
                  <w:sz w:val="24"/>
                  <w:u w:val="single" w:color="0462C1"/>
                </w:rPr>
                <w:t>metodicheskaja-</w:t>
              </w:r>
            </w:hyperlink>
            <w:r w:rsidRPr="00D2719F">
              <w:rPr>
                <w:rFonts w:ascii="Times New Roman" w:eastAsia="Times New Roman" w:hAnsi="Times New Roman" w:cs="Times New Roman"/>
                <w:color w:val="0462C1"/>
                <w:spacing w:val="1"/>
                <w:sz w:val="24"/>
              </w:rPr>
              <w:t xml:space="preserve"> </w:t>
            </w:r>
            <w:hyperlink r:id="rId137">
              <w:r w:rsidRPr="00D2719F">
                <w:rPr>
                  <w:rFonts w:ascii="Times New Roman" w:eastAsia="Times New Roman" w:hAnsi="Times New Roman" w:cs="Times New Roman"/>
                  <w:color w:val="0462C1"/>
                  <w:sz w:val="24"/>
                  <w:u w:val="single" w:color="0462C1"/>
                </w:rPr>
                <w:t>pomosch/nachalnoe-</w:t>
              </w:r>
            </w:hyperlink>
            <w:r w:rsidRPr="00D2719F">
              <w:rPr>
                <w:rFonts w:ascii="Times New Roman" w:eastAsia="Times New Roman" w:hAnsi="Times New Roman" w:cs="Times New Roman"/>
                <w:color w:val="0462C1"/>
                <w:spacing w:val="1"/>
                <w:sz w:val="24"/>
              </w:rPr>
              <w:t xml:space="preserve"> </w:t>
            </w:r>
            <w:hyperlink r:id="rId138">
              <w:r w:rsidRPr="00D2719F">
                <w:rPr>
                  <w:rFonts w:ascii="Times New Roman" w:eastAsia="Times New Roman" w:hAnsi="Times New Roman" w:cs="Times New Roman"/>
                  <w:color w:val="0462C1"/>
                  <w:sz w:val="24"/>
                  <w:u w:val="single" w:color="0462C1"/>
                </w:rPr>
                <w:t>obrazovanie/</w:t>
              </w:r>
            </w:hyperlink>
          </w:p>
          <w:p w:rsidR="00D2719F" w:rsidRPr="00D2719F" w:rsidRDefault="00D2719F" w:rsidP="00D2719F">
            <w:pPr>
              <w:spacing w:before="158" w:line="278" w:lineRule="auto"/>
              <w:ind w:left="108" w:right="609"/>
              <w:rPr>
                <w:rFonts w:ascii="Times New Roman" w:eastAsia="Times New Roman" w:hAnsi="Times New Roman" w:cs="Times New Roman"/>
                <w:sz w:val="24"/>
              </w:rPr>
            </w:pPr>
            <w:hyperlink r:id="rId139">
              <w:r w:rsidRPr="00D2719F">
                <w:rPr>
                  <w:rFonts w:ascii="Times New Roman" w:eastAsia="Times New Roman" w:hAnsi="Times New Roman" w:cs="Times New Roman"/>
                  <w:color w:val="0462C1"/>
                  <w:sz w:val="24"/>
                  <w:u w:val="single" w:color="0462C1"/>
                </w:rPr>
                <w:t>http://school-</w:t>
              </w:r>
            </w:hyperlink>
            <w:r w:rsidRPr="00D2719F">
              <w:rPr>
                <w:rFonts w:ascii="Times New Roman" w:eastAsia="Times New Roman" w:hAnsi="Times New Roman" w:cs="Times New Roman"/>
                <w:color w:val="0462C1"/>
                <w:spacing w:val="1"/>
                <w:sz w:val="24"/>
              </w:rPr>
              <w:t xml:space="preserve"> </w:t>
            </w:r>
            <w:hyperlink r:id="rId140">
              <w:r w:rsidRPr="00D2719F">
                <w:rPr>
                  <w:rFonts w:ascii="Times New Roman" w:eastAsia="Times New Roman" w:hAnsi="Times New Roman" w:cs="Times New Roman"/>
                  <w:color w:val="0462C1"/>
                  <w:spacing w:val="-1"/>
                  <w:sz w:val="24"/>
                  <w:u w:val="single" w:color="0462C1"/>
                </w:rPr>
                <w:t>collection.edu.ru/</w:t>
              </w:r>
            </w:hyperlink>
          </w:p>
        </w:tc>
      </w:tr>
    </w:tbl>
    <w:p w:rsidR="00D2719F" w:rsidRPr="00D2719F" w:rsidRDefault="00D2719F" w:rsidP="00D2719F">
      <w:pPr>
        <w:widowControl w:val="0"/>
        <w:autoSpaceDE w:val="0"/>
        <w:autoSpaceDN w:val="0"/>
        <w:spacing w:after="0" w:line="278"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515"/>
        <w:gridCol w:w="2409"/>
      </w:tblGrid>
      <w:tr w:rsidR="00D2719F" w:rsidRPr="00D2719F" w:rsidTr="00EF0B46">
        <w:trPr>
          <w:trHeight w:val="9109"/>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rPr>
                <w:rFonts w:ascii="Times New Roman" w:eastAsia="Times New Roman" w:hAnsi="Times New Roman" w:cs="Times New Roman"/>
                <w:sz w:val="24"/>
              </w:rPr>
            </w:pPr>
          </w:p>
        </w:tc>
        <w:tc>
          <w:tcPr>
            <w:tcW w:w="7515" w:type="dxa"/>
          </w:tcPr>
          <w:p w:rsidR="00D2719F" w:rsidRPr="00D2719F" w:rsidRDefault="00D2719F" w:rsidP="00D2719F">
            <w:pPr>
              <w:numPr>
                <w:ilvl w:val="0"/>
                <w:numId w:val="27"/>
              </w:numPr>
              <w:tabs>
                <w:tab w:val="left" w:pos="291"/>
              </w:tabs>
              <w:ind w:right="366"/>
              <w:rPr>
                <w:rFonts w:ascii="Times New Roman" w:eastAsia="Times New Roman" w:hAnsi="Times New Roman" w:cs="Times New Roman"/>
                <w:sz w:val="24"/>
              </w:rPr>
            </w:pPr>
            <w:r w:rsidRPr="00D2719F">
              <w:rPr>
                <w:rFonts w:ascii="Times New Roman" w:eastAsia="Times New Roman" w:hAnsi="Times New Roman" w:cs="Times New Roman"/>
                <w:sz w:val="24"/>
              </w:rPr>
              <w:t>— опираясь руками о пол, выпрямить их и перейти в упор лёжа на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полу;</w:t>
            </w:r>
          </w:p>
          <w:p w:rsidR="00D2719F" w:rsidRPr="00D2719F" w:rsidRDefault="00D2719F" w:rsidP="00D2719F">
            <w:pPr>
              <w:numPr>
                <w:ilvl w:val="0"/>
                <w:numId w:val="27"/>
              </w:numPr>
              <w:tabs>
                <w:tab w:val="left" w:pos="291"/>
              </w:tabs>
              <w:ind w:right="437"/>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опираясь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руки,</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поднять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голову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вверх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слегка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прогнувшись</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прыжком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перейти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упор присев;</w:t>
            </w:r>
          </w:p>
          <w:p w:rsidR="00D2719F" w:rsidRPr="00D2719F" w:rsidRDefault="00D2719F" w:rsidP="00D2719F">
            <w:pPr>
              <w:numPr>
                <w:ilvl w:val="0"/>
                <w:numId w:val="27"/>
              </w:numPr>
              <w:tabs>
                <w:tab w:val="left" w:pos="291"/>
              </w:tabs>
              <w:ind w:right="3295"/>
              <w:rPr>
                <w:rFonts w:ascii="Times New Roman" w:eastAsia="Times New Roman" w:hAnsi="Times New Roman" w:cs="Times New Roman"/>
                <w:sz w:val="24"/>
              </w:rPr>
            </w:pPr>
            <w:r w:rsidRPr="00D2719F">
              <w:rPr>
                <w:rFonts w:ascii="Times New Roman" w:eastAsia="Times New Roman" w:hAnsi="Times New Roman" w:cs="Times New Roman"/>
                <w:sz w:val="24"/>
              </w:rPr>
              <w:t>— встать и принять основную стойку.</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Вариант</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2.</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 — основная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стойка;</w:t>
            </w:r>
          </w:p>
          <w:p w:rsidR="00D2719F" w:rsidRPr="00D2719F" w:rsidRDefault="00D2719F" w:rsidP="00D2719F">
            <w:pPr>
              <w:numPr>
                <w:ilvl w:val="0"/>
                <w:numId w:val="26"/>
              </w:numPr>
              <w:tabs>
                <w:tab w:val="left" w:pos="291"/>
              </w:tabs>
              <w:ind w:right="817"/>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сгибая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коленях,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принять</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упор</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присев,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спина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прямая;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голова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прямо;</w:t>
            </w:r>
          </w:p>
          <w:p w:rsidR="00D2719F" w:rsidRPr="00D2719F" w:rsidRDefault="00D2719F" w:rsidP="00D2719F">
            <w:pPr>
              <w:numPr>
                <w:ilvl w:val="0"/>
                <w:numId w:val="26"/>
              </w:numPr>
              <w:tabs>
                <w:tab w:val="left" w:pos="291"/>
              </w:tabs>
              <w:ind w:right="1334"/>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прижимая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подбородок</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груди,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толчком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ногами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перевернуться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через голову;</w:t>
            </w:r>
          </w:p>
          <w:p w:rsidR="00D2719F" w:rsidRPr="00D2719F" w:rsidRDefault="00D2719F" w:rsidP="00D2719F">
            <w:pPr>
              <w:numPr>
                <w:ilvl w:val="0"/>
                <w:numId w:val="26"/>
              </w:numPr>
              <w:tabs>
                <w:tab w:val="left" w:pos="291"/>
              </w:tabs>
              <w:ind w:right="856"/>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обхватить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голени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руками,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перекат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спине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группировке;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4</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отпуская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голени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выставляя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вперёд,</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упор</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присев;</w:t>
            </w:r>
          </w:p>
          <w:p w:rsidR="00D2719F" w:rsidRPr="00D2719F" w:rsidRDefault="00D2719F" w:rsidP="00D2719F">
            <w:pPr>
              <w:numPr>
                <w:ilvl w:val="0"/>
                <w:numId w:val="25"/>
              </w:numPr>
              <w:tabs>
                <w:tab w:val="left" w:pos="291"/>
              </w:tabs>
              <w:ind w:right="143"/>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наклоняя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голову</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вперёд,</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оттолкнуться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руками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быстро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обхватив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руками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голени, перекатиться назад</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лопатки;</w:t>
            </w:r>
          </w:p>
          <w:p w:rsidR="00D2719F" w:rsidRPr="00D2719F" w:rsidRDefault="00D2719F" w:rsidP="00D2719F">
            <w:pPr>
              <w:numPr>
                <w:ilvl w:val="0"/>
                <w:numId w:val="25"/>
              </w:numPr>
              <w:tabs>
                <w:tab w:val="left" w:pos="291"/>
              </w:tabs>
              <w:ind w:right="39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отпуская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голени,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опереться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руками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за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плечами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перевернуться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через</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голову;</w:t>
            </w:r>
          </w:p>
          <w:p w:rsidR="00D2719F" w:rsidRPr="00D2719F" w:rsidRDefault="00D2719F" w:rsidP="00D2719F">
            <w:pPr>
              <w:numPr>
                <w:ilvl w:val="0"/>
                <w:numId w:val="25"/>
              </w:numPr>
              <w:tabs>
                <w:tab w:val="left" w:pos="291"/>
              </w:tabs>
              <w:ind w:left="290" w:hanging="18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разгибая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руки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 выставляя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вперёд, упор</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стоя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коленях;</w:t>
            </w:r>
          </w:p>
          <w:p w:rsidR="00D2719F" w:rsidRPr="00D2719F" w:rsidRDefault="00D2719F" w:rsidP="00D2719F">
            <w:pPr>
              <w:numPr>
                <w:ilvl w:val="0"/>
                <w:numId w:val="25"/>
              </w:numPr>
              <w:tabs>
                <w:tab w:val="left" w:pos="291"/>
              </w:tabs>
              <w:ind w:right="446"/>
              <w:rPr>
                <w:rFonts w:ascii="Times New Roman" w:eastAsia="Times New Roman" w:hAnsi="Times New Roman" w:cs="Times New Roman"/>
                <w:sz w:val="24"/>
              </w:rPr>
            </w:pPr>
            <w:r w:rsidRPr="00D2719F">
              <w:rPr>
                <w:rFonts w:ascii="Times New Roman" w:eastAsia="Times New Roman" w:hAnsi="Times New Roman" w:cs="Times New Roman"/>
                <w:sz w:val="24"/>
              </w:rPr>
              <w:t>— опираясь на руки, слегка прогнуться, оттолкнуться коленями и</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прыжком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выполнить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упор присев;</w:t>
            </w:r>
          </w:p>
          <w:p w:rsidR="00D2719F" w:rsidRPr="00D2719F" w:rsidRDefault="00D2719F" w:rsidP="00D2719F">
            <w:pPr>
              <w:numPr>
                <w:ilvl w:val="0"/>
                <w:numId w:val="25"/>
              </w:numPr>
              <w:tabs>
                <w:tab w:val="left" w:pos="291"/>
              </w:tabs>
              <w:ind w:right="1334"/>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прижимая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подбородок</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к</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груди,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толчком</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ногами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перевернуться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через голову;</w:t>
            </w:r>
          </w:p>
          <w:p w:rsidR="00D2719F" w:rsidRPr="00D2719F" w:rsidRDefault="00D2719F" w:rsidP="00D2719F">
            <w:pPr>
              <w:numPr>
                <w:ilvl w:val="0"/>
                <w:numId w:val="25"/>
              </w:numPr>
              <w:tabs>
                <w:tab w:val="left" w:pos="411"/>
              </w:tabs>
              <w:spacing w:before="1"/>
              <w:ind w:right="736"/>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обхватить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голени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руками,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перекат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спине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группировке;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11</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отпуская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голени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выставляя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вперёд,</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упор</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присев;</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12</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 встать 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w:t>
            </w:r>
          </w:p>
          <w:p w:rsidR="00D2719F" w:rsidRPr="00D2719F" w:rsidRDefault="00D2719F" w:rsidP="00D2719F">
            <w:pPr>
              <w:ind w:left="110" w:right="1210"/>
              <w:rPr>
                <w:rFonts w:ascii="Times New Roman" w:eastAsia="Times New Roman" w:hAnsi="Times New Roman" w:cs="Times New Roman"/>
                <w:sz w:val="24"/>
              </w:rPr>
            </w:pPr>
            <w:r w:rsidRPr="00D2719F">
              <w:rPr>
                <w:rFonts w:ascii="Times New Roman" w:eastAsia="Times New Roman" w:hAnsi="Times New Roman" w:cs="Times New Roman"/>
                <w:sz w:val="24"/>
              </w:rPr>
              <w:t>- составляют индивидуальную комбинацию из 6—9 хорошо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освоенных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(домашнее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задание);</w:t>
            </w:r>
          </w:p>
          <w:p w:rsidR="00D2719F" w:rsidRPr="00D2719F" w:rsidRDefault="00D2719F" w:rsidP="00D2719F">
            <w:pPr>
              <w:numPr>
                <w:ilvl w:val="0"/>
                <w:numId w:val="24"/>
              </w:numPr>
              <w:tabs>
                <w:tab w:val="left" w:pos="334"/>
              </w:tabs>
              <w:ind w:right="164"/>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и выполняют самостоятельно составленную</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акробатическую комбинацию, контролируют выполнение комбинаций</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другими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учениками (работа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парах).</w:t>
            </w:r>
          </w:p>
          <w:p w:rsidR="00D2719F" w:rsidRPr="00D2719F" w:rsidRDefault="00D2719F" w:rsidP="00D2719F">
            <w:pPr>
              <w:ind w:left="110" w:right="913"/>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«Опорной</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прыжок»</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(образец</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учителя,</w:t>
            </w:r>
            <w:r w:rsidRPr="00D2719F">
              <w:rPr>
                <w:rFonts w:ascii="Times New Roman" w:eastAsia="Times New Roman" w:hAnsi="Times New Roman" w:cs="Times New Roman"/>
                <w:b/>
                <w:i/>
                <w:spacing w:val="-5"/>
                <w:sz w:val="24"/>
              </w:rPr>
              <w:t xml:space="preserve"> </w:t>
            </w:r>
            <w:r w:rsidRPr="00D2719F">
              <w:rPr>
                <w:rFonts w:ascii="Times New Roman" w:eastAsia="Times New Roman" w:hAnsi="Times New Roman" w:cs="Times New Roman"/>
                <w:b/>
                <w:i/>
                <w:sz w:val="24"/>
              </w:rPr>
              <w:t>учебный</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диалог,</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материал, видеоролики):</w:t>
            </w:r>
          </w:p>
          <w:p w:rsidR="00D2719F" w:rsidRPr="00D2719F" w:rsidRDefault="00D2719F" w:rsidP="00D2719F">
            <w:pPr>
              <w:numPr>
                <w:ilvl w:val="0"/>
                <w:numId w:val="24"/>
              </w:numPr>
              <w:tabs>
                <w:tab w:val="left" w:pos="355"/>
              </w:tabs>
              <w:spacing w:line="270" w:lineRule="atLeast"/>
              <w:ind w:left="110" w:right="380"/>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 и обсуждают образец техники выполнения опорного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прыжка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через</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гимнастического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козла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напрыгиванием,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выделяют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его</w:t>
            </w:r>
          </w:p>
        </w:tc>
        <w:tc>
          <w:tcPr>
            <w:tcW w:w="2409" w:type="dxa"/>
          </w:tcPr>
          <w:p w:rsidR="00D2719F" w:rsidRPr="00D2719F" w:rsidRDefault="00D2719F" w:rsidP="00D2719F">
            <w:pPr>
              <w:rPr>
                <w:rFonts w:ascii="Times New Roman" w:eastAsia="Times New Roman" w:hAnsi="Times New Roman" w:cs="Times New Roman"/>
                <w:sz w:val="24"/>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515"/>
        <w:gridCol w:w="2409"/>
      </w:tblGrid>
      <w:tr w:rsidR="00D2719F" w:rsidRPr="00D2719F" w:rsidTr="00EF0B46">
        <w:trPr>
          <w:trHeight w:val="9109"/>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rPr>
                <w:rFonts w:ascii="Times New Roman" w:eastAsia="Times New Roman" w:hAnsi="Times New Roman" w:cs="Times New Roman"/>
                <w:sz w:val="24"/>
              </w:rPr>
            </w:pPr>
          </w:p>
        </w:tc>
        <w:tc>
          <w:tcPr>
            <w:tcW w:w="7515" w:type="dxa"/>
          </w:tcPr>
          <w:p w:rsidR="00D2719F" w:rsidRPr="00D2719F" w:rsidRDefault="00D2719F" w:rsidP="00D2719F">
            <w:pPr>
              <w:ind w:left="110" w:right="423"/>
              <w:rPr>
                <w:rFonts w:ascii="Times New Roman" w:eastAsia="Times New Roman" w:hAnsi="Times New Roman" w:cs="Times New Roman"/>
                <w:sz w:val="24"/>
              </w:rPr>
            </w:pPr>
            <w:r w:rsidRPr="00D2719F">
              <w:rPr>
                <w:rFonts w:ascii="Times New Roman" w:eastAsia="Times New Roman" w:hAnsi="Times New Roman" w:cs="Times New Roman"/>
                <w:sz w:val="24"/>
              </w:rPr>
              <w:t>основные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фазы</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особенности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(разбег,</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напрыгивание, опора на руки и переход в упор стоя на коленях,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переход в упор присев, прыжок толчок двумя ногами прогнувшись,</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приземление);</w:t>
            </w:r>
          </w:p>
          <w:p w:rsidR="00D2719F" w:rsidRPr="00D2719F" w:rsidRDefault="00D2719F" w:rsidP="00D2719F">
            <w:pPr>
              <w:numPr>
                <w:ilvl w:val="0"/>
                <w:numId w:val="23"/>
              </w:numPr>
              <w:tabs>
                <w:tab w:val="left" w:pos="355"/>
              </w:tabs>
              <w:ind w:right="398"/>
              <w:rPr>
                <w:rFonts w:ascii="Times New Roman" w:eastAsia="Times New Roman" w:hAnsi="Times New Roman" w:cs="Times New Roman"/>
                <w:sz w:val="24"/>
              </w:rPr>
            </w:pPr>
            <w:r w:rsidRPr="00D2719F">
              <w:rPr>
                <w:rFonts w:ascii="Times New Roman" w:eastAsia="Times New Roman" w:hAnsi="Times New Roman" w:cs="Times New Roman"/>
                <w:sz w:val="24"/>
              </w:rPr>
              <w:t>описывают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технику</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опорного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прыжка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выделяют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её</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сложные</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элементы (письменное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изложение);</w:t>
            </w:r>
          </w:p>
          <w:p w:rsidR="00D2719F" w:rsidRPr="00D2719F" w:rsidRDefault="00D2719F" w:rsidP="00D2719F">
            <w:pPr>
              <w:numPr>
                <w:ilvl w:val="0"/>
                <w:numId w:val="23"/>
              </w:numPr>
              <w:tabs>
                <w:tab w:val="left" w:pos="415"/>
              </w:tabs>
              <w:ind w:right="849"/>
              <w:jc w:val="both"/>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 подводящие упражнения для освоения опорного</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прыжка через гимнастического козла с разбега напрыгиванием: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прыжок 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места</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вперёд-вверх толчком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двумя ногами;</w:t>
            </w:r>
          </w:p>
          <w:p w:rsidR="00D2719F" w:rsidRPr="00D2719F" w:rsidRDefault="00D2719F" w:rsidP="00D2719F">
            <w:pPr>
              <w:numPr>
                <w:ilvl w:val="0"/>
                <w:numId w:val="22"/>
              </w:numPr>
              <w:tabs>
                <w:tab w:val="left" w:pos="291"/>
              </w:tabs>
              <w:ind w:right="100"/>
              <w:rPr>
                <w:rFonts w:ascii="Times New Roman" w:eastAsia="Times New Roman" w:hAnsi="Times New Roman" w:cs="Times New Roman"/>
                <w:sz w:val="24"/>
              </w:rPr>
            </w:pPr>
            <w:r w:rsidRPr="00D2719F">
              <w:rPr>
                <w:rFonts w:ascii="Times New Roman" w:eastAsia="Times New Roman" w:hAnsi="Times New Roman" w:cs="Times New Roman"/>
                <w:sz w:val="24"/>
              </w:rPr>
              <w:t>— напрыгивание на гимнастический мостик толчком двумя ногами с</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разбега;</w:t>
            </w:r>
          </w:p>
          <w:p w:rsidR="00D2719F" w:rsidRPr="00D2719F" w:rsidRDefault="00D2719F" w:rsidP="00D2719F">
            <w:pPr>
              <w:numPr>
                <w:ilvl w:val="0"/>
                <w:numId w:val="22"/>
              </w:numPr>
              <w:tabs>
                <w:tab w:val="left" w:pos="291"/>
              </w:tabs>
              <w:ind w:right="426"/>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прыжок</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через</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гимнастического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козла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разбега</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напрыгиванием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фазам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движения и в</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полной координации).</w:t>
            </w:r>
          </w:p>
          <w:p w:rsidR="00D2719F" w:rsidRPr="00D2719F" w:rsidRDefault="00D2719F" w:rsidP="00D2719F">
            <w:pPr>
              <w:ind w:left="110" w:right="647"/>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«Упражнения на гимнастической перекладине» (образец</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учителя, учебный диалог, иллюстративный материал,</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видеоролики):</w:t>
            </w:r>
          </w:p>
          <w:p w:rsidR="00D2719F" w:rsidRPr="00D2719F" w:rsidRDefault="00D2719F" w:rsidP="00D2719F">
            <w:pPr>
              <w:numPr>
                <w:ilvl w:val="0"/>
                <w:numId w:val="21"/>
              </w:numPr>
              <w:tabs>
                <w:tab w:val="left" w:pos="353"/>
              </w:tabs>
              <w:ind w:right="284"/>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 с понятиями «вис» и «упор», выясняют отличительные</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признаки виса и упора, наблюдают за образцами их выполнения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учителем;</w:t>
            </w:r>
          </w:p>
          <w:p w:rsidR="00D2719F" w:rsidRPr="00D2719F" w:rsidRDefault="00D2719F" w:rsidP="00D2719F">
            <w:pPr>
              <w:numPr>
                <w:ilvl w:val="0"/>
                <w:numId w:val="21"/>
              </w:numPr>
              <w:tabs>
                <w:tab w:val="left" w:pos="353"/>
              </w:tabs>
              <w:ind w:right="105"/>
              <w:rPr>
                <w:rFonts w:ascii="Times New Roman" w:eastAsia="Times New Roman" w:hAnsi="Times New Roman" w:cs="Times New Roman"/>
                <w:sz w:val="24"/>
              </w:rPr>
            </w:pPr>
            <w:r w:rsidRPr="00D2719F">
              <w:rPr>
                <w:rFonts w:ascii="Times New Roman" w:eastAsia="Times New Roman" w:hAnsi="Times New Roman" w:cs="Times New Roman"/>
                <w:sz w:val="24"/>
              </w:rPr>
              <w:t>знакомятся со способами хвата за гимнастическую перекладину,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определяют их назначение при выполнении висов и упоров (вис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сверху, снизу, разноимённый); выполняют висы на низкой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гимнастической перекладине с разными способами хвата (висы стоя на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согнутых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руках;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лёжа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согнувшись</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сзади;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присев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присев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сзади);</w:t>
            </w:r>
          </w:p>
          <w:p w:rsidR="00D2719F" w:rsidRPr="00D2719F" w:rsidRDefault="00D2719F" w:rsidP="00D2719F">
            <w:pPr>
              <w:numPr>
                <w:ilvl w:val="0"/>
                <w:numId w:val="21"/>
              </w:numPr>
              <w:tabs>
                <w:tab w:val="left" w:pos="353"/>
              </w:tabs>
              <w:spacing w:before="1"/>
              <w:ind w:left="110" w:right="452" w:hanging="41"/>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 упражнения на низкой гимнастической перекладине:</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1</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 подъём</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упор 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прыжка;</w:t>
            </w:r>
          </w:p>
          <w:p w:rsidR="00D2719F" w:rsidRPr="00D2719F" w:rsidRDefault="00D2719F" w:rsidP="00D2719F">
            <w:pPr>
              <w:ind w:left="110" w:right="717"/>
              <w:jc w:val="both"/>
              <w:rPr>
                <w:rFonts w:ascii="Times New Roman" w:eastAsia="Times New Roman" w:hAnsi="Times New Roman" w:cs="Times New Roman"/>
                <w:b/>
                <w:i/>
                <w:sz w:val="24"/>
              </w:rPr>
            </w:pPr>
            <w:r w:rsidRPr="00D2719F">
              <w:rPr>
                <w:rFonts w:ascii="Times New Roman" w:eastAsia="Times New Roman" w:hAnsi="Times New Roman" w:cs="Times New Roman"/>
                <w:sz w:val="24"/>
              </w:rPr>
              <w:t>2 — подъём в упор переворотом из виса стоя на согнутых руках.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b/>
                <w:i/>
                <w:sz w:val="24"/>
              </w:rPr>
              <w:t>Тема «Танцевальные упражнения» (образец учителя, учебный</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диалог,</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материал, видеоролики):</w:t>
            </w:r>
          </w:p>
          <w:p w:rsidR="00D2719F" w:rsidRPr="00D2719F" w:rsidRDefault="00D2719F" w:rsidP="00D2719F">
            <w:pPr>
              <w:ind w:left="110" w:right="431"/>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наблюдают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анализируют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образец</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танца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«Летка-енка»,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выделяют</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особенности выполнения его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основных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движений;</w:t>
            </w:r>
          </w:p>
          <w:p w:rsidR="00D2719F" w:rsidRPr="00D2719F" w:rsidRDefault="00D2719F" w:rsidP="00D2719F">
            <w:pPr>
              <w:numPr>
                <w:ilvl w:val="0"/>
                <w:numId w:val="20"/>
              </w:numPr>
              <w:tabs>
                <w:tab w:val="left" w:pos="353"/>
              </w:tabs>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движения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танца,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стоя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месте:</w:t>
            </w:r>
          </w:p>
          <w:p w:rsidR="00D2719F" w:rsidRPr="00D2719F" w:rsidRDefault="00D2719F" w:rsidP="00D2719F">
            <w:pPr>
              <w:spacing w:line="257"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1—2</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толчок</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небольшой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подскок</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вперёд,</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левую</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ногу</w:t>
            </w:r>
          </w:p>
        </w:tc>
        <w:tc>
          <w:tcPr>
            <w:tcW w:w="2409" w:type="dxa"/>
          </w:tcPr>
          <w:p w:rsidR="00D2719F" w:rsidRPr="00D2719F" w:rsidRDefault="00D2719F" w:rsidP="00D2719F">
            <w:pPr>
              <w:rPr>
                <w:rFonts w:ascii="Times New Roman" w:eastAsia="Times New Roman" w:hAnsi="Times New Roman" w:cs="Times New Roman"/>
                <w:sz w:val="24"/>
              </w:rPr>
            </w:pPr>
          </w:p>
        </w:tc>
      </w:tr>
    </w:tbl>
    <w:p w:rsidR="00D2719F" w:rsidRPr="00D2719F" w:rsidRDefault="00D2719F" w:rsidP="00D2719F">
      <w:pPr>
        <w:widowControl w:val="0"/>
        <w:autoSpaceDE w:val="0"/>
        <w:autoSpaceDN w:val="0"/>
        <w:spacing w:after="0" w:line="240" w:lineRule="auto"/>
        <w:rPr>
          <w:rFonts w:ascii="Times New Roman" w:eastAsia="Times New Roman" w:hAnsi="Times New Roman" w:cs="Times New Roman"/>
          <w:sz w:val="24"/>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515"/>
        <w:gridCol w:w="2409"/>
      </w:tblGrid>
      <w:tr w:rsidR="00D2719F" w:rsidRPr="00D2719F" w:rsidTr="00EF0B46">
        <w:trPr>
          <w:trHeight w:val="3588"/>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rPr>
                <w:rFonts w:ascii="Times New Roman" w:eastAsia="Times New Roman" w:hAnsi="Times New Roman" w:cs="Times New Roman"/>
                <w:sz w:val="24"/>
              </w:rPr>
            </w:pPr>
          </w:p>
        </w:tc>
        <w:tc>
          <w:tcPr>
            <w:tcW w:w="7515" w:type="dxa"/>
          </w:tcPr>
          <w:p w:rsidR="00D2719F" w:rsidRPr="00D2719F" w:rsidRDefault="00D2719F" w:rsidP="00D2719F">
            <w:pPr>
              <w:spacing w:line="275" w:lineRule="exact"/>
              <w:ind w:left="110"/>
              <w:rPr>
                <w:rFonts w:ascii="Times New Roman" w:eastAsia="Times New Roman" w:hAnsi="Times New Roman" w:cs="Times New Roman"/>
                <w:sz w:val="24"/>
              </w:rPr>
            </w:pPr>
            <w:r w:rsidRPr="00D2719F">
              <w:rPr>
                <w:rFonts w:ascii="Times New Roman" w:eastAsia="Times New Roman" w:hAnsi="Times New Roman" w:cs="Times New Roman"/>
                <w:sz w:val="24"/>
              </w:rPr>
              <w:t>вынести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вперёд-в</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сторону,</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приземлиться;</w:t>
            </w:r>
          </w:p>
          <w:p w:rsidR="00D2719F" w:rsidRPr="00D2719F" w:rsidRDefault="00D2719F" w:rsidP="00D2719F">
            <w:pPr>
              <w:ind w:left="110" w:right="299"/>
              <w:rPr>
                <w:rFonts w:ascii="Times New Roman" w:eastAsia="Times New Roman" w:hAnsi="Times New Roman" w:cs="Times New Roman"/>
                <w:sz w:val="24"/>
              </w:rPr>
            </w:pPr>
            <w:r w:rsidRPr="00D2719F">
              <w:rPr>
                <w:rFonts w:ascii="Times New Roman" w:eastAsia="Times New Roman" w:hAnsi="Times New Roman" w:cs="Times New Roman"/>
                <w:sz w:val="24"/>
              </w:rPr>
              <w:t>3—4 — повторить движения 1—2, но вынести правую ногу вперёд-в</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сторону;</w:t>
            </w:r>
          </w:p>
          <w:p w:rsidR="00D2719F" w:rsidRPr="00D2719F" w:rsidRDefault="00D2719F" w:rsidP="00D2719F">
            <w:pPr>
              <w:ind w:left="110" w:right="224"/>
              <w:rPr>
                <w:rFonts w:ascii="Times New Roman" w:eastAsia="Times New Roman" w:hAnsi="Times New Roman" w:cs="Times New Roman"/>
                <w:sz w:val="24"/>
              </w:rPr>
            </w:pPr>
            <w:r w:rsidRPr="00D2719F">
              <w:rPr>
                <w:rFonts w:ascii="Times New Roman" w:eastAsia="Times New Roman" w:hAnsi="Times New Roman" w:cs="Times New Roman"/>
                <w:sz w:val="24"/>
              </w:rPr>
              <w:t>66</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разученные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танцевальные</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движения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добавлением</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прыжковых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движений с</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продвижением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вперёд:</w:t>
            </w:r>
          </w:p>
          <w:p w:rsidR="00D2719F" w:rsidRPr="00D2719F" w:rsidRDefault="00D2719F" w:rsidP="00D2719F">
            <w:pPr>
              <w:ind w:left="110"/>
              <w:rPr>
                <w:rFonts w:ascii="Times New Roman" w:eastAsia="Times New Roman" w:hAnsi="Times New Roman" w:cs="Times New Roman"/>
                <w:sz w:val="24"/>
              </w:rPr>
            </w:pPr>
            <w:r w:rsidRPr="00D2719F">
              <w:rPr>
                <w:rFonts w:ascii="Times New Roman" w:eastAsia="Times New Roman" w:hAnsi="Times New Roman" w:cs="Times New Roman"/>
                <w:sz w:val="24"/>
              </w:rPr>
              <w:t>1—4</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небольшие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подскоки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месте;</w:t>
            </w:r>
          </w:p>
          <w:p w:rsidR="00D2719F" w:rsidRPr="00D2719F" w:rsidRDefault="00D2719F" w:rsidP="00D2719F">
            <w:pPr>
              <w:ind w:left="110" w:right="1341"/>
              <w:rPr>
                <w:rFonts w:ascii="Times New Roman" w:eastAsia="Times New Roman" w:hAnsi="Times New Roman" w:cs="Times New Roman"/>
                <w:sz w:val="24"/>
              </w:rPr>
            </w:pPr>
            <w:r w:rsidRPr="00D2719F">
              <w:rPr>
                <w:rFonts w:ascii="Times New Roman" w:eastAsia="Times New Roman" w:hAnsi="Times New Roman" w:cs="Times New Roman"/>
                <w:sz w:val="24"/>
              </w:rPr>
              <w:t>5</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толчком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ногами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подскок</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вперёд,</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приземлиться;</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6</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толчком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ногами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подскок</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назад,</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приземлиться;</w:t>
            </w:r>
          </w:p>
          <w:p w:rsidR="00D2719F" w:rsidRPr="00D2719F" w:rsidRDefault="00D2719F" w:rsidP="00D2719F">
            <w:pPr>
              <w:numPr>
                <w:ilvl w:val="0"/>
                <w:numId w:val="19"/>
              </w:numPr>
              <w:tabs>
                <w:tab w:val="left" w:pos="291"/>
              </w:tabs>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толчком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двумя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ногами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три небольших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прыжка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вперёд;</w:t>
            </w:r>
          </w:p>
          <w:p w:rsidR="00D2719F" w:rsidRPr="00D2719F" w:rsidRDefault="00D2719F" w:rsidP="00D2719F">
            <w:pPr>
              <w:numPr>
                <w:ilvl w:val="0"/>
                <w:numId w:val="19"/>
              </w:numPr>
              <w:tabs>
                <w:tab w:val="left" w:pos="291"/>
              </w:tabs>
              <w:ind w:left="110" w:right="155"/>
              <w:rPr>
                <w:rFonts w:ascii="Times New Roman" w:eastAsia="Times New Roman" w:hAnsi="Times New Roman" w:cs="Times New Roman"/>
                <w:sz w:val="24"/>
              </w:rPr>
            </w:pPr>
            <w:r w:rsidRPr="00D2719F">
              <w:rPr>
                <w:rFonts w:ascii="Times New Roman" w:eastAsia="Times New Roman" w:hAnsi="Times New Roman" w:cs="Times New Roman"/>
                <w:sz w:val="24"/>
              </w:rPr>
              <w:t>— продолжать с подскока вперёд и вынесением левой ноги вперёд-в</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сторону;</w:t>
            </w:r>
          </w:p>
          <w:p w:rsidR="00D2719F" w:rsidRPr="00D2719F" w:rsidRDefault="00D2719F" w:rsidP="00D2719F">
            <w:pPr>
              <w:spacing w:line="270" w:lineRule="atLeast"/>
              <w:ind w:left="110" w:right="1022"/>
              <w:rPr>
                <w:rFonts w:ascii="Times New Roman" w:eastAsia="Times New Roman" w:hAnsi="Times New Roman" w:cs="Times New Roman"/>
                <w:sz w:val="24"/>
              </w:rPr>
            </w:pPr>
            <w:r w:rsidRPr="00D2719F">
              <w:rPr>
                <w:rFonts w:ascii="Times New Roman" w:eastAsia="Times New Roman" w:hAnsi="Times New Roman" w:cs="Times New Roman"/>
                <w:sz w:val="24"/>
              </w:rPr>
              <w:t>66 выполняют танец «Летка-енка» в полной координации под</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музыкальное</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сопровождение</w:t>
            </w:r>
          </w:p>
        </w:tc>
        <w:tc>
          <w:tcPr>
            <w:tcW w:w="2409" w:type="dxa"/>
          </w:tcPr>
          <w:p w:rsidR="00D2719F" w:rsidRPr="00D2719F" w:rsidRDefault="00D2719F" w:rsidP="00D2719F">
            <w:pPr>
              <w:rPr>
                <w:rFonts w:ascii="Times New Roman" w:eastAsia="Times New Roman" w:hAnsi="Times New Roman" w:cs="Times New Roman"/>
                <w:sz w:val="24"/>
              </w:rPr>
            </w:pPr>
          </w:p>
        </w:tc>
      </w:tr>
      <w:tr w:rsidR="00D2719F" w:rsidRPr="00D2719F" w:rsidTr="00EF0B46">
        <w:trPr>
          <w:trHeight w:val="5520"/>
        </w:trPr>
        <w:tc>
          <w:tcPr>
            <w:tcW w:w="1995" w:type="dxa"/>
          </w:tcPr>
          <w:p w:rsidR="00D2719F" w:rsidRPr="00D2719F" w:rsidRDefault="00D2719F" w:rsidP="00D2719F">
            <w:pPr>
              <w:ind w:left="549" w:right="538" w:hanging="3"/>
              <w:jc w:val="center"/>
              <w:rPr>
                <w:rFonts w:ascii="Times New Roman" w:eastAsia="Times New Roman" w:hAnsi="Times New Roman" w:cs="Times New Roman"/>
                <w:sz w:val="24"/>
              </w:rPr>
            </w:pPr>
            <w:r w:rsidRPr="00D2719F">
              <w:rPr>
                <w:rFonts w:ascii="Times New Roman" w:eastAsia="Times New Roman" w:hAnsi="Times New Roman" w:cs="Times New Roman"/>
                <w:sz w:val="24"/>
              </w:rPr>
              <w:t>Лёгкая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атлетика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(8</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ч.)</w:t>
            </w:r>
          </w:p>
        </w:tc>
        <w:tc>
          <w:tcPr>
            <w:tcW w:w="3358" w:type="dxa"/>
          </w:tcPr>
          <w:p w:rsidR="00D2719F" w:rsidRPr="00D2719F" w:rsidRDefault="00D2719F" w:rsidP="00D2719F">
            <w:pPr>
              <w:ind w:left="107" w:right="116"/>
              <w:rPr>
                <w:rFonts w:ascii="Times New Roman" w:eastAsia="Times New Roman" w:hAnsi="Times New Roman" w:cs="Times New Roman"/>
                <w:sz w:val="24"/>
              </w:rPr>
            </w:pPr>
            <w:r w:rsidRPr="00D2719F">
              <w:rPr>
                <w:rFonts w:ascii="Times New Roman" w:eastAsia="Times New Roman" w:hAnsi="Times New Roman" w:cs="Times New Roman"/>
                <w:sz w:val="24"/>
              </w:rPr>
              <w:t>Предупреждение травматизма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во</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время</w:t>
            </w:r>
          </w:p>
          <w:p w:rsidR="00D2719F" w:rsidRPr="00D2719F" w:rsidRDefault="00D2719F" w:rsidP="00D2719F">
            <w:pPr>
              <w:ind w:left="107" w:right="1306"/>
              <w:rPr>
                <w:rFonts w:ascii="Times New Roman" w:eastAsia="Times New Roman" w:hAnsi="Times New Roman" w:cs="Times New Roman"/>
                <w:sz w:val="24"/>
              </w:rPr>
            </w:pP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pacing w:val="-1"/>
                <w:sz w:val="24"/>
              </w:rPr>
              <w:t>легкоатлетических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упражнений.</w:t>
            </w:r>
          </w:p>
          <w:p w:rsidR="00D2719F" w:rsidRPr="00D2719F" w:rsidRDefault="00D2719F" w:rsidP="00D2719F">
            <w:pPr>
              <w:ind w:left="107" w:right="423"/>
              <w:rPr>
                <w:rFonts w:ascii="Times New Roman" w:eastAsia="Times New Roman" w:hAnsi="Times New Roman" w:cs="Times New Roman"/>
                <w:sz w:val="24"/>
              </w:rPr>
            </w:pPr>
            <w:r w:rsidRPr="00D2719F">
              <w:rPr>
                <w:rFonts w:ascii="Times New Roman" w:eastAsia="Times New Roman" w:hAnsi="Times New Roman" w:cs="Times New Roman"/>
                <w:sz w:val="24"/>
              </w:rPr>
              <w:t>Прыжок в высоту с разбега</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способом</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перешагивания.</w:t>
            </w:r>
          </w:p>
          <w:p w:rsidR="00D2719F" w:rsidRPr="00D2719F" w:rsidRDefault="00D2719F" w:rsidP="00D2719F">
            <w:pPr>
              <w:ind w:left="107" w:right="488"/>
              <w:rPr>
                <w:rFonts w:ascii="Times New Roman" w:eastAsia="Times New Roman" w:hAnsi="Times New Roman" w:cs="Times New Roman"/>
                <w:sz w:val="24"/>
              </w:rPr>
            </w:pPr>
            <w:r w:rsidRPr="00D2719F">
              <w:rPr>
                <w:rFonts w:ascii="Times New Roman" w:eastAsia="Times New Roman" w:hAnsi="Times New Roman" w:cs="Times New Roman"/>
                <w:sz w:val="24"/>
              </w:rPr>
              <w:t>Технические действия при</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скоростном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беге</w:t>
            </w:r>
          </w:p>
          <w:p w:rsidR="00D2719F" w:rsidRPr="00D2719F" w:rsidRDefault="00D2719F" w:rsidP="00D2719F">
            <w:pPr>
              <w:ind w:left="107" w:right="1060"/>
              <w:rPr>
                <w:rFonts w:ascii="Times New Roman" w:eastAsia="Times New Roman" w:hAnsi="Times New Roman" w:cs="Times New Roman"/>
                <w:sz w:val="24"/>
              </w:rPr>
            </w:pPr>
            <w:r w:rsidRPr="00D2719F">
              <w:rPr>
                <w:rFonts w:ascii="Times New Roman" w:eastAsia="Times New Roman" w:hAnsi="Times New Roman" w:cs="Times New Roman"/>
                <w:sz w:val="24"/>
              </w:rPr>
              <w:t>по соревновательной</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дистанции: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низкий</w:t>
            </w:r>
          </w:p>
          <w:p w:rsidR="00D2719F" w:rsidRPr="00D2719F" w:rsidRDefault="00D2719F" w:rsidP="00D2719F">
            <w:pPr>
              <w:ind w:left="107" w:right="375"/>
              <w:rPr>
                <w:rFonts w:ascii="Times New Roman" w:eastAsia="Times New Roman" w:hAnsi="Times New Roman" w:cs="Times New Roman"/>
                <w:sz w:val="24"/>
              </w:rPr>
            </w:pPr>
            <w:r w:rsidRPr="00D2719F">
              <w:rPr>
                <w:rFonts w:ascii="Times New Roman" w:eastAsia="Times New Roman" w:hAnsi="Times New Roman" w:cs="Times New Roman"/>
                <w:sz w:val="24"/>
              </w:rPr>
              <w:t>старт; стартовое ускорение,</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финиширование.</w:t>
            </w:r>
          </w:p>
          <w:p w:rsidR="00D2719F" w:rsidRPr="00D2719F" w:rsidRDefault="00D2719F" w:rsidP="00D2719F">
            <w:pPr>
              <w:ind w:left="107" w:right="705"/>
              <w:rPr>
                <w:rFonts w:ascii="Times New Roman" w:eastAsia="Times New Roman" w:hAnsi="Times New Roman" w:cs="Times New Roman"/>
                <w:sz w:val="24"/>
              </w:rPr>
            </w:pPr>
            <w:r w:rsidRPr="00D2719F">
              <w:rPr>
                <w:rFonts w:ascii="Times New Roman" w:eastAsia="Times New Roman" w:hAnsi="Times New Roman" w:cs="Times New Roman"/>
                <w:sz w:val="24"/>
              </w:rPr>
              <w:t>Метание малого мяча на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дальность стоя</w:t>
            </w:r>
          </w:p>
          <w:p w:rsidR="00D2719F" w:rsidRPr="00D2719F" w:rsidRDefault="00D2719F" w:rsidP="00D2719F">
            <w:pPr>
              <w:ind w:left="107"/>
              <w:rPr>
                <w:rFonts w:ascii="Times New Roman" w:eastAsia="Times New Roman" w:hAnsi="Times New Roman" w:cs="Times New Roman"/>
                <w:sz w:val="24"/>
              </w:rPr>
            </w:pP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месте</w:t>
            </w:r>
          </w:p>
        </w:tc>
        <w:tc>
          <w:tcPr>
            <w:tcW w:w="7515" w:type="dxa"/>
          </w:tcPr>
          <w:p w:rsidR="00D2719F" w:rsidRPr="00D2719F" w:rsidRDefault="00D2719F" w:rsidP="00D2719F">
            <w:pPr>
              <w:ind w:left="110" w:right="518"/>
              <w:jc w:val="both"/>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«Предупреждение травм на занятиях лёгкой атлетикой»</w:t>
            </w:r>
            <w:r w:rsidRPr="00D2719F">
              <w:rPr>
                <w:rFonts w:ascii="Times New Roman" w:eastAsia="Times New Roman" w:hAnsi="Times New Roman" w:cs="Times New Roman"/>
                <w:b/>
                <w:i/>
                <w:spacing w:val="-58"/>
                <w:sz w:val="24"/>
              </w:rPr>
              <w:t xml:space="preserve"> </w:t>
            </w:r>
            <w:r w:rsidRPr="00D2719F">
              <w:rPr>
                <w:rFonts w:ascii="Times New Roman" w:eastAsia="Times New Roman" w:hAnsi="Times New Roman" w:cs="Times New Roman"/>
                <w:b/>
                <w:i/>
                <w:sz w:val="24"/>
              </w:rPr>
              <w:t>(учебный</w:t>
            </w:r>
            <w:r w:rsidRPr="00D2719F">
              <w:rPr>
                <w:rFonts w:ascii="Times New Roman" w:eastAsia="Times New Roman" w:hAnsi="Times New Roman" w:cs="Times New Roman"/>
                <w:b/>
                <w:i/>
                <w:spacing w:val="-2"/>
                <w:sz w:val="24"/>
              </w:rPr>
              <w:t xml:space="preserve"> </w:t>
            </w:r>
            <w:r w:rsidRPr="00D2719F">
              <w:rPr>
                <w:rFonts w:ascii="Times New Roman" w:eastAsia="Times New Roman" w:hAnsi="Times New Roman" w:cs="Times New Roman"/>
                <w:b/>
                <w:i/>
                <w:sz w:val="24"/>
              </w:rPr>
              <w:t>диалог,</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иллюстративный</w:t>
            </w:r>
            <w:r w:rsidRPr="00D2719F">
              <w:rPr>
                <w:rFonts w:ascii="Times New Roman" w:eastAsia="Times New Roman" w:hAnsi="Times New Roman" w:cs="Times New Roman"/>
                <w:b/>
                <w:i/>
                <w:spacing w:val="-3"/>
                <w:sz w:val="24"/>
              </w:rPr>
              <w:t xml:space="preserve"> </w:t>
            </w:r>
            <w:r w:rsidRPr="00D2719F">
              <w:rPr>
                <w:rFonts w:ascii="Times New Roman" w:eastAsia="Times New Roman" w:hAnsi="Times New Roman" w:cs="Times New Roman"/>
                <w:b/>
                <w:i/>
                <w:sz w:val="24"/>
              </w:rPr>
              <w:t>материал,</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w:t>
            </w:r>
          </w:p>
          <w:p w:rsidR="00D2719F" w:rsidRPr="00D2719F" w:rsidRDefault="00D2719F" w:rsidP="00D2719F">
            <w:pPr>
              <w:numPr>
                <w:ilvl w:val="0"/>
                <w:numId w:val="18"/>
              </w:numPr>
              <w:tabs>
                <w:tab w:val="left" w:pos="355"/>
              </w:tabs>
              <w:ind w:right="210"/>
              <w:jc w:val="both"/>
              <w:rPr>
                <w:rFonts w:ascii="Times New Roman" w:eastAsia="Times New Roman" w:hAnsi="Times New Roman" w:cs="Times New Roman"/>
                <w:sz w:val="24"/>
              </w:rPr>
            </w:pPr>
            <w:r w:rsidRPr="00D2719F">
              <w:rPr>
                <w:rFonts w:ascii="Times New Roman" w:eastAsia="Times New Roman" w:hAnsi="Times New Roman" w:cs="Times New Roman"/>
                <w:sz w:val="24"/>
              </w:rPr>
              <w:t>обсуждают возможные травмы при выполнении легкоатлетических</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упражнений, анализируют причины их появления, приводят примеры</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по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способам</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профилактики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предупреждения</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(при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выполнении</w:t>
            </w:r>
          </w:p>
          <w:p w:rsidR="00D2719F" w:rsidRPr="00D2719F" w:rsidRDefault="00D2719F" w:rsidP="00D2719F">
            <w:pPr>
              <w:ind w:left="69" w:right="488"/>
              <w:rPr>
                <w:rFonts w:ascii="Times New Roman" w:eastAsia="Times New Roman" w:hAnsi="Times New Roman" w:cs="Times New Roman"/>
                <w:sz w:val="24"/>
              </w:rPr>
            </w:pPr>
            <w:r w:rsidRPr="00D2719F">
              <w:rPr>
                <w:rFonts w:ascii="Times New Roman" w:eastAsia="Times New Roman" w:hAnsi="Times New Roman" w:cs="Times New Roman"/>
                <w:sz w:val="24"/>
              </w:rPr>
              <w:t>беговых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прыжковых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упражнений,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бросках</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метании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спортивных</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снарядов);</w:t>
            </w:r>
          </w:p>
          <w:p w:rsidR="00D2719F" w:rsidRPr="00D2719F" w:rsidRDefault="00D2719F" w:rsidP="00D2719F">
            <w:pPr>
              <w:numPr>
                <w:ilvl w:val="0"/>
                <w:numId w:val="18"/>
              </w:numPr>
              <w:tabs>
                <w:tab w:val="left" w:pos="355"/>
              </w:tabs>
              <w:ind w:right="172"/>
              <w:rPr>
                <w:rFonts w:ascii="Times New Roman" w:eastAsia="Times New Roman" w:hAnsi="Times New Roman" w:cs="Times New Roman"/>
                <w:sz w:val="24"/>
              </w:rPr>
            </w:pPr>
            <w:r w:rsidRPr="00D2719F">
              <w:rPr>
                <w:rFonts w:ascii="Times New Roman" w:eastAsia="Times New Roman" w:hAnsi="Times New Roman" w:cs="Times New Roman"/>
                <w:sz w:val="24"/>
              </w:rPr>
              <w:t>разучивают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правила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профилактики</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травматизма</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выполняют</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на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занятиях</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лёгкой атлетикой.</w:t>
            </w:r>
          </w:p>
          <w:p w:rsidR="00D2719F" w:rsidRPr="00D2719F" w:rsidRDefault="00D2719F" w:rsidP="00D2719F">
            <w:pPr>
              <w:ind w:left="110" w:right="853"/>
              <w:rPr>
                <w:rFonts w:ascii="Times New Roman" w:eastAsia="Times New Roman" w:hAnsi="Times New Roman" w:cs="Times New Roman"/>
                <w:b/>
                <w:i/>
                <w:sz w:val="24"/>
              </w:rPr>
            </w:pPr>
            <w:r w:rsidRPr="00D2719F">
              <w:rPr>
                <w:rFonts w:ascii="Times New Roman" w:eastAsia="Times New Roman" w:hAnsi="Times New Roman" w:cs="Times New Roman"/>
                <w:b/>
                <w:i/>
                <w:sz w:val="24"/>
              </w:rPr>
              <w:t>Тема «Упражнения в прыжках в высоту с разбега» (учебный</w:t>
            </w:r>
            <w:r w:rsidRPr="00D2719F">
              <w:rPr>
                <w:rFonts w:ascii="Times New Roman" w:eastAsia="Times New Roman" w:hAnsi="Times New Roman" w:cs="Times New Roman"/>
                <w:b/>
                <w:i/>
                <w:spacing w:val="-57"/>
                <w:sz w:val="24"/>
              </w:rPr>
              <w:t xml:space="preserve"> </w:t>
            </w:r>
            <w:r w:rsidRPr="00D2719F">
              <w:rPr>
                <w:rFonts w:ascii="Times New Roman" w:eastAsia="Times New Roman" w:hAnsi="Times New Roman" w:cs="Times New Roman"/>
                <w:b/>
                <w:i/>
                <w:sz w:val="24"/>
              </w:rPr>
              <w:t>диалог, образец учителя, иллюстративный материал,</w:t>
            </w:r>
            <w:r w:rsidRPr="00D2719F">
              <w:rPr>
                <w:rFonts w:ascii="Times New Roman" w:eastAsia="Times New Roman" w:hAnsi="Times New Roman" w:cs="Times New Roman"/>
                <w:b/>
                <w:i/>
                <w:spacing w:val="1"/>
                <w:sz w:val="24"/>
              </w:rPr>
              <w:t xml:space="preserve"> </w:t>
            </w:r>
            <w:r w:rsidRPr="00D2719F">
              <w:rPr>
                <w:rFonts w:ascii="Times New Roman" w:eastAsia="Times New Roman" w:hAnsi="Times New Roman" w:cs="Times New Roman"/>
                <w:b/>
                <w:i/>
                <w:sz w:val="24"/>
              </w:rPr>
              <w:t>видеоролики):</w:t>
            </w:r>
          </w:p>
          <w:p w:rsidR="00D2719F" w:rsidRPr="00D2719F" w:rsidRDefault="00D2719F" w:rsidP="00D2719F">
            <w:pPr>
              <w:numPr>
                <w:ilvl w:val="0"/>
                <w:numId w:val="18"/>
              </w:numPr>
              <w:tabs>
                <w:tab w:val="left" w:pos="415"/>
              </w:tabs>
              <w:ind w:left="110" w:right="249"/>
              <w:rPr>
                <w:rFonts w:ascii="Times New Roman" w:eastAsia="Times New Roman" w:hAnsi="Times New Roman" w:cs="Times New Roman"/>
                <w:sz w:val="24"/>
              </w:rPr>
            </w:pPr>
            <w:r w:rsidRPr="00D2719F">
              <w:rPr>
                <w:rFonts w:ascii="Times New Roman" w:eastAsia="Times New Roman" w:hAnsi="Times New Roman" w:cs="Times New Roman"/>
                <w:sz w:val="24"/>
              </w:rPr>
              <w:t>наблюдают и анализируют образец техники прыжка в высоту</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способом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перешагивания,</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выделяют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его</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основные</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фазы</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описывают</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технику</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их</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выполнения</w:t>
            </w:r>
            <w:r w:rsidRPr="00D2719F">
              <w:rPr>
                <w:rFonts w:ascii="Times New Roman" w:eastAsia="Times New Roman" w:hAnsi="Times New Roman" w:cs="Times New Roman"/>
                <w:spacing w:val="-5"/>
                <w:sz w:val="24"/>
              </w:rPr>
              <w:t xml:space="preserve"> </w:t>
            </w:r>
            <w:r w:rsidRPr="00D2719F">
              <w:rPr>
                <w:rFonts w:ascii="Times New Roman" w:eastAsia="Times New Roman" w:hAnsi="Times New Roman" w:cs="Times New Roman"/>
                <w:sz w:val="24"/>
              </w:rPr>
              <w:t>(разбег,</w:t>
            </w:r>
            <w:r w:rsidRPr="00D2719F">
              <w:rPr>
                <w:rFonts w:ascii="Times New Roman" w:eastAsia="Times New Roman" w:hAnsi="Times New Roman" w:cs="Times New Roman"/>
                <w:spacing w:val="-4"/>
                <w:sz w:val="24"/>
              </w:rPr>
              <w:t xml:space="preserve"> </w:t>
            </w:r>
            <w:r w:rsidRPr="00D2719F">
              <w:rPr>
                <w:rFonts w:ascii="Times New Roman" w:eastAsia="Times New Roman" w:hAnsi="Times New Roman" w:cs="Times New Roman"/>
                <w:sz w:val="24"/>
              </w:rPr>
              <w:t>отталкивание,</w:t>
            </w:r>
            <w:r w:rsidRPr="00D2719F">
              <w:rPr>
                <w:rFonts w:ascii="Times New Roman" w:eastAsia="Times New Roman" w:hAnsi="Times New Roman" w:cs="Times New Roman"/>
                <w:spacing w:val="-6"/>
                <w:sz w:val="24"/>
              </w:rPr>
              <w:t xml:space="preserve"> </w:t>
            </w:r>
            <w:r w:rsidRPr="00D2719F">
              <w:rPr>
                <w:rFonts w:ascii="Times New Roman" w:eastAsia="Times New Roman" w:hAnsi="Times New Roman" w:cs="Times New Roman"/>
                <w:sz w:val="24"/>
              </w:rPr>
              <w:t>полёт</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приземление);</w:t>
            </w:r>
          </w:p>
          <w:p w:rsidR="00D2719F" w:rsidRPr="00D2719F" w:rsidRDefault="00D2719F" w:rsidP="00D2719F">
            <w:pPr>
              <w:numPr>
                <w:ilvl w:val="0"/>
                <w:numId w:val="18"/>
              </w:numPr>
              <w:tabs>
                <w:tab w:val="left" w:pos="415"/>
              </w:tabs>
              <w:ind w:left="110" w:right="144"/>
              <w:rPr>
                <w:rFonts w:ascii="Times New Roman" w:eastAsia="Times New Roman" w:hAnsi="Times New Roman" w:cs="Times New Roman"/>
                <w:sz w:val="24"/>
              </w:rPr>
            </w:pPr>
            <w:r w:rsidRPr="00D2719F">
              <w:rPr>
                <w:rFonts w:ascii="Times New Roman" w:eastAsia="Times New Roman" w:hAnsi="Times New Roman" w:cs="Times New Roman"/>
                <w:sz w:val="24"/>
              </w:rPr>
              <w:t>выполняют подводящие упражнения для освоения техники прыжка</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в</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высоту способом перешагивания:</w:t>
            </w:r>
          </w:p>
          <w:p w:rsidR="00D2719F" w:rsidRPr="00D2719F" w:rsidRDefault="00D2719F" w:rsidP="00D2719F">
            <w:pPr>
              <w:numPr>
                <w:ilvl w:val="0"/>
                <w:numId w:val="17"/>
              </w:numPr>
              <w:tabs>
                <w:tab w:val="left" w:pos="291"/>
              </w:tabs>
              <w:ind w:right="1106"/>
              <w:rPr>
                <w:rFonts w:ascii="Times New Roman" w:eastAsia="Times New Roman" w:hAnsi="Times New Roman" w:cs="Times New Roman"/>
                <w:sz w:val="24"/>
              </w:rPr>
            </w:pPr>
            <w:r w:rsidRPr="00D2719F">
              <w:rPr>
                <w:rFonts w:ascii="Times New Roman" w:eastAsia="Times New Roman" w:hAnsi="Times New Roman" w:cs="Times New Roman"/>
                <w:sz w:val="24"/>
              </w:rPr>
              <w:t>— толчок одной ногой с места и доставанием другой ногой</w:t>
            </w:r>
            <w:r w:rsidRPr="00D2719F">
              <w:rPr>
                <w:rFonts w:ascii="Times New Roman" w:eastAsia="Times New Roman" w:hAnsi="Times New Roman" w:cs="Times New Roman"/>
                <w:spacing w:val="-58"/>
                <w:sz w:val="24"/>
              </w:rPr>
              <w:t xml:space="preserve"> </w:t>
            </w:r>
            <w:r w:rsidRPr="00D2719F">
              <w:rPr>
                <w:rFonts w:ascii="Times New Roman" w:eastAsia="Times New Roman" w:hAnsi="Times New Roman" w:cs="Times New Roman"/>
                <w:sz w:val="24"/>
              </w:rPr>
              <w:t>подвешенного</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предмета;</w:t>
            </w:r>
          </w:p>
          <w:p w:rsidR="00D2719F" w:rsidRPr="00D2719F" w:rsidRDefault="00D2719F" w:rsidP="00D2719F">
            <w:pPr>
              <w:numPr>
                <w:ilvl w:val="0"/>
                <w:numId w:val="17"/>
              </w:numPr>
              <w:tabs>
                <w:tab w:val="left" w:pos="291"/>
              </w:tabs>
              <w:spacing w:line="257" w:lineRule="exact"/>
              <w:ind w:left="290"/>
              <w:rPr>
                <w:rFonts w:ascii="Times New Roman" w:eastAsia="Times New Roman" w:hAnsi="Times New Roman" w:cs="Times New Roman"/>
                <w:sz w:val="24"/>
              </w:rPr>
            </w:pPr>
            <w:r w:rsidRPr="00D2719F">
              <w:rPr>
                <w:rFonts w:ascii="Times New Roman" w:eastAsia="Times New Roman" w:hAnsi="Times New Roman" w:cs="Times New Roman"/>
                <w:sz w:val="24"/>
              </w:rPr>
              <w:t>—</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толчок</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одной</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ногой</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с</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разбега</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и</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доставанием</w:t>
            </w:r>
            <w:r w:rsidRPr="00D2719F">
              <w:rPr>
                <w:rFonts w:ascii="Times New Roman" w:eastAsia="Times New Roman" w:hAnsi="Times New Roman" w:cs="Times New Roman"/>
                <w:spacing w:val="-3"/>
                <w:sz w:val="24"/>
              </w:rPr>
              <w:t xml:space="preserve"> </w:t>
            </w:r>
            <w:r w:rsidRPr="00D2719F">
              <w:rPr>
                <w:rFonts w:ascii="Times New Roman" w:eastAsia="Times New Roman" w:hAnsi="Times New Roman" w:cs="Times New Roman"/>
                <w:sz w:val="24"/>
              </w:rPr>
              <w:t>другой ногой</w:t>
            </w:r>
          </w:p>
        </w:tc>
        <w:tc>
          <w:tcPr>
            <w:tcW w:w="2409" w:type="dxa"/>
          </w:tcPr>
          <w:p w:rsidR="00D2719F" w:rsidRPr="00D2719F" w:rsidRDefault="00D2719F" w:rsidP="00D2719F">
            <w:pPr>
              <w:spacing w:line="276" w:lineRule="auto"/>
              <w:ind w:left="108" w:right="122"/>
              <w:rPr>
                <w:rFonts w:ascii="Times New Roman" w:eastAsia="Times New Roman" w:hAnsi="Times New Roman" w:cs="Times New Roman"/>
                <w:sz w:val="24"/>
              </w:rPr>
            </w:pPr>
            <w:hyperlink r:id="rId141">
              <w:r w:rsidRPr="00D2719F">
                <w:rPr>
                  <w:rFonts w:ascii="Times New Roman" w:eastAsia="Times New Roman" w:hAnsi="Times New Roman" w:cs="Times New Roman"/>
                  <w:color w:val="0462C1"/>
                  <w:sz w:val="24"/>
                  <w:u w:val="single" w:color="0462C1"/>
                </w:rPr>
                <w:t>https://rosuchebnik.ru/</w:t>
              </w:r>
            </w:hyperlink>
            <w:r w:rsidRPr="00D2719F">
              <w:rPr>
                <w:rFonts w:ascii="Times New Roman" w:eastAsia="Times New Roman" w:hAnsi="Times New Roman" w:cs="Times New Roman"/>
                <w:color w:val="0462C1"/>
                <w:spacing w:val="-58"/>
                <w:sz w:val="24"/>
              </w:rPr>
              <w:t xml:space="preserve"> </w:t>
            </w:r>
            <w:hyperlink r:id="rId142">
              <w:r w:rsidRPr="00D2719F">
                <w:rPr>
                  <w:rFonts w:ascii="Times New Roman" w:eastAsia="Times New Roman" w:hAnsi="Times New Roman" w:cs="Times New Roman"/>
                  <w:color w:val="0462C1"/>
                  <w:sz w:val="24"/>
                  <w:u w:val="single" w:color="0462C1"/>
                </w:rPr>
                <w:t>metodicheskaja-</w:t>
              </w:r>
            </w:hyperlink>
            <w:r w:rsidRPr="00D2719F">
              <w:rPr>
                <w:rFonts w:ascii="Times New Roman" w:eastAsia="Times New Roman" w:hAnsi="Times New Roman" w:cs="Times New Roman"/>
                <w:color w:val="0462C1"/>
                <w:spacing w:val="1"/>
                <w:sz w:val="24"/>
              </w:rPr>
              <w:t xml:space="preserve"> </w:t>
            </w:r>
            <w:hyperlink r:id="rId143">
              <w:r w:rsidRPr="00D2719F">
                <w:rPr>
                  <w:rFonts w:ascii="Times New Roman" w:eastAsia="Times New Roman" w:hAnsi="Times New Roman" w:cs="Times New Roman"/>
                  <w:color w:val="0462C1"/>
                  <w:sz w:val="24"/>
                  <w:u w:val="single" w:color="0462C1"/>
                </w:rPr>
                <w:t>pomosch/nachalnoe-</w:t>
              </w:r>
            </w:hyperlink>
            <w:r w:rsidRPr="00D2719F">
              <w:rPr>
                <w:rFonts w:ascii="Times New Roman" w:eastAsia="Times New Roman" w:hAnsi="Times New Roman" w:cs="Times New Roman"/>
                <w:color w:val="0462C1"/>
                <w:spacing w:val="1"/>
                <w:sz w:val="24"/>
              </w:rPr>
              <w:t xml:space="preserve"> </w:t>
            </w:r>
            <w:hyperlink r:id="rId144">
              <w:r w:rsidRPr="00D2719F">
                <w:rPr>
                  <w:rFonts w:ascii="Times New Roman" w:eastAsia="Times New Roman" w:hAnsi="Times New Roman" w:cs="Times New Roman"/>
                  <w:color w:val="0462C1"/>
                  <w:sz w:val="24"/>
                  <w:u w:val="single" w:color="0462C1"/>
                </w:rPr>
                <w:t>obrazovanie/</w:t>
              </w:r>
            </w:hyperlink>
          </w:p>
          <w:p w:rsidR="00D2719F" w:rsidRPr="00D2719F" w:rsidRDefault="00D2719F" w:rsidP="00D2719F">
            <w:pPr>
              <w:spacing w:before="160" w:line="276" w:lineRule="auto"/>
              <w:ind w:left="108" w:right="609"/>
              <w:rPr>
                <w:rFonts w:ascii="Times New Roman" w:eastAsia="Times New Roman" w:hAnsi="Times New Roman" w:cs="Times New Roman"/>
                <w:sz w:val="24"/>
              </w:rPr>
            </w:pPr>
            <w:hyperlink r:id="rId145">
              <w:r w:rsidRPr="00D2719F">
                <w:rPr>
                  <w:rFonts w:ascii="Times New Roman" w:eastAsia="Times New Roman" w:hAnsi="Times New Roman" w:cs="Times New Roman"/>
                  <w:color w:val="0462C1"/>
                  <w:sz w:val="24"/>
                  <w:u w:val="single" w:color="0462C1"/>
                </w:rPr>
                <w:t>http://school-</w:t>
              </w:r>
            </w:hyperlink>
            <w:r w:rsidRPr="00D2719F">
              <w:rPr>
                <w:rFonts w:ascii="Times New Roman" w:eastAsia="Times New Roman" w:hAnsi="Times New Roman" w:cs="Times New Roman"/>
                <w:color w:val="0462C1"/>
                <w:spacing w:val="1"/>
                <w:sz w:val="24"/>
              </w:rPr>
              <w:t xml:space="preserve"> </w:t>
            </w:r>
            <w:hyperlink r:id="rId146">
              <w:r w:rsidRPr="00D2719F">
                <w:rPr>
                  <w:rFonts w:ascii="Times New Roman" w:eastAsia="Times New Roman" w:hAnsi="Times New Roman" w:cs="Times New Roman"/>
                  <w:color w:val="0462C1"/>
                  <w:spacing w:val="-1"/>
                  <w:sz w:val="24"/>
                  <w:u w:val="single" w:color="0462C1"/>
                </w:rPr>
                <w:t>collection.edu.ru/</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515"/>
        <w:gridCol w:w="2409"/>
      </w:tblGrid>
      <w:tr w:rsidR="00D2719F" w:rsidRPr="00D2719F" w:rsidTr="00EF0B46">
        <w:trPr>
          <w:trHeight w:val="7728"/>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rPr>
                <w:rFonts w:ascii="Times New Roman" w:eastAsia="Times New Roman" w:hAnsi="Times New Roman" w:cs="Times New Roman"/>
                <w:sz w:val="24"/>
              </w:rPr>
            </w:pPr>
          </w:p>
        </w:tc>
        <w:tc>
          <w:tcPr>
            <w:tcW w:w="7515" w:type="dxa"/>
          </w:tcPr>
          <w:p w:rsidR="00D2719F" w:rsidRPr="00D2719F" w:rsidRDefault="00D2719F" w:rsidP="00D2719F">
            <w:pPr>
              <w:spacing w:line="275" w:lineRule="exact"/>
              <w:ind w:left="11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подвешенного</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предмета;</w:t>
            </w:r>
          </w:p>
          <w:p w:rsidR="00D2719F" w:rsidRPr="00D2719F" w:rsidRDefault="00D2719F" w:rsidP="00D2719F">
            <w:pPr>
              <w:ind w:left="110" w:right="177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3</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перешагивание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через</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планку</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стоя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боком</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месте;</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4</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перешагивание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через</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планку</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боком</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движении;</w:t>
            </w:r>
          </w:p>
          <w:p w:rsidR="00D2719F" w:rsidRPr="00D2719F" w:rsidRDefault="00D2719F" w:rsidP="00D2719F">
            <w:pPr>
              <w:ind w:left="11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5</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стоя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боком</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к</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планке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отталкивание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места 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переход</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через</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неё;</w:t>
            </w:r>
          </w:p>
          <w:p w:rsidR="00D2719F" w:rsidRPr="00D2719F" w:rsidRDefault="00D2719F" w:rsidP="00D2719F">
            <w:pPr>
              <w:numPr>
                <w:ilvl w:val="0"/>
                <w:numId w:val="16"/>
              </w:numPr>
              <w:tabs>
                <w:tab w:val="left" w:pos="415"/>
              </w:tabs>
              <w:ind w:right="27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выполняют</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прыжок</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высоту</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разбега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способом</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перешагивания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полной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координации.</w:t>
            </w:r>
          </w:p>
          <w:p w:rsidR="00D2719F" w:rsidRPr="00D2719F" w:rsidRDefault="00D2719F" w:rsidP="00D2719F">
            <w:pPr>
              <w:ind w:left="110" w:right="535"/>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 «Беговые упражнения» (учебный диалог, образец учителя,</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иллюстративный</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материал, видеоролики):</w:t>
            </w:r>
          </w:p>
          <w:p w:rsidR="00D2719F" w:rsidRPr="00D2719F" w:rsidRDefault="00D2719F" w:rsidP="00D2719F">
            <w:pPr>
              <w:numPr>
                <w:ilvl w:val="0"/>
                <w:numId w:val="16"/>
              </w:numPr>
              <w:tabs>
                <w:tab w:val="left" w:pos="456"/>
              </w:tabs>
              <w:ind w:right="91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наблюдают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обсуждают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образец</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бега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соревновательной</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дистанции, обсуждают особенности выполнения его основных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технических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действий;</w:t>
            </w:r>
          </w:p>
          <w:p w:rsidR="00D2719F" w:rsidRPr="00D2719F" w:rsidRDefault="00D2719F" w:rsidP="00D2719F">
            <w:pPr>
              <w:numPr>
                <w:ilvl w:val="0"/>
                <w:numId w:val="16"/>
              </w:numPr>
              <w:tabs>
                <w:tab w:val="left" w:pos="456"/>
              </w:tabs>
              <w:spacing w:before="1"/>
              <w:ind w:right="924"/>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выполняют</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низкий</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старт</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последовательности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команд</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старт!»,</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«Внимание!», «Марш!»;</w:t>
            </w:r>
          </w:p>
          <w:p w:rsidR="00D2719F" w:rsidRPr="00D2719F" w:rsidRDefault="00D2719F" w:rsidP="00D2719F">
            <w:pPr>
              <w:numPr>
                <w:ilvl w:val="0"/>
                <w:numId w:val="16"/>
              </w:numPr>
              <w:tabs>
                <w:tab w:val="left" w:pos="456"/>
              </w:tabs>
              <w:ind w:left="455" w:hanging="387"/>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выполняют</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бег</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дистанции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30</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м</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низкого</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старта;</w:t>
            </w:r>
          </w:p>
          <w:p w:rsidR="00D2719F" w:rsidRPr="00D2719F" w:rsidRDefault="00D2719F" w:rsidP="00D2719F">
            <w:pPr>
              <w:numPr>
                <w:ilvl w:val="0"/>
                <w:numId w:val="16"/>
              </w:numPr>
              <w:tabs>
                <w:tab w:val="left" w:pos="456"/>
              </w:tabs>
              <w:ind w:left="455" w:hanging="387"/>
              <w:rPr>
                <w:rFonts w:ascii="Times New Roman" w:eastAsia="Times New Roman" w:hAnsi="Times New Roman" w:cs="Times New Roman"/>
                <w:sz w:val="24"/>
              </w:rPr>
            </w:pPr>
            <w:r w:rsidRPr="00D2719F">
              <w:rPr>
                <w:rFonts w:ascii="Times New Roman" w:eastAsia="Times New Roman" w:hAnsi="Times New Roman" w:cs="Times New Roman"/>
                <w:sz w:val="24"/>
                <w:lang w:val="ru-RU"/>
              </w:rPr>
              <w:t>выполняют</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финиширование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беге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дистанцию</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rPr>
              <w:t>30</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м;</w:t>
            </w:r>
          </w:p>
          <w:p w:rsidR="00D2719F" w:rsidRPr="00D2719F" w:rsidRDefault="00D2719F" w:rsidP="00D2719F">
            <w:pPr>
              <w:numPr>
                <w:ilvl w:val="0"/>
                <w:numId w:val="16"/>
              </w:numPr>
              <w:tabs>
                <w:tab w:val="left" w:pos="456"/>
              </w:tabs>
              <w:ind w:left="110" w:right="808" w:hanging="41"/>
              <w:jc w:val="both"/>
              <w:rPr>
                <w:rFonts w:ascii="Times New Roman" w:eastAsia="Times New Roman" w:hAnsi="Times New Roman" w:cs="Times New Roman"/>
                <w:b/>
                <w:i/>
                <w:sz w:val="24"/>
                <w:lang w:val="ru-RU"/>
              </w:rPr>
            </w:pPr>
            <w:r w:rsidRPr="00D2719F">
              <w:rPr>
                <w:rFonts w:ascii="Times New Roman" w:eastAsia="Times New Roman" w:hAnsi="Times New Roman" w:cs="Times New Roman"/>
                <w:sz w:val="24"/>
                <w:lang w:val="ru-RU"/>
              </w:rPr>
              <w:t>выполняют скоростной бег по соревновательной дистанции.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b/>
                <w:i/>
                <w:sz w:val="24"/>
                <w:lang w:val="ru-RU"/>
              </w:rPr>
              <w:t>Тема «Метание малого мяча на дальность» (учебный диалог,</w:t>
            </w:r>
            <w:r w:rsidRPr="00D2719F">
              <w:rPr>
                <w:rFonts w:ascii="Times New Roman" w:eastAsia="Times New Roman" w:hAnsi="Times New Roman" w:cs="Times New Roman"/>
                <w:b/>
                <w:i/>
                <w:spacing w:val="-58"/>
                <w:sz w:val="24"/>
                <w:lang w:val="ru-RU"/>
              </w:rPr>
              <w:t xml:space="preserve"> </w:t>
            </w:r>
            <w:r w:rsidRPr="00D2719F">
              <w:rPr>
                <w:rFonts w:ascii="Times New Roman" w:eastAsia="Times New Roman" w:hAnsi="Times New Roman" w:cs="Times New Roman"/>
                <w:b/>
                <w:i/>
                <w:sz w:val="24"/>
                <w:lang w:val="ru-RU"/>
              </w:rPr>
              <w:t>образец</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учителя,</w:t>
            </w:r>
            <w:r w:rsidRPr="00D2719F">
              <w:rPr>
                <w:rFonts w:ascii="Times New Roman" w:eastAsia="Times New Roman" w:hAnsi="Times New Roman" w:cs="Times New Roman"/>
                <w:b/>
                <w:i/>
                <w:spacing w:val="-2"/>
                <w:sz w:val="24"/>
                <w:lang w:val="ru-RU"/>
              </w:rPr>
              <w:t xml:space="preserve"> </w:t>
            </w:r>
            <w:r w:rsidRPr="00D2719F">
              <w:rPr>
                <w:rFonts w:ascii="Times New Roman" w:eastAsia="Times New Roman" w:hAnsi="Times New Roman" w:cs="Times New Roman"/>
                <w:b/>
                <w:i/>
                <w:sz w:val="24"/>
                <w:lang w:val="ru-RU"/>
              </w:rPr>
              <w:t>иллюстративный</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материал,</w:t>
            </w:r>
            <w:r w:rsidRPr="00D2719F">
              <w:rPr>
                <w:rFonts w:ascii="Times New Roman" w:eastAsia="Times New Roman" w:hAnsi="Times New Roman" w:cs="Times New Roman"/>
                <w:b/>
                <w:i/>
                <w:spacing w:val="-2"/>
                <w:sz w:val="24"/>
                <w:lang w:val="ru-RU"/>
              </w:rPr>
              <w:t xml:space="preserve"> </w:t>
            </w:r>
            <w:r w:rsidRPr="00D2719F">
              <w:rPr>
                <w:rFonts w:ascii="Times New Roman" w:eastAsia="Times New Roman" w:hAnsi="Times New Roman" w:cs="Times New Roman"/>
                <w:b/>
                <w:i/>
                <w:sz w:val="24"/>
                <w:lang w:val="ru-RU"/>
              </w:rPr>
              <w:t>видеоролик):</w:t>
            </w:r>
          </w:p>
          <w:p w:rsidR="00D2719F" w:rsidRPr="00D2719F" w:rsidRDefault="00D2719F" w:rsidP="00D2719F">
            <w:pPr>
              <w:numPr>
                <w:ilvl w:val="0"/>
                <w:numId w:val="16"/>
              </w:numPr>
              <w:tabs>
                <w:tab w:val="left" w:pos="363"/>
              </w:tabs>
              <w:ind w:right="913"/>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наблюдают и анализируют образец метания малого мяча на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дальность</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места,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выделяют</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его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фазы</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описывают</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технику</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их</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выполнения;</w:t>
            </w:r>
          </w:p>
          <w:p w:rsidR="00D2719F" w:rsidRPr="00D2719F" w:rsidRDefault="00D2719F" w:rsidP="00D2719F">
            <w:pPr>
              <w:numPr>
                <w:ilvl w:val="0"/>
                <w:numId w:val="16"/>
              </w:numPr>
              <w:tabs>
                <w:tab w:val="left" w:pos="363"/>
              </w:tabs>
              <w:spacing w:before="1"/>
              <w:ind w:right="29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 подводящие упражнения к освоению техники метания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малого</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мяча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дальность</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места:</w:t>
            </w:r>
          </w:p>
          <w:p w:rsidR="00D2719F" w:rsidRPr="00D2719F" w:rsidRDefault="00D2719F" w:rsidP="00D2719F">
            <w:pPr>
              <w:ind w:left="110" w:right="268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1</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выполнение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положения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натянутого</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лука;</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2</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 имитация финального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усилия;</w:t>
            </w:r>
          </w:p>
          <w:p w:rsidR="00D2719F" w:rsidRPr="00D2719F" w:rsidRDefault="00D2719F" w:rsidP="00D2719F">
            <w:pPr>
              <w:ind w:left="11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3</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сохранение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равновесия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после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броска;</w:t>
            </w:r>
          </w:p>
          <w:p w:rsidR="00D2719F" w:rsidRPr="00D2719F" w:rsidRDefault="00D2719F" w:rsidP="00D2719F">
            <w:pPr>
              <w:spacing w:line="270" w:lineRule="atLeast"/>
              <w:ind w:left="110" w:right="23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 выполняют метание малого мяча на дальность по фазам движения 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полной</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координации</w:t>
            </w:r>
          </w:p>
        </w:tc>
        <w:tc>
          <w:tcPr>
            <w:tcW w:w="2409" w:type="dxa"/>
          </w:tcPr>
          <w:p w:rsidR="00D2719F" w:rsidRPr="00D2719F" w:rsidRDefault="00D2719F" w:rsidP="00D2719F">
            <w:pPr>
              <w:rPr>
                <w:rFonts w:ascii="Times New Roman" w:eastAsia="Times New Roman" w:hAnsi="Times New Roman" w:cs="Times New Roman"/>
                <w:sz w:val="24"/>
                <w:lang w:val="ru-RU"/>
              </w:rPr>
            </w:pPr>
          </w:p>
        </w:tc>
      </w:tr>
      <w:tr w:rsidR="00D2719F" w:rsidRPr="00D2719F" w:rsidTr="00EF0B46">
        <w:trPr>
          <w:trHeight w:val="1430"/>
        </w:trPr>
        <w:tc>
          <w:tcPr>
            <w:tcW w:w="1995" w:type="dxa"/>
          </w:tcPr>
          <w:p w:rsidR="00D2719F" w:rsidRPr="00D2719F" w:rsidRDefault="00D2719F" w:rsidP="00D2719F">
            <w:pPr>
              <w:ind w:left="385" w:right="375"/>
              <w:jc w:val="center"/>
              <w:rPr>
                <w:rFonts w:ascii="Times New Roman" w:eastAsia="Times New Roman" w:hAnsi="Times New Roman" w:cs="Times New Roman"/>
                <w:sz w:val="24"/>
              </w:rPr>
            </w:pPr>
            <w:r w:rsidRPr="00D2719F">
              <w:rPr>
                <w:rFonts w:ascii="Times New Roman" w:eastAsia="Times New Roman" w:hAnsi="Times New Roman" w:cs="Times New Roman"/>
                <w:sz w:val="24"/>
              </w:rPr>
              <w:t>Подвижные</w:t>
            </w:r>
            <w:r w:rsidRPr="00D2719F">
              <w:rPr>
                <w:rFonts w:ascii="Times New Roman" w:eastAsia="Times New Roman" w:hAnsi="Times New Roman" w:cs="Times New Roman"/>
                <w:spacing w:val="-57"/>
                <w:sz w:val="24"/>
              </w:rPr>
              <w:t xml:space="preserve"> </w:t>
            </w:r>
            <w:r w:rsidRPr="00D2719F">
              <w:rPr>
                <w:rFonts w:ascii="Times New Roman" w:eastAsia="Times New Roman" w:hAnsi="Times New Roman" w:cs="Times New Roman"/>
                <w:sz w:val="24"/>
              </w:rPr>
              <w:t>игры</w:t>
            </w:r>
          </w:p>
          <w:p w:rsidR="00D2719F" w:rsidRPr="00D2719F" w:rsidRDefault="00D2719F" w:rsidP="00D2719F">
            <w:pPr>
              <w:ind w:left="104" w:right="97"/>
              <w:jc w:val="center"/>
              <w:rPr>
                <w:rFonts w:ascii="Times New Roman" w:eastAsia="Times New Roman" w:hAnsi="Times New Roman" w:cs="Times New Roman"/>
                <w:sz w:val="24"/>
              </w:rPr>
            </w:pPr>
            <w:r w:rsidRPr="00D2719F">
              <w:rPr>
                <w:rFonts w:ascii="Times New Roman" w:eastAsia="Times New Roman" w:hAnsi="Times New Roman" w:cs="Times New Roman"/>
                <w:sz w:val="24"/>
              </w:rPr>
              <w:t>(8</w:t>
            </w:r>
            <w:r w:rsidRPr="00D2719F">
              <w:rPr>
                <w:rFonts w:ascii="Times New Roman" w:eastAsia="Times New Roman" w:hAnsi="Times New Roman" w:cs="Times New Roman"/>
                <w:spacing w:val="-2"/>
                <w:sz w:val="24"/>
              </w:rPr>
              <w:t xml:space="preserve"> </w:t>
            </w:r>
            <w:r w:rsidRPr="00D2719F">
              <w:rPr>
                <w:rFonts w:ascii="Times New Roman" w:eastAsia="Times New Roman" w:hAnsi="Times New Roman" w:cs="Times New Roman"/>
                <w:sz w:val="24"/>
              </w:rPr>
              <w:t>ч.)</w:t>
            </w:r>
          </w:p>
        </w:tc>
        <w:tc>
          <w:tcPr>
            <w:tcW w:w="3358" w:type="dxa"/>
          </w:tcPr>
          <w:p w:rsidR="00D2719F" w:rsidRPr="00D2719F" w:rsidRDefault="00D2719F" w:rsidP="00D2719F">
            <w:pPr>
              <w:ind w:left="107" w:right="11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Предупреждение травматизма</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на</w:t>
            </w:r>
          </w:p>
          <w:p w:rsidR="00D2719F" w:rsidRPr="00D2719F" w:rsidRDefault="00D2719F" w:rsidP="00D2719F">
            <w:pPr>
              <w:ind w:left="107" w:right="909"/>
              <w:rPr>
                <w:rFonts w:ascii="Times New Roman" w:eastAsia="Times New Roman" w:hAnsi="Times New Roman" w:cs="Times New Roman"/>
                <w:sz w:val="24"/>
              </w:rPr>
            </w:pPr>
            <w:r w:rsidRPr="00D2719F">
              <w:rPr>
                <w:rFonts w:ascii="Times New Roman" w:eastAsia="Times New Roman" w:hAnsi="Times New Roman" w:cs="Times New Roman"/>
                <w:sz w:val="24"/>
                <w:lang w:val="ru-RU"/>
              </w:rPr>
              <w:t>занятиях подвижными</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 xml:space="preserve">играми. </w:t>
            </w:r>
            <w:r w:rsidRPr="00D2719F">
              <w:rPr>
                <w:rFonts w:ascii="Times New Roman" w:eastAsia="Times New Roman" w:hAnsi="Times New Roman" w:cs="Times New Roman"/>
                <w:sz w:val="24"/>
              </w:rPr>
              <w:t>Подвижные</w:t>
            </w:r>
            <w:r w:rsidRPr="00D2719F">
              <w:rPr>
                <w:rFonts w:ascii="Times New Roman" w:eastAsia="Times New Roman" w:hAnsi="Times New Roman" w:cs="Times New Roman"/>
                <w:spacing w:val="1"/>
                <w:sz w:val="24"/>
              </w:rPr>
              <w:t xml:space="preserve"> </w:t>
            </w:r>
            <w:r w:rsidRPr="00D2719F">
              <w:rPr>
                <w:rFonts w:ascii="Times New Roman" w:eastAsia="Times New Roman" w:hAnsi="Times New Roman" w:cs="Times New Roman"/>
                <w:sz w:val="24"/>
              </w:rPr>
              <w:t>игры</w:t>
            </w:r>
            <w:r w:rsidRPr="00D2719F">
              <w:rPr>
                <w:rFonts w:ascii="Times New Roman" w:eastAsia="Times New Roman" w:hAnsi="Times New Roman" w:cs="Times New Roman"/>
                <w:spacing w:val="-8"/>
                <w:sz w:val="24"/>
              </w:rPr>
              <w:t xml:space="preserve"> </w:t>
            </w:r>
            <w:r w:rsidRPr="00D2719F">
              <w:rPr>
                <w:rFonts w:ascii="Times New Roman" w:eastAsia="Times New Roman" w:hAnsi="Times New Roman" w:cs="Times New Roman"/>
                <w:sz w:val="24"/>
              </w:rPr>
              <w:t>общефизической</w:t>
            </w:r>
          </w:p>
        </w:tc>
        <w:tc>
          <w:tcPr>
            <w:tcW w:w="7515" w:type="dxa"/>
          </w:tcPr>
          <w:p w:rsidR="00D2719F" w:rsidRPr="00D2719F" w:rsidRDefault="00D2719F" w:rsidP="00D2719F">
            <w:pPr>
              <w:ind w:left="110" w:right="365"/>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«Предупреждение</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травматизма</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на</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занятиях</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подвижными</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играми» (учебный диалог, иллюстративный материал,</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видеоролик):</w:t>
            </w:r>
          </w:p>
          <w:p w:rsidR="00D2719F" w:rsidRPr="00D2719F" w:rsidRDefault="00D2719F" w:rsidP="00D2719F">
            <w:pPr>
              <w:numPr>
                <w:ilvl w:val="0"/>
                <w:numId w:val="15"/>
              </w:numPr>
              <w:tabs>
                <w:tab w:val="left" w:pos="363"/>
              </w:tabs>
              <w:ind w:hanging="253"/>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обсуждают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возможные</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травмы</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при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выполнении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игровых</w:t>
            </w:r>
          </w:p>
          <w:p w:rsidR="00D2719F" w:rsidRPr="00D2719F" w:rsidRDefault="00D2719F" w:rsidP="00D2719F">
            <w:pPr>
              <w:ind w:left="11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упражнений</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зале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открытой</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площадке,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анализируют</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причины</w:t>
            </w:r>
          </w:p>
        </w:tc>
        <w:tc>
          <w:tcPr>
            <w:tcW w:w="2409" w:type="dxa"/>
          </w:tcPr>
          <w:p w:rsidR="00D2719F" w:rsidRPr="00D2719F" w:rsidRDefault="00D2719F" w:rsidP="00D2719F">
            <w:pPr>
              <w:spacing w:line="276" w:lineRule="auto"/>
              <w:ind w:left="108" w:right="122"/>
              <w:rPr>
                <w:rFonts w:ascii="Times New Roman" w:eastAsia="Times New Roman" w:hAnsi="Times New Roman" w:cs="Times New Roman"/>
                <w:sz w:val="24"/>
              </w:rPr>
            </w:pPr>
            <w:hyperlink r:id="rId147">
              <w:r w:rsidRPr="00D2719F">
                <w:rPr>
                  <w:rFonts w:ascii="Times New Roman" w:eastAsia="Times New Roman" w:hAnsi="Times New Roman" w:cs="Times New Roman"/>
                  <w:color w:val="0000FF"/>
                  <w:sz w:val="24"/>
                  <w:u w:val="single" w:color="0000FF"/>
                </w:rPr>
                <w:t>https://rosuchebnik.ru/</w:t>
              </w:r>
            </w:hyperlink>
            <w:r w:rsidRPr="00D2719F">
              <w:rPr>
                <w:rFonts w:ascii="Times New Roman" w:eastAsia="Times New Roman" w:hAnsi="Times New Roman" w:cs="Times New Roman"/>
                <w:color w:val="0000FF"/>
                <w:spacing w:val="-58"/>
                <w:sz w:val="24"/>
              </w:rPr>
              <w:t xml:space="preserve"> </w:t>
            </w:r>
            <w:hyperlink r:id="rId148">
              <w:r w:rsidRPr="00D2719F">
                <w:rPr>
                  <w:rFonts w:ascii="Times New Roman" w:eastAsia="Times New Roman" w:hAnsi="Times New Roman" w:cs="Times New Roman"/>
                  <w:color w:val="0000FF"/>
                  <w:sz w:val="24"/>
                  <w:u w:val="single" w:color="0000FF"/>
                </w:rPr>
                <w:t>metodicheskaja-</w:t>
              </w:r>
            </w:hyperlink>
            <w:r w:rsidRPr="00D2719F">
              <w:rPr>
                <w:rFonts w:ascii="Times New Roman" w:eastAsia="Times New Roman" w:hAnsi="Times New Roman" w:cs="Times New Roman"/>
                <w:color w:val="0000FF"/>
                <w:spacing w:val="1"/>
                <w:sz w:val="24"/>
              </w:rPr>
              <w:t xml:space="preserve"> </w:t>
            </w:r>
            <w:hyperlink r:id="rId149">
              <w:r w:rsidRPr="00D2719F">
                <w:rPr>
                  <w:rFonts w:ascii="Times New Roman" w:eastAsia="Times New Roman" w:hAnsi="Times New Roman" w:cs="Times New Roman"/>
                  <w:color w:val="0000FF"/>
                  <w:sz w:val="24"/>
                  <w:u w:val="single" w:color="0000FF"/>
                </w:rPr>
                <w:t>pomosch/nachalnoe-</w:t>
              </w:r>
            </w:hyperlink>
            <w:r w:rsidRPr="00D2719F">
              <w:rPr>
                <w:rFonts w:ascii="Times New Roman" w:eastAsia="Times New Roman" w:hAnsi="Times New Roman" w:cs="Times New Roman"/>
                <w:color w:val="0000FF"/>
                <w:spacing w:val="1"/>
                <w:sz w:val="24"/>
              </w:rPr>
              <w:t xml:space="preserve"> </w:t>
            </w:r>
            <w:hyperlink r:id="rId150">
              <w:r w:rsidRPr="00D2719F">
                <w:rPr>
                  <w:rFonts w:ascii="Times New Roman" w:eastAsia="Times New Roman" w:hAnsi="Times New Roman" w:cs="Times New Roman"/>
                  <w:color w:val="0000FF"/>
                  <w:sz w:val="24"/>
                  <w:u w:val="single" w:color="0000FF"/>
                </w:rPr>
                <w:t>obrazovanie/</w:t>
              </w:r>
            </w:hyperlink>
          </w:p>
        </w:tc>
      </w:tr>
    </w:tbl>
    <w:p w:rsidR="00D2719F" w:rsidRPr="00D2719F" w:rsidRDefault="00D2719F" w:rsidP="00D2719F">
      <w:pPr>
        <w:widowControl w:val="0"/>
        <w:autoSpaceDE w:val="0"/>
        <w:autoSpaceDN w:val="0"/>
        <w:spacing w:after="0" w:line="276"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515"/>
        <w:gridCol w:w="2409"/>
      </w:tblGrid>
      <w:tr w:rsidR="00D2719F" w:rsidRPr="00D2719F" w:rsidTr="00EF0B46">
        <w:trPr>
          <w:trHeight w:val="9109"/>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spacing w:line="275" w:lineRule="exact"/>
              <w:ind w:left="107"/>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подготовки.</w:t>
            </w:r>
          </w:p>
          <w:p w:rsidR="00D2719F" w:rsidRPr="00D2719F" w:rsidRDefault="00D2719F" w:rsidP="00D2719F">
            <w:pPr>
              <w:ind w:left="107" w:right="405" w:firstLine="6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Волейбол:</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нижняя</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боковая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подача;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приём</w:t>
            </w:r>
          </w:p>
          <w:p w:rsidR="00D2719F" w:rsidRPr="00D2719F" w:rsidRDefault="00D2719F" w:rsidP="00D2719F">
            <w:pPr>
              <w:ind w:left="107" w:right="75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и передача мяча сверху;</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выполнение</w:t>
            </w:r>
          </w:p>
          <w:p w:rsidR="00D2719F" w:rsidRPr="00D2719F" w:rsidRDefault="00D2719F" w:rsidP="00D2719F">
            <w:pPr>
              <w:ind w:left="107" w:right="769"/>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освоенных технических</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действий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w:t>
            </w:r>
          </w:p>
          <w:p w:rsidR="00D2719F" w:rsidRPr="00D2719F" w:rsidRDefault="00D2719F" w:rsidP="00D2719F">
            <w:pPr>
              <w:ind w:left="107" w:right="1393"/>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условиях игровой</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деятельности.</w:t>
            </w:r>
          </w:p>
          <w:p w:rsidR="00D2719F" w:rsidRPr="00D2719F" w:rsidRDefault="00D2719F" w:rsidP="00D2719F">
            <w:pPr>
              <w:ind w:left="107" w:right="138"/>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Баскетбол:</w:t>
            </w:r>
            <w:r w:rsidRPr="00D2719F">
              <w:rPr>
                <w:rFonts w:ascii="Times New Roman" w:eastAsia="Times New Roman" w:hAnsi="Times New Roman" w:cs="Times New Roman"/>
                <w:spacing w:val="-7"/>
                <w:sz w:val="24"/>
                <w:lang w:val="ru-RU"/>
              </w:rPr>
              <w:t xml:space="preserve"> </w:t>
            </w:r>
            <w:r w:rsidRPr="00D2719F">
              <w:rPr>
                <w:rFonts w:ascii="Times New Roman" w:eastAsia="Times New Roman" w:hAnsi="Times New Roman" w:cs="Times New Roman"/>
                <w:sz w:val="24"/>
                <w:lang w:val="ru-RU"/>
              </w:rPr>
              <w:t>бросок</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мяча</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двумя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руками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от</w:t>
            </w:r>
          </w:p>
          <w:p w:rsidR="00D2719F" w:rsidRPr="00D2719F" w:rsidRDefault="00D2719F" w:rsidP="00D2719F">
            <w:pPr>
              <w:spacing w:before="1"/>
              <w:ind w:left="107" w:right="401"/>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груди, с места; выполнение</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освоенных</w:t>
            </w:r>
          </w:p>
          <w:p w:rsidR="00D2719F" w:rsidRPr="00D2719F" w:rsidRDefault="00D2719F" w:rsidP="00D2719F">
            <w:pPr>
              <w:ind w:left="107" w:right="777"/>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технических</w:t>
            </w:r>
            <w:r w:rsidRPr="00D2719F">
              <w:rPr>
                <w:rFonts w:ascii="Times New Roman" w:eastAsia="Times New Roman" w:hAnsi="Times New Roman" w:cs="Times New Roman"/>
                <w:spacing w:val="-8"/>
                <w:sz w:val="24"/>
                <w:lang w:val="ru-RU"/>
              </w:rPr>
              <w:t xml:space="preserve"> </w:t>
            </w:r>
            <w:r w:rsidRPr="00D2719F">
              <w:rPr>
                <w:rFonts w:ascii="Times New Roman" w:eastAsia="Times New Roman" w:hAnsi="Times New Roman" w:cs="Times New Roman"/>
                <w:sz w:val="24"/>
                <w:lang w:val="ru-RU"/>
              </w:rPr>
              <w:t>действий</w:t>
            </w:r>
            <w:r w:rsidRPr="00D2719F">
              <w:rPr>
                <w:rFonts w:ascii="Times New Roman" w:eastAsia="Times New Roman" w:hAnsi="Times New Roman" w:cs="Times New Roman"/>
                <w:spacing w:val="-8"/>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условиях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игровой</w:t>
            </w:r>
          </w:p>
          <w:p w:rsidR="00D2719F" w:rsidRPr="00D2719F" w:rsidRDefault="00D2719F" w:rsidP="00D2719F">
            <w:pPr>
              <w:ind w:left="107" w:right="129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деятельности.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Футбол: остановка</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катящегося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мяча</w:t>
            </w:r>
          </w:p>
          <w:p w:rsidR="00D2719F" w:rsidRPr="00D2719F" w:rsidRDefault="00D2719F" w:rsidP="00D2719F">
            <w:pPr>
              <w:ind w:left="107" w:right="279"/>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внутренней стороной стопы;</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выполнение</w:t>
            </w:r>
          </w:p>
          <w:p w:rsidR="00D2719F" w:rsidRPr="00D2719F" w:rsidRDefault="00D2719F" w:rsidP="00D2719F">
            <w:pPr>
              <w:spacing w:before="1"/>
              <w:ind w:left="107" w:right="769"/>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освоенных технических</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действий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w:t>
            </w:r>
          </w:p>
          <w:p w:rsidR="00D2719F" w:rsidRPr="00D2719F" w:rsidRDefault="00D2719F" w:rsidP="00D2719F">
            <w:pPr>
              <w:ind w:left="107" w:right="1393"/>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условиях игровой</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деятельности</w:t>
            </w:r>
          </w:p>
        </w:tc>
        <w:tc>
          <w:tcPr>
            <w:tcW w:w="7515" w:type="dxa"/>
          </w:tcPr>
          <w:p w:rsidR="00D2719F" w:rsidRPr="00D2719F" w:rsidRDefault="00D2719F" w:rsidP="00D2719F">
            <w:pPr>
              <w:ind w:left="110" w:right="224"/>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их</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появления,</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приводят</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примеры</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способов</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профилактики</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предупреждения;</w:t>
            </w:r>
          </w:p>
          <w:p w:rsidR="00D2719F" w:rsidRPr="00D2719F" w:rsidRDefault="00D2719F" w:rsidP="00D2719F">
            <w:pPr>
              <w:numPr>
                <w:ilvl w:val="0"/>
                <w:numId w:val="14"/>
              </w:numPr>
              <w:tabs>
                <w:tab w:val="left" w:pos="363"/>
              </w:tabs>
              <w:ind w:right="16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правила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профилактики</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травматизма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выполняют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их</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на</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занятиях</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подвижными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 спортивными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играми.</w:t>
            </w:r>
          </w:p>
          <w:p w:rsidR="00D2719F" w:rsidRPr="00D2719F" w:rsidRDefault="00D2719F" w:rsidP="00D2719F">
            <w:pPr>
              <w:ind w:left="110" w:right="660"/>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 «Подвижные игры общефизической подготовки» (диалог</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учителя,</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иллюстративный</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материал,</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видеоролик):</w:t>
            </w:r>
          </w:p>
          <w:p w:rsidR="00D2719F" w:rsidRPr="00D2719F" w:rsidRDefault="00D2719F" w:rsidP="00D2719F">
            <w:pPr>
              <w:numPr>
                <w:ilvl w:val="0"/>
                <w:numId w:val="14"/>
              </w:numPr>
              <w:tabs>
                <w:tab w:val="left" w:pos="375"/>
              </w:tabs>
              <w:ind w:left="69" w:right="879"/>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правила</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подвижных</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игр,</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способы</w:t>
            </w:r>
            <w:r w:rsidRPr="00D2719F">
              <w:rPr>
                <w:rFonts w:ascii="Times New Roman" w:eastAsia="Times New Roman" w:hAnsi="Times New Roman" w:cs="Times New Roman"/>
                <w:spacing w:val="-6"/>
                <w:sz w:val="24"/>
                <w:lang w:val="ru-RU"/>
              </w:rPr>
              <w:t xml:space="preserve"> </w:t>
            </w:r>
            <w:r w:rsidRPr="00D2719F">
              <w:rPr>
                <w:rFonts w:ascii="Times New Roman" w:eastAsia="Times New Roman" w:hAnsi="Times New Roman" w:cs="Times New Roman"/>
                <w:sz w:val="24"/>
                <w:lang w:val="ru-RU"/>
              </w:rPr>
              <w:t>организации</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подготовку</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мест проведения;</w:t>
            </w:r>
          </w:p>
          <w:p w:rsidR="00D2719F" w:rsidRPr="00D2719F" w:rsidRDefault="00D2719F" w:rsidP="00D2719F">
            <w:pPr>
              <w:numPr>
                <w:ilvl w:val="0"/>
                <w:numId w:val="14"/>
              </w:numPr>
              <w:tabs>
                <w:tab w:val="left" w:pos="375"/>
              </w:tabs>
              <w:ind w:left="69" w:right="79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совершенствуют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ранее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разученные</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физические</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упражнения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технические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действия из подвижных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игр;</w:t>
            </w:r>
          </w:p>
          <w:p w:rsidR="00D2719F" w:rsidRPr="00D2719F" w:rsidRDefault="00D2719F" w:rsidP="00D2719F">
            <w:pPr>
              <w:numPr>
                <w:ilvl w:val="0"/>
                <w:numId w:val="14"/>
              </w:numPr>
              <w:tabs>
                <w:tab w:val="left" w:pos="315"/>
              </w:tabs>
              <w:ind w:right="697" w:hanging="41"/>
              <w:rPr>
                <w:rFonts w:ascii="Times New Roman" w:eastAsia="Times New Roman" w:hAnsi="Times New Roman" w:cs="Times New Roman"/>
                <w:b/>
                <w:i/>
                <w:sz w:val="24"/>
                <w:lang w:val="ru-RU"/>
              </w:rPr>
            </w:pPr>
            <w:r w:rsidRPr="00D2719F">
              <w:rPr>
                <w:rFonts w:ascii="Times New Roman" w:eastAsia="Times New Roman" w:hAnsi="Times New Roman" w:cs="Times New Roman"/>
                <w:sz w:val="24"/>
                <w:lang w:val="ru-RU"/>
              </w:rPr>
              <w:t>самостоятельно организовывают и играют в подвижные игры.</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b/>
                <w:i/>
                <w:sz w:val="24"/>
                <w:lang w:val="ru-RU"/>
              </w:rPr>
              <w:t>Тема «Технические действия игры волейбол» (учебный диалог,</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образец</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учителя,</w:t>
            </w:r>
            <w:r w:rsidRPr="00D2719F">
              <w:rPr>
                <w:rFonts w:ascii="Times New Roman" w:eastAsia="Times New Roman" w:hAnsi="Times New Roman" w:cs="Times New Roman"/>
                <w:b/>
                <w:i/>
                <w:spacing w:val="-2"/>
                <w:sz w:val="24"/>
                <w:lang w:val="ru-RU"/>
              </w:rPr>
              <w:t xml:space="preserve"> </w:t>
            </w:r>
            <w:r w:rsidRPr="00D2719F">
              <w:rPr>
                <w:rFonts w:ascii="Times New Roman" w:eastAsia="Times New Roman" w:hAnsi="Times New Roman" w:cs="Times New Roman"/>
                <w:b/>
                <w:i/>
                <w:sz w:val="24"/>
                <w:lang w:val="ru-RU"/>
              </w:rPr>
              <w:t>иллюстративный</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материал,</w:t>
            </w:r>
            <w:r w:rsidRPr="00D2719F">
              <w:rPr>
                <w:rFonts w:ascii="Times New Roman" w:eastAsia="Times New Roman" w:hAnsi="Times New Roman" w:cs="Times New Roman"/>
                <w:b/>
                <w:i/>
                <w:spacing w:val="-2"/>
                <w:sz w:val="24"/>
                <w:lang w:val="ru-RU"/>
              </w:rPr>
              <w:t xml:space="preserve"> </w:t>
            </w:r>
            <w:r w:rsidRPr="00D2719F">
              <w:rPr>
                <w:rFonts w:ascii="Times New Roman" w:eastAsia="Times New Roman" w:hAnsi="Times New Roman" w:cs="Times New Roman"/>
                <w:b/>
                <w:i/>
                <w:sz w:val="24"/>
                <w:lang w:val="ru-RU"/>
              </w:rPr>
              <w:t>видеоролики):</w:t>
            </w:r>
          </w:p>
          <w:p w:rsidR="00D2719F" w:rsidRPr="00D2719F" w:rsidRDefault="00D2719F" w:rsidP="00D2719F">
            <w:pPr>
              <w:numPr>
                <w:ilvl w:val="0"/>
                <w:numId w:val="14"/>
              </w:numPr>
              <w:tabs>
                <w:tab w:val="left" w:pos="363"/>
              </w:tabs>
              <w:ind w:right="93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наблюдают</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анализируют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образец</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нижней</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боковой</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подачи,</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обсуждают</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её</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фазы</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и особенности их выполнения;</w:t>
            </w:r>
          </w:p>
          <w:p w:rsidR="00D2719F" w:rsidRPr="00D2719F" w:rsidRDefault="00D2719F" w:rsidP="00D2719F">
            <w:pPr>
              <w:numPr>
                <w:ilvl w:val="0"/>
                <w:numId w:val="14"/>
              </w:numPr>
              <w:tabs>
                <w:tab w:val="left" w:pos="363"/>
              </w:tabs>
              <w:ind w:right="207"/>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выполняют подводящие упражнения для освоения техники нижней</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боковой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подачи:</w:t>
            </w:r>
          </w:p>
          <w:p w:rsidR="00D2719F" w:rsidRPr="00D2719F" w:rsidRDefault="00D2719F" w:rsidP="00D2719F">
            <w:pPr>
              <w:numPr>
                <w:ilvl w:val="0"/>
                <w:numId w:val="13"/>
              </w:numPr>
              <w:tabs>
                <w:tab w:val="left" w:pos="291"/>
              </w:tabs>
              <w:ind w:hanging="181"/>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нижняя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боковая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подача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без</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мяча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(имитация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подачи);</w:t>
            </w:r>
          </w:p>
          <w:p w:rsidR="00D2719F" w:rsidRPr="00D2719F" w:rsidRDefault="00D2719F" w:rsidP="00D2719F">
            <w:pPr>
              <w:numPr>
                <w:ilvl w:val="0"/>
                <w:numId w:val="13"/>
              </w:numPr>
              <w:tabs>
                <w:tab w:val="left" w:pos="291"/>
              </w:tabs>
              <w:ind w:hanging="181"/>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нижняя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боковая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подача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стенку</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небольшого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расстояния;</w:t>
            </w:r>
          </w:p>
          <w:p w:rsidR="00D2719F" w:rsidRPr="00D2719F" w:rsidRDefault="00D2719F" w:rsidP="00D2719F">
            <w:pPr>
              <w:numPr>
                <w:ilvl w:val="0"/>
                <w:numId w:val="13"/>
              </w:numPr>
              <w:tabs>
                <w:tab w:val="left" w:pos="291"/>
              </w:tabs>
              <w:ind w:left="110" w:right="279"/>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 нижняя боковая подача через волейбольную сетку с небольшого</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расстояния;</w:t>
            </w:r>
          </w:p>
          <w:p w:rsidR="00D2719F" w:rsidRPr="00D2719F" w:rsidRDefault="00D2719F" w:rsidP="00D2719F">
            <w:pPr>
              <w:numPr>
                <w:ilvl w:val="0"/>
                <w:numId w:val="12"/>
              </w:numPr>
              <w:tabs>
                <w:tab w:val="left" w:pos="355"/>
              </w:tabs>
              <w:spacing w:before="1"/>
              <w:ind w:left="35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выполняют</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нижнюю</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боковую</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подачу</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правилам</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соревнований;</w:t>
            </w:r>
          </w:p>
          <w:p w:rsidR="00D2719F" w:rsidRPr="00D2719F" w:rsidRDefault="00D2719F" w:rsidP="00D2719F">
            <w:pPr>
              <w:numPr>
                <w:ilvl w:val="0"/>
                <w:numId w:val="12"/>
              </w:numPr>
              <w:tabs>
                <w:tab w:val="left" w:pos="355"/>
              </w:tabs>
              <w:ind w:right="25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наблюдают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анализируют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образец</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приёма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передачи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мяча</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сверху</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двумя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руками,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обсуждают</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её</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фазы</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особенности их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выполнения;</w:t>
            </w:r>
          </w:p>
          <w:p w:rsidR="00D2719F" w:rsidRPr="00D2719F" w:rsidRDefault="00D2719F" w:rsidP="00D2719F">
            <w:pPr>
              <w:numPr>
                <w:ilvl w:val="0"/>
                <w:numId w:val="12"/>
              </w:numPr>
              <w:tabs>
                <w:tab w:val="left" w:pos="343"/>
              </w:tabs>
              <w:ind w:right="27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выполняют</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подводящие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упражнения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для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освоения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техники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приёма</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передачи мяча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сверху</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двумя руками:</w:t>
            </w:r>
          </w:p>
          <w:p w:rsidR="00D2719F" w:rsidRPr="00D2719F" w:rsidRDefault="00D2719F" w:rsidP="00D2719F">
            <w:pPr>
              <w:numPr>
                <w:ilvl w:val="0"/>
                <w:numId w:val="11"/>
              </w:numPr>
              <w:tabs>
                <w:tab w:val="left" w:pos="291"/>
              </w:tabs>
              <w:ind w:right="333"/>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 передача и приём мяча двумя руками сверху над собой, стоя и в</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движении;</w:t>
            </w:r>
          </w:p>
          <w:p w:rsidR="00D2719F" w:rsidRPr="00D2719F" w:rsidRDefault="00D2719F" w:rsidP="00D2719F">
            <w:pPr>
              <w:numPr>
                <w:ilvl w:val="0"/>
                <w:numId w:val="11"/>
              </w:numPr>
              <w:tabs>
                <w:tab w:val="left" w:pos="291"/>
              </w:tabs>
              <w:ind w:left="29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передача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приём мяча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двумя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руками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сверху</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парах;</w:t>
            </w:r>
          </w:p>
          <w:p w:rsidR="00D2719F" w:rsidRPr="00D2719F" w:rsidRDefault="00D2719F" w:rsidP="00D2719F">
            <w:pPr>
              <w:numPr>
                <w:ilvl w:val="0"/>
                <w:numId w:val="11"/>
              </w:numPr>
              <w:tabs>
                <w:tab w:val="left" w:pos="291"/>
              </w:tabs>
              <w:ind w:right="179"/>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 приём и передача мяча двумя руками сверху через волейбольную</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сетку;</w:t>
            </w:r>
          </w:p>
          <w:p w:rsidR="00D2719F" w:rsidRPr="00D2719F" w:rsidRDefault="00D2719F" w:rsidP="00D2719F">
            <w:pPr>
              <w:numPr>
                <w:ilvl w:val="0"/>
                <w:numId w:val="10"/>
              </w:numPr>
              <w:tabs>
                <w:tab w:val="left" w:pos="343"/>
              </w:tabs>
              <w:spacing w:line="270" w:lineRule="atLeast"/>
              <w:ind w:right="503"/>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выполняют</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подачу,</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приёмы</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передачи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мяча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условиях</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игровой</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деятельности.</w:t>
            </w:r>
          </w:p>
        </w:tc>
        <w:tc>
          <w:tcPr>
            <w:tcW w:w="2409" w:type="dxa"/>
          </w:tcPr>
          <w:p w:rsidR="00D2719F" w:rsidRPr="00D2719F" w:rsidRDefault="00D2719F" w:rsidP="00D2719F">
            <w:pPr>
              <w:spacing w:line="278" w:lineRule="auto"/>
              <w:ind w:left="108" w:right="609"/>
              <w:rPr>
                <w:rFonts w:ascii="Times New Roman" w:eastAsia="Times New Roman" w:hAnsi="Times New Roman" w:cs="Times New Roman"/>
                <w:sz w:val="24"/>
              </w:rPr>
            </w:pPr>
            <w:hyperlink r:id="rId151">
              <w:r w:rsidRPr="00D2719F">
                <w:rPr>
                  <w:rFonts w:ascii="Times New Roman" w:eastAsia="Times New Roman" w:hAnsi="Times New Roman" w:cs="Times New Roman"/>
                  <w:color w:val="0000FF"/>
                  <w:sz w:val="24"/>
                  <w:u w:val="single" w:color="0000FF"/>
                </w:rPr>
                <w:t>http://school-</w:t>
              </w:r>
            </w:hyperlink>
            <w:r w:rsidRPr="00D2719F">
              <w:rPr>
                <w:rFonts w:ascii="Times New Roman" w:eastAsia="Times New Roman" w:hAnsi="Times New Roman" w:cs="Times New Roman"/>
                <w:color w:val="0000FF"/>
                <w:spacing w:val="1"/>
                <w:sz w:val="24"/>
              </w:rPr>
              <w:t xml:space="preserve"> </w:t>
            </w:r>
            <w:hyperlink r:id="rId152">
              <w:r w:rsidRPr="00D2719F">
                <w:rPr>
                  <w:rFonts w:ascii="Times New Roman" w:eastAsia="Times New Roman" w:hAnsi="Times New Roman" w:cs="Times New Roman"/>
                  <w:color w:val="0000FF"/>
                  <w:spacing w:val="-1"/>
                  <w:sz w:val="24"/>
                  <w:u w:val="single" w:color="0000FF"/>
                </w:rPr>
                <w:t>collection.edu.ru/</w:t>
              </w:r>
            </w:hyperlink>
          </w:p>
        </w:tc>
      </w:tr>
    </w:tbl>
    <w:p w:rsidR="00D2719F" w:rsidRPr="00D2719F" w:rsidRDefault="00D2719F" w:rsidP="00D2719F">
      <w:pPr>
        <w:widowControl w:val="0"/>
        <w:autoSpaceDE w:val="0"/>
        <w:autoSpaceDN w:val="0"/>
        <w:spacing w:after="0" w:line="278" w:lineRule="auto"/>
        <w:rPr>
          <w:rFonts w:ascii="Times New Roman" w:eastAsia="Times New Roman" w:hAnsi="Times New Roman" w:cs="Times New Roman"/>
          <w:sz w:val="24"/>
          <w:lang w:val="en-US"/>
        </w:rPr>
        <w:sectPr w:rsidR="00D2719F" w:rsidRPr="00D2719F">
          <w:pgSz w:w="16840" w:h="11910" w:orient="landscape"/>
          <w:pgMar w:top="840" w:right="420" w:bottom="1120" w:left="460" w:header="0" w:footer="920" w:gutter="0"/>
          <w:cols w:space="720"/>
        </w:sect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5"/>
        <w:gridCol w:w="3358"/>
        <w:gridCol w:w="7515"/>
        <w:gridCol w:w="2409"/>
      </w:tblGrid>
      <w:tr w:rsidR="00D2719F" w:rsidRPr="00D2719F" w:rsidTr="00EF0B46">
        <w:trPr>
          <w:trHeight w:val="6072"/>
        </w:trPr>
        <w:tc>
          <w:tcPr>
            <w:tcW w:w="1995" w:type="dxa"/>
          </w:tcPr>
          <w:p w:rsidR="00D2719F" w:rsidRPr="00D2719F" w:rsidRDefault="00D2719F" w:rsidP="00D2719F">
            <w:pPr>
              <w:rPr>
                <w:rFonts w:ascii="Times New Roman" w:eastAsia="Times New Roman" w:hAnsi="Times New Roman" w:cs="Times New Roman"/>
                <w:sz w:val="24"/>
              </w:rPr>
            </w:pPr>
          </w:p>
        </w:tc>
        <w:tc>
          <w:tcPr>
            <w:tcW w:w="3358" w:type="dxa"/>
          </w:tcPr>
          <w:p w:rsidR="00D2719F" w:rsidRPr="00D2719F" w:rsidRDefault="00D2719F" w:rsidP="00D2719F">
            <w:pPr>
              <w:rPr>
                <w:rFonts w:ascii="Times New Roman" w:eastAsia="Times New Roman" w:hAnsi="Times New Roman" w:cs="Times New Roman"/>
                <w:sz w:val="24"/>
              </w:rPr>
            </w:pPr>
          </w:p>
        </w:tc>
        <w:tc>
          <w:tcPr>
            <w:tcW w:w="7515" w:type="dxa"/>
          </w:tcPr>
          <w:p w:rsidR="00D2719F" w:rsidRPr="00D2719F" w:rsidRDefault="00D2719F" w:rsidP="00D2719F">
            <w:pPr>
              <w:ind w:left="110" w:right="511"/>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 «Технические действия игры баскетбол» (учебный диалог,</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образец</w:t>
            </w:r>
            <w:r w:rsidRPr="00D2719F">
              <w:rPr>
                <w:rFonts w:ascii="Times New Roman" w:eastAsia="Times New Roman" w:hAnsi="Times New Roman" w:cs="Times New Roman"/>
                <w:b/>
                <w:i/>
                <w:spacing w:val="-2"/>
                <w:sz w:val="24"/>
                <w:lang w:val="ru-RU"/>
              </w:rPr>
              <w:t xml:space="preserve"> </w:t>
            </w:r>
            <w:r w:rsidRPr="00D2719F">
              <w:rPr>
                <w:rFonts w:ascii="Times New Roman" w:eastAsia="Times New Roman" w:hAnsi="Times New Roman" w:cs="Times New Roman"/>
                <w:b/>
                <w:i/>
                <w:sz w:val="24"/>
                <w:lang w:val="ru-RU"/>
              </w:rPr>
              <w:t>учителя,</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иллюстративный</w:t>
            </w:r>
            <w:r w:rsidRPr="00D2719F">
              <w:rPr>
                <w:rFonts w:ascii="Times New Roman" w:eastAsia="Times New Roman" w:hAnsi="Times New Roman" w:cs="Times New Roman"/>
                <w:b/>
                <w:i/>
                <w:spacing w:val="-4"/>
                <w:sz w:val="24"/>
                <w:lang w:val="ru-RU"/>
              </w:rPr>
              <w:t xml:space="preserve"> </w:t>
            </w:r>
            <w:r w:rsidRPr="00D2719F">
              <w:rPr>
                <w:rFonts w:ascii="Times New Roman" w:eastAsia="Times New Roman" w:hAnsi="Times New Roman" w:cs="Times New Roman"/>
                <w:b/>
                <w:i/>
                <w:sz w:val="24"/>
                <w:lang w:val="ru-RU"/>
              </w:rPr>
              <w:t>материал,</w:t>
            </w:r>
            <w:r w:rsidRPr="00D2719F">
              <w:rPr>
                <w:rFonts w:ascii="Times New Roman" w:eastAsia="Times New Roman" w:hAnsi="Times New Roman" w:cs="Times New Roman"/>
                <w:b/>
                <w:i/>
                <w:spacing w:val="-1"/>
                <w:sz w:val="24"/>
                <w:lang w:val="ru-RU"/>
              </w:rPr>
              <w:t xml:space="preserve"> </w:t>
            </w:r>
            <w:r w:rsidRPr="00D2719F">
              <w:rPr>
                <w:rFonts w:ascii="Times New Roman" w:eastAsia="Times New Roman" w:hAnsi="Times New Roman" w:cs="Times New Roman"/>
                <w:b/>
                <w:i/>
                <w:sz w:val="24"/>
                <w:lang w:val="ru-RU"/>
              </w:rPr>
              <w:t>видеоролики):</w:t>
            </w:r>
          </w:p>
          <w:p w:rsidR="00D2719F" w:rsidRPr="00D2719F" w:rsidRDefault="00D2719F" w:rsidP="00D2719F">
            <w:pPr>
              <w:numPr>
                <w:ilvl w:val="0"/>
                <w:numId w:val="9"/>
              </w:numPr>
              <w:tabs>
                <w:tab w:val="left" w:pos="363"/>
              </w:tabs>
              <w:ind w:right="46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наблюдают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анализируют</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образец</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броска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мяча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двумя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руками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от</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груди,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описывают</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его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выполнение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выделением</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основных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фаз</w:t>
            </w:r>
          </w:p>
          <w:p w:rsidR="00D2719F" w:rsidRPr="00D2719F" w:rsidRDefault="00D2719F" w:rsidP="00D2719F">
            <w:pPr>
              <w:ind w:left="69"/>
              <w:rPr>
                <w:rFonts w:ascii="Times New Roman" w:eastAsia="Times New Roman" w:hAnsi="Times New Roman" w:cs="Times New Roman"/>
                <w:sz w:val="24"/>
              </w:rPr>
            </w:pPr>
            <w:r w:rsidRPr="00D2719F">
              <w:rPr>
                <w:rFonts w:ascii="Times New Roman" w:eastAsia="Times New Roman" w:hAnsi="Times New Roman" w:cs="Times New Roman"/>
                <w:sz w:val="24"/>
              </w:rPr>
              <w:t>движения;</w:t>
            </w:r>
          </w:p>
          <w:p w:rsidR="00D2719F" w:rsidRPr="00D2719F" w:rsidRDefault="00D2719F" w:rsidP="00D2719F">
            <w:pPr>
              <w:numPr>
                <w:ilvl w:val="0"/>
                <w:numId w:val="9"/>
              </w:numPr>
              <w:tabs>
                <w:tab w:val="left" w:pos="363"/>
              </w:tabs>
              <w:ind w:right="28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выполняют</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подводящие</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упражнения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технические</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действия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игры</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баскетбол:</w:t>
            </w:r>
          </w:p>
          <w:p w:rsidR="00D2719F" w:rsidRPr="00D2719F" w:rsidRDefault="00D2719F" w:rsidP="00D2719F">
            <w:pPr>
              <w:numPr>
                <w:ilvl w:val="0"/>
                <w:numId w:val="8"/>
              </w:numPr>
              <w:tabs>
                <w:tab w:val="left" w:pos="291"/>
              </w:tabs>
              <w:ind w:hanging="181"/>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стойка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баскетболиста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мячом</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руках;</w:t>
            </w:r>
          </w:p>
          <w:p w:rsidR="00D2719F" w:rsidRPr="00D2719F" w:rsidRDefault="00D2719F" w:rsidP="00D2719F">
            <w:pPr>
              <w:numPr>
                <w:ilvl w:val="0"/>
                <w:numId w:val="8"/>
              </w:numPr>
              <w:tabs>
                <w:tab w:val="left" w:pos="291"/>
              </w:tabs>
              <w:ind w:left="110" w:right="516"/>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 бросок баскетбольного мяча двумя руками от груди (по фазам</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движения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и в</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полной координации);</w:t>
            </w:r>
          </w:p>
          <w:p w:rsidR="00D2719F" w:rsidRPr="00D2719F" w:rsidRDefault="00D2719F" w:rsidP="00D2719F">
            <w:pPr>
              <w:numPr>
                <w:ilvl w:val="0"/>
                <w:numId w:val="8"/>
              </w:numPr>
              <w:tabs>
                <w:tab w:val="left" w:pos="291"/>
              </w:tabs>
              <w:ind w:hanging="181"/>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бросок</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мяча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двумя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руками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от</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груди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места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после</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его ловли;</w:t>
            </w:r>
          </w:p>
          <w:p w:rsidR="00D2719F" w:rsidRPr="00D2719F" w:rsidRDefault="00D2719F" w:rsidP="00D2719F">
            <w:pPr>
              <w:numPr>
                <w:ilvl w:val="0"/>
                <w:numId w:val="7"/>
              </w:numPr>
              <w:tabs>
                <w:tab w:val="left" w:pos="334"/>
              </w:tabs>
              <w:ind w:right="240"/>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выполнение</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броска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мяча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двумя</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руками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от</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груди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места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условиях</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игровой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деятельности.</w:t>
            </w:r>
          </w:p>
          <w:p w:rsidR="00D2719F" w:rsidRPr="00D2719F" w:rsidRDefault="00D2719F" w:rsidP="00D2719F">
            <w:pPr>
              <w:ind w:left="110" w:right="788"/>
              <w:rPr>
                <w:rFonts w:ascii="Times New Roman" w:eastAsia="Times New Roman" w:hAnsi="Times New Roman" w:cs="Times New Roman"/>
                <w:b/>
                <w:i/>
                <w:sz w:val="24"/>
                <w:lang w:val="ru-RU"/>
              </w:rPr>
            </w:pPr>
            <w:r w:rsidRPr="00D2719F">
              <w:rPr>
                <w:rFonts w:ascii="Times New Roman" w:eastAsia="Times New Roman" w:hAnsi="Times New Roman" w:cs="Times New Roman"/>
                <w:b/>
                <w:i/>
                <w:sz w:val="24"/>
                <w:lang w:val="ru-RU"/>
              </w:rPr>
              <w:t>Тема «Технические действия игры футбол» (учебный диалог,</w:t>
            </w:r>
            <w:r w:rsidRPr="00D2719F">
              <w:rPr>
                <w:rFonts w:ascii="Times New Roman" w:eastAsia="Times New Roman" w:hAnsi="Times New Roman" w:cs="Times New Roman"/>
                <w:b/>
                <w:i/>
                <w:spacing w:val="-57"/>
                <w:sz w:val="24"/>
                <w:lang w:val="ru-RU"/>
              </w:rPr>
              <w:t xml:space="preserve"> </w:t>
            </w:r>
            <w:r w:rsidRPr="00D2719F">
              <w:rPr>
                <w:rFonts w:ascii="Times New Roman" w:eastAsia="Times New Roman" w:hAnsi="Times New Roman" w:cs="Times New Roman"/>
                <w:b/>
                <w:i/>
                <w:sz w:val="24"/>
                <w:lang w:val="ru-RU"/>
              </w:rPr>
              <w:t>образец</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учителя,</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иллюстративный</w:t>
            </w:r>
            <w:r w:rsidRPr="00D2719F">
              <w:rPr>
                <w:rFonts w:ascii="Times New Roman" w:eastAsia="Times New Roman" w:hAnsi="Times New Roman" w:cs="Times New Roman"/>
                <w:b/>
                <w:i/>
                <w:spacing w:val="-5"/>
                <w:sz w:val="24"/>
                <w:lang w:val="ru-RU"/>
              </w:rPr>
              <w:t xml:space="preserve"> </w:t>
            </w:r>
            <w:r w:rsidRPr="00D2719F">
              <w:rPr>
                <w:rFonts w:ascii="Times New Roman" w:eastAsia="Times New Roman" w:hAnsi="Times New Roman" w:cs="Times New Roman"/>
                <w:b/>
                <w:i/>
                <w:sz w:val="24"/>
                <w:lang w:val="ru-RU"/>
              </w:rPr>
              <w:t>материал,</w:t>
            </w:r>
            <w:r w:rsidRPr="00D2719F">
              <w:rPr>
                <w:rFonts w:ascii="Times New Roman" w:eastAsia="Times New Roman" w:hAnsi="Times New Roman" w:cs="Times New Roman"/>
                <w:b/>
                <w:i/>
                <w:spacing w:val="-3"/>
                <w:sz w:val="24"/>
                <w:lang w:val="ru-RU"/>
              </w:rPr>
              <w:t xml:space="preserve"> </w:t>
            </w:r>
            <w:r w:rsidRPr="00D2719F">
              <w:rPr>
                <w:rFonts w:ascii="Times New Roman" w:eastAsia="Times New Roman" w:hAnsi="Times New Roman" w:cs="Times New Roman"/>
                <w:b/>
                <w:i/>
                <w:sz w:val="24"/>
                <w:lang w:val="ru-RU"/>
              </w:rPr>
              <w:t>видеоролики):</w:t>
            </w:r>
          </w:p>
          <w:p w:rsidR="00D2719F" w:rsidRPr="00D2719F" w:rsidRDefault="00D2719F" w:rsidP="00D2719F">
            <w:pPr>
              <w:numPr>
                <w:ilvl w:val="0"/>
                <w:numId w:val="7"/>
              </w:numPr>
              <w:tabs>
                <w:tab w:val="left" w:pos="363"/>
              </w:tabs>
              <w:ind w:right="307"/>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наблюдают</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анализируют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образец</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техники</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остановки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катящегося</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футбольного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мяча,</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описывают особенности выполнения;</w:t>
            </w:r>
          </w:p>
          <w:p w:rsidR="00D2719F" w:rsidRPr="00D2719F" w:rsidRDefault="00D2719F" w:rsidP="00D2719F">
            <w:pPr>
              <w:numPr>
                <w:ilvl w:val="0"/>
                <w:numId w:val="7"/>
              </w:numPr>
              <w:tabs>
                <w:tab w:val="left" w:pos="363"/>
              </w:tabs>
              <w:ind w:right="938"/>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технику</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остановки</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катящегося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мяча</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внутренней</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стороной</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стопы</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после</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его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передачи;</w:t>
            </w:r>
          </w:p>
          <w:p w:rsidR="00D2719F" w:rsidRPr="00D2719F" w:rsidRDefault="00D2719F" w:rsidP="00D2719F">
            <w:pPr>
              <w:numPr>
                <w:ilvl w:val="0"/>
                <w:numId w:val="7"/>
              </w:numPr>
              <w:tabs>
                <w:tab w:val="left" w:pos="363"/>
              </w:tabs>
              <w:ind w:left="362" w:hanging="253"/>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разучивают</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удар</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по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мячу</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с</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двух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шагов,</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после его</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остановки;</w:t>
            </w:r>
          </w:p>
          <w:p w:rsidR="00D2719F" w:rsidRPr="00D2719F" w:rsidRDefault="00D2719F" w:rsidP="00D2719F">
            <w:pPr>
              <w:numPr>
                <w:ilvl w:val="0"/>
                <w:numId w:val="7"/>
              </w:numPr>
              <w:tabs>
                <w:tab w:val="left" w:pos="303"/>
              </w:tabs>
              <w:spacing w:line="270" w:lineRule="atLeast"/>
              <w:ind w:right="29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выполняют</w:t>
            </w:r>
            <w:r w:rsidRPr="00D2719F">
              <w:rPr>
                <w:rFonts w:ascii="Times New Roman" w:eastAsia="Times New Roman" w:hAnsi="Times New Roman" w:cs="Times New Roman"/>
                <w:spacing w:val="-5"/>
                <w:sz w:val="24"/>
                <w:lang w:val="ru-RU"/>
              </w:rPr>
              <w:t xml:space="preserve"> </w:t>
            </w:r>
            <w:r w:rsidRPr="00D2719F">
              <w:rPr>
                <w:rFonts w:ascii="Times New Roman" w:eastAsia="Times New Roman" w:hAnsi="Times New Roman" w:cs="Times New Roman"/>
                <w:sz w:val="24"/>
                <w:lang w:val="ru-RU"/>
              </w:rPr>
              <w:t>технические</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действия</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игры</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футбол</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в</w:t>
            </w:r>
            <w:r w:rsidRPr="00D2719F">
              <w:rPr>
                <w:rFonts w:ascii="Times New Roman" w:eastAsia="Times New Roman" w:hAnsi="Times New Roman" w:cs="Times New Roman"/>
                <w:spacing w:val="-4"/>
                <w:sz w:val="24"/>
                <w:lang w:val="ru-RU"/>
              </w:rPr>
              <w:t xml:space="preserve"> </w:t>
            </w:r>
            <w:r w:rsidRPr="00D2719F">
              <w:rPr>
                <w:rFonts w:ascii="Times New Roman" w:eastAsia="Times New Roman" w:hAnsi="Times New Roman" w:cs="Times New Roman"/>
                <w:sz w:val="24"/>
                <w:lang w:val="ru-RU"/>
              </w:rPr>
              <w:t>условиях</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игровой</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деятельности</w:t>
            </w:r>
          </w:p>
        </w:tc>
        <w:tc>
          <w:tcPr>
            <w:tcW w:w="2409" w:type="dxa"/>
          </w:tcPr>
          <w:p w:rsidR="00D2719F" w:rsidRPr="00D2719F" w:rsidRDefault="00D2719F" w:rsidP="00D2719F">
            <w:pPr>
              <w:rPr>
                <w:rFonts w:ascii="Times New Roman" w:eastAsia="Times New Roman" w:hAnsi="Times New Roman" w:cs="Times New Roman"/>
                <w:sz w:val="24"/>
                <w:lang w:val="ru-RU"/>
              </w:rPr>
            </w:pPr>
          </w:p>
        </w:tc>
      </w:tr>
      <w:tr w:rsidR="00D2719F" w:rsidRPr="00D2719F" w:rsidTr="00EF0B46">
        <w:trPr>
          <w:trHeight w:val="2501"/>
        </w:trPr>
        <w:tc>
          <w:tcPr>
            <w:tcW w:w="1995" w:type="dxa"/>
          </w:tcPr>
          <w:p w:rsidR="00D2719F" w:rsidRPr="00D2719F" w:rsidRDefault="00D2719F" w:rsidP="00D2719F">
            <w:pPr>
              <w:ind w:left="110" w:right="102" w:firstLine="4"/>
              <w:jc w:val="center"/>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Прикладно-</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ориентированная</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физическая</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культура</w:t>
            </w:r>
          </w:p>
          <w:p w:rsidR="00D2719F" w:rsidRPr="00D2719F" w:rsidRDefault="00D2719F" w:rsidP="00D2719F">
            <w:pPr>
              <w:ind w:left="104" w:right="97"/>
              <w:jc w:val="center"/>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(5</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ч.)</w:t>
            </w:r>
          </w:p>
        </w:tc>
        <w:tc>
          <w:tcPr>
            <w:tcW w:w="3358" w:type="dxa"/>
          </w:tcPr>
          <w:p w:rsidR="00D2719F" w:rsidRPr="00D2719F" w:rsidRDefault="00D2719F" w:rsidP="00D2719F">
            <w:pPr>
              <w:ind w:left="107" w:right="662"/>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Упражнения физической</w:t>
            </w:r>
            <w:r w:rsidRPr="00D2719F">
              <w:rPr>
                <w:rFonts w:ascii="Times New Roman" w:eastAsia="Times New Roman" w:hAnsi="Times New Roman" w:cs="Times New Roman"/>
                <w:spacing w:val="-58"/>
                <w:sz w:val="24"/>
                <w:lang w:val="ru-RU"/>
              </w:rPr>
              <w:t xml:space="preserve"> </w:t>
            </w:r>
            <w:r w:rsidRPr="00D2719F">
              <w:rPr>
                <w:rFonts w:ascii="Times New Roman" w:eastAsia="Times New Roman" w:hAnsi="Times New Roman" w:cs="Times New Roman"/>
                <w:sz w:val="24"/>
                <w:lang w:val="ru-RU"/>
              </w:rPr>
              <w:t>подготовки</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на</w:t>
            </w:r>
          </w:p>
          <w:p w:rsidR="00D2719F" w:rsidRPr="00D2719F" w:rsidRDefault="00D2719F" w:rsidP="00D2719F">
            <w:pPr>
              <w:ind w:left="107" w:right="1134"/>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развитие основных</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физических</w:t>
            </w:r>
            <w:r w:rsidRPr="00D2719F">
              <w:rPr>
                <w:rFonts w:ascii="Times New Roman" w:eastAsia="Times New Roman" w:hAnsi="Times New Roman" w:cs="Times New Roman"/>
                <w:spacing w:val="-15"/>
                <w:sz w:val="24"/>
                <w:lang w:val="ru-RU"/>
              </w:rPr>
              <w:t xml:space="preserve"> </w:t>
            </w:r>
            <w:r w:rsidRPr="00D2719F">
              <w:rPr>
                <w:rFonts w:ascii="Times New Roman" w:eastAsia="Times New Roman" w:hAnsi="Times New Roman" w:cs="Times New Roman"/>
                <w:sz w:val="24"/>
                <w:lang w:val="ru-RU"/>
              </w:rPr>
              <w:t>качеств.</w:t>
            </w:r>
          </w:p>
          <w:p w:rsidR="00D2719F" w:rsidRPr="00D2719F" w:rsidRDefault="00D2719F" w:rsidP="00D2719F">
            <w:pPr>
              <w:ind w:left="107" w:right="475"/>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Подготовка к выполнению</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нормативных</w:t>
            </w:r>
          </w:p>
          <w:p w:rsidR="00D2719F" w:rsidRPr="00D2719F" w:rsidRDefault="00D2719F" w:rsidP="00D2719F">
            <w:pPr>
              <w:ind w:left="107"/>
              <w:rPr>
                <w:rFonts w:ascii="Times New Roman" w:eastAsia="Times New Roman" w:hAnsi="Times New Roman" w:cs="Times New Roman"/>
                <w:sz w:val="24"/>
                <w:lang w:val="ru-RU"/>
              </w:rPr>
            </w:pPr>
            <w:r w:rsidRPr="00D2719F">
              <w:rPr>
                <w:rFonts w:ascii="Times New Roman" w:eastAsia="Times New Roman" w:hAnsi="Times New Roman" w:cs="Times New Roman"/>
                <w:sz w:val="24"/>
                <w:lang w:val="ru-RU"/>
              </w:rPr>
              <w:t>требований</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комплекса</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ГТО</w:t>
            </w:r>
          </w:p>
        </w:tc>
        <w:tc>
          <w:tcPr>
            <w:tcW w:w="7515" w:type="dxa"/>
          </w:tcPr>
          <w:p w:rsidR="00D2719F" w:rsidRPr="00D2719F" w:rsidRDefault="00D2719F" w:rsidP="00D2719F">
            <w:pPr>
              <w:ind w:left="110" w:right="395"/>
              <w:rPr>
                <w:rFonts w:ascii="Times New Roman" w:eastAsia="Times New Roman" w:hAnsi="Times New Roman" w:cs="Times New Roman"/>
                <w:sz w:val="24"/>
                <w:lang w:val="ru-RU"/>
              </w:rPr>
            </w:pPr>
            <w:r w:rsidRPr="00D2719F">
              <w:rPr>
                <w:rFonts w:ascii="Times New Roman" w:eastAsia="Times New Roman" w:hAnsi="Times New Roman" w:cs="Times New Roman"/>
                <w:i/>
                <w:sz w:val="24"/>
                <w:lang w:val="ru-RU"/>
              </w:rPr>
              <w:t>Рефлексия</w:t>
            </w:r>
            <w:r w:rsidRPr="00D2719F">
              <w:rPr>
                <w:rFonts w:ascii="Times New Roman" w:eastAsia="Times New Roman" w:hAnsi="Times New Roman" w:cs="Times New Roman"/>
                <w:sz w:val="24"/>
                <w:lang w:val="ru-RU"/>
              </w:rPr>
              <w:t>: демонстрирование приростов в показателях физических</w:t>
            </w:r>
            <w:r w:rsidRPr="00D2719F">
              <w:rPr>
                <w:rFonts w:ascii="Times New Roman" w:eastAsia="Times New Roman" w:hAnsi="Times New Roman" w:cs="Times New Roman"/>
                <w:spacing w:val="-57"/>
                <w:sz w:val="24"/>
                <w:lang w:val="ru-RU"/>
              </w:rPr>
              <w:t xml:space="preserve"> </w:t>
            </w:r>
            <w:r w:rsidRPr="00D2719F">
              <w:rPr>
                <w:rFonts w:ascii="Times New Roman" w:eastAsia="Times New Roman" w:hAnsi="Times New Roman" w:cs="Times New Roman"/>
                <w:sz w:val="24"/>
                <w:lang w:val="ru-RU"/>
              </w:rPr>
              <w:t>качеств</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к</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нормативным</w:t>
            </w:r>
            <w:r w:rsidRPr="00D2719F">
              <w:rPr>
                <w:rFonts w:ascii="Times New Roman" w:eastAsia="Times New Roman" w:hAnsi="Times New Roman" w:cs="Times New Roman"/>
                <w:spacing w:val="-3"/>
                <w:sz w:val="24"/>
                <w:lang w:val="ru-RU"/>
              </w:rPr>
              <w:t xml:space="preserve"> </w:t>
            </w:r>
            <w:r w:rsidRPr="00D2719F">
              <w:rPr>
                <w:rFonts w:ascii="Times New Roman" w:eastAsia="Times New Roman" w:hAnsi="Times New Roman" w:cs="Times New Roman"/>
                <w:sz w:val="24"/>
                <w:lang w:val="ru-RU"/>
              </w:rPr>
              <w:t>требованиям</w:t>
            </w:r>
            <w:r w:rsidRPr="00D2719F">
              <w:rPr>
                <w:rFonts w:ascii="Times New Roman" w:eastAsia="Times New Roman" w:hAnsi="Times New Roman" w:cs="Times New Roman"/>
                <w:spacing w:val="-1"/>
                <w:sz w:val="24"/>
                <w:lang w:val="ru-RU"/>
              </w:rPr>
              <w:t xml:space="preserve"> </w:t>
            </w:r>
            <w:r w:rsidRPr="00D2719F">
              <w:rPr>
                <w:rFonts w:ascii="Times New Roman" w:eastAsia="Times New Roman" w:hAnsi="Times New Roman" w:cs="Times New Roman"/>
                <w:sz w:val="24"/>
                <w:lang w:val="ru-RU"/>
              </w:rPr>
              <w:t>комплекса</w:t>
            </w:r>
            <w:r w:rsidRPr="00D2719F">
              <w:rPr>
                <w:rFonts w:ascii="Times New Roman" w:eastAsia="Times New Roman" w:hAnsi="Times New Roman" w:cs="Times New Roman"/>
                <w:spacing w:val="-2"/>
                <w:sz w:val="24"/>
                <w:lang w:val="ru-RU"/>
              </w:rPr>
              <w:t xml:space="preserve"> </w:t>
            </w:r>
            <w:r w:rsidRPr="00D2719F">
              <w:rPr>
                <w:rFonts w:ascii="Times New Roman" w:eastAsia="Times New Roman" w:hAnsi="Times New Roman" w:cs="Times New Roman"/>
                <w:sz w:val="24"/>
                <w:lang w:val="ru-RU"/>
              </w:rPr>
              <w:t>ГТО</w:t>
            </w:r>
          </w:p>
        </w:tc>
        <w:tc>
          <w:tcPr>
            <w:tcW w:w="2409" w:type="dxa"/>
          </w:tcPr>
          <w:p w:rsidR="00D2719F" w:rsidRPr="00D2719F" w:rsidRDefault="00D2719F" w:rsidP="00D2719F">
            <w:pPr>
              <w:spacing w:line="276" w:lineRule="auto"/>
              <w:ind w:left="108" w:right="122"/>
              <w:rPr>
                <w:rFonts w:ascii="Times New Roman" w:eastAsia="Times New Roman" w:hAnsi="Times New Roman" w:cs="Times New Roman"/>
                <w:sz w:val="24"/>
              </w:rPr>
            </w:pPr>
            <w:hyperlink r:id="rId153">
              <w:r w:rsidRPr="00D2719F">
                <w:rPr>
                  <w:rFonts w:ascii="Times New Roman" w:eastAsia="Times New Roman" w:hAnsi="Times New Roman" w:cs="Times New Roman"/>
                  <w:color w:val="0462C1"/>
                  <w:sz w:val="24"/>
                  <w:u w:val="single" w:color="0462C1"/>
                </w:rPr>
                <w:t>https://rosuchebnik.ru/</w:t>
              </w:r>
            </w:hyperlink>
            <w:r w:rsidRPr="00D2719F">
              <w:rPr>
                <w:rFonts w:ascii="Times New Roman" w:eastAsia="Times New Roman" w:hAnsi="Times New Roman" w:cs="Times New Roman"/>
                <w:color w:val="0462C1"/>
                <w:spacing w:val="-58"/>
                <w:sz w:val="24"/>
              </w:rPr>
              <w:t xml:space="preserve"> </w:t>
            </w:r>
            <w:hyperlink r:id="rId154">
              <w:r w:rsidRPr="00D2719F">
                <w:rPr>
                  <w:rFonts w:ascii="Times New Roman" w:eastAsia="Times New Roman" w:hAnsi="Times New Roman" w:cs="Times New Roman"/>
                  <w:color w:val="0462C1"/>
                  <w:sz w:val="24"/>
                  <w:u w:val="single" w:color="0462C1"/>
                </w:rPr>
                <w:t>metodicheskaja-</w:t>
              </w:r>
            </w:hyperlink>
            <w:r w:rsidRPr="00D2719F">
              <w:rPr>
                <w:rFonts w:ascii="Times New Roman" w:eastAsia="Times New Roman" w:hAnsi="Times New Roman" w:cs="Times New Roman"/>
                <w:color w:val="0462C1"/>
                <w:spacing w:val="1"/>
                <w:sz w:val="24"/>
              </w:rPr>
              <w:t xml:space="preserve"> </w:t>
            </w:r>
            <w:hyperlink r:id="rId155">
              <w:r w:rsidRPr="00D2719F">
                <w:rPr>
                  <w:rFonts w:ascii="Times New Roman" w:eastAsia="Times New Roman" w:hAnsi="Times New Roman" w:cs="Times New Roman"/>
                  <w:color w:val="0462C1"/>
                  <w:sz w:val="24"/>
                  <w:u w:val="single" w:color="0462C1"/>
                </w:rPr>
                <w:t>pomosch/nachalnoe-</w:t>
              </w:r>
            </w:hyperlink>
            <w:r w:rsidRPr="00D2719F">
              <w:rPr>
                <w:rFonts w:ascii="Times New Roman" w:eastAsia="Times New Roman" w:hAnsi="Times New Roman" w:cs="Times New Roman"/>
                <w:color w:val="0462C1"/>
                <w:spacing w:val="1"/>
                <w:sz w:val="24"/>
              </w:rPr>
              <w:t xml:space="preserve"> </w:t>
            </w:r>
            <w:hyperlink r:id="rId156">
              <w:r w:rsidRPr="00D2719F">
                <w:rPr>
                  <w:rFonts w:ascii="Times New Roman" w:eastAsia="Times New Roman" w:hAnsi="Times New Roman" w:cs="Times New Roman"/>
                  <w:color w:val="0462C1"/>
                  <w:sz w:val="24"/>
                  <w:u w:val="single" w:color="0462C1"/>
                </w:rPr>
                <w:t>obrazovanie/</w:t>
              </w:r>
            </w:hyperlink>
          </w:p>
          <w:p w:rsidR="00D2719F" w:rsidRPr="00D2719F" w:rsidRDefault="00D2719F" w:rsidP="00D2719F">
            <w:pPr>
              <w:spacing w:before="160" w:line="276" w:lineRule="auto"/>
              <w:ind w:left="108" w:right="609"/>
              <w:rPr>
                <w:rFonts w:ascii="Times New Roman" w:eastAsia="Times New Roman" w:hAnsi="Times New Roman" w:cs="Times New Roman"/>
                <w:sz w:val="24"/>
              </w:rPr>
            </w:pPr>
            <w:hyperlink r:id="rId157">
              <w:r w:rsidRPr="00D2719F">
                <w:rPr>
                  <w:rFonts w:ascii="Times New Roman" w:eastAsia="Times New Roman" w:hAnsi="Times New Roman" w:cs="Times New Roman"/>
                  <w:color w:val="0462C1"/>
                  <w:sz w:val="24"/>
                  <w:u w:val="single" w:color="0462C1"/>
                </w:rPr>
                <w:t>http://school-</w:t>
              </w:r>
            </w:hyperlink>
            <w:r w:rsidRPr="00D2719F">
              <w:rPr>
                <w:rFonts w:ascii="Times New Roman" w:eastAsia="Times New Roman" w:hAnsi="Times New Roman" w:cs="Times New Roman"/>
                <w:color w:val="0462C1"/>
                <w:spacing w:val="1"/>
                <w:sz w:val="24"/>
              </w:rPr>
              <w:t xml:space="preserve"> </w:t>
            </w:r>
            <w:hyperlink r:id="rId158">
              <w:r w:rsidRPr="00D2719F">
                <w:rPr>
                  <w:rFonts w:ascii="Times New Roman" w:eastAsia="Times New Roman" w:hAnsi="Times New Roman" w:cs="Times New Roman"/>
                  <w:color w:val="0462C1"/>
                  <w:spacing w:val="-1"/>
                  <w:sz w:val="24"/>
                  <w:u w:val="single" w:color="0462C1"/>
                </w:rPr>
                <w:t>collection.edu.ru/</w:t>
              </w:r>
            </w:hyperlink>
          </w:p>
        </w:tc>
      </w:tr>
    </w:tbl>
    <w:p w:rsidR="00D14ADE" w:rsidRPr="00D2719F" w:rsidRDefault="00D14ADE">
      <w:pPr>
        <w:rPr>
          <w:lang w:val="en-US"/>
        </w:rPr>
      </w:pPr>
      <w:bookmarkStart w:id="0" w:name="_GoBack"/>
      <w:bookmarkEnd w:id="0"/>
    </w:p>
    <w:sectPr w:rsidR="00D14ADE" w:rsidRPr="00D2719F" w:rsidSect="00D2719F">
      <w:pgSz w:w="16850" w:h="11900" w:orient="landscape"/>
      <w:pgMar w:top="919" w:right="499" w:bottom="601" w:left="278"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altName w:val="Times New Roman"/>
    <w:panose1 w:val="00000000000000000000"/>
    <w:charset w:val="00"/>
    <w:family w:val="roman"/>
    <w:notTrueType/>
    <w:pitch w:val="variable"/>
    <w:sig w:usb0="800002EF" w:usb1="1000000A" w:usb2="00000000" w:usb3="00000000" w:csb0="00000005"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entury Schoolbook">
    <w:panose1 w:val="02040604050505020304"/>
    <w:charset w:val="CC"/>
    <w:family w:val="roman"/>
    <w:pitch w:val="variable"/>
    <w:sig w:usb0="000002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D2719F">
    <w:pPr>
      <w:pStyle w:val="a3"/>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D2719F">
    <w:pPr>
      <w:pStyle w:val="a3"/>
      <w:spacing w:line="14" w:lineRule="auto"/>
      <w:rPr>
        <w:sz w:val="20"/>
      </w:rPr>
    </w:pPr>
    <w:r>
      <w:rPr>
        <w:noProof/>
        <w:sz w:val="26"/>
        <w:lang w:eastAsia="ru-RU"/>
      </w:rPr>
      <mc:AlternateContent>
        <mc:Choice Requires="wps">
          <w:drawing>
            <wp:anchor distT="0" distB="0" distL="114300" distR="114300" simplePos="0" relativeHeight="251659264" behindDoc="1" locked="0" layoutInCell="1" allowOverlap="1" wp14:anchorId="32174FD8" wp14:editId="435EE1B8">
              <wp:simplePos x="0" y="0"/>
              <wp:positionH relativeFrom="page">
                <wp:posOffset>6842760</wp:posOffset>
              </wp:positionH>
              <wp:positionV relativeFrom="page">
                <wp:posOffset>10187305</wp:posOffset>
              </wp:positionV>
              <wp:extent cx="219710" cy="165735"/>
              <wp:effectExtent l="3810" t="0" r="0" b="635"/>
              <wp:wrapNone/>
              <wp:docPr id="45" name="Надпись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D2719F">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174FD8" id="_x0000_t202" coordsize="21600,21600" o:spt="202" path="m,l,21600r21600,l21600,xe">
              <v:stroke joinstyle="miter"/>
              <v:path gradientshapeok="t" o:connecttype="rect"/>
            </v:shapetype>
            <v:shape id="Надпись 45" o:spid="_x0000_s1026" type="#_x0000_t202" style="position:absolute;margin-left:538.8pt;margin-top:802.15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" filled="f" stroked="f">
              <v:textbox inset="0,0,0,0">
                <w:txbxContent>
                  <w:p w:rsidR="00987341" w:rsidRDefault="00D2719F">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D2719F">
    <w:pPr>
      <w:pStyle w:val="a3"/>
      <w:spacing w:line="14" w:lineRule="auto"/>
      <w:rPr>
        <w:sz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D2719F">
    <w:pPr>
      <w:pStyle w:val="a3"/>
      <w:spacing w:line="14" w:lineRule="auto"/>
      <w:rPr>
        <w:sz w:val="20"/>
      </w:rPr>
    </w:pPr>
    <w:r>
      <w:rPr>
        <w:noProof/>
        <w:sz w:val="26"/>
        <w:lang w:eastAsia="ru-RU"/>
      </w:rPr>
      <mc:AlternateContent>
        <mc:Choice Requires="wps">
          <w:drawing>
            <wp:anchor distT="0" distB="0" distL="114300" distR="114300" simplePos="0" relativeHeight="251660288" behindDoc="1" locked="0" layoutInCell="1" allowOverlap="1" wp14:anchorId="2A062EEE" wp14:editId="4A432731">
              <wp:simplePos x="0" y="0"/>
              <wp:positionH relativeFrom="page">
                <wp:posOffset>9792970</wp:posOffset>
              </wp:positionH>
              <wp:positionV relativeFrom="page">
                <wp:posOffset>6785610</wp:posOffset>
              </wp:positionV>
              <wp:extent cx="219710" cy="165735"/>
              <wp:effectExtent l="1270" t="3810" r="0" b="1905"/>
              <wp:wrapNone/>
              <wp:docPr id="44" name="Надпись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D2719F">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062EEE" id="_x0000_t202" coordsize="21600,21600" o:spt="202" path="m,l,21600r21600,l21600,xe">
              <v:stroke joinstyle="miter"/>
              <v:path gradientshapeok="t" o:connecttype="rect"/>
            </v:shapetype>
            <v:shape id="Надпись 44" o:spid="_x0000_s1027" type="#_x0000_t202" style="position:absolute;margin-left:771.1pt;margin-top:534.3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Zv1yQIAALc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" filled="f" stroked="f">
              <v:textbox inset="0,0,0,0">
                <w:txbxContent>
                  <w:p w:rsidR="00987341" w:rsidRDefault="00D2719F">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15</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1"/>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10"/>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11"/>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1"/>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8"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13B6A97"/>
    <w:multiLevelType w:val="hybridMultilevel"/>
    <w:tmpl w:val="E3E21860"/>
    <w:lvl w:ilvl="0" w:tplc="6D9C84CC">
      <w:numFmt w:val="bullet"/>
      <w:lvlText w:val=""/>
      <w:lvlJc w:val="left"/>
      <w:pPr>
        <w:ind w:left="454" w:hanging="347"/>
      </w:pPr>
      <w:rPr>
        <w:rFonts w:ascii="Wingdings" w:eastAsia="Wingdings" w:hAnsi="Wingdings" w:cs="Wingdings" w:hint="default"/>
        <w:w w:val="100"/>
        <w:sz w:val="24"/>
        <w:szCs w:val="24"/>
        <w:lang w:val="ru-RU" w:eastAsia="en-US" w:bidi="ar-SA"/>
      </w:rPr>
    </w:lvl>
    <w:lvl w:ilvl="1" w:tplc="035AFA28">
      <w:numFmt w:val="bullet"/>
      <w:lvlText w:val="•"/>
      <w:lvlJc w:val="left"/>
      <w:pPr>
        <w:ind w:left="1263" w:hanging="347"/>
      </w:pPr>
      <w:rPr>
        <w:rFonts w:hint="default"/>
        <w:lang w:val="ru-RU" w:eastAsia="en-US" w:bidi="ar-SA"/>
      </w:rPr>
    </w:lvl>
    <w:lvl w:ilvl="2" w:tplc="6F160CE0">
      <w:numFmt w:val="bullet"/>
      <w:lvlText w:val="•"/>
      <w:lvlJc w:val="left"/>
      <w:pPr>
        <w:ind w:left="2067" w:hanging="347"/>
      </w:pPr>
      <w:rPr>
        <w:rFonts w:hint="default"/>
        <w:lang w:val="ru-RU" w:eastAsia="en-US" w:bidi="ar-SA"/>
      </w:rPr>
    </w:lvl>
    <w:lvl w:ilvl="3" w:tplc="416EA21A">
      <w:numFmt w:val="bullet"/>
      <w:lvlText w:val="•"/>
      <w:lvlJc w:val="left"/>
      <w:pPr>
        <w:ind w:left="2871" w:hanging="347"/>
      </w:pPr>
      <w:rPr>
        <w:rFonts w:hint="default"/>
        <w:lang w:val="ru-RU" w:eastAsia="en-US" w:bidi="ar-SA"/>
      </w:rPr>
    </w:lvl>
    <w:lvl w:ilvl="4" w:tplc="27B477AA">
      <w:numFmt w:val="bullet"/>
      <w:lvlText w:val="•"/>
      <w:lvlJc w:val="left"/>
      <w:pPr>
        <w:ind w:left="3674" w:hanging="347"/>
      </w:pPr>
      <w:rPr>
        <w:rFonts w:hint="default"/>
        <w:lang w:val="ru-RU" w:eastAsia="en-US" w:bidi="ar-SA"/>
      </w:rPr>
    </w:lvl>
    <w:lvl w:ilvl="5" w:tplc="464669A2">
      <w:numFmt w:val="bullet"/>
      <w:lvlText w:val="•"/>
      <w:lvlJc w:val="left"/>
      <w:pPr>
        <w:ind w:left="4478" w:hanging="347"/>
      </w:pPr>
      <w:rPr>
        <w:rFonts w:hint="default"/>
        <w:lang w:val="ru-RU" w:eastAsia="en-US" w:bidi="ar-SA"/>
      </w:rPr>
    </w:lvl>
    <w:lvl w:ilvl="6" w:tplc="EE40C4AA">
      <w:numFmt w:val="bullet"/>
      <w:lvlText w:val="•"/>
      <w:lvlJc w:val="left"/>
      <w:pPr>
        <w:ind w:left="5282" w:hanging="347"/>
      </w:pPr>
      <w:rPr>
        <w:rFonts w:hint="default"/>
        <w:lang w:val="ru-RU" w:eastAsia="en-US" w:bidi="ar-SA"/>
      </w:rPr>
    </w:lvl>
    <w:lvl w:ilvl="7" w:tplc="446AF43C">
      <w:numFmt w:val="bullet"/>
      <w:lvlText w:val="•"/>
      <w:lvlJc w:val="left"/>
      <w:pPr>
        <w:ind w:left="6085" w:hanging="347"/>
      </w:pPr>
      <w:rPr>
        <w:rFonts w:hint="default"/>
        <w:lang w:val="ru-RU" w:eastAsia="en-US" w:bidi="ar-SA"/>
      </w:rPr>
    </w:lvl>
    <w:lvl w:ilvl="8" w:tplc="42F06716">
      <w:numFmt w:val="bullet"/>
      <w:lvlText w:val="•"/>
      <w:lvlJc w:val="left"/>
      <w:pPr>
        <w:ind w:left="6889" w:hanging="347"/>
      </w:pPr>
      <w:rPr>
        <w:rFonts w:hint="default"/>
        <w:lang w:val="ru-RU" w:eastAsia="en-US" w:bidi="ar-SA"/>
      </w:rPr>
    </w:lvl>
  </w:abstractNum>
  <w:abstractNum w:abstractNumId="10" w15:restartNumberingAfterBreak="0">
    <w:nsid w:val="01902943"/>
    <w:multiLevelType w:val="hybridMultilevel"/>
    <w:tmpl w:val="75A84F2A"/>
    <w:lvl w:ilvl="0" w:tplc="7A06AF46">
      <w:numFmt w:val="bullet"/>
      <w:lvlText w:val=""/>
      <w:lvlJc w:val="left"/>
      <w:pPr>
        <w:ind w:left="454" w:hanging="347"/>
      </w:pPr>
      <w:rPr>
        <w:rFonts w:ascii="Wingdings" w:eastAsia="Wingdings" w:hAnsi="Wingdings" w:cs="Wingdings" w:hint="default"/>
        <w:w w:val="100"/>
        <w:sz w:val="24"/>
        <w:szCs w:val="24"/>
        <w:lang w:val="ru-RU" w:eastAsia="en-US" w:bidi="ar-SA"/>
      </w:rPr>
    </w:lvl>
    <w:lvl w:ilvl="1" w:tplc="85DCD5F4">
      <w:numFmt w:val="bullet"/>
      <w:lvlText w:val="•"/>
      <w:lvlJc w:val="left"/>
      <w:pPr>
        <w:ind w:left="1263" w:hanging="347"/>
      </w:pPr>
      <w:rPr>
        <w:rFonts w:hint="default"/>
        <w:lang w:val="ru-RU" w:eastAsia="en-US" w:bidi="ar-SA"/>
      </w:rPr>
    </w:lvl>
    <w:lvl w:ilvl="2" w:tplc="6A0A9570">
      <w:numFmt w:val="bullet"/>
      <w:lvlText w:val="•"/>
      <w:lvlJc w:val="left"/>
      <w:pPr>
        <w:ind w:left="2067" w:hanging="347"/>
      </w:pPr>
      <w:rPr>
        <w:rFonts w:hint="default"/>
        <w:lang w:val="ru-RU" w:eastAsia="en-US" w:bidi="ar-SA"/>
      </w:rPr>
    </w:lvl>
    <w:lvl w:ilvl="3" w:tplc="9946ABA8">
      <w:numFmt w:val="bullet"/>
      <w:lvlText w:val="•"/>
      <w:lvlJc w:val="left"/>
      <w:pPr>
        <w:ind w:left="2871" w:hanging="347"/>
      </w:pPr>
      <w:rPr>
        <w:rFonts w:hint="default"/>
        <w:lang w:val="ru-RU" w:eastAsia="en-US" w:bidi="ar-SA"/>
      </w:rPr>
    </w:lvl>
    <w:lvl w:ilvl="4" w:tplc="BE069C06">
      <w:numFmt w:val="bullet"/>
      <w:lvlText w:val="•"/>
      <w:lvlJc w:val="left"/>
      <w:pPr>
        <w:ind w:left="3674" w:hanging="347"/>
      </w:pPr>
      <w:rPr>
        <w:rFonts w:hint="default"/>
        <w:lang w:val="ru-RU" w:eastAsia="en-US" w:bidi="ar-SA"/>
      </w:rPr>
    </w:lvl>
    <w:lvl w:ilvl="5" w:tplc="03484554">
      <w:numFmt w:val="bullet"/>
      <w:lvlText w:val="•"/>
      <w:lvlJc w:val="left"/>
      <w:pPr>
        <w:ind w:left="4478" w:hanging="347"/>
      </w:pPr>
      <w:rPr>
        <w:rFonts w:hint="default"/>
        <w:lang w:val="ru-RU" w:eastAsia="en-US" w:bidi="ar-SA"/>
      </w:rPr>
    </w:lvl>
    <w:lvl w:ilvl="6" w:tplc="292AB0B0">
      <w:numFmt w:val="bullet"/>
      <w:lvlText w:val="•"/>
      <w:lvlJc w:val="left"/>
      <w:pPr>
        <w:ind w:left="5282" w:hanging="347"/>
      </w:pPr>
      <w:rPr>
        <w:rFonts w:hint="default"/>
        <w:lang w:val="ru-RU" w:eastAsia="en-US" w:bidi="ar-SA"/>
      </w:rPr>
    </w:lvl>
    <w:lvl w:ilvl="7" w:tplc="F808E040">
      <w:numFmt w:val="bullet"/>
      <w:lvlText w:val="•"/>
      <w:lvlJc w:val="left"/>
      <w:pPr>
        <w:ind w:left="6085" w:hanging="347"/>
      </w:pPr>
      <w:rPr>
        <w:rFonts w:hint="default"/>
        <w:lang w:val="ru-RU" w:eastAsia="en-US" w:bidi="ar-SA"/>
      </w:rPr>
    </w:lvl>
    <w:lvl w:ilvl="8" w:tplc="86561DDC">
      <w:numFmt w:val="bullet"/>
      <w:lvlText w:val="•"/>
      <w:lvlJc w:val="left"/>
      <w:pPr>
        <w:ind w:left="6889" w:hanging="347"/>
      </w:pPr>
      <w:rPr>
        <w:rFonts w:hint="default"/>
        <w:lang w:val="ru-RU" w:eastAsia="en-US" w:bidi="ar-SA"/>
      </w:rPr>
    </w:lvl>
  </w:abstractNum>
  <w:abstractNum w:abstractNumId="11" w15:restartNumberingAfterBreak="0">
    <w:nsid w:val="03DC2F16"/>
    <w:multiLevelType w:val="hybridMultilevel"/>
    <w:tmpl w:val="105AA16A"/>
    <w:lvl w:ilvl="0" w:tplc="C75209B6">
      <w:numFmt w:val="bullet"/>
      <w:lvlText w:val=""/>
      <w:lvlJc w:val="left"/>
      <w:pPr>
        <w:ind w:left="107" w:hanging="253"/>
      </w:pPr>
      <w:rPr>
        <w:rFonts w:ascii="Wingdings" w:eastAsia="Wingdings" w:hAnsi="Wingdings" w:cs="Wingdings" w:hint="default"/>
        <w:w w:val="100"/>
        <w:sz w:val="24"/>
        <w:szCs w:val="24"/>
        <w:lang w:val="ru-RU" w:eastAsia="en-US" w:bidi="ar-SA"/>
      </w:rPr>
    </w:lvl>
    <w:lvl w:ilvl="1" w:tplc="FFD8BBF4">
      <w:numFmt w:val="bullet"/>
      <w:lvlText w:val="•"/>
      <w:lvlJc w:val="left"/>
      <w:pPr>
        <w:ind w:left="939" w:hanging="253"/>
      </w:pPr>
      <w:rPr>
        <w:rFonts w:hint="default"/>
        <w:lang w:val="ru-RU" w:eastAsia="en-US" w:bidi="ar-SA"/>
      </w:rPr>
    </w:lvl>
    <w:lvl w:ilvl="2" w:tplc="FD309E6C">
      <w:numFmt w:val="bullet"/>
      <w:lvlText w:val="•"/>
      <w:lvlJc w:val="left"/>
      <w:pPr>
        <w:ind w:left="1779" w:hanging="253"/>
      </w:pPr>
      <w:rPr>
        <w:rFonts w:hint="default"/>
        <w:lang w:val="ru-RU" w:eastAsia="en-US" w:bidi="ar-SA"/>
      </w:rPr>
    </w:lvl>
    <w:lvl w:ilvl="3" w:tplc="224E5A1C">
      <w:numFmt w:val="bullet"/>
      <w:lvlText w:val="•"/>
      <w:lvlJc w:val="left"/>
      <w:pPr>
        <w:ind w:left="2619" w:hanging="253"/>
      </w:pPr>
      <w:rPr>
        <w:rFonts w:hint="default"/>
        <w:lang w:val="ru-RU" w:eastAsia="en-US" w:bidi="ar-SA"/>
      </w:rPr>
    </w:lvl>
    <w:lvl w:ilvl="4" w:tplc="7A94252A">
      <w:numFmt w:val="bullet"/>
      <w:lvlText w:val="•"/>
      <w:lvlJc w:val="left"/>
      <w:pPr>
        <w:ind w:left="3458" w:hanging="253"/>
      </w:pPr>
      <w:rPr>
        <w:rFonts w:hint="default"/>
        <w:lang w:val="ru-RU" w:eastAsia="en-US" w:bidi="ar-SA"/>
      </w:rPr>
    </w:lvl>
    <w:lvl w:ilvl="5" w:tplc="19DC6EC0">
      <w:numFmt w:val="bullet"/>
      <w:lvlText w:val="•"/>
      <w:lvlJc w:val="left"/>
      <w:pPr>
        <w:ind w:left="4298" w:hanging="253"/>
      </w:pPr>
      <w:rPr>
        <w:rFonts w:hint="default"/>
        <w:lang w:val="ru-RU" w:eastAsia="en-US" w:bidi="ar-SA"/>
      </w:rPr>
    </w:lvl>
    <w:lvl w:ilvl="6" w:tplc="17F8E05E">
      <w:numFmt w:val="bullet"/>
      <w:lvlText w:val="•"/>
      <w:lvlJc w:val="left"/>
      <w:pPr>
        <w:ind w:left="5138" w:hanging="253"/>
      </w:pPr>
      <w:rPr>
        <w:rFonts w:hint="default"/>
        <w:lang w:val="ru-RU" w:eastAsia="en-US" w:bidi="ar-SA"/>
      </w:rPr>
    </w:lvl>
    <w:lvl w:ilvl="7" w:tplc="F0F0DC64">
      <w:numFmt w:val="bullet"/>
      <w:lvlText w:val="•"/>
      <w:lvlJc w:val="left"/>
      <w:pPr>
        <w:ind w:left="5977" w:hanging="253"/>
      </w:pPr>
      <w:rPr>
        <w:rFonts w:hint="default"/>
        <w:lang w:val="ru-RU" w:eastAsia="en-US" w:bidi="ar-SA"/>
      </w:rPr>
    </w:lvl>
    <w:lvl w:ilvl="8" w:tplc="A8C03FFA">
      <w:numFmt w:val="bullet"/>
      <w:lvlText w:val="•"/>
      <w:lvlJc w:val="left"/>
      <w:pPr>
        <w:ind w:left="6817" w:hanging="253"/>
      </w:pPr>
      <w:rPr>
        <w:rFonts w:hint="default"/>
        <w:lang w:val="ru-RU" w:eastAsia="en-US" w:bidi="ar-SA"/>
      </w:rPr>
    </w:lvl>
  </w:abstractNum>
  <w:abstractNum w:abstractNumId="12" w15:restartNumberingAfterBreak="0">
    <w:nsid w:val="03F32C06"/>
    <w:multiLevelType w:val="hybridMultilevel"/>
    <w:tmpl w:val="385C77D6"/>
    <w:lvl w:ilvl="0" w:tplc="B88A3DC0">
      <w:numFmt w:val="bullet"/>
      <w:lvlText w:val=""/>
      <w:lvlJc w:val="left"/>
      <w:pPr>
        <w:ind w:left="401" w:hanging="294"/>
      </w:pPr>
      <w:rPr>
        <w:rFonts w:ascii="Wingdings" w:eastAsia="Wingdings" w:hAnsi="Wingdings" w:cs="Wingdings" w:hint="default"/>
        <w:w w:val="100"/>
        <w:sz w:val="24"/>
        <w:szCs w:val="24"/>
        <w:lang w:val="ru-RU" w:eastAsia="en-US" w:bidi="ar-SA"/>
      </w:rPr>
    </w:lvl>
    <w:lvl w:ilvl="1" w:tplc="4FB2D6DE">
      <w:numFmt w:val="bullet"/>
      <w:lvlText w:val="•"/>
      <w:lvlJc w:val="left"/>
      <w:pPr>
        <w:ind w:left="1209" w:hanging="294"/>
      </w:pPr>
      <w:rPr>
        <w:rFonts w:hint="default"/>
        <w:lang w:val="ru-RU" w:eastAsia="en-US" w:bidi="ar-SA"/>
      </w:rPr>
    </w:lvl>
    <w:lvl w:ilvl="2" w:tplc="921E2922">
      <w:numFmt w:val="bullet"/>
      <w:lvlText w:val="•"/>
      <w:lvlJc w:val="left"/>
      <w:pPr>
        <w:ind w:left="2019" w:hanging="294"/>
      </w:pPr>
      <w:rPr>
        <w:rFonts w:hint="default"/>
        <w:lang w:val="ru-RU" w:eastAsia="en-US" w:bidi="ar-SA"/>
      </w:rPr>
    </w:lvl>
    <w:lvl w:ilvl="3" w:tplc="686C68C8">
      <w:numFmt w:val="bullet"/>
      <w:lvlText w:val="•"/>
      <w:lvlJc w:val="left"/>
      <w:pPr>
        <w:ind w:left="2829" w:hanging="294"/>
      </w:pPr>
      <w:rPr>
        <w:rFonts w:hint="default"/>
        <w:lang w:val="ru-RU" w:eastAsia="en-US" w:bidi="ar-SA"/>
      </w:rPr>
    </w:lvl>
    <w:lvl w:ilvl="4" w:tplc="28CCA792">
      <w:numFmt w:val="bullet"/>
      <w:lvlText w:val="•"/>
      <w:lvlJc w:val="left"/>
      <w:pPr>
        <w:ind w:left="3638" w:hanging="294"/>
      </w:pPr>
      <w:rPr>
        <w:rFonts w:hint="default"/>
        <w:lang w:val="ru-RU" w:eastAsia="en-US" w:bidi="ar-SA"/>
      </w:rPr>
    </w:lvl>
    <w:lvl w:ilvl="5" w:tplc="1098E1E6">
      <w:numFmt w:val="bullet"/>
      <w:lvlText w:val="•"/>
      <w:lvlJc w:val="left"/>
      <w:pPr>
        <w:ind w:left="4448" w:hanging="294"/>
      </w:pPr>
      <w:rPr>
        <w:rFonts w:hint="default"/>
        <w:lang w:val="ru-RU" w:eastAsia="en-US" w:bidi="ar-SA"/>
      </w:rPr>
    </w:lvl>
    <w:lvl w:ilvl="6" w:tplc="F70891F6">
      <w:numFmt w:val="bullet"/>
      <w:lvlText w:val="•"/>
      <w:lvlJc w:val="left"/>
      <w:pPr>
        <w:ind w:left="5258" w:hanging="294"/>
      </w:pPr>
      <w:rPr>
        <w:rFonts w:hint="default"/>
        <w:lang w:val="ru-RU" w:eastAsia="en-US" w:bidi="ar-SA"/>
      </w:rPr>
    </w:lvl>
    <w:lvl w:ilvl="7" w:tplc="268AE4C6">
      <w:numFmt w:val="bullet"/>
      <w:lvlText w:val="•"/>
      <w:lvlJc w:val="left"/>
      <w:pPr>
        <w:ind w:left="6067" w:hanging="294"/>
      </w:pPr>
      <w:rPr>
        <w:rFonts w:hint="default"/>
        <w:lang w:val="ru-RU" w:eastAsia="en-US" w:bidi="ar-SA"/>
      </w:rPr>
    </w:lvl>
    <w:lvl w:ilvl="8" w:tplc="43BAC006">
      <w:numFmt w:val="bullet"/>
      <w:lvlText w:val="•"/>
      <w:lvlJc w:val="left"/>
      <w:pPr>
        <w:ind w:left="6877" w:hanging="294"/>
      </w:pPr>
      <w:rPr>
        <w:rFonts w:hint="default"/>
        <w:lang w:val="ru-RU" w:eastAsia="en-US" w:bidi="ar-SA"/>
      </w:rPr>
    </w:lvl>
  </w:abstractNum>
  <w:abstractNum w:abstractNumId="13"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4" w15:restartNumberingAfterBreak="0">
    <w:nsid w:val="050C4CC7"/>
    <w:multiLevelType w:val="hybridMultilevel"/>
    <w:tmpl w:val="5AAA953C"/>
    <w:lvl w:ilvl="0" w:tplc="9D0A12B8">
      <w:numFmt w:val="bullet"/>
      <w:lvlText w:val=""/>
      <w:lvlJc w:val="left"/>
      <w:pPr>
        <w:ind w:left="69" w:hanging="284"/>
      </w:pPr>
      <w:rPr>
        <w:rFonts w:ascii="Wingdings" w:eastAsia="Wingdings" w:hAnsi="Wingdings" w:cs="Wingdings" w:hint="default"/>
        <w:w w:val="100"/>
        <w:sz w:val="24"/>
        <w:szCs w:val="24"/>
        <w:lang w:val="ru-RU" w:eastAsia="en-US" w:bidi="ar-SA"/>
      </w:rPr>
    </w:lvl>
    <w:lvl w:ilvl="1" w:tplc="8D14AFFC">
      <w:numFmt w:val="bullet"/>
      <w:lvlText w:val="•"/>
      <w:lvlJc w:val="left"/>
      <w:pPr>
        <w:ind w:left="898" w:hanging="284"/>
      </w:pPr>
      <w:rPr>
        <w:rFonts w:hint="default"/>
        <w:lang w:val="ru-RU" w:eastAsia="en-US" w:bidi="ar-SA"/>
      </w:rPr>
    </w:lvl>
    <w:lvl w:ilvl="2" w:tplc="09BCED88">
      <w:numFmt w:val="bullet"/>
      <w:lvlText w:val="•"/>
      <w:lvlJc w:val="left"/>
      <w:pPr>
        <w:ind w:left="1737" w:hanging="284"/>
      </w:pPr>
      <w:rPr>
        <w:rFonts w:hint="default"/>
        <w:lang w:val="ru-RU" w:eastAsia="en-US" w:bidi="ar-SA"/>
      </w:rPr>
    </w:lvl>
    <w:lvl w:ilvl="3" w:tplc="2384C970">
      <w:numFmt w:val="bullet"/>
      <w:lvlText w:val="•"/>
      <w:lvlJc w:val="left"/>
      <w:pPr>
        <w:ind w:left="2576" w:hanging="284"/>
      </w:pPr>
      <w:rPr>
        <w:rFonts w:hint="default"/>
        <w:lang w:val="ru-RU" w:eastAsia="en-US" w:bidi="ar-SA"/>
      </w:rPr>
    </w:lvl>
    <w:lvl w:ilvl="4" w:tplc="490CCF08">
      <w:numFmt w:val="bullet"/>
      <w:lvlText w:val="•"/>
      <w:lvlJc w:val="left"/>
      <w:pPr>
        <w:ind w:left="3414" w:hanging="284"/>
      </w:pPr>
      <w:rPr>
        <w:rFonts w:hint="default"/>
        <w:lang w:val="ru-RU" w:eastAsia="en-US" w:bidi="ar-SA"/>
      </w:rPr>
    </w:lvl>
    <w:lvl w:ilvl="5" w:tplc="1CD6A388">
      <w:numFmt w:val="bullet"/>
      <w:lvlText w:val="•"/>
      <w:lvlJc w:val="left"/>
      <w:pPr>
        <w:ind w:left="4253" w:hanging="284"/>
      </w:pPr>
      <w:rPr>
        <w:rFonts w:hint="default"/>
        <w:lang w:val="ru-RU" w:eastAsia="en-US" w:bidi="ar-SA"/>
      </w:rPr>
    </w:lvl>
    <w:lvl w:ilvl="6" w:tplc="2E943E68">
      <w:numFmt w:val="bullet"/>
      <w:lvlText w:val="•"/>
      <w:lvlJc w:val="left"/>
      <w:pPr>
        <w:ind w:left="5092" w:hanging="284"/>
      </w:pPr>
      <w:rPr>
        <w:rFonts w:hint="default"/>
        <w:lang w:val="ru-RU" w:eastAsia="en-US" w:bidi="ar-SA"/>
      </w:rPr>
    </w:lvl>
    <w:lvl w:ilvl="7" w:tplc="6CD80C1E">
      <w:numFmt w:val="bullet"/>
      <w:lvlText w:val="•"/>
      <w:lvlJc w:val="left"/>
      <w:pPr>
        <w:ind w:left="5930" w:hanging="284"/>
      </w:pPr>
      <w:rPr>
        <w:rFonts w:hint="default"/>
        <w:lang w:val="ru-RU" w:eastAsia="en-US" w:bidi="ar-SA"/>
      </w:rPr>
    </w:lvl>
    <w:lvl w:ilvl="8" w:tplc="49A6D8F0">
      <w:numFmt w:val="bullet"/>
      <w:lvlText w:val="•"/>
      <w:lvlJc w:val="left"/>
      <w:pPr>
        <w:ind w:left="6769" w:hanging="284"/>
      </w:pPr>
      <w:rPr>
        <w:rFonts w:hint="default"/>
        <w:lang w:val="ru-RU" w:eastAsia="en-US" w:bidi="ar-SA"/>
      </w:rPr>
    </w:lvl>
  </w:abstractNum>
  <w:abstractNum w:abstractNumId="15" w15:restartNumberingAfterBreak="0">
    <w:nsid w:val="060061EA"/>
    <w:multiLevelType w:val="hybridMultilevel"/>
    <w:tmpl w:val="3522D66E"/>
    <w:lvl w:ilvl="0" w:tplc="B34C21D0">
      <w:numFmt w:val="bullet"/>
      <w:lvlText w:val=""/>
      <w:lvlJc w:val="left"/>
      <w:pPr>
        <w:ind w:left="454" w:hanging="347"/>
      </w:pPr>
      <w:rPr>
        <w:rFonts w:ascii="Wingdings" w:eastAsia="Wingdings" w:hAnsi="Wingdings" w:cs="Wingdings" w:hint="default"/>
        <w:w w:val="100"/>
        <w:sz w:val="24"/>
        <w:szCs w:val="24"/>
        <w:lang w:val="ru-RU" w:eastAsia="en-US" w:bidi="ar-SA"/>
      </w:rPr>
    </w:lvl>
    <w:lvl w:ilvl="1" w:tplc="91E6C51A">
      <w:numFmt w:val="bullet"/>
      <w:lvlText w:val="•"/>
      <w:lvlJc w:val="left"/>
      <w:pPr>
        <w:ind w:left="1263" w:hanging="347"/>
      </w:pPr>
      <w:rPr>
        <w:rFonts w:hint="default"/>
        <w:lang w:val="ru-RU" w:eastAsia="en-US" w:bidi="ar-SA"/>
      </w:rPr>
    </w:lvl>
    <w:lvl w:ilvl="2" w:tplc="3406308A">
      <w:numFmt w:val="bullet"/>
      <w:lvlText w:val="•"/>
      <w:lvlJc w:val="left"/>
      <w:pPr>
        <w:ind w:left="2067" w:hanging="347"/>
      </w:pPr>
      <w:rPr>
        <w:rFonts w:hint="default"/>
        <w:lang w:val="ru-RU" w:eastAsia="en-US" w:bidi="ar-SA"/>
      </w:rPr>
    </w:lvl>
    <w:lvl w:ilvl="3" w:tplc="7442849A">
      <w:numFmt w:val="bullet"/>
      <w:lvlText w:val="•"/>
      <w:lvlJc w:val="left"/>
      <w:pPr>
        <w:ind w:left="2871" w:hanging="347"/>
      </w:pPr>
      <w:rPr>
        <w:rFonts w:hint="default"/>
        <w:lang w:val="ru-RU" w:eastAsia="en-US" w:bidi="ar-SA"/>
      </w:rPr>
    </w:lvl>
    <w:lvl w:ilvl="4" w:tplc="A1828014">
      <w:numFmt w:val="bullet"/>
      <w:lvlText w:val="•"/>
      <w:lvlJc w:val="left"/>
      <w:pPr>
        <w:ind w:left="3674" w:hanging="347"/>
      </w:pPr>
      <w:rPr>
        <w:rFonts w:hint="default"/>
        <w:lang w:val="ru-RU" w:eastAsia="en-US" w:bidi="ar-SA"/>
      </w:rPr>
    </w:lvl>
    <w:lvl w:ilvl="5" w:tplc="024672BA">
      <w:numFmt w:val="bullet"/>
      <w:lvlText w:val="•"/>
      <w:lvlJc w:val="left"/>
      <w:pPr>
        <w:ind w:left="4478" w:hanging="347"/>
      </w:pPr>
      <w:rPr>
        <w:rFonts w:hint="default"/>
        <w:lang w:val="ru-RU" w:eastAsia="en-US" w:bidi="ar-SA"/>
      </w:rPr>
    </w:lvl>
    <w:lvl w:ilvl="6" w:tplc="ECD659C8">
      <w:numFmt w:val="bullet"/>
      <w:lvlText w:val="•"/>
      <w:lvlJc w:val="left"/>
      <w:pPr>
        <w:ind w:left="5282" w:hanging="347"/>
      </w:pPr>
      <w:rPr>
        <w:rFonts w:hint="default"/>
        <w:lang w:val="ru-RU" w:eastAsia="en-US" w:bidi="ar-SA"/>
      </w:rPr>
    </w:lvl>
    <w:lvl w:ilvl="7" w:tplc="BE94ED84">
      <w:numFmt w:val="bullet"/>
      <w:lvlText w:val="•"/>
      <w:lvlJc w:val="left"/>
      <w:pPr>
        <w:ind w:left="6085" w:hanging="347"/>
      </w:pPr>
      <w:rPr>
        <w:rFonts w:hint="default"/>
        <w:lang w:val="ru-RU" w:eastAsia="en-US" w:bidi="ar-SA"/>
      </w:rPr>
    </w:lvl>
    <w:lvl w:ilvl="8" w:tplc="6DF015CA">
      <w:numFmt w:val="bullet"/>
      <w:lvlText w:val="•"/>
      <w:lvlJc w:val="left"/>
      <w:pPr>
        <w:ind w:left="6889" w:hanging="347"/>
      </w:pPr>
      <w:rPr>
        <w:rFonts w:hint="default"/>
        <w:lang w:val="ru-RU" w:eastAsia="en-US" w:bidi="ar-SA"/>
      </w:rPr>
    </w:lvl>
  </w:abstractNum>
  <w:abstractNum w:abstractNumId="16" w15:restartNumberingAfterBreak="0">
    <w:nsid w:val="071428C8"/>
    <w:multiLevelType w:val="hybridMultilevel"/>
    <w:tmpl w:val="69AC49D0"/>
    <w:lvl w:ilvl="0" w:tplc="33C44104">
      <w:start w:val="2"/>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84A8ACF2">
      <w:numFmt w:val="bullet"/>
      <w:lvlText w:val="•"/>
      <w:lvlJc w:val="left"/>
      <w:pPr>
        <w:ind w:left="844" w:hanging="180"/>
      </w:pPr>
      <w:rPr>
        <w:rFonts w:hint="default"/>
        <w:lang w:val="ru-RU" w:eastAsia="en-US" w:bidi="ar-SA"/>
      </w:rPr>
    </w:lvl>
    <w:lvl w:ilvl="2" w:tplc="4B50A112">
      <w:numFmt w:val="bullet"/>
      <w:lvlText w:val="•"/>
      <w:lvlJc w:val="left"/>
      <w:pPr>
        <w:ind w:left="1568" w:hanging="180"/>
      </w:pPr>
      <w:rPr>
        <w:rFonts w:hint="default"/>
        <w:lang w:val="ru-RU" w:eastAsia="en-US" w:bidi="ar-SA"/>
      </w:rPr>
    </w:lvl>
    <w:lvl w:ilvl="3" w:tplc="B3901CE8">
      <w:numFmt w:val="bullet"/>
      <w:lvlText w:val="•"/>
      <w:lvlJc w:val="left"/>
      <w:pPr>
        <w:ind w:left="2293" w:hanging="180"/>
      </w:pPr>
      <w:rPr>
        <w:rFonts w:hint="default"/>
        <w:lang w:val="ru-RU" w:eastAsia="en-US" w:bidi="ar-SA"/>
      </w:rPr>
    </w:lvl>
    <w:lvl w:ilvl="4" w:tplc="49D87B2E">
      <w:numFmt w:val="bullet"/>
      <w:lvlText w:val="•"/>
      <w:lvlJc w:val="left"/>
      <w:pPr>
        <w:ind w:left="3017" w:hanging="180"/>
      </w:pPr>
      <w:rPr>
        <w:rFonts w:hint="default"/>
        <w:lang w:val="ru-RU" w:eastAsia="en-US" w:bidi="ar-SA"/>
      </w:rPr>
    </w:lvl>
    <w:lvl w:ilvl="5" w:tplc="F01C1810">
      <w:numFmt w:val="bullet"/>
      <w:lvlText w:val="•"/>
      <w:lvlJc w:val="left"/>
      <w:pPr>
        <w:ind w:left="3742" w:hanging="180"/>
      </w:pPr>
      <w:rPr>
        <w:rFonts w:hint="default"/>
        <w:lang w:val="ru-RU" w:eastAsia="en-US" w:bidi="ar-SA"/>
      </w:rPr>
    </w:lvl>
    <w:lvl w:ilvl="6" w:tplc="A33E0248">
      <w:numFmt w:val="bullet"/>
      <w:lvlText w:val="•"/>
      <w:lvlJc w:val="left"/>
      <w:pPr>
        <w:ind w:left="4466" w:hanging="180"/>
      </w:pPr>
      <w:rPr>
        <w:rFonts w:hint="default"/>
        <w:lang w:val="ru-RU" w:eastAsia="en-US" w:bidi="ar-SA"/>
      </w:rPr>
    </w:lvl>
    <w:lvl w:ilvl="7" w:tplc="015EE4D8">
      <w:numFmt w:val="bullet"/>
      <w:lvlText w:val="•"/>
      <w:lvlJc w:val="left"/>
      <w:pPr>
        <w:ind w:left="5190" w:hanging="180"/>
      </w:pPr>
      <w:rPr>
        <w:rFonts w:hint="default"/>
        <w:lang w:val="ru-RU" w:eastAsia="en-US" w:bidi="ar-SA"/>
      </w:rPr>
    </w:lvl>
    <w:lvl w:ilvl="8" w:tplc="EFCC2904">
      <w:numFmt w:val="bullet"/>
      <w:lvlText w:val="•"/>
      <w:lvlJc w:val="left"/>
      <w:pPr>
        <w:ind w:left="5915" w:hanging="180"/>
      </w:pPr>
      <w:rPr>
        <w:rFonts w:hint="default"/>
        <w:lang w:val="ru-RU" w:eastAsia="en-US" w:bidi="ar-SA"/>
      </w:rPr>
    </w:lvl>
  </w:abstractNum>
  <w:abstractNum w:abstractNumId="17" w15:restartNumberingAfterBreak="0">
    <w:nsid w:val="088B5F2A"/>
    <w:multiLevelType w:val="hybridMultilevel"/>
    <w:tmpl w:val="502AEF28"/>
    <w:lvl w:ilvl="0" w:tplc="54F80698">
      <w:numFmt w:val="bullet"/>
      <w:lvlText w:val=""/>
      <w:lvlJc w:val="left"/>
      <w:pPr>
        <w:ind w:left="110" w:hanging="224"/>
      </w:pPr>
      <w:rPr>
        <w:rFonts w:ascii="Wingdings" w:eastAsia="Wingdings" w:hAnsi="Wingdings" w:cs="Wingdings" w:hint="default"/>
        <w:w w:val="100"/>
        <w:sz w:val="24"/>
        <w:szCs w:val="24"/>
        <w:lang w:val="ru-RU" w:eastAsia="en-US" w:bidi="ar-SA"/>
      </w:rPr>
    </w:lvl>
    <w:lvl w:ilvl="1" w:tplc="3B8E47FE">
      <w:numFmt w:val="bullet"/>
      <w:lvlText w:val="•"/>
      <w:lvlJc w:val="left"/>
      <w:pPr>
        <w:ind w:left="858" w:hanging="224"/>
      </w:pPr>
      <w:rPr>
        <w:rFonts w:hint="default"/>
        <w:lang w:val="ru-RU" w:eastAsia="en-US" w:bidi="ar-SA"/>
      </w:rPr>
    </w:lvl>
    <w:lvl w:ilvl="2" w:tplc="632017E8">
      <w:numFmt w:val="bullet"/>
      <w:lvlText w:val="•"/>
      <w:lvlJc w:val="left"/>
      <w:pPr>
        <w:ind w:left="1597" w:hanging="224"/>
      </w:pPr>
      <w:rPr>
        <w:rFonts w:hint="default"/>
        <w:lang w:val="ru-RU" w:eastAsia="en-US" w:bidi="ar-SA"/>
      </w:rPr>
    </w:lvl>
    <w:lvl w:ilvl="3" w:tplc="83224636">
      <w:numFmt w:val="bullet"/>
      <w:lvlText w:val="•"/>
      <w:lvlJc w:val="left"/>
      <w:pPr>
        <w:ind w:left="2335" w:hanging="224"/>
      </w:pPr>
      <w:rPr>
        <w:rFonts w:hint="default"/>
        <w:lang w:val="ru-RU" w:eastAsia="en-US" w:bidi="ar-SA"/>
      </w:rPr>
    </w:lvl>
    <w:lvl w:ilvl="4" w:tplc="1C3222AA">
      <w:numFmt w:val="bullet"/>
      <w:lvlText w:val="•"/>
      <w:lvlJc w:val="left"/>
      <w:pPr>
        <w:ind w:left="3074" w:hanging="224"/>
      </w:pPr>
      <w:rPr>
        <w:rFonts w:hint="default"/>
        <w:lang w:val="ru-RU" w:eastAsia="en-US" w:bidi="ar-SA"/>
      </w:rPr>
    </w:lvl>
    <w:lvl w:ilvl="5" w:tplc="4776DF5C">
      <w:numFmt w:val="bullet"/>
      <w:lvlText w:val="•"/>
      <w:lvlJc w:val="left"/>
      <w:pPr>
        <w:ind w:left="3812" w:hanging="224"/>
      </w:pPr>
      <w:rPr>
        <w:rFonts w:hint="default"/>
        <w:lang w:val="ru-RU" w:eastAsia="en-US" w:bidi="ar-SA"/>
      </w:rPr>
    </w:lvl>
    <w:lvl w:ilvl="6" w:tplc="8E6C4474">
      <w:numFmt w:val="bullet"/>
      <w:lvlText w:val="•"/>
      <w:lvlJc w:val="left"/>
      <w:pPr>
        <w:ind w:left="4551" w:hanging="224"/>
      </w:pPr>
      <w:rPr>
        <w:rFonts w:hint="default"/>
        <w:lang w:val="ru-RU" w:eastAsia="en-US" w:bidi="ar-SA"/>
      </w:rPr>
    </w:lvl>
    <w:lvl w:ilvl="7" w:tplc="9E56D98C">
      <w:numFmt w:val="bullet"/>
      <w:lvlText w:val="•"/>
      <w:lvlJc w:val="left"/>
      <w:pPr>
        <w:ind w:left="5289" w:hanging="224"/>
      </w:pPr>
      <w:rPr>
        <w:rFonts w:hint="default"/>
        <w:lang w:val="ru-RU" w:eastAsia="en-US" w:bidi="ar-SA"/>
      </w:rPr>
    </w:lvl>
    <w:lvl w:ilvl="8" w:tplc="75301058">
      <w:numFmt w:val="bullet"/>
      <w:lvlText w:val="•"/>
      <w:lvlJc w:val="left"/>
      <w:pPr>
        <w:ind w:left="6028" w:hanging="224"/>
      </w:pPr>
      <w:rPr>
        <w:rFonts w:hint="default"/>
        <w:lang w:val="ru-RU" w:eastAsia="en-US" w:bidi="ar-SA"/>
      </w:rPr>
    </w:lvl>
  </w:abstractNum>
  <w:abstractNum w:abstractNumId="18" w15:restartNumberingAfterBreak="0">
    <w:nsid w:val="0DD01578"/>
    <w:multiLevelType w:val="hybridMultilevel"/>
    <w:tmpl w:val="AE28A488"/>
    <w:lvl w:ilvl="0" w:tplc="9326A96E">
      <w:start w:val="1"/>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82464168">
      <w:numFmt w:val="bullet"/>
      <w:lvlText w:val="•"/>
      <w:lvlJc w:val="left"/>
      <w:pPr>
        <w:ind w:left="858" w:hanging="180"/>
      </w:pPr>
      <w:rPr>
        <w:rFonts w:hint="default"/>
        <w:lang w:val="ru-RU" w:eastAsia="en-US" w:bidi="ar-SA"/>
      </w:rPr>
    </w:lvl>
    <w:lvl w:ilvl="2" w:tplc="90907548">
      <w:numFmt w:val="bullet"/>
      <w:lvlText w:val="•"/>
      <w:lvlJc w:val="left"/>
      <w:pPr>
        <w:ind w:left="1597" w:hanging="180"/>
      </w:pPr>
      <w:rPr>
        <w:rFonts w:hint="default"/>
        <w:lang w:val="ru-RU" w:eastAsia="en-US" w:bidi="ar-SA"/>
      </w:rPr>
    </w:lvl>
    <w:lvl w:ilvl="3" w:tplc="B052BCCC">
      <w:numFmt w:val="bullet"/>
      <w:lvlText w:val="•"/>
      <w:lvlJc w:val="left"/>
      <w:pPr>
        <w:ind w:left="2335" w:hanging="180"/>
      </w:pPr>
      <w:rPr>
        <w:rFonts w:hint="default"/>
        <w:lang w:val="ru-RU" w:eastAsia="en-US" w:bidi="ar-SA"/>
      </w:rPr>
    </w:lvl>
    <w:lvl w:ilvl="4" w:tplc="8FDED7DC">
      <w:numFmt w:val="bullet"/>
      <w:lvlText w:val="•"/>
      <w:lvlJc w:val="left"/>
      <w:pPr>
        <w:ind w:left="3074" w:hanging="180"/>
      </w:pPr>
      <w:rPr>
        <w:rFonts w:hint="default"/>
        <w:lang w:val="ru-RU" w:eastAsia="en-US" w:bidi="ar-SA"/>
      </w:rPr>
    </w:lvl>
    <w:lvl w:ilvl="5" w:tplc="995614F8">
      <w:numFmt w:val="bullet"/>
      <w:lvlText w:val="•"/>
      <w:lvlJc w:val="left"/>
      <w:pPr>
        <w:ind w:left="3812" w:hanging="180"/>
      </w:pPr>
      <w:rPr>
        <w:rFonts w:hint="default"/>
        <w:lang w:val="ru-RU" w:eastAsia="en-US" w:bidi="ar-SA"/>
      </w:rPr>
    </w:lvl>
    <w:lvl w:ilvl="6" w:tplc="D9BC960E">
      <w:numFmt w:val="bullet"/>
      <w:lvlText w:val="•"/>
      <w:lvlJc w:val="left"/>
      <w:pPr>
        <w:ind w:left="4551" w:hanging="180"/>
      </w:pPr>
      <w:rPr>
        <w:rFonts w:hint="default"/>
        <w:lang w:val="ru-RU" w:eastAsia="en-US" w:bidi="ar-SA"/>
      </w:rPr>
    </w:lvl>
    <w:lvl w:ilvl="7" w:tplc="35B824FA">
      <w:numFmt w:val="bullet"/>
      <w:lvlText w:val="•"/>
      <w:lvlJc w:val="left"/>
      <w:pPr>
        <w:ind w:left="5289" w:hanging="180"/>
      </w:pPr>
      <w:rPr>
        <w:rFonts w:hint="default"/>
        <w:lang w:val="ru-RU" w:eastAsia="en-US" w:bidi="ar-SA"/>
      </w:rPr>
    </w:lvl>
    <w:lvl w:ilvl="8" w:tplc="08D6508C">
      <w:numFmt w:val="bullet"/>
      <w:lvlText w:val="•"/>
      <w:lvlJc w:val="left"/>
      <w:pPr>
        <w:ind w:left="6028" w:hanging="180"/>
      </w:pPr>
      <w:rPr>
        <w:rFonts w:hint="default"/>
        <w:lang w:val="ru-RU" w:eastAsia="en-US" w:bidi="ar-SA"/>
      </w:rPr>
    </w:lvl>
  </w:abstractNum>
  <w:abstractNum w:abstractNumId="19" w15:restartNumberingAfterBreak="0">
    <w:nsid w:val="0E126E96"/>
    <w:multiLevelType w:val="hybridMultilevel"/>
    <w:tmpl w:val="7326D7F0"/>
    <w:lvl w:ilvl="0" w:tplc="C4DCDF4E">
      <w:start w:val="2"/>
      <w:numFmt w:val="decimal"/>
      <w:lvlText w:val="%1"/>
      <w:lvlJc w:val="left"/>
      <w:pPr>
        <w:ind w:left="290" w:hanging="180"/>
      </w:pPr>
      <w:rPr>
        <w:rFonts w:ascii="Times New Roman" w:eastAsia="Times New Roman" w:hAnsi="Times New Roman" w:cs="Times New Roman" w:hint="default"/>
        <w:w w:val="100"/>
        <w:sz w:val="24"/>
        <w:szCs w:val="24"/>
        <w:lang w:val="ru-RU" w:eastAsia="en-US" w:bidi="ar-SA"/>
      </w:rPr>
    </w:lvl>
    <w:lvl w:ilvl="1" w:tplc="4384A3BA">
      <w:numFmt w:val="bullet"/>
      <w:lvlText w:val="•"/>
      <w:lvlJc w:val="left"/>
      <w:pPr>
        <w:ind w:left="1006" w:hanging="180"/>
      </w:pPr>
      <w:rPr>
        <w:rFonts w:hint="default"/>
        <w:lang w:val="ru-RU" w:eastAsia="en-US" w:bidi="ar-SA"/>
      </w:rPr>
    </w:lvl>
    <w:lvl w:ilvl="2" w:tplc="AC00E774">
      <w:numFmt w:val="bullet"/>
      <w:lvlText w:val="•"/>
      <w:lvlJc w:val="left"/>
      <w:pPr>
        <w:ind w:left="1712" w:hanging="180"/>
      </w:pPr>
      <w:rPr>
        <w:rFonts w:hint="default"/>
        <w:lang w:val="ru-RU" w:eastAsia="en-US" w:bidi="ar-SA"/>
      </w:rPr>
    </w:lvl>
    <w:lvl w:ilvl="3" w:tplc="F1EC7176">
      <w:numFmt w:val="bullet"/>
      <w:lvlText w:val="•"/>
      <w:lvlJc w:val="left"/>
      <w:pPr>
        <w:ind w:left="2419" w:hanging="180"/>
      </w:pPr>
      <w:rPr>
        <w:rFonts w:hint="default"/>
        <w:lang w:val="ru-RU" w:eastAsia="en-US" w:bidi="ar-SA"/>
      </w:rPr>
    </w:lvl>
    <w:lvl w:ilvl="4" w:tplc="3E90A636">
      <w:numFmt w:val="bullet"/>
      <w:lvlText w:val="•"/>
      <w:lvlJc w:val="left"/>
      <w:pPr>
        <w:ind w:left="3125" w:hanging="180"/>
      </w:pPr>
      <w:rPr>
        <w:rFonts w:hint="default"/>
        <w:lang w:val="ru-RU" w:eastAsia="en-US" w:bidi="ar-SA"/>
      </w:rPr>
    </w:lvl>
    <w:lvl w:ilvl="5" w:tplc="EA52FBCA">
      <w:numFmt w:val="bullet"/>
      <w:lvlText w:val="•"/>
      <w:lvlJc w:val="left"/>
      <w:pPr>
        <w:ind w:left="3832" w:hanging="180"/>
      </w:pPr>
      <w:rPr>
        <w:rFonts w:hint="default"/>
        <w:lang w:val="ru-RU" w:eastAsia="en-US" w:bidi="ar-SA"/>
      </w:rPr>
    </w:lvl>
    <w:lvl w:ilvl="6" w:tplc="147C5410">
      <w:numFmt w:val="bullet"/>
      <w:lvlText w:val="•"/>
      <w:lvlJc w:val="left"/>
      <w:pPr>
        <w:ind w:left="4538" w:hanging="180"/>
      </w:pPr>
      <w:rPr>
        <w:rFonts w:hint="default"/>
        <w:lang w:val="ru-RU" w:eastAsia="en-US" w:bidi="ar-SA"/>
      </w:rPr>
    </w:lvl>
    <w:lvl w:ilvl="7" w:tplc="807239BA">
      <w:numFmt w:val="bullet"/>
      <w:lvlText w:val="•"/>
      <w:lvlJc w:val="left"/>
      <w:pPr>
        <w:ind w:left="5244" w:hanging="180"/>
      </w:pPr>
      <w:rPr>
        <w:rFonts w:hint="default"/>
        <w:lang w:val="ru-RU" w:eastAsia="en-US" w:bidi="ar-SA"/>
      </w:rPr>
    </w:lvl>
    <w:lvl w:ilvl="8" w:tplc="E6526430">
      <w:numFmt w:val="bullet"/>
      <w:lvlText w:val="•"/>
      <w:lvlJc w:val="left"/>
      <w:pPr>
        <w:ind w:left="5951" w:hanging="180"/>
      </w:pPr>
      <w:rPr>
        <w:rFonts w:hint="default"/>
        <w:lang w:val="ru-RU" w:eastAsia="en-US" w:bidi="ar-SA"/>
      </w:rPr>
    </w:lvl>
  </w:abstractNum>
  <w:abstractNum w:abstractNumId="20" w15:restartNumberingAfterBreak="0">
    <w:nsid w:val="0F1268EC"/>
    <w:multiLevelType w:val="hybridMultilevel"/>
    <w:tmpl w:val="EFC283B6"/>
    <w:lvl w:ilvl="0" w:tplc="66401AE8">
      <w:numFmt w:val="bullet"/>
      <w:lvlText w:val=""/>
      <w:lvlJc w:val="left"/>
      <w:pPr>
        <w:ind w:left="110" w:hanging="334"/>
      </w:pPr>
      <w:rPr>
        <w:rFonts w:ascii="Wingdings" w:eastAsia="Wingdings" w:hAnsi="Wingdings" w:cs="Wingdings" w:hint="default"/>
        <w:w w:val="100"/>
        <w:sz w:val="24"/>
        <w:szCs w:val="24"/>
        <w:lang w:val="ru-RU" w:eastAsia="en-US" w:bidi="ar-SA"/>
      </w:rPr>
    </w:lvl>
    <w:lvl w:ilvl="1" w:tplc="83C6B1C6">
      <w:numFmt w:val="bullet"/>
      <w:lvlText w:val="•"/>
      <w:lvlJc w:val="left"/>
      <w:pPr>
        <w:ind w:left="844" w:hanging="334"/>
      </w:pPr>
      <w:rPr>
        <w:rFonts w:hint="default"/>
        <w:lang w:val="ru-RU" w:eastAsia="en-US" w:bidi="ar-SA"/>
      </w:rPr>
    </w:lvl>
    <w:lvl w:ilvl="2" w:tplc="9EC0DA56">
      <w:numFmt w:val="bullet"/>
      <w:lvlText w:val="•"/>
      <w:lvlJc w:val="left"/>
      <w:pPr>
        <w:ind w:left="1568" w:hanging="334"/>
      </w:pPr>
      <w:rPr>
        <w:rFonts w:hint="default"/>
        <w:lang w:val="ru-RU" w:eastAsia="en-US" w:bidi="ar-SA"/>
      </w:rPr>
    </w:lvl>
    <w:lvl w:ilvl="3" w:tplc="CB680258">
      <w:numFmt w:val="bullet"/>
      <w:lvlText w:val="•"/>
      <w:lvlJc w:val="left"/>
      <w:pPr>
        <w:ind w:left="2293" w:hanging="334"/>
      </w:pPr>
      <w:rPr>
        <w:rFonts w:hint="default"/>
        <w:lang w:val="ru-RU" w:eastAsia="en-US" w:bidi="ar-SA"/>
      </w:rPr>
    </w:lvl>
    <w:lvl w:ilvl="4" w:tplc="52BEC806">
      <w:numFmt w:val="bullet"/>
      <w:lvlText w:val="•"/>
      <w:lvlJc w:val="left"/>
      <w:pPr>
        <w:ind w:left="3017" w:hanging="334"/>
      </w:pPr>
      <w:rPr>
        <w:rFonts w:hint="default"/>
        <w:lang w:val="ru-RU" w:eastAsia="en-US" w:bidi="ar-SA"/>
      </w:rPr>
    </w:lvl>
    <w:lvl w:ilvl="5" w:tplc="303E35DA">
      <w:numFmt w:val="bullet"/>
      <w:lvlText w:val="•"/>
      <w:lvlJc w:val="left"/>
      <w:pPr>
        <w:ind w:left="3742" w:hanging="334"/>
      </w:pPr>
      <w:rPr>
        <w:rFonts w:hint="default"/>
        <w:lang w:val="ru-RU" w:eastAsia="en-US" w:bidi="ar-SA"/>
      </w:rPr>
    </w:lvl>
    <w:lvl w:ilvl="6" w:tplc="6C381250">
      <w:numFmt w:val="bullet"/>
      <w:lvlText w:val="•"/>
      <w:lvlJc w:val="left"/>
      <w:pPr>
        <w:ind w:left="4466" w:hanging="334"/>
      </w:pPr>
      <w:rPr>
        <w:rFonts w:hint="default"/>
        <w:lang w:val="ru-RU" w:eastAsia="en-US" w:bidi="ar-SA"/>
      </w:rPr>
    </w:lvl>
    <w:lvl w:ilvl="7" w:tplc="021659A6">
      <w:numFmt w:val="bullet"/>
      <w:lvlText w:val="•"/>
      <w:lvlJc w:val="left"/>
      <w:pPr>
        <w:ind w:left="5190" w:hanging="334"/>
      </w:pPr>
      <w:rPr>
        <w:rFonts w:hint="default"/>
        <w:lang w:val="ru-RU" w:eastAsia="en-US" w:bidi="ar-SA"/>
      </w:rPr>
    </w:lvl>
    <w:lvl w:ilvl="8" w:tplc="B59C9B26">
      <w:numFmt w:val="bullet"/>
      <w:lvlText w:val="•"/>
      <w:lvlJc w:val="left"/>
      <w:pPr>
        <w:ind w:left="5915" w:hanging="334"/>
      </w:pPr>
      <w:rPr>
        <w:rFonts w:hint="default"/>
        <w:lang w:val="ru-RU" w:eastAsia="en-US" w:bidi="ar-SA"/>
      </w:rPr>
    </w:lvl>
  </w:abstractNum>
  <w:abstractNum w:abstractNumId="21" w15:restartNumberingAfterBreak="0">
    <w:nsid w:val="0F5C73F2"/>
    <w:multiLevelType w:val="hybridMultilevel"/>
    <w:tmpl w:val="C374C704"/>
    <w:lvl w:ilvl="0" w:tplc="7B54E55C">
      <w:numFmt w:val="bullet"/>
      <w:lvlText w:val=""/>
      <w:lvlJc w:val="left"/>
      <w:pPr>
        <w:ind w:left="391" w:hanging="284"/>
      </w:pPr>
      <w:rPr>
        <w:rFonts w:ascii="Wingdings" w:eastAsia="Wingdings" w:hAnsi="Wingdings" w:cs="Wingdings" w:hint="default"/>
        <w:w w:val="100"/>
        <w:sz w:val="24"/>
        <w:szCs w:val="24"/>
        <w:lang w:val="ru-RU" w:eastAsia="en-US" w:bidi="ar-SA"/>
      </w:rPr>
    </w:lvl>
    <w:lvl w:ilvl="1" w:tplc="A0265504">
      <w:numFmt w:val="bullet"/>
      <w:lvlText w:val="•"/>
      <w:lvlJc w:val="left"/>
      <w:pPr>
        <w:ind w:left="1209" w:hanging="284"/>
      </w:pPr>
      <w:rPr>
        <w:rFonts w:hint="default"/>
        <w:lang w:val="ru-RU" w:eastAsia="en-US" w:bidi="ar-SA"/>
      </w:rPr>
    </w:lvl>
    <w:lvl w:ilvl="2" w:tplc="E8B64C72">
      <w:numFmt w:val="bullet"/>
      <w:lvlText w:val="•"/>
      <w:lvlJc w:val="left"/>
      <w:pPr>
        <w:ind w:left="2019" w:hanging="284"/>
      </w:pPr>
      <w:rPr>
        <w:rFonts w:hint="default"/>
        <w:lang w:val="ru-RU" w:eastAsia="en-US" w:bidi="ar-SA"/>
      </w:rPr>
    </w:lvl>
    <w:lvl w:ilvl="3" w:tplc="1EAC2ADA">
      <w:numFmt w:val="bullet"/>
      <w:lvlText w:val="•"/>
      <w:lvlJc w:val="left"/>
      <w:pPr>
        <w:ind w:left="2829" w:hanging="284"/>
      </w:pPr>
      <w:rPr>
        <w:rFonts w:hint="default"/>
        <w:lang w:val="ru-RU" w:eastAsia="en-US" w:bidi="ar-SA"/>
      </w:rPr>
    </w:lvl>
    <w:lvl w:ilvl="4" w:tplc="59C8C18C">
      <w:numFmt w:val="bullet"/>
      <w:lvlText w:val="•"/>
      <w:lvlJc w:val="left"/>
      <w:pPr>
        <w:ind w:left="3638" w:hanging="284"/>
      </w:pPr>
      <w:rPr>
        <w:rFonts w:hint="default"/>
        <w:lang w:val="ru-RU" w:eastAsia="en-US" w:bidi="ar-SA"/>
      </w:rPr>
    </w:lvl>
    <w:lvl w:ilvl="5" w:tplc="A4C24714">
      <w:numFmt w:val="bullet"/>
      <w:lvlText w:val="•"/>
      <w:lvlJc w:val="left"/>
      <w:pPr>
        <w:ind w:left="4448" w:hanging="284"/>
      </w:pPr>
      <w:rPr>
        <w:rFonts w:hint="default"/>
        <w:lang w:val="ru-RU" w:eastAsia="en-US" w:bidi="ar-SA"/>
      </w:rPr>
    </w:lvl>
    <w:lvl w:ilvl="6" w:tplc="5948B2CE">
      <w:numFmt w:val="bullet"/>
      <w:lvlText w:val="•"/>
      <w:lvlJc w:val="left"/>
      <w:pPr>
        <w:ind w:left="5258" w:hanging="284"/>
      </w:pPr>
      <w:rPr>
        <w:rFonts w:hint="default"/>
        <w:lang w:val="ru-RU" w:eastAsia="en-US" w:bidi="ar-SA"/>
      </w:rPr>
    </w:lvl>
    <w:lvl w:ilvl="7" w:tplc="2E9CA596">
      <w:numFmt w:val="bullet"/>
      <w:lvlText w:val="•"/>
      <w:lvlJc w:val="left"/>
      <w:pPr>
        <w:ind w:left="6067" w:hanging="284"/>
      </w:pPr>
      <w:rPr>
        <w:rFonts w:hint="default"/>
        <w:lang w:val="ru-RU" w:eastAsia="en-US" w:bidi="ar-SA"/>
      </w:rPr>
    </w:lvl>
    <w:lvl w:ilvl="8" w:tplc="13BC872E">
      <w:numFmt w:val="bullet"/>
      <w:lvlText w:val="•"/>
      <w:lvlJc w:val="left"/>
      <w:pPr>
        <w:ind w:left="6877" w:hanging="284"/>
      </w:pPr>
      <w:rPr>
        <w:rFonts w:hint="default"/>
        <w:lang w:val="ru-RU" w:eastAsia="en-US" w:bidi="ar-SA"/>
      </w:rPr>
    </w:lvl>
  </w:abstractNum>
  <w:abstractNum w:abstractNumId="22" w15:restartNumberingAfterBreak="0">
    <w:nsid w:val="0FC10203"/>
    <w:multiLevelType w:val="hybridMultilevel"/>
    <w:tmpl w:val="D9CE6B24"/>
    <w:lvl w:ilvl="0" w:tplc="D9423FE2">
      <w:numFmt w:val="bullet"/>
      <w:lvlText w:val=""/>
      <w:lvlJc w:val="left"/>
      <w:pPr>
        <w:ind w:left="444" w:hanging="337"/>
      </w:pPr>
      <w:rPr>
        <w:rFonts w:ascii="Wingdings" w:eastAsia="Wingdings" w:hAnsi="Wingdings" w:cs="Wingdings" w:hint="default"/>
        <w:w w:val="100"/>
        <w:sz w:val="24"/>
        <w:szCs w:val="24"/>
        <w:lang w:val="ru-RU" w:eastAsia="en-US" w:bidi="ar-SA"/>
      </w:rPr>
    </w:lvl>
    <w:lvl w:ilvl="1" w:tplc="2B8850AC">
      <w:numFmt w:val="bullet"/>
      <w:lvlText w:val="•"/>
      <w:lvlJc w:val="left"/>
      <w:pPr>
        <w:ind w:left="1245" w:hanging="337"/>
      </w:pPr>
      <w:rPr>
        <w:rFonts w:hint="default"/>
        <w:lang w:val="ru-RU" w:eastAsia="en-US" w:bidi="ar-SA"/>
      </w:rPr>
    </w:lvl>
    <w:lvl w:ilvl="2" w:tplc="70E68D70">
      <w:numFmt w:val="bullet"/>
      <w:lvlText w:val="•"/>
      <w:lvlJc w:val="left"/>
      <w:pPr>
        <w:ind w:left="2051" w:hanging="337"/>
      </w:pPr>
      <w:rPr>
        <w:rFonts w:hint="default"/>
        <w:lang w:val="ru-RU" w:eastAsia="en-US" w:bidi="ar-SA"/>
      </w:rPr>
    </w:lvl>
    <w:lvl w:ilvl="3" w:tplc="AB7AF952">
      <w:numFmt w:val="bullet"/>
      <w:lvlText w:val="•"/>
      <w:lvlJc w:val="left"/>
      <w:pPr>
        <w:ind w:left="2857" w:hanging="337"/>
      </w:pPr>
      <w:rPr>
        <w:rFonts w:hint="default"/>
        <w:lang w:val="ru-RU" w:eastAsia="en-US" w:bidi="ar-SA"/>
      </w:rPr>
    </w:lvl>
    <w:lvl w:ilvl="4" w:tplc="687CF362">
      <w:numFmt w:val="bullet"/>
      <w:lvlText w:val="•"/>
      <w:lvlJc w:val="left"/>
      <w:pPr>
        <w:ind w:left="3662" w:hanging="337"/>
      </w:pPr>
      <w:rPr>
        <w:rFonts w:hint="default"/>
        <w:lang w:val="ru-RU" w:eastAsia="en-US" w:bidi="ar-SA"/>
      </w:rPr>
    </w:lvl>
    <w:lvl w:ilvl="5" w:tplc="BC466502">
      <w:numFmt w:val="bullet"/>
      <w:lvlText w:val="•"/>
      <w:lvlJc w:val="left"/>
      <w:pPr>
        <w:ind w:left="4468" w:hanging="337"/>
      </w:pPr>
      <w:rPr>
        <w:rFonts w:hint="default"/>
        <w:lang w:val="ru-RU" w:eastAsia="en-US" w:bidi="ar-SA"/>
      </w:rPr>
    </w:lvl>
    <w:lvl w:ilvl="6" w:tplc="87600630">
      <w:numFmt w:val="bullet"/>
      <w:lvlText w:val="•"/>
      <w:lvlJc w:val="left"/>
      <w:pPr>
        <w:ind w:left="5274" w:hanging="337"/>
      </w:pPr>
      <w:rPr>
        <w:rFonts w:hint="default"/>
        <w:lang w:val="ru-RU" w:eastAsia="en-US" w:bidi="ar-SA"/>
      </w:rPr>
    </w:lvl>
    <w:lvl w:ilvl="7" w:tplc="CDE42EEE">
      <w:numFmt w:val="bullet"/>
      <w:lvlText w:val="•"/>
      <w:lvlJc w:val="left"/>
      <w:pPr>
        <w:ind w:left="6079" w:hanging="337"/>
      </w:pPr>
      <w:rPr>
        <w:rFonts w:hint="default"/>
        <w:lang w:val="ru-RU" w:eastAsia="en-US" w:bidi="ar-SA"/>
      </w:rPr>
    </w:lvl>
    <w:lvl w:ilvl="8" w:tplc="E1169AEE">
      <w:numFmt w:val="bullet"/>
      <w:lvlText w:val="•"/>
      <w:lvlJc w:val="left"/>
      <w:pPr>
        <w:ind w:left="6885" w:hanging="337"/>
      </w:pPr>
      <w:rPr>
        <w:rFonts w:hint="default"/>
        <w:lang w:val="ru-RU" w:eastAsia="en-US" w:bidi="ar-SA"/>
      </w:rPr>
    </w:lvl>
  </w:abstractNum>
  <w:abstractNum w:abstractNumId="23" w15:restartNumberingAfterBreak="0">
    <w:nsid w:val="0FF61172"/>
    <w:multiLevelType w:val="hybridMultilevel"/>
    <w:tmpl w:val="CEC2698E"/>
    <w:lvl w:ilvl="0" w:tplc="E3E6693A">
      <w:start w:val="1"/>
      <w:numFmt w:val="decimal"/>
      <w:lvlText w:val="%1"/>
      <w:lvlJc w:val="left"/>
      <w:pPr>
        <w:ind w:left="852" w:hanging="180"/>
      </w:pPr>
      <w:rPr>
        <w:rFonts w:hint="default"/>
        <w:b/>
        <w:bCs/>
        <w:w w:val="100"/>
        <w:lang w:val="ru-RU" w:eastAsia="en-US" w:bidi="ar-SA"/>
      </w:rPr>
    </w:lvl>
    <w:lvl w:ilvl="1" w:tplc="2DBAA23A">
      <w:start w:val="1"/>
      <w:numFmt w:val="decimal"/>
      <w:lvlText w:val="%2."/>
      <w:lvlJc w:val="left"/>
      <w:pPr>
        <w:ind w:left="2841" w:hanging="389"/>
      </w:pPr>
      <w:rPr>
        <w:rFonts w:ascii="Times New Roman" w:eastAsia="Times New Roman" w:hAnsi="Times New Roman" w:cs="Times New Roman" w:hint="default"/>
        <w:color w:val="171717"/>
        <w:w w:val="99"/>
        <w:sz w:val="26"/>
        <w:szCs w:val="26"/>
        <w:lang w:val="ru-RU" w:eastAsia="en-US" w:bidi="ar-SA"/>
      </w:rPr>
    </w:lvl>
    <w:lvl w:ilvl="2" w:tplc="25266416">
      <w:numFmt w:val="bullet"/>
      <w:lvlText w:val="•"/>
      <w:lvlJc w:val="left"/>
      <w:pPr>
        <w:ind w:left="3651" w:hanging="389"/>
      </w:pPr>
      <w:rPr>
        <w:rFonts w:hint="default"/>
        <w:lang w:val="ru-RU" w:eastAsia="en-US" w:bidi="ar-SA"/>
      </w:rPr>
    </w:lvl>
    <w:lvl w:ilvl="3" w:tplc="003C3EAE">
      <w:numFmt w:val="bullet"/>
      <w:lvlText w:val="•"/>
      <w:lvlJc w:val="left"/>
      <w:pPr>
        <w:ind w:left="4463" w:hanging="389"/>
      </w:pPr>
      <w:rPr>
        <w:rFonts w:hint="default"/>
        <w:lang w:val="ru-RU" w:eastAsia="en-US" w:bidi="ar-SA"/>
      </w:rPr>
    </w:lvl>
    <w:lvl w:ilvl="4" w:tplc="10A4B7F4">
      <w:numFmt w:val="bullet"/>
      <w:lvlText w:val="•"/>
      <w:lvlJc w:val="left"/>
      <w:pPr>
        <w:ind w:left="5275" w:hanging="389"/>
      </w:pPr>
      <w:rPr>
        <w:rFonts w:hint="default"/>
        <w:lang w:val="ru-RU" w:eastAsia="en-US" w:bidi="ar-SA"/>
      </w:rPr>
    </w:lvl>
    <w:lvl w:ilvl="5" w:tplc="B2247CFC">
      <w:numFmt w:val="bullet"/>
      <w:lvlText w:val="•"/>
      <w:lvlJc w:val="left"/>
      <w:pPr>
        <w:ind w:left="6087" w:hanging="389"/>
      </w:pPr>
      <w:rPr>
        <w:rFonts w:hint="default"/>
        <w:lang w:val="ru-RU" w:eastAsia="en-US" w:bidi="ar-SA"/>
      </w:rPr>
    </w:lvl>
    <w:lvl w:ilvl="6" w:tplc="75DE4302">
      <w:numFmt w:val="bullet"/>
      <w:lvlText w:val="•"/>
      <w:lvlJc w:val="left"/>
      <w:pPr>
        <w:ind w:left="6899" w:hanging="389"/>
      </w:pPr>
      <w:rPr>
        <w:rFonts w:hint="default"/>
        <w:lang w:val="ru-RU" w:eastAsia="en-US" w:bidi="ar-SA"/>
      </w:rPr>
    </w:lvl>
    <w:lvl w:ilvl="7" w:tplc="05084A52">
      <w:numFmt w:val="bullet"/>
      <w:lvlText w:val="•"/>
      <w:lvlJc w:val="left"/>
      <w:pPr>
        <w:ind w:left="7710" w:hanging="389"/>
      </w:pPr>
      <w:rPr>
        <w:rFonts w:hint="default"/>
        <w:lang w:val="ru-RU" w:eastAsia="en-US" w:bidi="ar-SA"/>
      </w:rPr>
    </w:lvl>
    <w:lvl w:ilvl="8" w:tplc="ADF89146">
      <w:numFmt w:val="bullet"/>
      <w:lvlText w:val="•"/>
      <w:lvlJc w:val="left"/>
      <w:pPr>
        <w:ind w:left="8522" w:hanging="389"/>
      </w:pPr>
      <w:rPr>
        <w:rFonts w:hint="default"/>
        <w:lang w:val="ru-RU" w:eastAsia="en-US" w:bidi="ar-SA"/>
      </w:rPr>
    </w:lvl>
  </w:abstractNum>
  <w:abstractNum w:abstractNumId="24" w15:restartNumberingAfterBreak="0">
    <w:nsid w:val="11202C1F"/>
    <w:multiLevelType w:val="hybridMultilevel"/>
    <w:tmpl w:val="A1362490"/>
    <w:lvl w:ilvl="0" w:tplc="FEB630B2">
      <w:numFmt w:val="bullet"/>
      <w:lvlText w:val=""/>
      <w:lvlJc w:val="left"/>
      <w:pPr>
        <w:ind w:left="391" w:hanging="284"/>
      </w:pPr>
      <w:rPr>
        <w:rFonts w:ascii="Wingdings" w:eastAsia="Wingdings" w:hAnsi="Wingdings" w:cs="Wingdings" w:hint="default"/>
        <w:w w:val="100"/>
        <w:sz w:val="24"/>
        <w:szCs w:val="24"/>
        <w:lang w:val="ru-RU" w:eastAsia="en-US" w:bidi="ar-SA"/>
      </w:rPr>
    </w:lvl>
    <w:lvl w:ilvl="1" w:tplc="9E8E258A">
      <w:numFmt w:val="bullet"/>
      <w:lvlText w:val="•"/>
      <w:lvlJc w:val="left"/>
      <w:pPr>
        <w:ind w:left="1209" w:hanging="284"/>
      </w:pPr>
      <w:rPr>
        <w:rFonts w:hint="default"/>
        <w:lang w:val="ru-RU" w:eastAsia="en-US" w:bidi="ar-SA"/>
      </w:rPr>
    </w:lvl>
    <w:lvl w:ilvl="2" w:tplc="A204EA74">
      <w:numFmt w:val="bullet"/>
      <w:lvlText w:val="•"/>
      <w:lvlJc w:val="left"/>
      <w:pPr>
        <w:ind w:left="2019" w:hanging="284"/>
      </w:pPr>
      <w:rPr>
        <w:rFonts w:hint="default"/>
        <w:lang w:val="ru-RU" w:eastAsia="en-US" w:bidi="ar-SA"/>
      </w:rPr>
    </w:lvl>
    <w:lvl w:ilvl="3" w:tplc="12C2E0AA">
      <w:numFmt w:val="bullet"/>
      <w:lvlText w:val="•"/>
      <w:lvlJc w:val="left"/>
      <w:pPr>
        <w:ind w:left="2829" w:hanging="284"/>
      </w:pPr>
      <w:rPr>
        <w:rFonts w:hint="default"/>
        <w:lang w:val="ru-RU" w:eastAsia="en-US" w:bidi="ar-SA"/>
      </w:rPr>
    </w:lvl>
    <w:lvl w:ilvl="4" w:tplc="76D8C528">
      <w:numFmt w:val="bullet"/>
      <w:lvlText w:val="•"/>
      <w:lvlJc w:val="left"/>
      <w:pPr>
        <w:ind w:left="3638" w:hanging="284"/>
      </w:pPr>
      <w:rPr>
        <w:rFonts w:hint="default"/>
        <w:lang w:val="ru-RU" w:eastAsia="en-US" w:bidi="ar-SA"/>
      </w:rPr>
    </w:lvl>
    <w:lvl w:ilvl="5" w:tplc="16EE1AFA">
      <w:numFmt w:val="bullet"/>
      <w:lvlText w:val="•"/>
      <w:lvlJc w:val="left"/>
      <w:pPr>
        <w:ind w:left="4448" w:hanging="284"/>
      </w:pPr>
      <w:rPr>
        <w:rFonts w:hint="default"/>
        <w:lang w:val="ru-RU" w:eastAsia="en-US" w:bidi="ar-SA"/>
      </w:rPr>
    </w:lvl>
    <w:lvl w:ilvl="6" w:tplc="5270F572">
      <w:numFmt w:val="bullet"/>
      <w:lvlText w:val="•"/>
      <w:lvlJc w:val="left"/>
      <w:pPr>
        <w:ind w:left="5258" w:hanging="284"/>
      </w:pPr>
      <w:rPr>
        <w:rFonts w:hint="default"/>
        <w:lang w:val="ru-RU" w:eastAsia="en-US" w:bidi="ar-SA"/>
      </w:rPr>
    </w:lvl>
    <w:lvl w:ilvl="7" w:tplc="ADF2D032">
      <w:numFmt w:val="bullet"/>
      <w:lvlText w:val="•"/>
      <w:lvlJc w:val="left"/>
      <w:pPr>
        <w:ind w:left="6067" w:hanging="284"/>
      </w:pPr>
      <w:rPr>
        <w:rFonts w:hint="default"/>
        <w:lang w:val="ru-RU" w:eastAsia="en-US" w:bidi="ar-SA"/>
      </w:rPr>
    </w:lvl>
    <w:lvl w:ilvl="8" w:tplc="BA02555C">
      <w:numFmt w:val="bullet"/>
      <w:lvlText w:val="•"/>
      <w:lvlJc w:val="left"/>
      <w:pPr>
        <w:ind w:left="6877" w:hanging="284"/>
      </w:pPr>
      <w:rPr>
        <w:rFonts w:hint="default"/>
        <w:lang w:val="ru-RU" w:eastAsia="en-US" w:bidi="ar-SA"/>
      </w:rPr>
    </w:lvl>
  </w:abstractNum>
  <w:abstractNum w:abstractNumId="25" w15:restartNumberingAfterBreak="0">
    <w:nsid w:val="126143A0"/>
    <w:multiLevelType w:val="hybridMultilevel"/>
    <w:tmpl w:val="0D2816F2"/>
    <w:lvl w:ilvl="0" w:tplc="B5DA0E5A">
      <w:numFmt w:val="bullet"/>
      <w:lvlText w:val=""/>
      <w:lvlJc w:val="left"/>
      <w:pPr>
        <w:ind w:left="69" w:hanging="315"/>
      </w:pPr>
      <w:rPr>
        <w:rFonts w:ascii="Wingdings" w:eastAsia="Wingdings" w:hAnsi="Wingdings" w:cs="Wingdings" w:hint="default"/>
        <w:w w:val="100"/>
        <w:sz w:val="24"/>
        <w:szCs w:val="24"/>
        <w:lang w:val="ru-RU" w:eastAsia="en-US" w:bidi="ar-SA"/>
      </w:rPr>
    </w:lvl>
    <w:lvl w:ilvl="1" w:tplc="067C44A0">
      <w:numFmt w:val="bullet"/>
      <w:lvlText w:val="•"/>
      <w:lvlJc w:val="left"/>
      <w:pPr>
        <w:ind w:left="898" w:hanging="315"/>
      </w:pPr>
      <w:rPr>
        <w:rFonts w:hint="default"/>
        <w:lang w:val="ru-RU" w:eastAsia="en-US" w:bidi="ar-SA"/>
      </w:rPr>
    </w:lvl>
    <w:lvl w:ilvl="2" w:tplc="3726154A">
      <w:numFmt w:val="bullet"/>
      <w:lvlText w:val="•"/>
      <w:lvlJc w:val="left"/>
      <w:pPr>
        <w:ind w:left="1737" w:hanging="315"/>
      </w:pPr>
      <w:rPr>
        <w:rFonts w:hint="default"/>
        <w:lang w:val="ru-RU" w:eastAsia="en-US" w:bidi="ar-SA"/>
      </w:rPr>
    </w:lvl>
    <w:lvl w:ilvl="3" w:tplc="FFA03E68">
      <w:numFmt w:val="bullet"/>
      <w:lvlText w:val="•"/>
      <w:lvlJc w:val="left"/>
      <w:pPr>
        <w:ind w:left="2576" w:hanging="315"/>
      </w:pPr>
      <w:rPr>
        <w:rFonts w:hint="default"/>
        <w:lang w:val="ru-RU" w:eastAsia="en-US" w:bidi="ar-SA"/>
      </w:rPr>
    </w:lvl>
    <w:lvl w:ilvl="4" w:tplc="AA6EEC34">
      <w:numFmt w:val="bullet"/>
      <w:lvlText w:val="•"/>
      <w:lvlJc w:val="left"/>
      <w:pPr>
        <w:ind w:left="3414" w:hanging="315"/>
      </w:pPr>
      <w:rPr>
        <w:rFonts w:hint="default"/>
        <w:lang w:val="ru-RU" w:eastAsia="en-US" w:bidi="ar-SA"/>
      </w:rPr>
    </w:lvl>
    <w:lvl w:ilvl="5" w:tplc="2E7A4DA8">
      <w:numFmt w:val="bullet"/>
      <w:lvlText w:val="•"/>
      <w:lvlJc w:val="left"/>
      <w:pPr>
        <w:ind w:left="4253" w:hanging="315"/>
      </w:pPr>
      <w:rPr>
        <w:rFonts w:hint="default"/>
        <w:lang w:val="ru-RU" w:eastAsia="en-US" w:bidi="ar-SA"/>
      </w:rPr>
    </w:lvl>
    <w:lvl w:ilvl="6" w:tplc="A7E21ACC">
      <w:numFmt w:val="bullet"/>
      <w:lvlText w:val="•"/>
      <w:lvlJc w:val="left"/>
      <w:pPr>
        <w:ind w:left="5092" w:hanging="315"/>
      </w:pPr>
      <w:rPr>
        <w:rFonts w:hint="default"/>
        <w:lang w:val="ru-RU" w:eastAsia="en-US" w:bidi="ar-SA"/>
      </w:rPr>
    </w:lvl>
    <w:lvl w:ilvl="7" w:tplc="47C6E5B0">
      <w:numFmt w:val="bullet"/>
      <w:lvlText w:val="•"/>
      <w:lvlJc w:val="left"/>
      <w:pPr>
        <w:ind w:left="5930" w:hanging="315"/>
      </w:pPr>
      <w:rPr>
        <w:rFonts w:hint="default"/>
        <w:lang w:val="ru-RU" w:eastAsia="en-US" w:bidi="ar-SA"/>
      </w:rPr>
    </w:lvl>
    <w:lvl w:ilvl="8" w:tplc="4480485A">
      <w:numFmt w:val="bullet"/>
      <w:lvlText w:val="•"/>
      <w:lvlJc w:val="left"/>
      <w:pPr>
        <w:ind w:left="6769" w:hanging="315"/>
      </w:pPr>
      <w:rPr>
        <w:rFonts w:hint="default"/>
        <w:lang w:val="ru-RU" w:eastAsia="en-US" w:bidi="ar-SA"/>
      </w:rPr>
    </w:lvl>
  </w:abstractNum>
  <w:abstractNum w:abstractNumId="26" w15:restartNumberingAfterBreak="0">
    <w:nsid w:val="127E3073"/>
    <w:multiLevelType w:val="hybridMultilevel"/>
    <w:tmpl w:val="DCD0CA66"/>
    <w:lvl w:ilvl="0" w:tplc="5F862FEA">
      <w:numFmt w:val="bullet"/>
      <w:lvlText w:val=""/>
      <w:lvlJc w:val="left"/>
      <w:pPr>
        <w:ind w:left="110" w:hanging="252"/>
      </w:pPr>
      <w:rPr>
        <w:rFonts w:ascii="Wingdings" w:eastAsia="Wingdings" w:hAnsi="Wingdings" w:cs="Wingdings" w:hint="default"/>
        <w:w w:val="100"/>
        <w:sz w:val="24"/>
        <w:szCs w:val="24"/>
        <w:lang w:val="ru-RU" w:eastAsia="en-US" w:bidi="ar-SA"/>
      </w:rPr>
    </w:lvl>
    <w:lvl w:ilvl="1" w:tplc="8E5A9C10">
      <w:numFmt w:val="bullet"/>
      <w:lvlText w:val="•"/>
      <w:lvlJc w:val="left"/>
      <w:pPr>
        <w:ind w:left="844" w:hanging="252"/>
      </w:pPr>
      <w:rPr>
        <w:rFonts w:hint="default"/>
        <w:lang w:val="ru-RU" w:eastAsia="en-US" w:bidi="ar-SA"/>
      </w:rPr>
    </w:lvl>
    <w:lvl w:ilvl="2" w:tplc="9552E134">
      <w:numFmt w:val="bullet"/>
      <w:lvlText w:val="•"/>
      <w:lvlJc w:val="left"/>
      <w:pPr>
        <w:ind w:left="1568" w:hanging="252"/>
      </w:pPr>
      <w:rPr>
        <w:rFonts w:hint="default"/>
        <w:lang w:val="ru-RU" w:eastAsia="en-US" w:bidi="ar-SA"/>
      </w:rPr>
    </w:lvl>
    <w:lvl w:ilvl="3" w:tplc="44969010">
      <w:numFmt w:val="bullet"/>
      <w:lvlText w:val="•"/>
      <w:lvlJc w:val="left"/>
      <w:pPr>
        <w:ind w:left="2293" w:hanging="252"/>
      </w:pPr>
      <w:rPr>
        <w:rFonts w:hint="default"/>
        <w:lang w:val="ru-RU" w:eastAsia="en-US" w:bidi="ar-SA"/>
      </w:rPr>
    </w:lvl>
    <w:lvl w:ilvl="4" w:tplc="20B081CE">
      <w:numFmt w:val="bullet"/>
      <w:lvlText w:val="•"/>
      <w:lvlJc w:val="left"/>
      <w:pPr>
        <w:ind w:left="3017" w:hanging="252"/>
      </w:pPr>
      <w:rPr>
        <w:rFonts w:hint="default"/>
        <w:lang w:val="ru-RU" w:eastAsia="en-US" w:bidi="ar-SA"/>
      </w:rPr>
    </w:lvl>
    <w:lvl w:ilvl="5" w:tplc="60065718">
      <w:numFmt w:val="bullet"/>
      <w:lvlText w:val="•"/>
      <w:lvlJc w:val="left"/>
      <w:pPr>
        <w:ind w:left="3742" w:hanging="252"/>
      </w:pPr>
      <w:rPr>
        <w:rFonts w:hint="default"/>
        <w:lang w:val="ru-RU" w:eastAsia="en-US" w:bidi="ar-SA"/>
      </w:rPr>
    </w:lvl>
    <w:lvl w:ilvl="6" w:tplc="B24E047C">
      <w:numFmt w:val="bullet"/>
      <w:lvlText w:val="•"/>
      <w:lvlJc w:val="left"/>
      <w:pPr>
        <w:ind w:left="4466" w:hanging="252"/>
      </w:pPr>
      <w:rPr>
        <w:rFonts w:hint="default"/>
        <w:lang w:val="ru-RU" w:eastAsia="en-US" w:bidi="ar-SA"/>
      </w:rPr>
    </w:lvl>
    <w:lvl w:ilvl="7" w:tplc="5970BA5A">
      <w:numFmt w:val="bullet"/>
      <w:lvlText w:val="•"/>
      <w:lvlJc w:val="left"/>
      <w:pPr>
        <w:ind w:left="5190" w:hanging="252"/>
      </w:pPr>
      <w:rPr>
        <w:rFonts w:hint="default"/>
        <w:lang w:val="ru-RU" w:eastAsia="en-US" w:bidi="ar-SA"/>
      </w:rPr>
    </w:lvl>
    <w:lvl w:ilvl="8" w:tplc="A1581CF0">
      <w:numFmt w:val="bullet"/>
      <w:lvlText w:val="•"/>
      <w:lvlJc w:val="left"/>
      <w:pPr>
        <w:ind w:left="5915" w:hanging="252"/>
      </w:pPr>
      <w:rPr>
        <w:rFonts w:hint="default"/>
        <w:lang w:val="ru-RU" w:eastAsia="en-US" w:bidi="ar-SA"/>
      </w:rPr>
    </w:lvl>
  </w:abstractNum>
  <w:abstractNum w:abstractNumId="27" w15:restartNumberingAfterBreak="0">
    <w:nsid w:val="13067F4B"/>
    <w:multiLevelType w:val="hybridMultilevel"/>
    <w:tmpl w:val="802A3A44"/>
    <w:lvl w:ilvl="0" w:tplc="9802F534">
      <w:numFmt w:val="bullet"/>
      <w:lvlText w:val=""/>
      <w:lvlJc w:val="left"/>
      <w:pPr>
        <w:ind w:left="141" w:hanging="293"/>
      </w:pPr>
      <w:rPr>
        <w:rFonts w:ascii="Wingdings" w:eastAsia="Wingdings" w:hAnsi="Wingdings" w:cs="Wingdings" w:hint="default"/>
        <w:w w:val="100"/>
        <w:sz w:val="24"/>
        <w:szCs w:val="24"/>
        <w:lang w:val="ru-RU" w:eastAsia="en-US" w:bidi="ar-SA"/>
      </w:rPr>
    </w:lvl>
    <w:lvl w:ilvl="1" w:tplc="65ACD2AC">
      <w:numFmt w:val="bullet"/>
      <w:lvlText w:val="•"/>
      <w:lvlJc w:val="left"/>
      <w:pPr>
        <w:ind w:left="862" w:hanging="293"/>
      </w:pPr>
      <w:rPr>
        <w:rFonts w:hint="default"/>
        <w:lang w:val="ru-RU" w:eastAsia="en-US" w:bidi="ar-SA"/>
      </w:rPr>
    </w:lvl>
    <w:lvl w:ilvl="2" w:tplc="A10E07DE">
      <w:numFmt w:val="bullet"/>
      <w:lvlText w:val="•"/>
      <w:lvlJc w:val="left"/>
      <w:pPr>
        <w:ind w:left="1584" w:hanging="293"/>
      </w:pPr>
      <w:rPr>
        <w:rFonts w:hint="default"/>
        <w:lang w:val="ru-RU" w:eastAsia="en-US" w:bidi="ar-SA"/>
      </w:rPr>
    </w:lvl>
    <w:lvl w:ilvl="3" w:tplc="221A9026">
      <w:numFmt w:val="bullet"/>
      <w:lvlText w:val="•"/>
      <w:lvlJc w:val="left"/>
      <w:pPr>
        <w:ind w:left="2307" w:hanging="293"/>
      </w:pPr>
      <w:rPr>
        <w:rFonts w:hint="default"/>
        <w:lang w:val="ru-RU" w:eastAsia="en-US" w:bidi="ar-SA"/>
      </w:rPr>
    </w:lvl>
    <w:lvl w:ilvl="4" w:tplc="97FAF634">
      <w:numFmt w:val="bullet"/>
      <w:lvlText w:val="•"/>
      <w:lvlJc w:val="left"/>
      <w:pPr>
        <w:ind w:left="3029" w:hanging="293"/>
      </w:pPr>
      <w:rPr>
        <w:rFonts w:hint="default"/>
        <w:lang w:val="ru-RU" w:eastAsia="en-US" w:bidi="ar-SA"/>
      </w:rPr>
    </w:lvl>
    <w:lvl w:ilvl="5" w:tplc="BA7A6906">
      <w:numFmt w:val="bullet"/>
      <w:lvlText w:val="•"/>
      <w:lvlJc w:val="left"/>
      <w:pPr>
        <w:ind w:left="3752" w:hanging="293"/>
      </w:pPr>
      <w:rPr>
        <w:rFonts w:hint="default"/>
        <w:lang w:val="ru-RU" w:eastAsia="en-US" w:bidi="ar-SA"/>
      </w:rPr>
    </w:lvl>
    <w:lvl w:ilvl="6" w:tplc="6E82D404">
      <w:numFmt w:val="bullet"/>
      <w:lvlText w:val="•"/>
      <w:lvlJc w:val="left"/>
      <w:pPr>
        <w:ind w:left="4474" w:hanging="293"/>
      </w:pPr>
      <w:rPr>
        <w:rFonts w:hint="default"/>
        <w:lang w:val="ru-RU" w:eastAsia="en-US" w:bidi="ar-SA"/>
      </w:rPr>
    </w:lvl>
    <w:lvl w:ilvl="7" w:tplc="1C1A70CA">
      <w:numFmt w:val="bullet"/>
      <w:lvlText w:val="•"/>
      <w:lvlJc w:val="left"/>
      <w:pPr>
        <w:ind w:left="5196" w:hanging="293"/>
      </w:pPr>
      <w:rPr>
        <w:rFonts w:hint="default"/>
        <w:lang w:val="ru-RU" w:eastAsia="en-US" w:bidi="ar-SA"/>
      </w:rPr>
    </w:lvl>
    <w:lvl w:ilvl="8" w:tplc="75B41CF6">
      <w:numFmt w:val="bullet"/>
      <w:lvlText w:val="•"/>
      <w:lvlJc w:val="left"/>
      <w:pPr>
        <w:ind w:left="5919" w:hanging="293"/>
      </w:pPr>
      <w:rPr>
        <w:rFonts w:hint="default"/>
        <w:lang w:val="ru-RU" w:eastAsia="en-US" w:bidi="ar-SA"/>
      </w:rPr>
    </w:lvl>
  </w:abstractNum>
  <w:abstractNum w:abstractNumId="28" w15:restartNumberingAfterBreak="0">
    <w:nsid w:val="14AC47E7"/>
    <w:multiLevelType w:val="hybridMultilevel"/>
    <w:tmpl w:val="67524D7E"/>
    <w:lvl w:ilvl="0" w:tplc="5B205FCA">
      <w:start w:val="1"/>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494410DC">
      <w:numFmt w:val="bullet"/>
      <w:lvlText w:val="•"/>
      <w:lvlJc w:val="left"/>
      <w:pPr>
        <w:ind w:left="844" w:hanging="180"/>
      </w:pPr>
      <w:rPr>
        <w:rFonts w:hint="default"/>
        <w:lang w:val="ru-RU" w:eastAsia="en-US" w:bidi="ar-SA"/>
      </w:rPr>
    </w:lvl>
    <w:lvl w:ilvl="2" w:tplc="1532A768">
      <w:numFmt w:val="bullet"/>
      <w:lvlText w:val="•"/>
      <w:lvlJc w:val="left"/>
      <w:pPr>
        <w:ind w:left="1568" w:hanging="180"/>
      </w:pPr>
      <w:rPr>
        <w:rFonts w:hint="default"/>
        <w:lang w:val="ru-RU" w:eastAsia="en-US" w:bidi="ar-SA"/>
      </w:rPr>
    </w:lvl>
    <w:lvl w:ilvl="3" w:tplc="C0C0059A">
      <w:numFmt w:val="bullet"/>
      <w:lvlText w:val="•"/>
      <w:lvlJc w:val="left"/>
      <w:pPr>
        <w:ind w:left="2293" w:hanging="180"/>
      </w:pPr>
      <w:rPr>
        <w:rFonts w:hint="default"/>
        <w:lang w:val="ru-RU" w:eastAsia="en-US" w:bidi="ar-SA"/>
      </w:rPr>
    </w:lvl>
    <w:lvl w:ilvl="4" w:tplc="617AE25E">
      <w:numFmt w:val="bullet"/>
      <w:lvlText w:val="•"/>
      <w:lvlJc w:val="left"/>
      <w:pPr>
        <w:ind w:left="3017" w:hanging="180"/>
      </w:pPr>
      <w:rPr>
        <w:rFonts w:hint="default"/>
        <w:lang w:val="ru-RU" w:eastAsia="en-US" w:bidi="ar-SA"/>
      </w:rPr>
    </w:lvl>
    <w:lvl w:ilvl="5" w:tplc="AA7243C0">
      <w:numFmt w:val="bullet"/>
      <w:lvlText w:val="•"/>
      <w:lvlJc w:val="left"/>
      <w:pPr>
        <w:ind w:left="3742" w:hanging="180"/>
      </w:pPr>
      <w:rPr>
        <w:rFonts w:hint="default"/>
        <w:lang w:val="ru-RU" w:eastAsia="en-US" w:bidi="ar-SA"/>
      </w:rPr>
    </w:lvl>
    <w:lvl w:ilvl="6" w:tplc="7D664B98">
      <w:numFmt w:val="bullet"/>
      <w:lvlText w:val="•"/>
      <w:lvlJc w:val="left"/>
      <w:pPr>
        <w:ind w:left="4466" w:hanging="180"/>
      </w:pPr>
      <w:rPr>
        <w:rFonts w:hint="default"/>
        <w:lang w:val="ru-RU" w:eastAsia="en-US" w:bidi="ar-SA"/>
      </w:rPr>
    </w:lvl>
    <w:lvl w:ilvl="7" w:tplc="745A2DCA">
      <w:numFmt w:val="bullet"/>
      <w:lvlText w:val="•"/>
      <w:lvlJc w:val="left"/>
      <w:pPr>
        <w:ind w:left="5190" w:hanging="180"/>
      </w:pPr>
      <w:rPr>
        <w:rFonts w:hint="default"/>
        <w:lang w:val="ru-RU" w:eastAsia="en-US" w:bidi="ar-SA"/>
      </w:rPr>
    </w:lvl>
    <w:lvl w:ilvl="8" w:tplc="099CFF0C">
      <w:numFmt w:val="bullet"/>
      <w:lvlText w:val="•"/>
      <w:lvlJc w:val="left"/>
      <w:pPr>
        <w:ind w:left="5915" w:hanging="180"/>
      </w:pPr>
      <w:rPr>
        <w:rFonts w:hint="default"/>
        <w:lang w:val="ru-RU" w:eastAsia="en-US" w:bidi="ar-SA"/>
      </w:rPr>
    </w:lvl>
  </w:abstractNum>
  <w:abstractNum w:abstractNumId="29" w15:restartNumberingAfterBreak="0">
    <w:nsid w:val="15B32028"/>
    <w:multiLevelType w:val="hybridMultilevel"/>
    <w:tmpl w:val="C478CDD0"/>
    <w:lvl w:ilvl="0" w:tplc="5470C882">
      <w:numFmt w:val="bullet"/>
      <w:lvlText w:val=""/>
      <w:lvlJc w:val="left"/>
      <w:pPr>
        <w:ind w:left="453" w:hanging="312"/>
      </w:pPr>
      <w:rPr>
        <w:rFonts w:ascii="Wingdings" w:eastAsia="Wingdings" w:hAnsi="Wingdings" w:cs="Wingdings" w:hint="default"/>
        <w:w w:val="100"/>
        <w:sz w:val="24"/>
        <w:szCs w:val="24"/>
        <w:lang w:val="ru-RU" w:eastAsia="en-US" w:bidi="ar-SA"/>
      </w:rPr>
    </w:lvl>
    <w:lvl w:ilvl="1" w:tplc="C8FAC3B2">
      <w:numFmt w:val="bullet"/>
      <w:lvlText w:val="•"/>
      <w:lvlJc w:val="left"/>
      <w:pPr>
        <w:ind w:left="1150" w:hanging="312"/>
      </w:pPr>
      <w:rPr>
        <w:rFonts w:hint="default"/>
        <w:lang w:val="ru-RU" w:eastAsia="en-US" w:bidi="ar-SA"/>
      </w:rPr>
    </w:lvl>
    <w:lvl w:ilvl="2" w:tplc="13AAC330">
      <w:numFmt w:val="bullet"/>
      <w:lvlText w:val="•"/>
      <w:lvlJc w:val="left"/>
      <w:pPr>
        <w:ind w:left="1840" w:hanging="312"/>
      </w:pPr>
      <w:rPr>
        <w:rFonts w:hint="default"/>
        <w:lang w:val="ru-RU" w:eastAsia="en-US" w:bidi="ar-SA"/>
      </w:rPr>
    </w:lvl>
    <w:lvl w:ilvl="3" w:tplc="B852B402">
      <w:numFmt w:val="bullet"/>
      <w:lvlText w:val="•"/>
      <w:lvlJc w:val="left"/>
      <w:pPr>
        <w:ind w:left="2531" w:hanging="312"/>
      </w:pPr>
      <w:rPr>
        <w:rFonts w:hint="default"/>
        <w:lang w:val="ru-RU" w:eastAsia="en-US" w:bidi="ar-SA"/>
      </w:rPr>
    </w:lvl>
    <w:lvl w:ilvl="4" w:tplc="580672B0">
      <w:numFmt w:val="bullet"/>
      <w:lvlText w:val="•"/>
      <w:lvlJc w:val="left"/>
      <w:pPr>
        <w:ind w:left="3221" w:hanging="312"/>
      </w:pPr>
      <w:rPr>
        <w:rFonts w:hint="default"/>
        <w:lang w:val="ru-RU" w:eastAsia="en-US" w:bidi="ar-SA"/>
      </w:rPr>
    </w:lvl>
    <w:lvl w:ilvl="5" w:tplc="500C5FFC">
      <w:numFmt w:val="bullet"/>
      <w:lvlText w:val="•"/>
      <w:lvlJc w:val="left"/>
      <w:pPr>
        <w:ind w:left="3912" w:hanging="312"/>
      </w:pPr>
      <w:rPr>
        <w:rFonts w:hint="default"/>
        <w:lang w:val="ru-RU" w:eastAsia="en-US" w:bidi="ar-SA"/>
      </w:rPr>
    </w:lvl>
    <w:lvl w:ilvl="6" w:tplc="D8C475F2">
      <w:numFmt w:val="bullet"/>
      <w:lvlText w:val="•"/>
      <w:lvlJc w:val="left"/>
      <w:pPr>
        <w:ind w:left="4602" w:hanging="312"/>
      </w:pPr>
      <w:rPr>
        <w:rFonts w:hint="default"/>
        <w:lang w:val="ru-RU" w:eastAsia="en-US" w:bidi="ar-SA"/>
      </w:rPr>
    </w:lvl>
    <w:lvl w:ilvl="7" w:tplc="4B6CC6BA">
      <w:numFmt w:val="bullet"/>
      <w:lvlText w:val="•"/>
      <w:lvlJc w:val="left"/>
      <w:pPr>
        <w:ind w:left="5292" w:hanging="312"/>
      </w:pPr>
      <w:rPr>
        <w:rFonts w:hint="default"/>
        <w:lang w:val="ru-RU" w:eastAsia="en-US" w:bidi="ar-SA"/>
      </w:rPr>
    </w:lvl>
    <w:lvl w:ilvl="8" w:tplc="6EB8E52C">
      <w:numFmt w:val="bullet"/>
      <w:lvlText w:val="•"/>
      <w:lvlJc w:val="left"/>
      <w:pPr>
        <w:ind w:left="5983" w:hanging="312"/>
      </w:pPr>
      <w:rPr>
        <w:rFonts w:hint="default"/>
        <w:lang w:val="ru-RU" w:eastAsia="en-US" w:bidi="ar-SA"/>
      </w:rPr>
    </w:lvl>
  </w:abstractNum>
  <w:abstractNum w:abstractNumId="30" w15:restartNumberingAfterBreak="0">
    <w:nsid w:val="17C21B2C"/>
    <w:multiLevelType w:val="hybridMultilevel"/>
    <w:tmpl w:val="47E45516"/>
    <w:lvl w:ilvl="0" w:tplc="B54CD516">
      <w:numFmt w:val="bullet"/>
      <w:lvlText w:val=""/>
      <w:lvlJc w:val="left"/>
      <w:pPr>
        <w:ind w:left="69" w:hanging="279"/>
      </w:pPr>
      <w:rPr>
        <w:rFonts w:ascii="Wingdings" w:eastAsia="Wingdings" w:hAnsi="Wingdings" w:cs="Wingdings" w:hint="default"/>
        <w:w w:val="100"/>
        <w:sz w:val="22"/>
        <w:szCs w:val="22"/>
        <w:lang w:val="ru-RU" w:eastAsia="en-US" w:bidi="ar-SA"/>
      </w:rPr>
    </w:lvl>
    <w:lvl w:ilvl="1" w:tplc="51583446">
      <w:numFmt w:val="bullet"/>
      <w:lvlText w:val="•"/>
      <w:lvlJc w:val="left"/>
      <w:pPr>
        <w:ind w:left="804" w:hanging="279"/>
      </w:pPr>
      <w:rPr>
        <w:rFonts w:hint="default"/>
        <w:lang w:val="ru-RU" w:eastAsia="en-US" w:bidi="ar-SA"/>
      </w:rPr>
    </w:lvl>
    <w:lvl w:ilvl="2" w:tplc="B88A022A">
      <w:numFmt w:val="bullet"/>
      <w:lvlText w:val="•"/>
      <w:lvlJc w:val="left"/>
      <w:pPr>
        <w:ind w:left="1549" w:hanging="279"/>
      </w:pPr>
      <w:rPr>
        <w:rFonts w:hint="default"/>
        <w:lang w:val="ru-RU" w:eastAsia="en-US" w:bidi="ar-SA"/>
      </w:rPr>
    </w:lvl>
    <w:lvl w:ilvl="3" w:tplc="71CAB8C2">
      <w:numFmt w:val="bullet"/>
      <w:lvlText w:val="•"/>
      <w:lvlJc w:val="left"/>
      <w:pPr>
        <w:ind w:left="2293" w:hanging="279"/>
      </w:pPr>
      <w:rPr>
        <w:rFonts w:hint="default"/>
        <w:lang w:val="ru-RU" w:eastAsia="en-US" w:bidi="ar-SA"/>
      </w:rPr>
    </w:lvl>
    <w:lvl w:ilvl="4" w:tplc="81D08542">
      <w:numFmt w:val="bullet"/>
      <w:lvlText w:val="•"/>
      <w:lvlJc w:val="left"/>
      <w:pPr>
        <w:ind w:left="3038" w:hanging="279"/>
      </w:pPr>
      <w:rPr>
        <w:rFonts w:hint="default"/>
        <w:lang w:val="ru-RU" w:eastAsia="en-US" w:bidi="ar-SA"/>
      </w:rPr>
    </w:lvl>
    <w:lvl w:ilvl="5" w:tplc="9DDEC6FE">
      <w:numFmt w:val="bullet"/>
      <w:lvlText w:val="•"/>
      <w:lvlJc w:val="left"/>
      <w:pPr>
        <w:ind w:left="3782" w:hanging="279"/>
      </w:pPr>
      <w:rPr>
        <w:rFonts w:hint="default"/>
        <w:lang w:val="ru-RU" w:eastAsia="en-US" w:bidi="ar-SA"/>
      </w:rPr>
    </w:lvl>
    <w:lvl w:ilvl="6" w:tplc="A9B65A8C">
      <w:numFmt w:val="bullet"/>
      <w:lvlText w:val="•"/>
      <w:lvlJc w:val="left"/>
      <w:pPr>
        <w:ind w:left="4527" w:hanging="279"/>
      </w:pPr>
      <w:rPr>
        <w:rFonts w:hint="default"/>
        <w:lang w:val="ru-RU" w:eastAsia="en-US" w:bidi="ar-SA"/>
      </w:rPr>
    </w:lvl>
    <w:lvl w:ilvl="7" w:tplc="3258E5F8">
      <w:numFmt w:val="bullet"/>
      <w:lvlText w:val="•"/>
      <w:lvlJc w:val="left"/>
      <w:pPr>
        <w:ind w:left="5271" w:hanging="279"/>
      </w:pPr>
      <w:rPr>
        <w:rFonts w:hint="default"/>
        <w:lang w:val="ru-RU" w:eastAsia="en-US" w:bidi="ar-SA"/>
      </w:rPr>
    </w:lvl>
    <w:lvl w:ilvl="8" w:tplc="01BE3372">
      <w:numFmt w:val="bullet"/>
      <w:lvlText w:val="•"/>
      <w:lvlJc w:val="left"/>
      <w:pPr>
        <w:ind w:left="6016" w:hanging="279"/>
      </w:pPr>
      <w:rPr>
        <w:rFonts w:hint="default"/>
        <w:lang w:val="ru-RU" w:eastAsia="en-US" w:bidi="ar-SA"/>
      </w:rPr>
    </w:lvl>
  </w:abstractNum>
  <w:abstractNum w:abstractNumId="31" w15:restartNumberingAfterBreak="0">
    <w:nsid w:val="185E132B"/>
    <w:multiLevelType w:val="hybridMultilevel"/>
    <w:tmpl w:val="2AD6A6AC"/>
    <w:lvl w:ilvl="0" w:tplc="C49E6994">
      <w:numFmt w:val="bullet"/>
      <w:lvlText w:val=""/>
      <w:lvlJc w:val="left"/>
      <w:pPr>
        <w:ind w:left="381" w:hanging="272"/>
      </w:pPr>
      <w:rPr>
        <w:rFonts w:ascii="Wingdings" w:eastAsia="Wingdings" w:hAnsi="Wingdings" w:cs="Wingdings" w:hint="default"/>
        <w:w w:val="100"/>
        <w:sz w:val="24"/>
        <w:szCs w:val="24"/>
        <w:lang w:val="ru-RU" w:eastAsia="en-US" w:bidi="ar-SA"/>
      </w:rPr>
    </w:lvl>
    <w:lvl w:ilvl="1" w:tplc="D33E9B4C">
      <w:numFmt w:val="bullet"/>
      <w:lvlText w:val="•"/>
      <w:lvlJc w:val="left"/>
      <w:pPr>
        <w:ind w:left="1078" w:hanging="272"/>
      </w:pPr>
      <w:rPr>
        <w:rFonts w:hint="default"/>
        <w:lang w:val="ru-RU" w:eastAsia="en-US" w:bidi="ar-SA"/>
      </w:rPr>
    </w:lvl>
    <w:lvl w:ilvl="2" w:tplc="5E7E645A">
      <w:numFmt w:val="bullet"/>
      <w:lvlText w:val="•"/>
      <w:lvlJc w:val="left"/>
      <w:pPr>
        <w:ind w:left="1776" w:hanging="272"/>
      </w:pPr>
      <w:rPr>
        <w:rFonts w:hint="default"/>
        <w:lang w:val="ru-RU" w:eastAsia="en-US" w:bidi="ar-SA"/>
      </w:rPr>
    </w:lvl>
    <w:lvl w:ilvl="3" w:tplc="71927560">
      <w:numFmt w:val="bullet"/>
      <w:lvlText w:val="•"/>
      <w:lvlJc w:val="left"/>
      <w:pPr>
        <w:ind w:left="2475" w:hanging="272"/>
      </w:pPr>
      <w:rPr>
        <w:rFonts w:hint="default"/>
        <w:lang w:val="ru-RU" w:eastAsia="en-US" w:bidi="ar-SA"/>
      </w:rPr>
    </w:lvl>
    <w:lvl w:ilvl="4" w:tplc="6EEE1DB6">
      <w:numFmt w:val="bullet"/>
      <w:lvlText w:val="•"/>
      <w:lvlJc w:val="left"/>
      <w:pPr>
        <w:ind w:left="3173" w:hanging="272"/>
      </w:pPr>
      <w:rPr>
        <w:rFonts w:hint="default"/>
        <w:lang w:val="ru-RU" w:eastAsia="en-US" w:bidi="ar-SA"/>
      </w:rPr>
    </w:lvl>
    <w:lvl w:ilvl="5" w:tplc="41C4579E">
      <w:numFmt w:val="bullet"/>
      <w:lvlText w:val="•"/>
      <w:lvlJc w:val="left"/>
      <w:pPr>
        <w:ind w:left="3872" w:hanging="272"/>
      </w:pPr>
      <w:rPr>
        <w:rFonts w:hint="default"/>
        <w:lang w:val="ru-RU" w:eastAsia="en-US" w:bidi="ar-SA"/>
      </w:rPr>
    </w:lvl>
    <w:lvl w:ilvl="6" w:tplc="E2F8F6C8">
      <w:numFmt w:val="bullet"/>
      <w:lvlText w:val="•"/>
      <w:lvlJc w:val="left"/>
      <w:pPr>
        <w:ind w:left="4570" w:hanging="272"/>
      </w:pPr>
      <w:rPr>
        <w:rFonts w:hint="default"/>
        <w:lang w:val="ru-RU" w:eastAsia="en-US" w:bidi="ar-SA"/>
      </w:rPr>
    </w:lvl>
    <w:lvl w:ilvl="7" w:tplc="ED72CD44">
      <w:numFmt w:val="bullet"/>
      <w:lvlText w:val="•"/>
      <w:lvlJc w:val="left"/>
      <w:pPr>
        <w:ind w:left="5268" w:hanging="272"/>
      </w:pPr>
      <w:rPr>
        <w:rFonts w:hint="default"/>
        <w:lang w:val="ru-RU" w:eastAsia="en-US" w:bidi="ar-SA"/>
      </w:rPr>
    </w:lvl>
    <w:lvl w:ilvl="8" w:tplc="2024897A">
      <w:numFmt w:val="bullet"/>
      <w:lvlText w:val="•"/>
      <w:lvlJc w:val="left"/>
      <w:pPr>
        <w:ind w:left="5967" w:hanging="272"/>
      </w:pPr>
      <w:rPr>
        <w:rFonts w:hint="default"/>
        <w:lang w:val="ru-RU" w:eastAsia="en-US" w:bidi="ar-SA"/>
      </w:rPr>
    </w:lvl>
  </w:abstractNum>
  <w:abstractNum w:abstractNumId="32" w15:restartNumberingAfterBreak="0">
    <w:nsid w:val="18733C7B"/>
    <w:multiLevelType w:val="hybridMultilevel"/>
    <w:tmpl w:val="DE1C65D4"/>
    <w:lvl w:ilvl="0" w:tplc="0B5E6758">
      <w:numFmt w:val="bullet"/>
      <w:lvlText w:val=""/>
      <w:lvlJc w:val="left"/>
      <w:pPr>
        <w:ind w:left="355" w:hanging="245"/>
      </w:pPr>
      <w:rPr>
        <w:rFonts w:ascii="Wingdings" w:eastAsia="Wingdings" w:hAnsi="Wingdings" w:cs="Wingdings" w:hint="default"/>
        <w:w w:val="100"/>
        <w:sz w:val="22"/>
        <w:szCs w:val="22"/>
        <w:lang w:val="ru-RU" w:eastAsia="en-US" w:bidi="ar-SA"/>
      </w:rPr>
    </w:lvl>
    <w:lvl w:ilvl="1" w:tplc="02A00C48">
      <w:numFmt w:val="bullet"/>
      <w:lvlText w:val="•"/>
      <w:lvlJc w:val="left"/>
      <w:pPr>
        <w:ind w:left="1074" w:hanging="245"/>
      </w:pPr>
      <w:rPr>
        <w:rFonts w:hint="default"/>
        <w:lang w:val="ru-RU" w:eastAsia="en-US" w:bidi="ar-SA"/>
      </w:rPr>
    </w:lvl>
    <w:lvl w:ilvl="2" w:tplc="8AEE6828">
      <w:numFmt w:val="bullet"/>
      <w:lvlText w:val="•"/>
      <w:lvlJc w:val="left"/>
      <w:pPr>
        <w:ind w:left="1789" w:hanging="245"/>
      </w:pPr>
      <w:rPr>
        <w:rFonts w:hint="default"/>
        <w:lang w:val="ru-RU" w:eastAsia="en-US" w:bidi="ar-SA"/>
      </w:rPr>
    </w:lvl>
    <w:lvl w:ilvl="3" w:tplc="3830F44E">
      <w:numFmt w:val="bullet"/>
      <w:lvlText w:val="•"/>
      <w:lvlJc w:val="left"/>
      <w:pPr>
        <w:ind w:left="2503" w:hanging="245"/>
      </w:pPr>
      <w:rPr>
        <w:rFonts w:hint="default"/>
        <w:lang w:val="ru-RU" w:eastAsia="en-US" w:bidi="ar-SA"/>
      </w:rPr>
    </w:lvl>
    <w:lvl w:ilvl="4" w:tplc="0A0E1722">
      <w:numFmt w:val="bullet"/>
      <w:lvlText w:val="•"/>
      <w:lvlJc w:val="left"/>
      <w:pPr>
        <w:ind w:left="3218" w:hanging="245"/>
      </w:pPr>
      <w:rPr>
        <w:rFonts w:hint="default"/>
        <w:lang w:val="ru-RU" w:eastAsia="en-US" w:bidi="ar-SA"/>
      </w:rPr>
    </w:lvl>
    <w:lvl w:ilvl="5" w:tplc="ECA65434">
      <w:numFmt w:val="bullet"/>
      <w:lvlText w:val="•"/>
      <w:lvlJc w:val="left"/>
      <w:pPr>
        <w:ind w:left="3932" w:hanging="245"/>
      </w:pPr>
      <w:rPr>
        <w:rFonts w:hint="default"/>
        <w:lang w:val="ru-RU" w:eastAsia="en-US" w:bidi="ar-SA"/>
      </w:rPr>
    </w:lvl>
    <w:lvl w:ilvl="6" w:tplc="C100A5B8">
      <w:numFmt w:val="bullet"/>
      <w:lvlText w:val="•"/>
      <w:lvlJc w:val="left"/>
      <w:pPr>
        <w:ind w:left="4647" w:hanging="245"/>
      </w:pPr>
      <w:rPr>
        <w:rFonts w:hint="default"/>
        <w:lang w:val="ru-RU" w:eastAsia="en-US" w:bidi="ar-SA"/>
      </w:rPr>
    </w:lvl>
    <w:lvl w:ilvl="7" w:tplc="2424D194">
      <w:numFmt w:val="bullet"/>
      <w:lvlText w:val="•"/>
      <w:lvlJc w:val="left"/>
      <w:pPr>
        <w:ind w:left="5361" w:hanging="245"/>
      </w:pPr>
      <w:rPr>
        <w:rFonts w:hint="default"/>
        <w:lang w:val="ru-RU" w:eastAsia="en-US" w:bidi="ar-SA"/>
      </w:rPr>
    </w:lvl>
    <w:lvl w:ilvl="8" w:tplc="A7E81658">
      <w:numFmt w:val="bullet"/>
      <w:lvlText w:val="•"/>
      <w:lvlJc w:val="left"/>
      <w:pPr>
        <w:ind w:left="6076" w:hanging="245"/>
      </w:pPr>
      <w:rPr>
        <w:rFonts w:hint="default"/>
        <w:lang w:val="ru-RU" w:eastAsia="en-US" w:bidi="ar-SA"/>
      </w:rPr>
    </w:lvl>
  </w:abstractNum>
  <w:abstractNum w:abstractNumId="33" w15:restartNumberingAfterBreak="0">
    <w:nsid w:val="18FF2D70"/>
    <w:multiLevelType w:val="hybridMultilevel"/>
    <w:tmpl w:val="DE367CDA"/>
    <w:lvl w:ilvl="0" w:tplc="33D28C24">
      <w:numFmt w:val="bullet"/>
      <w:lvlText w:val="—"/>
      <w:lvlJc w:val="left"/>
      <w:pPr>
        <w:ind w:left="386" w:hanging="276"/>
      </w:pPr>
      <w:rPr>
        <w:rFonts w:ascii="Times New Roman" w:eastAsia="Times New Roman" w:hAnsi="Times New Roman" w:cs="Times New Roman" w:hint="default"/>
        <w:w w:val="100"/>
        <w:sz w:val="22"/>
        <w:szCs w:val="22"/>
        <w:lang w:val="ru-RU" w:eastAsia="en-US" w:bidi="ar-SA"/>
      </w:rPr>
    </w:lvl>
    <w:lvl w:ilvl="1" w:tplc="CBB098EA">
      <w:numFmt w:val="bullet"/>
      <w:lvlText w:val="•"/>
      <w:lvlJc w:val="left"/>
      <w:pPr>
        <w:ind w:left="1092" w:hanging="276"/>
      </w:pPr>
      <w:rPr>
        <w:rFonts w:hint="default"/>
        <w:lang w:val="ru-RU" w:eastAsia="en-US" w:bidi="ar-SA"/>
      </w:rPr>
    </w:lvl>
    <w:lvl w:ilvl="2" w:tplc="B83A1F80">
      <w:numFmt w:val="bullet"/>
      <w:lvlText w:val="•"/>
      <w:lvlJc w:val="left"/>
      <w:pPr>
        <w:ind w:left="1805" w:hanging="276"/>
      </w:pPr>
      <w:rPr>
        <w:rFonts w:hint="default"/>
        <w:lang w:val="ru-RU" w:eastAsia="en-US" w:bidi="ar-SA"/>
      </w:rPr>
    </w:lvl>
    <w:lvl w:ilvl="3" w:tplc="B67E796E">
      <w:numFmt w:val="bullet"/>
      <w:lvlText w:val="•"/>
      <w:lvlJc w:val="left"/>
      <w:pPr>
        <w:ind w:left="2517" w:hanging="276"/>
      </w:pPr>
      <w:rPr>
        <w:rFonts w:hint="default"/>
        <w:lang w:val="ru-RU" w:eastAsia="en-US" w:bidi="ar-SA"/>
      </w:rPr>
    </w:lvl>
    <w:lvl w:ilvl="4" w:tplc="D4C8BB24">
      <w:numFmt w:val="bullet"/>
      <w:lvlText w:val="•"/>
      <w:lvlJc w:val="left"/>
      <w:pPr>
        <w:ind w:left="3230" w:hanging="276"/>
      </w:pPr>
      <w:rPr>
        <w:rFonts w:hint="default"/>
        <w:lang w:val="ru-RU" w:eastAsia="en-US" w:bidi="ar-SA"/>
      </w:rPr>
    </w:lvl>
    <w:lvl w:ilvl="5" w:tplc="D870FF1E">
      <w:numFmt w:val="bullet"/>
      <w:lvlText w:val="•"/>
      <w:lvlJc w:val="left"/>
      <w:pPr>
        <w:ind w:left="3942" w:hanging="276"/>
      </w:pPr>
      <w:rPr>
        <w:rFonts w:hint="default"/>
        <w:lang w:val="ru-RU" w:eastAsia="en-US" w:bidi="ar-SA"/>
      </w:rPr>
    </w:lvl>
    <w:lvl w:ilvl="6" w:tplc="A4C840BE">
      <w:numFmt w:val="bullet"/>
      <w:lvlText w:val="•"/>
      <w:lvlJc w:val="left"/>
      <w:pPr>
        <w:ind w:left="4655" w:hanging="276"/>
      </w:pPr>
      <w:rPr>
        <w:rFonts w:hint="default"/>
        <w:lang w:val="ru-RU" w:eastAsia="en-US" w:bidi="ar-SA"/>
      </w:rPr>
    </w:lvl>
    <w:lvl w:ilvl="7" w:tplc="4AF400B4">
      <w:numFmt w:val="bullet"/>
      <w:lvlText w:val="•"/>
      <w:lvlJc w:val="left"/>
      <w:pPr>
        <w:ind w:left="5367" w:hanging="276"/>
      </w:pPr>
      <w:rPr>
        <w:rFonts w:hint="default"/>
        <w:lang w:val="ru-RU" w:eastAsia="en-US" w:bidi="ar-SA"/>
      </w:rPr>
    </w:lvl>
    <w:lvl w:ilvl="8" w:tplc="7550F25E">
      <w:numFmt w:val="bullet"/>
      <w:lvlText w:val="•"/>
      <w:lvlJc w:val="left"/>
      <w:pPr>
        <w:ind w:left="6080" w:hanging="276"/>
      </w:pPr>
      <w:rPr>
        <w:rFonts w:hint="default"/>
        <w:lang w:val="ru-RU" w:eastAsia="en-US" w:bidi="ar-SA"/>
      </w:rPr>
    </w:lvl>
  </w:abstractNum>
  <w:abstractNum w:abstractNumId="34" w15:restartNumberingAfterBreak="0">
    <w:nsid w:val="19034F3F"/>
    <w:multiLevelType w:val="hybridMultilevel"/>
    <w:tmpl w:val="EBE8C6A8"/>
    <w:lvl w:ilvl="0" w:tplc="B996339A">
      <w:numFmt w:val="bullet"/>
      <w:lvlText w:val=""/>
      <w:lvlJc w:val="left"/>
      <w:pPr>
        <w:ind w:left="454" w:hanging="347"/>
      </w:pPr>
      <w:rPr>
        <w:rFonts w:ascii="Wingdings" w:eastAsia="Wingdings" w:hAnsi="Wingdings" w:cs="Wingdings" w:hint="default"/>
        <w:w w:val="100"/>
        <w:sz w:val="24"/>
        <w:szCs w:val="24"/>
        <w:lang w:val="ru-RU" w:eastAsia="en-US" w:bidi="ar-SA"/>
      </w:rPr>
    </w:lvl>
    <w:lvl w:ilvl="1" w:tplc="21A41BF4">
      <w:numFmt w:val="bullet"/>
      <w:lvlText w:val="•"/>
      <w:lvlJc w:val="left"/>
      <w:pPr>
        <w:ind w:left="1263" w:hanging="347"/>
      </w:pPr>
      <w:rPr>
        <w:rFonts w:hint="default"/>
        <w:lang w:val="ru-RU" w:eastAsia="en-US" w:bidi="ar-SA"/>
      </w:rPr>
    </w:lvl>
    <w:lvl w:ilvl="2" w:tplc="D52C8154">
      <w:numFmt w:val="bullet"/>
      <w:lvlText w:val="•"/>
      <w:lvlJc w:val="left"/>
      <w:pPr>
        <w:ind w:left="2067" w:hanging="347"/>
      </w:pPr>
      <w:rPr>
        <w:rFonts w:hint="default"/>
        <w:lang w:val="ru-RU" w:eastAsia="en-US" w:bidi="ar-SA"/>
      </w:rPr>
    </w:lvl>
    <w:lvl w:ilvl="3" w:tplc="DBFE5F9A">
      <w:numFmt w:val="bullet"/>
      <w:lvlText w:val="•"/>
      <w:lvlJc w:val="left"/>
      <w:pPr>
        <w:ind w:left="2871" w:hanging="347"/>
      </w:pPr>
      <w:rPr>
        <w:rFonts w:hint="default"/>
        <w:lang w:val="ru-RU" w:eastAsia="en-US" w:bidi="ar-SA"/>
      </w:rPr>
    </w:lvl>
    <w:lvl w:ilvl="4" w:tplc="2FAA0E6A">
      <w:numFmt w:val="bullet"/>
      <w:lvlText w:val="•"/>
      <w:lvlJc w:val="left"/>
      <w:pPr>
        <w:ind w:left="3674" w:hanging="347"/>
      </w:pPr>
      <w:rPr>
        <w:rFonts w:hint="default"/>
        <w:lang w:val="ru-RU" w:eastAsia="en-US" w:bidi="ar-SA"/>
      </w:rPr>
    </w:lvl>
    <w:lvl w:ilvl="5" w:tplc="3BFC8270">
      <w:numFmt w:val="bullet"/>
      <w:lvlText w:val="•"/>
      <w:lvlJc w:val="left"/>
      <w:pPr>
        <w:ind w:left="4478" w:hanging="347"/>
      </w:pPr>
      <w:rPr>
        <w:rFonts w:hint="default"/>
        <w:lang w:val="ru-RU" w:eastAsia="en-US" w:bidi="ar-SA"/>
      </w:rPr>
    </w:lvl>
    <w:lvl w:ilvl="6" w:tplc="A28C8590">
      <w:numFmt w:val="bullet"/>
      <w:lvlText w:val="•"/>
      <w:lvlJc w:val="left"/>
      <w:pPr>
        <w:ind w:left="5282" w:hanging="347"/>
      </w:pPr>
      <w:rPr>
        <w:rFonts w:hint="default"/>
        <w:lang w:val="ru-RU" w:eastAsia="en-US" w:bidi="ar-SA"/>
      </w:rPr>
    </w:lvl>
    <w:lvl w:ilvl="7" w:tplc="6C70A3F0">
      <w:numFmt w:val="bullet"/>
      <w:lvlText w:val="•"/>
      <w:lvlJc w:val="left"/>
      <w:pPr>
        <w:ind w:left="6085" w:hanging="347"/>
      </w:pPr>
      <w:rPr>
        <w:rFonts w:hint="default"/>
        <w:lang w:val="ru-RU" w:eastAsia="en-US" w:bidi="ar-SA"/>
      </w:rPr>
    </w:lvl>
    <w:lvl w:ilvl="8" w:tplc="99FE0A14">
      <w:numFmt w:val="bullet"/>
      <w:lvlText w:val="•"/>
      <w:lvlJc w:val="left"/>
      <w:pPr>
        <w:ind w:left="6889" w:hanging="347"/>
      </w:pPr>
      <w:rPr>
        <w:rFonts w:hint="default"/>
        <w:lang w:val="ru-RU" w:eastAsia="en-US" w:bidi="ar-SA"/>
      </w:rPr>
    </w:lvl>
  </w:abstractNum>
  <w:abstractNum w:abstractNumId="35" w15:restartNumberingAfterBreak="0">
    <w:nsid w:val="191C0419"/>
    <w:multiLevelType w:val="hybridMultilevel"/>
    <w:tmpl w:val="CFDA60B4"/>
    <w:lvl w:ilvl="0" w:tplc="4120BC6C">
      <w:numFmt w:val="bullet"/>
      <w:lvlText w:val=""/>
      <w:lvlJc w:val="left"/>
      <w:pPr>
        <w:ind w:left="110" w:hanging="243"/>
      </w:pPr>
      <w:rPr>
        <w:rFonts w:ascii="Wingdings" w:eastAsia="Wingdings" w:hAnsi="Wingdings" w:cs="Wingdings" w:hint="default"/>
        <w:w w:val="100"/>
        <w:sz w:val="24"/>
        <w:szCs w:val="24"/>
        <w:lang w:val="ru-RU" w:eastAsia="en-US" w:bidi="ar-SA"/>
      </w:rPr>
    </w:lvl>
    <w:lvl w:ilvl="1" w:tplc="F9F2564A">
      <w:numFmt w:val="bullet"/>
      <w:lvlText w:val="•"/>
      <w:lvlJc w:val="left"/>
      <w:pPr>
        <w:ind w:left="844" w:hanging="243"/>
      </w:pPr>
      <w:rPr>
        <w:rFonts w:hint="default"/>
        <w:lang w:val="ru-RU" w:eastAsia="en-US" w:bidi="ar-SA"/>
      </w:rPr>
    </w:lvl>
    <w:lvl w:ilvl="2" w:tplc="CF30227A">
      <w:numFmt w:val="bullet"/>
      <w:lvlText w:val="•"/>
      <w:lvlJc w:val="left"/>
      <w:pPr>
        <w:ind w:left="1568" w:hanging="243"/>
      </w:pPr>
      <w:rPr>
        <w:rFonts w:hint="default"/>
        <w:lang w:val="ru-RU" w:eastAsia="en-US" w:bidi="ar-SA"/>
      </w:rPr>
    </w:lvl>
    <w:lvl w:ilvl="3" w:tplc="2E04AB70">
      <w:numFmt w:val="bullet"/>
      <w:lvlText w:val="•"/>
      <w:lvlJc w:val="left"/>
      <w:pPr>
        <w:ind w:left="2293" w:hanging="243"/>
      </w:pPr>
      <w:rPr>
        <w:rFonts w:hint="default"/>
        <w:lang w:val="ru-RU" w:eastAsia="en-US" w:bidi="ar-SA"/>
      </w:rPr>
    </w:lvl>
    <w:lvl w:ilvl="4" w:tplc="6AF4B430">
      <w:numFmt w:val="bullet"/>
      <w:lvlText w:val="•"/>
      <w:lvlJc w:val="left"/>
      <w:pPr>
        <w:ind w:left="3017" w:hanging="243"/>
      </w:pPr>
      <w:rPr>
        <w:rFonts w:hint="default"/>
        <w:lang w:val="ru-RU" w:eastAsia="en-US" w:bidi="ar-SA"/>
      </w:rPr>
    </w:lvl>
    <w:lvl w:ilvl="5" w:tplc="41AE3078">
      <w:numFmt w:val="bullet"/>
      <w:lvlText w:val="•"/>
      <w:lvlJc w:val="left"/>
      <w:pPr>
        <w:ind w:left="3742" w:hanging="243"/>
      </w:pPr>
      <w:rPr>
        <w:rFonts w:hint="default"/>
        <w:lang w:val="ru-RU" w:eastAsia="en-US" w:bidi="ar-SA"/>
      </w:rPr>
    </w:lvl>
    <w:lvl w:ilvl="6" w:tplc="B088FB12">
      <w:numFmt w:val="bullet"/>
      <w:lvlText w:val="•"/>
      <w:lvlJc w:val="left"/>
      <w:pPr>
        <w:ind w:left="4466" w:hanging="243"/>
      </w:pPr>
      <w:rPr>
        <w:rFonts w:hint="default"/>
        <w:lang w:val="ru-RU" w:eastAsia="en-US" w:bidi="ar-SA"/>
      </w:rPr>
    </w:lvl>
    <w:lvl w:ilvl="7" w:tplc="A568399E">
      <w:numFmt w:val="bullet"/>
      <w:lvlText w:val="•"/>
      <w:lvlJc w:val="left"/>
      <w:pPr>
        <w:ind w:left="5190" w:hanging="243"/>
      </w:pPr>
      <w:rPr>
        <w:rFonts w:hint="default"/>
        <w:lang w:val="ru-RU" w:eastAsia="en-US" w:bidi="ar-SA"/>
      </w:rPr>
    </w:lvl>
    <w:lvl w:ilvl="8" w:tplc="F06CED12">
      <w:numFmt w:val="bullet"/>
      <w:lvlText w:val="•"/>
      <w:lvlJc w:val="left"/>
      <w:pPr>
        <w:ind w:left="5915" w:hanging="243"/>
      </w:pPr>
      <w:rPr>
        <w:rFonts w:hint="default"/>
        <w:lang w:val="ru-RU" w:eastAsia="en-US" w:bidi="ar-SA"/>
      </w:rPr>
    </w:lvl>
  </w:abstractNum>
  <w:abstractNum w:abstractNumId="36" w15:restartNumberingAfterBreak="0">
    <w:nsid w:val="19B27CCC"/>
    <w:multiLevelType w:val="hybridMultilevel"/>
    <w:tmpl w:val="E5F6C3F4"/>
    <w:lvl w:ilvl="0" w:tplc="0C02F8FC">
      <w:numFmt w:val="bullet"/>
      <w:lvlText w:val=""/>
      <w:lvlJc w:val="left"/>
      <w:pPr>
        <w:ind w:left="69" w:hanging="315"/>
      </w:pPr>
      <w:rPr>
        <w:rFonts w:ascii="Wingdings" w:eastAsia="Wingdings" w:hAnsi="Wingdings" w:cs="Wingdings" w:hint="default"/>
        <w:w w:val="100"/>
        <w:sz w:val="24"/>
        <w:szCs w:val="24"/>
        <w:lang w:val="ru-RU" w:eastAsia="en-US" w:bidi="ar-SA"/>
      </w:rPr>
    </w:lvl>
    <w:lvl w:ilvl="1" w:tplc="9DC4E772">
      <w:numFmt w:val="bullet"/>
      <w:lvlText w:val="•"/>
      <w:lvlJc w:val="left"/>
      <w:pPr>
        <w:ind w:left="898" w:hanging="315"/>
      </w:pPr>
      <w:rPr>
        <w:rFonts w:hint="default"/>
        <w:lang w:val="ru-RU" w:eastAsia="en-US" w:bidi="ar-SA"/>
      </w:rPr>
    </w:lvl>
    <w:lvl w:ilvl="2" w:tplc="A8F41D04">
      <w:numFmt w:val="bullet"/>
      <w:lvlText w:val="•"/>
      <w:lvlJc w:val="left"/>
      <w:pPr>
        <w:ind w:left="1737" w:hanging="315"/>
      </w:pPr>
      <w:rPr>
        <w:rFonts w:hint="default"/>
        <w:lang w:val="ru-RU" w:eastAsia="en-US" w:bidi="ar-SA"/>
      </w:rPr>
    </w:lvl>
    <w:lvl w:ilvl="3" w:tplc="99943E24">
      <w:numFmt w:val="bullet"/>
      <w:lvlText w:val="•"/>
      <w:lvlJc w:val="left"/>
      <w:pPr>
        <w:ind w:left="2576" w:hanging="315"/>
      </w:pPr>
      <w:rPr>
        <w:rFonts w:hint="default"/>
        <w:lang w:val="ru-RU" w:eastAsia="en-US" w:bidi="ar-SA"/>
      </w:rPr>
    </w:lvl>
    <w:lvl w:ilvl="4" w:tplc="5872A10A">
      <w:numFmt w:val="bullet"/>
      <w:lvlText w:val="•"/>
      <w:lvlJc w:val="left"/>
      <w:pPr>
        <w:ind w:left="3414" w:hanging="315"/>
      </w:pPr>
      <w:rPr>
        <w:rFonts w:hint="default"/>
        <w:lang w:val="ru-RU" w:eastAsia="en-US" w:bidi="ar-SA"/>
      </w:rPr>
    </w:lvl>
    <w:lvl w:ilvl="5" w:tplc="67E88DCA">
      <w:numFmt w:val="bullet"/>
      <w:lvlText w:val="•"/>
      <w:lvlJc w:val="left"/>
      <w:pPr>
        <w:ind w:left="4253" w:hanging="315"/>
      </w:pPr>
      <w:rPr>
        <w:rFonts w:hint="default"/>
        <w:lang w:val="ru-RU" w:eastAsia="en-US" w:bidi="ar-SA"/>
      </w:rPr>
    </w:lvl>
    <w:lvl w:ilvl="6" w:tplc="10E8EBD2">
      <w:numFmt w:val="bullet"/>
      <w:lvlText w:val="•"/>
      <w:lvlJc w:val="left"/>
      <w:pPr>
        <w:ind w:left="5092" w:hanging="315"/>
      </w:pPr>
      <w:rPr>
        <w:rFonts w:hint="default"/>
        <w:lang w:val="ru-RU" w:eastAsia="en-US" w:bidi="ar-SA"/>
      </w:rPr>
    </w:lvl>
    <w:lvl w:ilvl="7" w:tplc="90A6AB76">
      <w:numFmt w:val="bullet"/>
      <w:lvlText w:val="•"/>
      <w:lvlJc w:val="left"/>
      <w:pPr>
        <w:ind w:left="5930" w:hanging="315"/>
      </w:pPr>
      <w:rPr>
        <w:rFonts w:hint="default"/>
        <w:lang w:val="ru-RU" w:eastAsia="en-US" w:bidi="ar-SA"/>
      </w:rPr>
    </w:lvl>
    <w:lvl w:ilvl="8" w:tplc="3C90AAE6">
      <w:numFmt w:val="bullet"/>
      <w:lvlText w:val="•"/>
      <w:lvlJc w:val="left"/>
      <w:pPr>
        <w:ind w:left="6769" w:hanging="315"/>
      </w:pPr>
      <w:rPr>
        <w:rFonts w:hint="default"/>
        <w:lang w:val="ru-RU" w:eastAsia="en-US" w:bidi="ar-SA"/>
      </w:rPr>
    </w:lvl>
  </w:abstractNum>
  <w:abstractNum w:abstractNumId="37" w15:restartNumberingAfterBreak="0">
    <w:nsid w:val="1A735FD5"/>
    <w:multiLevelType w:val="hybridMultilevel"/>
    <w:tmpl w:val="720EECF4"/>
    <w:lvl w:ilvl="0" w:tplc="CB446BB8">
      <w:start w:val="1"/>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FE4EB1C4">
      <w:numFmt w:val="bullet"/>
      <w:lvlText w:val="•"/>
      <w:lvlJc w:val="left"/>
      <w:pPr>
        <w:ind w:left="844" w:hanging="180"/>
      </w:pPr>
      <w:rPr>
        <w:rFonts w:hint="default"/>
        <w:lang w:val="ru-RU" w:eastAsia="en-US" w:bidi="ar-SA"/>
      </w:rPr>
    </w:lvl>
    <w:lvl w:ilvl="2" w:tplc="35A43CBA">
      <w:numFmt w:val="bullet"/>
      <w:lvlText w:val="•"/>
      <w:lvlJc w:val="left"/>
      <w:pPr>
        <w:ind w:left="1568" w:hanging="180"/>
      </w:pPr>
      <w:rPr>
        <w:rFonts w:hint="default"/>
        <w:lang w:val="ru-RU" w:eastAsia="en-US" w:bidi="ar-SA"/>
      </w:rPr>
    </w:lvl>
    <w:lvl w:ilvl="3" w:tplc="0B7ABC6E">
      <w:numFmt w:val="bullet"/>
      <w:lvlText w:val="•"/>
      <w:lvlJc w:val="left"/>
      <w:pPr>
        <w:ind w:left="2293" w:hanging="180"/>
      </w:pPr>
      <w:rPr>
        <w:rFonts w:hint="default"/>
        <w:lang w:val="ru-RU" w:eastAsia="en-US" w:bidi="ar-SA"/>
      </w:rPr>
    </w:lvl>
    <w:lvl w:ilvl="4" w:tplc="690A0ED6">
      <w:numFmt w:val="bullet"/>
      <w:lvlText w:val="•"/>
      <w:lvlJc w:val="left"/>
      <w:pPr>
        <w:ind w:left="3017" w:hanging="180"/>
      </w:pPr>
      <w:rPr>
        <w:rFonts w:hint="default"/>
        <w:lang w:val="ru-RU" w:eastAsia="en-US" w:bidi="ar-SA"/>
      </w:rPr>
    </w:lvl>
    <w:lvl w:ilvl="5" w:tplc="68588198">
      <w:numFmt w:val="bullet"/>
      <w:lvlText w:val="•"/>
      <w:lvlJc w:val="left"/>
      <w:pPr>
        <w:ind w:left="3742" w:hanging="180"/>
      </w:pPr>
      <w:rPr>
        <w:rFonts w:hint="default"/>
        <w:lang w:val="ru-RU" w:eastAsia="en-US" w:bidi="ar-SA"/>
      </w:rPr>
    </w:lvl>
    <w:lvl w:ilvl="6" w:tplc="4D1A3DF6">
      <w:numFmt w:val="bullet"/>
      <w:lvlText w:val="•"/>
      <w:lvlJc w:val="left"/>
      <w:pPr>
        <w:ind w:left="4466" w:hanging="180"/>
      </w:pPr>
      <w:rPr>
        <w:rFonts w:hint="default"/>
        <w:lang w:val="ru-RU" w:eastAsia="en-US" w:bidi="ar-SA"/>
      </w:rPr>
    </w:lvl>
    <w:lvl w:ilvl="7" w:tplc="6B1C8F30">
      <w:numFmt w:val="bullet"/>
      <w:lvlText w:val="•"/>
      <w:lvlJc w:val="left"/>
      <w:pPr>
        <w:ind w:left="5190" w:hanging="180"/>
      </w:pPr>
      <w:rPr>
        <w:rFonts w:hint="default"/>
        <w:lang w:val="ru-RU" w:eastAsia="en-US" w:bidi="ar-SA"/>
      </w:rPr>
    </w:lvl>
    <w:lvl w:ilvl="8" w:tplc="982424E4">
      <w:numFmt w:val="bullet"/>
      <w:lvlText w:val="•"/>
      <w:lvlJc w:val="left"/>
      <w:pPr>
        <w:ind w:left="5915" w:hanging="180"/>
      </w:pPr>
      <w:rPr>
        <w:rFonts w:hint="default"/>
        <w:lang w:val="ru-RU" w:eastAsia="en-US" w:bidi="ar-SA"/>
      </w:rPr>
    </w:lvl>
  </w:abstractNum>
  <w:abstractNum w:abstractNumId="38" w15:restartNumberingAfterBreak="0">
    <w:nsid w:val="1BFA77EF"/>
    <w:multiLevelType w:val="hybridMultilevel"/>
    <w:tmpl w:val="CD3C00CC"/>
    <w:lvl w:ilvl="0" w:tplc="FCB2CC3C">
      <w:start w:val="2"/>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A8041AFE">
      <w:numFmt w:val="bullet"/>
      <w:lvlText w:val="•"/>
      <w:lvlJc w:val="left"/>
      <w:pPr>
        <w:ind w:left="858" w:hanging="180"/>
      </w:pPr>
      <w:rPr>
        <w:rFonts w:hint="default"/>
        <w:lang w:val="ru-RU" w:eastAsia="en-US" w:bidi="ar-SA"/>
      </w:rPr>
    </w:lvl>
    <w:lvl w:ilvl="2" w:tplc="0C5A132E">
      <w:numFmt w:val="bullet"/>
      <w:lvlText w:val="•"/>
      <w:lvlJc w:val="left"/>
      <w:pPr>
        <w:ind w:left="1597" w:hanging="180"/>
      </w:pPr>
      <w:rPr>
        <w:rFonts w:hint="default"/>
        <w:lang w:val="ru-RU" w:eastAsia="en-US" w:bidi="ar-SA"/>
      </w:rPr>
    </w:lvl>
    <w:lvl w:ilvl="3" w:tplc="51A45608">
      <w:numFmt w:val="bullet"/>
      <w:lvlText w:val="•"/>
      <w:lvlJc w:val="left"/>
      <w:pPr>
        <w:ind w:left="2335" w:hanging="180"/>
      </w:pPr>
      <w:rPr>
        <w:rFonts w:hint="default"/>
        <w:lang w:val="ru-RU" w:eastAsia="en-US" w:bidi="ar-SA"/>
      </w:rPr>
    </w:lvl>
    <w:lvl w:ilvl="4" w:tplc="DBBC6EA2">
      <w:numFmt w:val="bullet"/>
      <w:lvlText w:val="•"/>
      <w:lvlJc w:val="left"/>
      <w:pPr>
        <w:ind w:left="3074" w:hanging="180"/>
      </w:pPr>
      <w:rPr>
        <w:rFonts w:hint="default"/>
        <w:lang w:val="ru-RU" w:eastAsia="en-US" w:bidi="ar-SA"/>
      </w:rPr>
    </w:lvl>
    <w:lvl w:ilvl="5" w:tplc="B0924BF0">
      <w:numFmt w:val="bullet"/>
      <w:lvlText w:val="•"/>
      <w:lvlJc w:val="left"/>
      <w:pPr>
        <w:ind w:left="3812" w:hanging="180"/>
      </w:pPr>
      <w:rPr>
        <w:rFonts w:hint="default"/>
        <w:lang w:val="ru-RU" w:eastAsia="en-US" w:bidi="ar-SA"/>
      </w:rPr>
    </w:lvl>
    <w:lvl w:ilvl="6" w:tplc="9D64AFEA">
      <w:numFmt w:val="bullet"/>
      <w:lvlText w:val="•"/>
      <w:lvlJc w:val="left"/>
      <w:pPr>
        <w:ind w:left="4551" w:hanging="180"/>
      </w:pPr>
      <w:rPr>
        <w:rFonts w:hint="default"/>
        <w:lang w:val="ru-RU" w:eastAsia="en-US" w:bidi="ar-SA"/>
      </w:rPr>
    </w:lvl>
    <w:lvl w:ilvl="7" w:tplc="4296D496">
      <w:numFmt w:val="bullet"/>
      <w:lvlText w:val="•"/>
      <w:lvlJc w:val="left"/>
      <w:pPr>
        <w:ind w:left="5289" w:hanging="180"/>
      </w:pPr>
      <w:rPr>
        <w:rFonts w:hint="default"/>
        <w:lang w:val="ru-RU" w:eastAsia="en-US" w:bidi="ar-SA"/>
      </w:rPr>
    </w:lvl>
    <w:lvl w:ilvl="8" w:tplc="FC26DF8E">
      <w:numFmt w:val="bullet"/>
      <w:lvlText w:val="•"/>
      <w:lvlJc w:val="left"/>
      <w:pPr>
        <w:ind w:left="6028" w:hanging="180"/>
      </w:pPr>
      <w:rPr>
        <w:rFonts w:hint="default"/>
        <w:lang w:val="ru-RU" w:eastAsia="en-US" w:bidi="ar-SA"/>
      </w:rPr>
    </w:lvl>
  </w:abstractNum>
  <w:abstractNum w:abstractNumId="39" w15:restartNumberingAfterBreak="0">
    <w:nsid w:val="1C290ED3"/>
    <w:multiLevelType w:val="hybridMultilevel"/>
    <w:tmpl w:val="E9285E46"/>
    <w:lvl w:ilvl="0" w:tplc="3CEEEEFE">
      <w:start w:val="1"/>
      <w:numFmt w:val="decimal"/>
      <w:lvlText w:val="%1)"/>
      <w:lvlJc w:val="left"/>
      <w:pPr>
        <w:ind w:left="110" w:hanging="240"/>
      </w:pPr>
      <w:rPr>
        <w:rFonts w:ascii="Times New Roman" w:eastAsia="Times New Roman" w:hAnsi="Times New Roman" w:cs="Times New Roman" w:hint="default"/>
        <w:w w:val="100"/>
        <w:sz w:val="22"/>
        <w:szCs w:val="22"/>
        <w:lang w:val="ru-RU" w:eastAsia="en-US" w:bidi="ar-SA"/>
      </w:rPr>
    </w:lvl>
    <w:lvl w:ilvl="1" w:tplc="0B6683AE">
      <w:numFmt w:val="bullet"/>
      <w:lvlText w:val="•"/>
      <w:lvlJc w:val="left"/>
      <w:pPr>
        <w:ind w:left="858" w:hanging="240"/>
      </w:pPr>
      <w:rPr>
        <w:rFonts w:hint="default"/>
        <w:lang w:val="ru-RU" w:eastAsia="en-US" w:bidi="ar-SA"/>
      </w:rPr>
    </w:lvl>
    <w:lvl w:ilvl="2" w:tplc="0A385A78">
      <w:numFmt w:val="bullet"/>
      <w:lvlText w:val="•"/>
      <w:lvlJc w:val="left"/>
      <w:pPr>
        <w:ind w:left="1597" w:hanging="240"/>
      </w:pPr>
      <w:rPr>
        <w:rFonts w:hint="default"/>
        <w:lang w:val="ru-RU" w:eastAsia="en-US" w:bidi="ar-SA"/>
      </w:rPr>
    </w:lvl>
    <w:lvl w:ilvl="3" w:tplc="493ABEEE">
      <w:numFmt w:val="bullet"/>
      <w:lvlText w:val="•"/>
      <w:lvlJc w:val="left"/>
      <w:pPr>
        <w:ind w:left="2335" w:hanging="240"/>
      </w:pPr>
      <w:rPr>
        <w:rFonts w:hint="default"/>
        <w:lang w:val="ru-RU" w:eastAsia="en-US" w:bidi="ar-SA"/>
      </w:rPr>
    </w:lvl>
    <w:lvl w:ilvl="4" w:tplc="3A426682">
      <w:numFmt w:val="bullet"/>
      <w:lvlText w:val="•"/>
      <w:lvlJc w:val="left"/>
      <w:pPr>
        <w:ind w:left="3074" w:hanging="240"/>
      </w:pPr>
      <w:rPr>
        <w:rFonts w:hint="default"/>
        <w:lang w:val="ru-RU" w:eastAsia="en-US" w:bidi="ar-SA"/>
      </w:rPr>
    </w:lvl>
    <w:lvl w:ilvl="5" w:tplc="FF6C8AE6">
      <w:numFmt w:val="bullet"/>
      <w:lvlText w:val="•"/>
      <w:lvlJc w:val="left"/>
      <w:pPr>
        <w:ind w:left="3812" w:hanging="240"/>
      </w:pPr>
      <w:rPr>
        <w:rFonts w:hint="default"/>
        <w:lang w:val="ru-RU" w:eastAsia="en-US" w:bidi="ar-SA"/>
      </w:rPr>
    </w:lvl>
    <w:lvl w:ilvl="6" w:tplc="4196AAEA">
      <w:numFmt w:val="bullet"/>
      <w:lvlText w:val="•"/>
      <w:lvlJc w:val="left"/>
      <w:pPr>
        <w:ind w:left="4551" w:hanging="240"/>
      </w:pPr>
      <w:rPr>
        <w:rFonts w:hint="default"/>
        <w:lang w:val="ru-RU" w:eastAsia="en-US" w:bidi="ar-SA"/>
      </w:rPr>
    </w:lvl>
    <w:lvl w:ilvl="7" w:tplc="48507254">
      <w:numFmt w:val="bullet"/>
      <w:lvlText w:val="•"/>
      <w:lvlJc w:val="left"/>
      <w:pPr>
        <w:ind w:left="5289" w:hanging="240"/>
      </w:pPr>
      <w:rPr>
        <w:rFonts w:hint="default"/>
        <w:lang w:val="ru-RU" w:eastAsia="en-US" w:bidi="ar-SA"/>
      </w:rPr>
    </w:lvl>
    <w:lvl w:ilvl="8" w:tplc="865E4FFE">
      <w:numFmt w:val="bullet"/>
      <w:lvlText w:val="•"/>
      <w:lvlJc w:val="left"/>
      <w:pPr>
        <w:ind w:left="6028" w:hanging="240"/>
      </w:pPr>
      <w:rPr>
        <w:rFonts w:hint="default"/>
        <w:lang w:val="ru-RU" w:eastAsia="en-US" w:bidi="ar-SA"/>
      </w:rPr>
    </w:lvl>
  </w:abstractNum>
  <w:abstractNum w:abstractNumId="40" w15:restartNumberingAfterBreak="0">
    <w:nsid w:val="1DD0663A"/>
    <w:multiLevelType w:val="hybridMultilevel"/>
    <w:tmpl w:val="2FA42D3C"/>
    <w:lvl w:ilvl="0" w:tplc="A6300692">
      <w:numFmt w:val="bullet"/>
      <w:lvlText w:val=""/>
      <w:lvlJc w:val="left"/>
      <w:pPr>
        <w:ind w:left="454" w:hanging="347"/>
      </w:pPr>
      <w:rPr>
        <w:rFonts w:ascii="Wingdings" w:eastAsia="Wingdings" w:hAnsi="Wingdings" w:cs="Wingdings" w:hint="default"/>
        <w:w w:val="100"/>
        <w:sz w:val="24"/>
        <w:szCs w:val="24"/>
        <w:lang w:val="ru-RU" w:eastAsia="en-US" w:bidi="ar-SA"/>
      </w:rPr>
    </w:lvl>
    <w:lvl w:ilvl="1" w:tplc="4E349AEC">
      <w:numFmt w:val="bullet"/>
      <w:lvlText w:val="•"/>
      <w:lvlJc w:val="left"/>
      <w:pPr>
        <w:ind w:left="1263" w:hanging="347"/>
      </w:pPr>
      <w:rPr>
        <w:rFonts w:hint="default"/>
        <w:lang w:val="ru-RU" w:eastAsia="en-US" w:bidi="ar-SA"/>
      </w:rPr>
    </w:lvl>
    <w:lvl w:ilvl="2" w:tplc="D6C61AFA">
      <w:numFmt w:val="bullet"/>
      <w:lvlText w:val="•"/>
      <w:lvlJc w:val="left"/>
      <w:pPr>
        <w:ind w:left="2067" w:hanging="347"/>
      </w:pPr>
      <w:rPr>
        <w:rFonts w:hint="default"/>
        <w:lang w:val="ru-RU" w:eastAsia="en-US" w:bidi="ar-SA"/>
      </w:rPr>
    </w:lvl>
    <w:lvl w:ilvl="3" w:tplc="6E5E8C1E">
      <w:numFmt w:val="bullet"/>
      <w:lvlText w:val="•"/>
      <w:lvlJc w:val="left"/>
      <w:pPr>
        <w:ind w:left="2871" w:hanging="347"/>
      </w:pPr>
      <w:rPr>
        <w:rFonts w:hint="default"/>
        <w:lang w:val="ru-RU" w:eastAsia="en-US" w:bidi="ar-SA"/>
      </w:rPr>
    </w:lvl>
    <w:lvl w:ilvl="4" w:tplc="F516058E">
      <w:numFmt w:val="bullet"/>
      <w:lvlText w:val="•"/>
      <w:lvlJc w:val="left"/>
      <w:pPr>
        <w:ind w:left="3674" w:hanging="347"/>
      </w:pPr>
      <w:rPr>
        <w:rFonts w:hint="default"/>
        <w:lang w:val="ru-RU" w:eastAsia="en-US" w:bidi="ar-SA"/>
      </w:rPr>
    </w:lvl>
    <w:lvl w:ilvl="5" w:tplc="848A4226">
      <w:numFmt w:val="bullet"/>
      <w:lvlText w:val="•"/>
      <w:lvlJc w:val="left"/>
      <w:pPr>
        <w:ind w:left="4478" w:hanging="347"/>
      </w:pPr>
      <w:rPr>
        <w:rFonts w:hint="default"/>
        <w:lang w:val="ru-RU" w:eastAsia="en-US" w:bidi="ar-SA"/>
      </w:rPr>
    </w:lvl>
    <w:lvl w:ilvl="6" w:tplc="04022FC2">
      <w:numFmt w:val="bullet"/>
      <w:lvlText w:val="•"/>
      <w:lvlJc w:val="left"/>
      <w:pPr>
        <w:ind w:left="5282" w:hanging="347"/>
      </w:pPr>
      <w:rPr>
        <w:rFonts w:hint="default"/>
        <w:lang w:val="ru-RU" w:eastAsia="en-US" w:bidi="ar-SA"/>
      </w:rPr>
    </w:lvl>
    <w:lvl w:ilvl="7" w:tplc="6DCEF10E">
      <w:numFmt w:val="bullet"/>
      <w:lvlText w:val="•"/>
      <w:lvlJc w:val="left"/>
      <w:pPr>
        <w:ind w:left="6085" w:hanging="347"/>
      </w:pPr>
      <w:rPr>
        <w:rFonts w:hint="default"/>
        <w:lang w:val="ru-RU" w:eastAsia="en-US" w:bidi="ar-SA"/>
      </w:rPr>
    </w:lvl>
    <w:lvl w:ilvl="8" w:tplc="2E54D818">
      <w:numFmt w:val="bullet"/>
      <w:lvlText w:val="•"/>
      <w:lvlJc w:val="left"/>
      <w:pPr>
        <w:ind w:left="6889" w:hanging="347"/>
      </w:pPr>
      <w:rPr>
        <w:rFonts w:hint="default"/>
        <w:lang w:val="ru-RU" w:eastAsia="en-US" w:bidi="ar-SA"/>
      </w:rPr>
    </w:lvl>
  </w:abstractNum>
  <w:abstractNum w:abstractNumId="41" w15:restartNumberingAfterBreak="0">
    <w:nsid w:val="1DDA5C06"/>
    <w:multiLevelType w:val="hybridMultilevel"/>
    <w:tmpl w:val="2C263DA0"/>
    <w:lvl w:ilvl="0" w:tplc="997A4A10">
      <w:numFmt w:val="bullet"/>
      <w:lvlText w:val=""/>
      <w:lvlJc w:val="left"/>
      <w:pPr>
        <w:ind w:left="69" w:hanging="293"/>
      </w:pPr>
      <w:rPr>
        <w:rFonts w:ascii="Wingdings" w:eastAsia="Wingdings" w:hAnsi="Wingdings" w:cs="Wingdings" w:hint="default"/>
        <w:w w:val="100"/>
        <w:sz w:val="24"/>
        <w:szCs w:val="24"/>
        <w:lang w:val="ru-RU" w:eastAsia="en-US" w:bidi="ar-SA"/>
      </w:rPr>
    </w:lvl>
    <w:lvl w:ilvl="1" w:tplc="BB24EA02">
      <w:numFmt w:val="bullet"/>
      <w:lvlText w:val="•"/>
      <w:lvlJc w:val="left"/>
      <w:pPr>
        <w:ind w:left="804" w:hanging="293"/>
      </w:pPr>
      <w:rPr>
        <w:rFonts w:hint="default"/>
        <w:lang w:val="ru-RU" w:eastAsia="en-US" w:bidi="ar-SA"/>
      </w:rPr>
    </w:lvl>
    <w:lvl w:ilvl="2" w:tplc="FE2C701C">
      <w:numFmt w:val="bullet"/>
      <w:lvlText w:val="•"/>
      <w:lvlJc w:val="left"/>
      <w:pPr>
        <w:ind w:left="1549" w:hanging="293"/>
      </w:pPr>
      <w:rPr>
        <w:rFonts w:hint="default"/>
        <w:lang w:val="ru-RU" w:eastAsia="en-US" w:bidi="ar-SA"/>
      </w:rPr>
    </w:lvl>
    <w:lvl w:ilvl="3" w:tplc="5C1281D6">
      <w:numFmt w:val="bullet"/>
      <w:lvlText w:val="•"/>
      <w:lvlJc w:val="left"/>
      <w:pPr>
        <w:ind w:left="2293" w:hanging="293"/>
      </w:pPr>
      <w:rPr>
        <w:rFonts w:hint="default"/>
        <w:lang w:val="ru-RU" w:eastAsia="en-US" w:bidi="ar-SA"/>
      </w:rPr>
    </w:lvl>
    <w:lvl w:ilvl="4" w:tplc="6A8E6266">
      <w:numFmt w:val="bullet"/>
      <w:lvlText w:val="•"/>
      <w:lvlJc w:val="left"/>
      <w:pPr>
        <w:ind w:left="3038" w:hanging="293"/>
      </w:pPr>
      <w:rPr>
        <w:rFonts w:hint="default"/>
        <w:lang w:val="ru-RU" w:eastAsia="en-US" w:bidi="ar-SA"/>
      </w:rPr>
    </w:lvl>
    <w:lvl w:ilvl="5" w:tplc="461E4B52">
      <w:numFmt w:val="bullet"/>
      <w:lvlText w:val="•"/>
      <w:lvlJc w:val="left"/>
      <w:pPr>
        <w:ind w:left="3782" w:hanging="293"/>
      </w:pPr>
      <w:rPr>
        <w:rFonts w:hint="default"/>
        <w:lang w:val="ru-RU" w:eastAsia="en-US" w:bidi="ar-SA"/>
      </w:rPr>
    </w:lvl>
    <w:lvl w:ilvl="6" w:tplc="ED208136">
      <w:numFmt w:val="bullet"/>
      <w:lvlText w:val="•"/>
      <w:lvlJc w:val="left"/>
      <w:pPr>
        <w:ind w:left="4527" w:hanging="293"/>
      </w:pPr>
      <w:rPr>
        <w:rFonts w:hint="default"/>
        <w:lang w:val="ru-RU" w:eastAsia="en-US" w:bidi="ar-SA"/>
      </w:rPr>
    </w:lvl>
    <w:lvl w:ilvl="7" w:tplc="5A0E662C">
      <w:numFmt w:val="bullet"/>
      <w:lvlText w:val="•"/>
      <w:lvlJc w:val="left"/>
      <w:pPr>
        <w:ind w:left="5271" w:hanging="293"/>
      </w:pPr>
      <w:rPr>
        <w:rFonts w:hint="default"/>
        <w:lang w:val="ru-RU" w:eastAsia="en-US" w:bidi="ar-SA"/>
      </w:rPr>
    </w:lvl>
    <w:lvl w:ilvl="8" w:tplc="2B862232">
      <w:numFmt w:val="bullet"/>
      <w:lvlText w:val="•"/>
      <w:lvlJc w:val="left"/>
      <w:pPr>
        <w:ind w:left="6016" w:hanging="293"/>
      </w:pPr>
      <w:rPr>
        <w:rFonts w:hint="default"/>
        <w:lang w:val="ru-RU" w:eastAsia="en-US" w:bidi="ar-SA"/>
      </w:rPr>
    </w:lvl>
  </w:abstractNum>
  <w:abstractNum w:abstractNumId="42" w15:restartNumberingAfterBreak="0">
    <w:nsid w:val="1EC239DA"/>
    <w:multiLevelType w:val="hybridMultilevel"/>
    <w:tmpl w:val="4DF2CBA6"/>
    <w:lvl w:ilvl="0" w:tplc="58008E9E">
      <w:start w:val="1"/>
      <w:numFmt w:val="decimal"/>
      <w:lvlText w:val="%1"/>
      <w:lvlJc w:val="left"/>
      <w:pPr>
        <w:ind w:left="290" w:hanging="180"/>
      </w:pPr>
      <w:rPr>
        <w:rFonts w:ascii="Times New Roman" w:eastAsia="Times New Roman" w:hAnsi="Times New Roman" w:cs="Times New Roman" w:hint="default"/>
        <w:w w:val="100"/>
        <w:sz w:val="24"/>
        <w:szCs w:val="24"/>
        <w:lang w:val="ru-RU" w:eastAsia="en-US" w:bidi="ar-SA"/>
      </w:rPr>
    </w:lvl>
    <w:lvl w:ilvl="1" w:tplc="DF72A4B0">
      <w:numFmt w:val="bullet"/>
      <w:lvlText w:val="•"/>
      <w:lvlJc w:val="left"/>
      <w:pPr>
        <w:ind w:left="1020" w:hanging="180"/>
      </w:pPr>
      <w:rPr>
        <w:rFonts w:hint="default"/>
        <w:lang w:val="ru-RU" w:eastAsia="en-US" w:bidi="ar-SA"/>
      </w:rPr>
    </w:lvl>
    <w:lvl w:ilvl="2" w:tplc="9FE8F5A2">
      <w:numFmt w:val="bullet"/>
      <w:lvlText w:val="•"/>
      <w:lvlJc w:val="left"/>
      <w:pPr>
        <w:ind w:left="1741" w:hanging="180"/>
      </w:pPr>
      <w:rPr>
        <w:rFonts w:hint="default"/>
        <w:lang w:val="ru-RU" w:eastAsia="en-US" w:bidi="ar-SA"/>
      </w:rPr>
    </w:lvl>
    <w:lvl w:ilvl="3" w:tplc="DE501E82">
      <w:numFmt w:val="bullet"/>
      <w:lvlText w:val="•"/>
      <w:lvlJc w:val="left"/>
      <w:pPr>
        <w:ind w:left="2461" w:hanging="180"/>
      </w:pPr>
      <w:rPr>
        <w:rFonts w:hint="default"/>
        <w:lang w:val="ru-RU" w:eastAsia="en-US" w:bidi="ar-SA"/>
      </w:rPr>
    </w:lvl>
    <w:lvl w:ilvl="4" w:tplc="B43E46AE">
      <w:numFmt w:val="bullet"/>
      <w:lvlText w:val="•"/>
      <w:lvlJc w:val="left"/>
      <w:pPr>
        <w:ind w:left="3182" w:hanging="180"/>
      </w:pPr>
      <w:rPr>
        <w:rFonts w:hint="default"/>
        <w:lang w:val="ru-RU" w:eastAsia="en-US" w:bidi="ar-SA"/>
      </w:rPr>
    </w:lvl>
    <w:lvl w:ilvl="5" w:tplc="1714D2D2">
      <w:numFmt w:val="bullet"/>
      <w:lvlText w:val="•"/>
      <w:lvlJc w:val="left"/>
      <w:pPr>
        <w:ind w:left="3902" w:hanging="180"/>
      </w:pPr>
      <w:rPr>
        <w:rFonts w:hint="default"/>
        <w:lang w:val="ru-RU" w:eastAsia="en-US" w:bidi="ar-SA"/>
      </w:rPr>
    </w:lvl>
    <w:lvl w:ilvl="6" w:tplc="61488EBC">
      <w:numFmt w:val="bullet"/>
      <w:lvlText w:val="•"/>
      <w:lvlJc w:val="left"/>
      <w:pPr>
        <w:ind w:left="4623" w:hanging="180"/>
      </w:pPr>
      <w:rPr>
        <w:rFonts w:hint="default"/>
        <w:lang w:val="ru-RU" w:eastAsia="en-US" w:bidi="ar-SA"/>
      </w:rPr>
    </w:lvl>
    <w:lvl w:ilvl="7" w:tplc="3710CA8A">
      <w:numFmt w:val="bullet"/>
      <w:lvlText w:val="•"/>
      <w:lvlJc w:val="left"/>
      <w:pPr>
        <w:ind w:left="5343" w:hanging="180"/>
      </w:pPr>
      <w:rPr>
        <w:rFonts w:hint="default"/>
        <w:lang w:val="ru-RU" w:eastAsia="en-US" w:bidi="ar-SA"/>
      </w:rPr>
    </w:lvl>
    <w:lvl w:ilvl="8" w:tplc="A5982538">
      <w:numFmt w:val="bullet"/>
      <w:lvlText w:val="•"/>
      <w:lvlJc w:val="left"/>
      <w:pPr>
        <w:ind w:left="6064" w:hanging="180"/>
      </w:pPr>
      <w:rPr>
        <w:rFonts w:hint="default"/>
        <w:lang w:val="ru-RU" w:eastAsia="en-US" w:bidi="ar-SA"/>
      </w:rPr>
    </w:lvl>
  </w:abstractNum>
  <w:abstractNum w:abstractNumId="43" w15:restartNumberingAfterBreak="0">
    <w:nsid w:val="1FDE2F8B"/>
    <w:multiLevelType w:val="hybridMultilevel"/>
    <w:tmpl w:val="65201C96"/>
    <w:lvl w:ilvl="0" w:tplc="2354ACAA">
      <w:numFmt w:val="bullet"/>
      <w:lvlText w:val=""/>
      <w:lvlJc w:val="left"/>
      <w:pPr>
        <w:ind w:left="110" w:hanging="252"/>
      </w:pPr>
      <w:rPr>
        <w:rFonts w:ascii="Wingdings" w:eastAsia="Wingdings" w:hAnsi="Wingdings" w:cs="Wingdings" w:hint="default"/>
        <w:w w:val="100"/>
        <w:sz w:val="24"/>
        <w:szCs w:val="24"/>
        <w:lang w:val="ru-RU" w:eastAsia="en-US" w:bidi="ar-SA"/>
      </w:rPr>
    </w:lvl>
    <w:lvl w:ilvl="1" w:tplc="711E1C2C">
      <w:numFmt w:val="bullet"/>
      <w:lvlText w:val="•"/>
      <w:lvlJc w:val="left"/>
      <w:pPr>
        <w:ind w:left="858" w:hanging="252"/>
      </w:pPr>
      <w:rPr>
        <w:rFonts w:hint="default"/>
        <w:lang w:val="ru-RU" w:eastAsia="en-US" w:bidi="ar-SA"/>
      </w:rPr>
    </w:lvl>
    <w:lvl w:ilvl="2" w:tplc="3474D188">
      <w:numFmt w:val="bullet"/>
      <w:lvlText w:val="•"/>
      <w:lvlJc w:val="left"/>
      <w:pPr>
        <w:ind w:left="1597" w:hanging="252"/>
      </w:pPr>
      <w:rPr>
        <w:rFonts w:hint="default"/>
        <w:lang w:val="ru-RU" w:eastAsia="en-US" w:bidi="ar-SA"/>
      </w:rPr>
    </w:lvl>
    <w:lvl w:ilvl="3" w:tplc="03B8E490">
      <w:numFmt w:val="bullet"/>
      <w:lvlText w:val="•"/>
      <w:lvlJc w:val="left"/>
      <w:pPr>
        <w:ind w:left="2335" w:hanging="252"/>
      </w:pPr>
      <w:rPr>
        <w:rFonts w:hint="default"/>
        <w:lang w:val="ru-RU" w:eastAsia="en-US" w:bidi="ar-SA"/>
      </w:rPr>
    </w:lvl>
    <w:lvl w:ilvl="4" w:tplc="24D670FE">
      <w:numFmt w:val="bullet"/>
      <w:lvlText w:val="•"/>
      <w:lvlJc w:val="left"/>
      <w:pPr>
        <w:ind w:left="3074" w:hanging="252"/>
      </w:pPr>
      <w:rPr>
        <w:rFonts w:hint="default"/>
        <w:lang w:val="ru-RU" w:eastAsia="en-US" w:bidi="ar-SA"/>
      </w:rPr>
    </w:lvl>
    <w:lvl w:ilvl="5" w:tplc="4CD268FE">
      <w:numFmt w:val="bullet"/>
      <w:lvlText w:val="•"/>
      <w:lvlJc w:val="left"/>
      <w:pPr>
        <w:ind w:left="3812" w:hanging="252"/>
      </w:pPr>
      <w:rPr>
        <w:rFonts w:hint="default"/>
        <w:lang w:val="ru-RU" w:eastAsia="en-US" w:bidi="ar-SA"/>
      </w:rPr>
    </w:lvl>
    <w:lvl w:ilvl="6" w:tplc="2DEC3424">
      <w:numFmt w:val="bullet"/>
      <w:lvlText w:val="•"/>
      <w:lvlJc w:val="left"/>
      <w:pPr>
        <w:ind w:left="4551" w:hanging="252"/>
      </w:pPr>
      <w:rPr>
        <w:rFonts w:hint="default"/>
        <w:lang w:val="ru-RU" w:eastAsia="en-US" w:bidi="ar-SA"/>
      </w:rPr>
    </w:lvl>
    <w:lvl w:ilvl="7" w:tplc="BDAC1C52">
      <w:numFmt w:val="bullet"/>
      <w:lvlText w:val="•"/>
      <w:lvlJc w:val="left"/>
      <w:pPr>
        <w:ind w:left="5289" w:hanging="252"/>
      </w:pPr>
      <w:rPr>
        <w:rFonts w:hint="default"/>
        <w:lang w:val="ru-RU" w:eastAsia="en-US" w:bidi="ar-SA"/>
      </w:rPr>
    </w:lvl>
    <w:lvl w:ilvl="8" w:tplc="EB94495E">
      <w:numFmt w:val="bullet"/>
      <w:lvlText w:val="•"/>
      <w:lvlJc w:val="left"/>
      <w:pPr>
        <w:ind w:left="6028" w:hanging="252"/>
      </w:pPr>
      <w:rPr>
        <w:rFonts w:hint="default"/>
        <w:lang w:val="ru-RU" w:eastAsia="en-US" w:bidi="ar-SA"/>
      </w:rPr>
    </w:lvl>
  </w:abstractNum>
  <w:abstractNum w:abstractNumId="44" w15:restartNumberingAfterBreak="0">
    <w:nsid w:val="2094160B"/>
    <w:multiLevelType w:val="hybridMultilevel"/>
    <w:tmpl w:val="B08A498C"/>
    <w:lvl w:ilvl="0" w:tplc="0088D22A">
      <w:numFmt w:val="bullet"/>
      <w:lvlText w:val=""/>
      <w:lvlJc w:val="left"/>
      <w:pPr>
        <w:ind w:left="110" w:hanging="334"/>
      </w:pPr>
      <w:rPr>
        <w:rFonts w:ascii="Wingdings" w:eastAsia="Wingdings" w:hAnsi="Wingdings" w:cs="Wingdings" w:hint="default"/>
        <w:w w:val="100"/>
        <w:sz w:val="24"/>
        <w:szCs w:val="24"/>
        <w:lang w:val="ru-RU" w:eastAsia="en-US" w:bidi="ar-SA"/>
      </w:rPr>
    </w:lvl>
    <w:lvl w:ilvl="1" w:tplc="24F6704C">
      <w:numFmt w:val="bullet"/>
      <w:lvlText w:val="•"/>
      <w:lvlJc w:val="left"/>
      <w:pPr>
        <w:ind w:left="858" w:hanging="334"/>
      </w:pPr>
      <w:rPr>
        <w:rFonts w:hint="default"/>
        <w:lang w:val="ru-RU" w:eastAsia="en-US" w:bidi="ar-SA"/>
      </w:rPr>
    </w:lvl>
    <w:lvl w:ilvl="2" w:tplc="8A2EA13E">
      <w:numFmt w:val="bullet"/>
      <w:lvlText w:val="•"/>
      <w:lvlJc w:val="left"/>
      <w:pPr>
        <w:ind w:left="1597" w:hanging="334"/>
      </w:pPr>
      <w:rPr>
        <w:rFonts w:hint="default"/>
        <w:lang w:val="ru-RU" w:eastAsia="en-US" w:bidi="ar-SA"/>
      </w:rPr>
    </w:lvl>
    <w:lvl w:ilvl="3" w:tplc="6C1CF752">
      <w:numFmt w:val="bullet"/>
      <w:lvlText w:val="•"/>
      <w:lvlJc w:val="left"/>
      <w:pPr>
        <w:ind w:left="2335" w:hanging="334"/>
      </w:pPr>
      <w:rPr>
        <w:rFonts w:hint="default"/>
        <w:lang w:val="ru-RU" w:eastAsia="en-US" w:bidi="ar-SA"/>
      </w:rPr>
    </w:lvl>
    <w:lvl w:ilvl="4" w:tplc="AB928C46">
      <w:numFmt w:val="bullet"/>
      <w:lvlText w:val="•"/>
      <w:lvlJc w:val="left"/>
      <w:pPr>
        <w:ind w:left="3074" w:hanging="334"/>
      </w:pPr>
      <w:rPr>
        <w:rFonts w:hint="default"/>
        <w:lang w:val="ru-RU" w:eastAsia="en-US" w:bidi="ar-SA"/>
      </w:rPr>
    </w:lvl>
    <w:lvl w:ilvl="5" w:tplc="E75EAD46">
      <w:numFmt w:val="bullet"/>
      <w:lvlText w:val="•"/>
      <w:lvlJc w:val="left"/>
      <w:pPr>
        <w:ind w:left="3812" w:hanging="334"/>
      </w:pPr>
      <w:rPr>
        <w:rFonts w:hint="default"/>
        <w:lang w:val="ru-RU" w:eastAsia="en-US" w:bidi="ar-SA"/>
      </w:rPr>
    </w:lvl>
    <w:lvl w:ilvl="6" w:tplc="E9ECB77C">
      <w:numFmt w:val="bullet"/>
      <w:lvlText w:val="•"/>
      <w:lvlJc w:val="left"/>
      <w:pPr>
        <w:ind w:left="4551" w:hanging="334"/>
      </w:pPr>
      <w:rPr>
        <w:rFonts w:hint="default"/>
        <w:lang w:val="ru-RU" w:eastAsia="en-US" w:bidi="ar-SA"/>
      </w:rPr>
    </w:lvl>
    <w:lvl w:ilvl="7" w:tplc="B6985C64">
      <w:numFmt w:val="bullet"/>
      <w:lvlText w:val="•"/>
      <w:lvlJc w:val="left"/>
      <w:pPr>
        <w:ind w:left="5289" w:hanging="334"/>
      </w:pPr>
      <w:rPr>
        <w:rFonts w:hint="default"/>
        <w:lang w:val="ru-RU" w:eastAsia="en-US" w:bidi="ar-SA"/>
      </w:rPr>
    </w:lvl>
    <w:lvl w:ilvl="8" w:tplc="E3586CB8">
      <w:numFmt w:val="bullet"/>
      <w:lvlText w:val="•"/>
      <w:lvlJc w:val="left"/>
      <w:pPr>
        <w:ind w:left="6028" w:hanging="334"/>
      </w:pPr>
      <w:rPr>
        <w:rFonts w:hint="default"/>
        <w:lang w:val="ru-RU" w:eastAsia="en-US" w:bidi="ar-SA"/>
      </w:rPr>
    </w:lvl>
  </w:abstractNum>
  <w:abstractNum w:abstractNumId="45" w15:restartNumberingAfterBreak="0">
    <w:nsid w:val="20F63B76"/>
    <w:multiLevelType w:val="hybridMultilevel"/>
    <w:tmpl w:val="ABC40360"/>
    <w:lvl w:ilvl="0" w:tplc="C93235B0">
      <w:numFmt w:val="bullet"/>
      <w:lvlText w:val=""/>
      <w:lvlJc w:val="left"/>
      <w:pPr>
        <w:ind w:left="69" w:hanging="274"/>
      </w:pPr>
      <w:rPr>
        <w:rFonts w:ascii="Wingdings" w:eastAsia="Wingdings" w:hAnsi="Wingdings" w:cs="Wingdings" w:hint="default"/>
        <w:w w:val="100"/>
        <w:sz w:val="24"/>
        <w:szCs w:val="24"/>
        <w:lang w:val="ru-RU" w:eastAsia="en-US" w:bidi="ar-SA"/>
      </w:rPr>
    </w:lvl>
    <w:lvl w:ilvl="1" w:tplc="147E6E94">
      <w:numFmt w:val="bullet"/>
      <w:lvlText w:val="•"/>
      <w:lvlJc w:val="left"/>
      <w:pPr>
        <w:ind w:left="804" w:hanging="274"/>
      </w:pPr>
      <w:rPr>
        <w:rFonts w:hint="default"/>
        <w:lang w:val="ru-RU" w:eastAsia="en-US" w:bidi="ar-SA"/>
      </w:rPr>
    </w:lvl>
    <w:lvl w:ilvl="2" w:tplc="C456A83E">
      <w:numFmt w:val="bullet"/>
      <w:lvlText w:val="•"/>
      <w:lvlJc w:val="left"/>
      <w:pPr>
        <w:ind w:left="1549" w:hanging="274"/>
      </w:pPr>
      <w:rPr>
        <w:rFonts w:hint="default"/>
        <w:lang w:val="ru-RU" w:eastAsia="en-US" w:bidi="ar-SA"/>
      </w:rPr>
    </w:lvl>
    <w:lvl w:ilvl="3" w:tplc="EE9095E2">
      <w:numFmt w:val="bullet"/>
      <w:lvlText w:val="•"/>
      <w:lvlJc w:val="left"/>
      <w:pPr>
        <w:ind w:left="2293" w:hanging="274"/>
      </w:pPr>
      <w:rPr>
        <w:rFonts w:hint="default"/>
        <w:lang w:val="ru-RU" w:eastAsia="en-US" w:bidi="ar-SA"/>
      </w:rPr>
    </w:lvl>
    <w:lvl w:ilvl="4" w:tplc="97426992">
      <w:numFmt w:val="bullet"/>
      <w:lvlText w:val="•"/>
      <w:lvlJc w:val="left"/>
      <w:pPr>
        <w:ind w:left="3038" w:hanging="274"/>
      </w:pPr>
      <w:rPr>
        <w:rFonts w:hint="default"/>
        <w:lang w:val="ru-RU" w:eastAsia="en-US" w:bidi="ar-SA"/>
      </w:rPr>
    </w:lvl>
    <w:lvl w:ilvl="5" w:tplc="8AC65C76">
      <w:numFmt w:val="bullet"/>
      <w:lvlText w:val="•"/>
      <w:lvlJc w:val="left"/>
      <w:pPr>
        <w:ind w:left="3782" w:hanging="274"/>
      </w:pPr>
      <w:rPr>
        <w:rFonts w:hint="default"/>
        <w:lang w:val="ru-RU" w:eastAsia="en-US" w:bidi="ar-SA"/>
      </w:rPr>
    </w:lvl>
    <w:lvl w:ilvl="6" w:tplc="AF60917A">
      <w:numFmt w:val="bullet"/>
      <w:lvlText w:val="•"/>
      <w:lvlJc w:val="left"/>
      <w:pPr>
        <w:ind w:left="4527" w:hanging="274"/>
      </w:pPr>
      <w:rPr>
        <w:rFonts w:hint="default"/>
        <w:lang w:val="ru-RU" w:eastAsia="en-US" w:bidi="ar-SA"/>
      </w:rPr>
    </w:lvl>
    <w:lvl w:ilvl="7" w:tplc="70A030C4">
      <w:numFmt w:val="bullet"/>
      <w:lvlText w:val="•"/>
      <w:lvlJc w:val="left"/>
      <w:pPr>
        <w:ind w:left="5271" w:hanging="274"/>
      </w:pPr>
      <w:rPr>
        <w:rFonts w:hint="default"/>
        <w:lang w:val="ru-RU" w:eastAsia="en-US" w:bidi="ar-SA"/>
      </w:rPr>
    </w:lvl>
    <w:lvl w:ilvl="8" w:tplc="602C06EC">
      <w:numFmt w:val="bullet"/>
      <w:lvlText w:val="•"/>
      <w:lvlJc w:val="left"/>
      <w:pPr>
        <w:ind w:left="6016" w:hanging="274"/>
      </w:pPr>
      <w:rPr>
        <w:rFonts w:hint="default"/>
        <w:lang w:val="ru-RU" w:eastAsia="en-US" w:bidi="ar-SA"/>
      </w:rPr>
    </w:lvl>
  </w:abstractNum>
  <w:abstractNum w:abstractNumId="46" w15:restartNumberingAfterBreak="0">
    <w:nsid w:val="21C07C00"/>
    <w:multiLevelType w:val="hybridMultilevel"/>
    <w:tmpl w:val="B396FD68"/>
    <w:lvl w:ilvl="0" w:tplc="13DEAD14">
      <w:numFmt w:val="bullet"/>
      <w:lvlText w:val=""/>
      <w:lvlJc w:val="left"/>
      <w:pPr>
        <w:ind w:left="107" w:hanging="337"/>
      </w:pPr>
      <w:rPr>
        <w:rFonts w:ascii="Wingdings" w:eastAsia="Wingdings" w:hAnsi="Wingdings" w:cs="Wingdings" w:hint="default"/>
        <w:w w:val="100"/>
        <w:sz w:val="24"/>
        <w:szCs w:val="24"/>
        <w:lang w:val="ru-RU" w:eastAsia="en-US" w:bidi="ar-SA"/>
      </w:rPr>
    </w:lvl>
    <w:lvl w:ilvl="1" w:tplc="52DC2050">
      <w:numFmt w:val="bullet"/>
      <w:lvlText w:val="•"/>
      <w:lvlJc w:val="left"/>
      <w:pPr>
        <w:ind w:left="939" w:hanging="337"/>
      </w:pPr>
      <w:rPr>
        <w:rFonts w:hint="default"/>
        <w:lang w:val="ru-RU" w:eastAsia="en-US" w:bidi="ar-SA"/>
      </w:rPr>
    </w:lvl>
    <w:lvl w:ilvl="2" w:tplc="22384ADE">
      <w:numFmt w:val="bullet"/>
      <w:lvlText w:val="•"/>
      <w:lvlJc w:val="left"/>
      <w:pPr>
        <w:ind w:left="1779" w:hanging="337"/>
      </w:pPr>
      <w:rPr>
        <w:rFonts w:hint="default"/>
        <w:lang w:val="ru-RU" w:eastAsia="en-US" w:bidi="ar-SA"/>
      </w:rPr>
    </w:lvl>
    <w:lvl w:ilvl="3" w:tplc="B894B59A">
      <w:numFmt w:val="bullet"/>
      <w:lvlText w:val="•"/>
      <w:lvlJc w:val="left"/>
      <w:pPr>
        <w:ind w:left="2619" w:hanging="337"/>
      </w:pPr>
      <w:rPr>
        <w:rFonts w:hint="default"/>
        <w:lang w:val="ru-RU" w:eastAsia="en-US" w:bidi="ar-SA"/>
      </w:rPr>
    </w:lvl>
    <w:lvl w:ilvl="4" w:tplc="634CD72C">
      <w:numFmt w:val="bullet"/>
      <w:lvlText w:val="•"/>
      <w:lvlJc w:val="left"/>
      <w:pPr>
        <w:ind w:left="3458" w:hanging="337"/>
      </w:pPr>
      <w:rPr>
        <w:rFonts w:hint="default"/>
        <w:lang w:val="ru-RU" w:eastAsia="en-US" w:bidi="ar-SA"/>
      </w:rPr>
    </w:lvl>
    <w:lvl w:ilvl="5" w:tplc="60BC75C2">
      <w:numFmt w:val="bullet"/>
      <w:lvlText w:val="•"/>
      <w:lvlJc w:val="left"/>
      <w:pPr>
        <w:ind w:left="4298" w:hanging="337"/>
      </w:pPr>
      <w:rPr>
        <w:rFonts w:hint="default"/>
        <w:lang w:val="ru-RU" w:eastAsia="en-US" w:bidi="ar-SA"/>
      </w:rPr>
    </w:lvl>
    <w:lvl w:ilvl="6" w:tplc="1398F7D8">
      <w:numFmt w:val="bullet"/>
      <w:lvlText w:val="•"/>
      <w:lvlJc w:val="left"/>
      <w:pPr>
        <w:ind w:left="5138" w:hanging="337"/>
      </w:pPr>
      <w:rPr>
        <w:rFonts w:hint="default"/>
        <w:lang w:val="ru-RU" w:eastAsia="en-US" w:bidi="ar-SA"/>
      </w:rPr>
    </w:lvl>
    <w:lvl w:ilvl="7" w:tplc="D370FCC8">
      <w:numFmt w:val="bullet"/>
      <w:lvlText w:val="•"/>
      <w:lvlJc w:val="left"/>
      <w:pPr>
        <w:ind w:left="5977" w:hanging="337"/>
      </w:pPr>
      <w:rPr>
        <w:rFonts w:hint="default"/>
        <w:lang w:val="ru-RU" w:eastAsia="en-US" w:bidi="ar-SA"/>
      </w:rPr>
    </w:lvl>
    <w:lvl w:ilvl="8" w:tplc="50CE60BE">
      <w:numFmt w:val="bullet"/>
      <w:lvlText w:val="•"/>
      <w:lvlJc w:val="left"/>
      <w:pPr>
        <w:ind w:left="6817" w:hanging="337"/>
      </w:pPr>
      <w:rPr>
        <w:rFonts w:hint="default"/>
        <w:lang w:val="ru-RU" w:eastAsia="en-US" w:bidi="ar-SA"/>
      </w:rPr>
    </w:lvl>
  </w:abstractNum>
  <w:abstractNum w:abstractNumId="47" w15:restartNumberingAfterBreak="0">
    <w:nsid w:val="23E00138"/>
    <w:multiLevelType w:val="hybridMultilevel"/>
    <w:tmpl w:val="D3120134"/>
    <w:lvl w:ilvl="0" w:tplc="88F22E9C">
      <w:numFmt w:val="bullet"/>
      <w:lvlText w:val=""/>
      <w:lvlJc w:val="left"/>
      <w:pPr>
        <w:ind w:left="107" w:hanging="337"/>
      </w:pPr>
      <w:rPr>
        <w:rFonts w:ascii="Wingdings" w:eastAsia="Wingdings" w:hAnsi="Wingdings" w:cs="Wingdings" w:hint="default"/>
        <w:w w:val="100"/>
        <w:sz w:val="24"/>
        <w:szCs w:val="24"/>
        <w:lang w:val="ru-RU" w:eastAsia="en-US" w:bidi="ar-SA"/>
      </w:rPr>
    </w:lvl>
    <w:lvl w:ilvl="1" w:tplc="85BC10DA">
      <w:numFmt w:val="bullet"/>
      <w:lvlText w:val="•"/>
      <w:lvlJc w:val="left"/>
      <w:pPr>
        <w:ind w:left="939" w:hanging="337"/>
      </w:pPr>
      <w:rPr>
        <w:rFonts w:hint="default"/>
        <w:lang w:val="ru-RU" w:eastAsia="en-US" w:bidi="ar-SA"/>
      </w:rPr>
    </w:lvl>
    <w:lvl w:ilvl="2" w:tplc="C6AC5610">
      <w:numFmt w:val="bullet"/>
      <w:lvlText w:val="•"/>
      <w:lvlJc w:val="left"/>
      <w:pPr>
        <w:ind w:left="1779" w:hanging="337"/>
      </w:pPr>
      <w:rPr>
        <w:rFonts w:hint="default"/>
        <w:lang w:val="ru-RU" w:eastAsia="en-US" w:bidi="ar-SA"/>
      </w:rPr>
    </w:lvl>
    <w:lvl w:ilvl="3" w:tplc="09A093AE">
      <w:numFmt w:val="bullet"/>
      <w:lvlText w:val="•"/>
      <w:lvlJc w:val="left"/>
      <w:pPr>
        <w:ind w:left="2619" w:hanging="337"/>
      </w:pPr>
      <w:rPr>
        <w:rFonts w:hint="default"/>
        <w:lang w:val="ru-RU" w:eastAsia="en-US" w:bidi="ar-SA"/>
      </w:rPr>
    </w:lvl>
    <w:lvl w:ilvl="4" w:tplc="EBB64C22">
      <w:numFmt w:val="bullet"/>
      <w:lvlText w:val="•"/>
      <w:lvlJc w:val="left"/>
      <w:pPr>
        <w:ind w:left="3458" w:hanging="337"/>
      </w:pPr>
      <w:rPr>
        <w:rFonts w:hint="default"/>
        <w:lang w:val="ru-RU" w:eastAsia="en-US" w:bidi="ar-SA"/>
      </w:rPr>
    </w:lvl>
    <w:lvl w:ilvl="5" w:tplc="16FADEC6">
      <w:numFmt w:val="bullet"/>
      <w:lvlText w:val="•"/>
      <w:lvlJc w:val="left"/>
      <w:pPr>
        <w:ind w:left="4298" w:hanging="337"/>
      </w:pPr>
      <w:rPr>
        <w:rFonts w:hint="default"/>
        <w:lang w:val="ru-RU" w:eastAsia="en-US" w:bidi="ar-SA"/>
      </w:rPr>
    </w:lvl>
    <w:lvl w:ilvl="6" w:tplc="D4AC53A8">
      <w:numFmt w:val="bullet"/>
      <w:lvlText w:val="•"/>
      <w:lvlJc w:val="left"/>
      <w:pPr>
        <w:ind w:left="5138" w:hanging="337"/>
      </w:pPr>
      <w:rPr>
        <w:rFonts w:hint="default"/>
        <w:lang w:val="ru-RU" w:eastAsia="en-US" w:bidi="ar-SA"/>
      </w:rPr>
    </w:lvl>
    <w:lvl w:ilvl="7" w:tplc="AEFA57F8">
      <w:numFmt w:val="bullet"/>
      <w:lvlText w:val="•"/>
      <w:lvlJc w:val="left"/>
      <w:pPr>
        <w:ind w:left="5977" w:hanging="337"/>
      </w:pPr>
      <w:rPr>
        <w:rFonts w:hint="default"/>
        <w:lang w:val="ru-RU" w:eastAsia="en-US" w:bidi="ar-SA"/>
      </w:rPr>
    </w:lvl>
    <w:lvl w:ilvl="8" w:tplc="4C944676">
      <w:numFmt w:val="bullet"/>
      <w:lvlText w:val="•"/>
      <w:lvlJc w:val="left"/>
      <w:pPr>
        <w:ind w:left="6817" w:hanging="337"/>
      </w:pPr>
      <w:rPr>
        <w:rFonts w:hint="default"/>
        <w:lang w:val="ru-RU" w:eastAsia="en-US" w:bidi="ar-SA"/>
      </w:rPr>
    </w:lvl>
  </w:abstractNum>
  <w:abstractNum w:abstractNumId="48" w15:restartNumberingAfterBreak="0">
    <w:nsid w:val="25252AE7"/>
    <w:multiLevelType w:val="hybridMultilevel"/>
    <w:tmpl w:val="41DA9606"/>
    <w:lvl w:ilvl="0" w:tplc="21E2313C">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49" w15:restartNumberingAfterBreak="0">
    <w:nsid w:val="27440357"/>
    <w:multiLevelType w:val="hybridMultilevel"/>
    <w:tmpl w:val="9762F90A"/>
    <w:lvl w:ilvl="0" w:tplc="B1BABCB8">
      <w:numFmt w:val="bullet"/>
      <w:lvlText w:val=""/>
      <w:lvlJc w:val="left"/>
      <w:pPr>
        <w:ind w:left="453" w:hanging="312"/>
      </w:pPr>
      <w:rPr>
        <w:rFonts w:ascii="Wingdings" w:eastAsia="Wingdings" w:hAnsi="Wingdings" w:cs="Wingdings" w:hint="default"/>
        <w:w w:val="100"/>
        <w:sz w:val="24"/>
        <w:szCs w:val="24"/>
        <w:lang w:val="ru-RU" w:eastAsia="en-US" w:bidi="ar-SA"/>
      </w:rPr>
    </w:lvl>
    <w:lvl w:ilvl="1" w:tplc="872E5D20">
      <w:numFmt w:val="bullet"/>
      <w:lvlText w:val="•"/>
      <w:lvlJc w:val="left"/>
      <w:pPr>
        <w:ind w:left="1150" w:hanging="312"/>
      </w:pPr>
      <w:rPr>
        <w:rFonts w:hint="default"/>
        <w:lang w:val="ru-RU" w:eastAsia="en-US" w:bidi="ar-SA"/>
      </w:rPr>
    </w:lvl>
    <w:lvl w:ilvl="2" w:tplc="16AE4F8C">
      <w:numFmt w:val="bullet"/>
      <w:lvlText w:val="•"/>
      <w:lvlJc w:val="left"/>
      <w:pPr>
        <w:ind w:left="1840" w:hanging="312"/>
      </w:pPr>
      <w:rPr>
        <w:rFonts w:hint="default"/>
        <w:lang w:val="ru-RU" w:eastAsia="en-US" w:bidi="ar-SA"/>
      </w:rPr>
    </w:lvl>
    <w:lvl w:ilvl="3" w:tplc="3E300B02">
      <w:numFmt w:val="bullet"/>
      <w:lvlText w:val="•"/>
      <w:lvlJc w:val="left"/>
      <w:pPr>
        <w:ind w:left="2531" w:hanging="312"/>
      </w:pPr>
      <w:rPr>
        <w:rFonts w:hint="default"/>
        <w:lang w:val="ru-RU" w:eastAsia="en-US" w:bidi="ar-SA"/>
      </w:rPr>
    </w:lvl>
    <w:lvl w:ilvl="4" w:tplc="860CEEDE">
      <w:numFmt w:val="bullet"/>
      <w:lvlText w:val="•"/>
      <w:lvlJc w:val="left"/>
      <w:pPr>
        <w:ind w:left="3221" w:hanging="312"/>
      </w:pPr>
      <w:rPr>
        <w:rFonts w:hint="default"/>
        <w:lang w:val="ru-RU" w:eastAsia="en-US" w:bidi="ar-SA"/>
      </w:rPr>
    </w:lvl>
    <w:lvl w:ilvl="5" w:tplc="6762AC42">
      <w:numFmt w:val="bullet"/>
      <w:lvlText w:val="•"/>
      <w:lvlJc w:val="left"/>
      <w:pPr>
        <w:ind w:left="3912" w:hanging="312"/>
      </w:pPr>
      <w:rPr>
        <w:rFonts w:hint="default"/>
        <w:lang w:val="ru-RU" w:eastAsia="en-US" w:bidi="ar-SA"/>
      </w:rPr>
    </w:lvl>
    <w:lvl w:ilvl="6" w:tplc="048CB36E">
      <w:numFmt w:val="bullet"/>
      <w:lvlText w:val="•"/>
      <w:lvlJc w:val="left"/>
      <w:pPr>
        <w:ind w:left="4602" w:hanging="312"/>
      </w:pPr>
      <w:rPr>
        <w:rFonts w:hint="default"/>
        <w:lang w:val="ru-RU" w:eastAsia="en-US" w:bidi="ar-SA"/>
      </w:rPr>
    </w:lvl>
    <w:lvl w:ilvl="7" w:tplc="1FC065F0">
      <w:numFmt w:val="bullet"/>
      <w:lvlText w:val="•"/>
      <w:lvlJc w:val="left"/>
      <w:pPr>
        <w:ind w:left="5292" w:hanging="312"/>
      </w:pPr>
      <w:rPr>
        <w:rFonts w:hint="default"/>
        <w:lang w:val="ru-RU" w:eastAsia="en-US" w:bidi="ar-SA"/>
      </w:rPr>
    </w:lvl>
    <w:lvl w:ilvl="8" w:tplc="1538561C">
      <w:numFmt w:val="bullet"/>
      <w:lvlText w:val="•"/>
      <w:lvlJc w:val="left"/>
      <w:pPr>
        <w:ind w:left="5983" w:hanging="312"/>
      </w:pPr>
      <w:rPr>
        <w:rFonts w:hint="default"/>
        <w:lang w:val="ru-RU" w:eastAsia="en-US" w:bidi="ar-SA"/>
      </w:rPr>
    </w:lvl>
  </w:abstractNum>
  <w:abstractNum w:abstractNumId="50" w15:restartNumberingAfterBreak="0">
    <w:nsid w:val="27BA41BF"/>
    <w:multiLevelType w:val="hybridMultilevel"/>
    <w:tmpl w:val="DEDC3350"/>
    <w:lvl w:ilvl="0" w:tplc="D94E341C">
      <w:numFmt w:val="bullet"/>
      <w:lvlText w:val=""/>
      <w:lvlJc w:val="left"/>
      <w:pPr>
        <w:ind w:left="391" w:hanging="284"/>
      </w:pPr>
      <w:rPr>
        <w:rFonts w:ascii="Wingdings" w:eastAsia="Wingdings" w:hAnsi="Wingdings" w:cs="Wingdings" w:hint="default"/>
        <w:w w:val="100"/>
        <w:sz w:val="24"/>
        <w:szCs w:val="24"/>
        <w:lang w:val="ru-RU" w:eastAsia="en-US" w:bidi="ar-SA"/>
      </w:rPr>
    </w:lvl>
    <w:lvl w:ilvl="1" w:tplc="78D62D80">
      <w:numFmt w:val="bullet"/>
      <w:lvlText w:val="•"/>
      <w:lvlJc w:val="left"/>
      <w:pPr>
        <w:ind w:left="1209" w:hanging="284"/>
      </w:pPr>
      <w:rPr>
        <w:rFonts w:hint="default"/>
        <w:lang w:val="ru-RU" w:eastAsia="en-US" w:bidi="ar-SA"/>
      </w:rPr>
    </w:lvl>
    <w:lvl w:ilvl="2" w:tplc="FA1812A2">
      <w:numFmt w:val="bullet"/>
      <w:lvlText w:val="•"/>
      <w:lvlJc w:val="left"/>
      <w:pPr>
        <w:ind w:left="2019" w:hanging="284"/>
      </w:pPr>
      <w:rPr>
        <w:rFonts w:hint="default"/>
        <w:lang w:val="ru-RU" w:eastAsia="en-US" w:bidi="ar-SA"/>
      </w:rPr>
    </w:lvl>
    <w:lvl w:ilvl="3" w:tplc="273CA8AE">
      <w:numFmt w:val="bullet"/>
      <w:lvlText w:val="•"/>
      <w:lvlJc w:val="left"/>
      <w:pPr>
        <w:ind w:left="2829" w:hanging="284"/>
      </w:pPr>
      <w:rPr>
        <w:rFonts w:hint="default"/>
        <w:lang w:val="ru-RU" w:eastAsia="en-US" w:bidi="ar-SA"/>
      </w:rPr>
    </w:lvl>
    <w:lvl w:ilvl="4" w:tplc="CF269634">
      <w:numFmt w:val="bullet"/>
      <w:lvlText w:val="•"/>
      <w:lvlJc w:val="left"/>
      <w:pPr>
        <w:ind w:left="3638" w:hanging="284"/>
      </w:pPr>
      <w:rPr>
        <w:rFonts w:hint="default"/>
        <w:lang w:val="ru-RU" w:eastAsia="en-US" w:bidi="ar-SA"/>
      </w:rPr>
    </w:lvl>
    <w:lvl w:ilvl="5" w:tplc="F0BAA730">
      <w:numFmt w:val="bullet"/>
      <w:lvlText w:val="•"/>
      <w:lvlJc w:val="left"/>
      <w:pPr>
        <w:ind w:left="4448" w:hanging="284"/>
      </w:pPr>
      <w:rPr>
        <w:rFonts w:hint="default"/>
        <w:lang w:val="ru-RU" w:eastAsia="en-US" w:bidi="ar-SA"/>
      </w:rPr>
    </w:lvl>
    <w:lvl w:ilvl="6" w:tplc="7C5A0A54">
      <w:numFmt w:val="bullet"/>
      <w:lvlText w:val="•"/>
      <w:lvlJc w:val="left"/>
      <w:pPr>
        <w:ind w:left="5258" w:hanging="284"/>
      </w:pPr>
      <w:rPr>
        <w:rFonts w:hint="default"/>
        <w:lang w:val="ru-RU" w:eastAsia="en-US" w:bidi="ar-SA"/>
      </w:rPr>
    </w:lvl>
    <w:lvl w:ilvl="7" w:tplc="97841DB8">
      <w:numFmt w:val="bullet"/>
      <w:lvlText w:val="•"/>
      <w:lvlJc w:val="left"/>
      <w:pPr>
        <w:ind w:left="6067" w:hanging="284"/>
      </w:pPr>
      <w:rPr>
        <w:rFonts w:hint="default"/>
        <w:lang w:val="ru-RU" w:eastAsia="en-US" w:bidi="ar-SA"/>
      </w:rPr>
    </w:lvl>
    <w:lvl w:ilvl="8" w:tplc="8A267930">
      <w:numFmt w:val="bullet"/>
      <w:lvlText w:val="•"/>
      <w:lvlJc w:val="left"/>
      <w:pPr>
        <w:ind w:left="6877" w:hanging="284"/>
      </w:pPr>
      <w:rPr>
        <w:rFonts w:hint="default"/>
        <w:lang w:val="ru-RU" w:eastAsia="en-US" w:bidi="ar-SA"/>
      </w:rPr>
    </w:lvl>
  </w:abstractNum>
  <w:abstractNum w:abstractNumId="51" w15:restartNumberingAfterBreak="0">
    <w:nsid w:val="27E5384C"/>
    <w:multiLevelType w:val="hybridMultilevel"/>
    <w:tmpl w:val="F5626C84"/>
    <w:lvl w:ilvl="0" w:tplc="9B9EA160">
      <w:numFmt w:val="bullet"/>
      <w:lvlText w:val=""/>
      <w:lvlJc w:val="left"/>
      <w:pPr>
        <w:ind w:left="107" w:hanging="315"/>
      </w:pPr>
      <w:rPr>
        <w:rFonts w:ascii="Wingdings" w:eastAsia="Wingdings" w:hAnsi="Wingdings" w:cs="Wingdings" w:hint="default"/>
        <w:w w:val="100"/>
        <w:sz w:val="24"/>
        <w:szCs w:val="24"/>
        <w:lang w:val="ru-RU" w:eastAsia="en-US" w:bidi="ar-SA"/>
      </w:rPr>
    </w:lvl>
    <w:lvl w:ilvl="1" w:tplc="5A303686">
      <w:numFmt w:val="bullet"/>
      <w:lvlText w:val="•"/>
      <w:lvlJc w:val="left"/>
      <w:pPr>
        <w:ind w:left="939" w:hanging="315"/>
      </w:pPr>
      <w:rPr>
        <w:rFonts w:hint="default"/>
        <w:lang w:val="ru-RU" w:eastAsia="en-US" w:bidi="ar-SA"/>
      </w:rPr>
    </w:lvl>
    <w:lvl w:ilvl="2" w:tplc="390023EC">
      <w:numFmt w:val="bullet"/>
      <w:lvlText w:val="•"/>
      <w:lvlJc w:val="left"/>
      <w:pPr>
        <w:ind w:left="1779" w:hanging="315"/>
      </w:pPr>
      <w:rPr>
        <w:rFonts w:hint="default"/>
        <w:lang w:val="ru-RU" w:eastAsia="en-US" w:bidi="ar-SA"/>
      </w:rPr>
    </w:lvl>
    <w:lvl w:ilvl="3" w:tplc="62FA9600">
      <w:numFmt w:val="bullet"/>
      <w:lvlText w:val="•"/>
      <w:lvlJc w:val="left"/>
      <w:pPr>
        <w:ind w:left="2619" w:hanging="315"/>
      </w:pPr>
      <w:rPr>
        <w:rFonts w:hint="default"/>
        <w:lang w:val="ru-RU" w:eastAsia="en-US" w:bidi="ar-SA"/>
      </w:rPr>
    </w:lvl>
    <w:lvl w:ilvl="4" w:tplc="EE46A876">
      <w:numFmt w:val="bullet"/>
      <w:lvlText w:val="•"/>
      <w:lvlJc w:val="left"/>
      <w:pPr>
        <w:ind w:left="3458" w:hanging="315"/>
      </w:pPr>
      <w:rPr>
        <w:rFonts w:hint="default"/>
        <w:lang w:val="ru-RU" w:eastAsia="en-US" w:bidi="ar-SA"/>
      </w:rPr>
    </w:lvl>
    <w:lvl w:ilvl="5" w:tplc="396895D2">
      <w:numFmt w:val="bullet"/>
      <w:lvlText w:val="•"/>
      <w:lvlJc w:val="left"/>
      <w:pPr>
        <w:ind w:left="4298" w:hanging="315"/>
      </w:pPr>
      <w:rPr>
        <w:rFonts w:hint="default"/>
        <w:lang w:val="ru-RU" w:eastAsia="en-US" w:bidi="ar-SA"/>
      </w:rPr>
    </w:lvl>
    <w:lvl w:ilvl="6" w:tplc="42BECD98">
      <w:numFmt w:val="bullet"/>
      <w:lvlText w:val="•"/>
      <w:lvlJc w:val="left"/>
      <w:pPr>
        <w:ind w:left="5138" w:hanging="315"/>
      </w:pPr>
      <w:rPr>
        <w:rFonts w:hint="default"/>
        <w:lang w:val="ru-RU" w:eastAsia="en-US" w:bidi="ar-SA"/>
      </w:rPr>
    </w:lvl>
    <w:lvl w:ilvl="7" w:tplc="FA623036">
      <w:numFmt w:val="bullet"/>
      <w:lvlText w:val="•"/>
      <w:lvlJc w:val="left"/>
      <w:pPr>
        <w:ind w:left="5977" w:hanging="315"/>
      </w:pPr>
      <w:rPr>
        <w:rFonts w:hint="default"/>
        <w:lang w:val="ru-RU" w:eastAsia="en-US" w:bidi="ar-SA"/>
      </w:rPr>
    </w:lvl>
    <w:lvl w:ilvl="8" w:tplc="F1A86A48">
      <w:numFmt w:val="bullet"/>
      <w:lvlText w:val="•"/>
      <w:lvlJc w:val="left"/>
      <w:pPr>
        <w:ind w:left="6817" w:hanging="315"/>
      </w:pPr>
      <w:rPr>
        <w:rFonts w:hint="default"/>
        <w:lang w:val="ru-RU" w:eastAsia="en-US" w:bidi="ar-SA"/>
      </w:rPr>
    </w:lvl>
  </w:abstractNum>
  <w:abstractNum w:abstractNumId="52" w15:restartNumberingAfterBreak="0">
    <w:nsid w:val="27E53CBB"/>
    <w:multiLevelType w:val="hybridMultilevel"/>
    <w:tmpl w:val="36C8FE74"/>
    <w:lvl w:ilvl="0" w:tplc="67FC9AF6">
      <w:start w:val="3"/>
      <w:numFmt w:val="decimal"/>
      <w:lvlText w:val="%1)"/>
      <w:lvlJc w:val="left"/>
      <w:pPr>
        <w:ind w:left="110" w:hanging="260"/>
      </w:pPr>
      <w:rPr>
        <w:rFonts w:ascii="Times New Roman" w:eastAsia="Times New Roman" w:hAnsi="Times New Roman" w:cs="Times New Roman" w:hint="default"/>
        <w:w w:val="100"/>
        <w:sz w:val="24"/>
        <w:szCs w:val="24"/>
        <w:lang w:val="ru-RU" w:eastAsia="en-US" w:bidi="ar-SA"/>
      </w:rPr>
    </w:lvl>
    <w:lvl w:ilvl="1" w:tplc="64CA36FA">
      <w:numFmt w:val="bullet"/>
      <w:lvlText w:val="•"/>
      <w:lvlJc w:val="left"/>
      <w:pPr>
        <w:ind w:left="844" w:hanging="260"/>
      </w:pPr>
      <w:rPr>
        <w:rFonts w:hint="default"/>
        <w:lang w:val="ru-RU" w:eastAsia="en-US" w:bidi="ar-SA"/>
      </w:rPr>
    </w:lvl>
    <w:lvl w:ilvl="2" w:tplc="9AC4EB8C">
      <w:numFmt w:val="bullet"/>
      <w:lvlText w:val="•"/>
      <w:lvlJc w:val="left"/>
      <w:pPr>
        <w:ind w:left="1568" w:hanging="260"/>
      </w:pPr>
      <w:rPr>
        <w:rFonts w:hint="default"/>
        <w:lang w:val="ru-RU" w:eastAsia="en-US" w:bidi="ar-SA"/>
      </w:rPr>
    </w:lvl>
    <w:lvl w:ilvl="3" w:tplc="E154D920">
      <w:numFmt w:val="bullet"/>
      <w:lvlText w:val="•"/>
      <w:lvlJc w:val="left"/>
      <w:pPr>
        <w:ind w:left="2293" w:hanging="260"/>
      </w:pPr>
      <w:rPr>
        <w:rFonts w:hint="default"/>
        <w:lang w:val="ru-RU" w:eastAsia="en-US" w:bidi="ar-SA"/>
      </w:rPr>
    </w:lvl>
    <w:lvl w:ilvl="4" w:tplc="59CC7A0E">
      <w:numFmt w:val="bullet"/>
      <w:lvlText w:val="•"/>
      <w:lvlJc w:val="left"/>
      <w:pPr>
        <w:ind w:left="3017" w:hanging="260"/>
      </w:pPr>
      <w:rPr>
        <w:rFonts w:hint="default"/>
        <w:lang w:val="ru-RU" w:eastAsia="en-US" w:bidi="ar-SA"/>
      </w:rPr>
    </w:lvl>
    <w:lvl w:ilvl="5" w:tplc="EDFC6B66">
      <w:numFmt w:val="bullet"/>
      <w:lvlText w:val="•"/>
      <w:lvlJc w:val="left"/>
      <w:pPr>
        <w:ind w:left="3742" w:hanging="260"/>
      </w:pPr>
      <w:rPr>
        <w:rFonts w:hint="default"/>
        <w:lang w:val="ru-RU" w:eastAsia="en-US" w:bidi="ar-SA"/>
      </w:rPr>
    </w:lvl>
    <w:lvl w:ilvl="6" w:tplc="946C6970">
      <w:numFmt w:val="bullet"/>
      <w:lvlText w:val="•"/>
      <w:lvlJc w:val="left"/>
      <w:pPr>
        <w:ind w:left="4466" w:hanging="260"/>
      </w:pPr>
      <w:rPr>
        <w:rFonts w:hint="default"/>
        <w:lang w:val="ru-RU" w:eastAsia="en-US" w:bidi="ar-SA"/>
      </w:rPr>
    </w:lvl>
    <w:lvl w:ilvl="7" w:tplc="5638038C">
      <w:numFmt w:val="bullet"/>
      <w:lvlText w:val="•"/>
      <w:lvlJc w:val="left"/>
      <w:pPr>
        <w:ind w:left="5190" w:hanging="260"/>
      </w:pPr>
      <w:rPr>
        <w:rFonts w:hint="default"/>
        <w:lang w:val="ru-RU" w:eastAsia="en-US" w:bidi="ar-SA"/>
      </w:rPr>
    </w:lvl>
    <w:lvl w:ilvl="8" w:tplc="624EE664">
      <w:numFmt w:val="bullet"/>
      <w:lvlText w:val="•"/>
      <w:lvlJc w:val="left"/>
      <w:pPr>
        <w:ind w:left="5915" w:hanging="260"/>
      </w:pPr>
      <w:rPr>
        <w:rFonts w:hint="default"/>
        <w:lang w:val="ru-RU" w:eastAsia="en-US" w:bidi="ar-SA"/>
      </w:rPr>
    </w:lvl>
  </w:abstractNum>
  <w:abstractNum w:abstractNumId="53" w15:restartNumberingAfterBreak="0">
    <w:nsid w:val="283A6D12"/>
    <w:multiLevelType w:val="hybridMultilevel"/>
    <w:tmpl w:val="2F5C5D1A"/>
    <w:lvl w:ilvl="0" w:tplc="0930CE14">
      <w:numFmt w:val="bullet"/>
      <w:lvlText w:val=""/>
      <w:lvlJc w:val="left"/>
      <w:pPr>
        <w:ind w:left="107" w:hanging="385"/>
      </w:pPr>
      <w:rPr>
        <w:rFonts w:ascii="Wingdings" w:eastAsia="Wingdings" w:hAnsi="Wingdings" w:cs="Wingdings" w:hint="default"/>
        <w:w w:val="100"/>
        <w:sz w:val="24"/>
        <w:szCs w:val="24"/>
        <w:lang w:val="ru-RU" w:eastAsia="en-US" w:bidi="ar-SA"/>
      </w:rPr>
    </w:lvl>
    <w:lvl w:ilvl="1" w:tplc="83722C72">
      <w:numFmt w:val="bullet"/>
      <w:lvlText w:val="•"/>
      <w:lvlJc w:val="left"/>
      <w:pPr>
        <w:ind w:left="939" w:hanging="385"/>
      </w:pPr>
      <w:rPr>
        <w:rFonts w:hint="default"/>
        <w:lang w:val="ru-RU" w:eastAsia="en-US" w:bidi="ar-SA"/>
      </w:rPr>
    </w:lvl>
    <w:lvl w:ilvl="2" w:tplc="831AE69C">
      <w:numFmt w:val="bullet"/>
      <w:lvlText w:val="•"/>
      <w:lvlJc w:val="left"/>
      <w:pPr>
        <w:ind w:left="1779" w:hanging="385"/>
      </w:pPr>
      <w:rPr>
        <w:rFonts w:hint="default"/>
        <w:lang w:val="ru-RU" w:eastAsia="en-US" w:bidi="ar-SA"/>
      </w:rPr>
    </w:lvl>
    <w:lvl w:ilvl="3" w:tplc="903270B4">
      <w:numFmt w:val="bullet"/>
      <w:lvlText w:val="•"/>
      <w:lvlJc w:val="left"/>
      <w:pPr>
        <w:ind w:left="2619" w:hanging="385"/>
      </w:pPr>
      <w:rPr>
        <w:rFonts w:hint="default"/>
        <w:lang w:val="ru-RU" w:eastAsia="en-US" w:bidi="ar-SA"/>
      </w:rPr>
    </w:lvl>
    <w:lvl w:ilvl="4" w:tplc="0E82001C">
      <w:numFmt w:val="bullet"/>
      <w:lvlText w:val="•"/>
      <w:lvlJc w:val="left"/>
      <w:pPr>
        <w:ind w:left="3458" w:hanging="385"/>
      </w:pPr>
      <w:rPr>
        <w:rFonts w:hint="default"/>
        <w:lang w:val="ru-RU" w:eastAsia="en-US" w:bidi="ar-SA"/>
      </w:rPr>
    </w:lvl>
    <w:lvl w:ilvl="5" w:tplc="AEE642CA">
      <w:numFmt w:val="bullet"/>
      <w:lvlText w:val="•"/>
      <w:lvlJc w:val="left"/>
      <w:pPr>
        <w:ind w:left="4298" w:hanging="385"/>
      </w:pPr>
      <w:rPr>
        <w:rFonts w:hint="default"/>
        <w:lang w:val="ru-RU" w:eastAsia="en-US" w:bidi="ar-SA"/>
      </w:rPr>
    </w:lvl>
    <w:lvl w:ilvl="6" w:tplc="B6B260FA">
      <w:numFmt w:val="bullet"/>
      <w:lvlText w:val="•"/>
      <w:lvlJc w:val="left"/>
      <w:pPr>
        <w:ind w:left="5138" w:hanging="385"/>
      </w:pPr>
      <w:rPr>
        <w:rFonts w:hint="default"/>
        <w:lang w:val="ru-RU" w:eastAsia="en-US" w:bidi="ar-SA"/>
      </w:rPr>
    </w:lvl>
    <w:lvl w:ilvl="7" w:tplc="D514D822">
      <w:numFmt w:val="bullet"/>
      <w:lvlText w:val="•"/>
      <w:lvlJc w:val="left"/>
      <w:pPr>
        <w:ind w:left="5977" w:hanging="385"/>
      </w:pPr>
      <w:rPr>
        <w:rFonts w:hint="default"/>
        <w:lang w:val="ru-RU" w:eastAsia="en-US" w:bidi="ar-SA"/>
      </w:rPr>
    </w:lvl>
    <w:lvl w:ilvl="8" w:tplc="1088A268">
      <w:numFmt w:val="bullet"/>
      <w:lvlText w:val="•"/>
      <w:lvlJc w:val="left"/>
      <w:pPr>
        <w:ind w:left="6817" w:hanging="385"/>
      </w:pPr>
      <w:rPr>
        <w:rFonts w:hint="default"/>
        <w:lang w:val="ru-RU" w:eastAsia="en-US" w:bidi="ar-SA"/>
      </w:rPr>
    </w:lvl>
  </w:abstractNum>
  <w:abstractNum w:abstractNumId="54" w15:restartNumberingAfterBreak="0">
    <w:nsid w:val="290840E8"/>
    <w:multiLevelType w:val="hybridMultilevel"/>
    <w:tmpl w:val="A5FAEB5C"/>
    <w:lvl w:ilvl="0" w:tplc="B9547508">
      <w:numFmt w:val="bullet"/>
      <w:lvlText w:val=""/>
      <w:lvlJc w:val="left"/>
      <w:pPr>
        <w:ind w:left="454" w:hanging="347"/>
      </w:pPr>
      <w:rPr>
        <w:rFonts w:ascii="Wingdings" w:eastAsia="Wingdings" w:hAnsi="Wingdings" w:cs="Wingdings" w:hint="default"/>
        <w:w w:val="100"/>
        <w:sz w:val="24"/>
        <w:szCs w:val="24"/>
        <w:lang w:val="ru-RU" w:eastAsia="en-US" w:bidi="ar-SA"/>
      </w:rPr>
    </w:lvl>
    <w:lvl w:ilvl="1" w:tplc="554CA67A">
      <w:numFmt w:val="bullet"/>
      <w:lvlText w:val="•"/>
      <w:lvlJc w:val="left"/>
      <w:pPr>
        <w:ind w:left="1263" w:hanging="347"/>
      </w:pPr>
      <w:rPr>
        <w:rFonts w:hint="default"/>
        <w:lang w:val="ru-RU" w:eastAsia="en-US" w:bidi="ar-SA"/>
      </w:rPr>
    </w:lvl>
    <w:lvl w:ilvl="2" w:tplc="FF04F4E2">
      <w:numFmt w:val="bullet"/>
      <w:lvlText w:val="•"/>
      <w:lvlJc w:val="left"/>
      <w:pPr>
        <w:ind w:left="2067" w:hanging="347"/>
      </w:pPr>
      <w:rPr>
        <w:rFonts w:hint="default"/>
        <w:lang w:val="ru-RU" w:eastAsia="en-US" w:bidi="ar-SA"/>
      </w:rPr>
    </w:lvl>
    <w:lvl w:ilvl="3" w:tplc="05B68BCA">
      <w:numFmt w:val="bullet"/>
      <w:lvlText w:val="•"/>
      <w:lvlJc w:val="left"/>
      <w:pPr>
        <w:ind w:left="2871" w:hanging="347"/>
      </w:pPr>
      <w:rPr>
        <w:rFonts w:hint="default"/>
        <w:lang w:val="ru-RU" w:eastAsia="en-US" w:bidi="ar-SA"/>
      </w:rPr>
    </w:lvl>
    <w:lvl w:ilvl="4" w:tplc="4F54DC44">
      <w:numFmt w:val="bullet"/>
      <w:lvlText w:val="•"/>
      <w:lvlJc w:val="left"/>
      <w:pPr>
        <w:ind w:left="3674" w:hanging="347"/>
      </w:pPr>
      <w:rPr>
        <w:rFonts w:hint="default"/>
        <w:lang w:val="ru-RU" w:eastAsia="en-US" w:bidi="ar-SA"/>
      </w:rPr>
    </w:lvl>
    <w:lvl w:ilvl="5" w:tplc="9A7CFA46">
      <w:numFmt w:val="bullet"/>
      <w:lvlText w:val="•"/>
      <w:lvlJc w:val="left"/>
      <w:pPr>
        <w:ind w:left="4478" w:hanging="347"/>
      </w:pPr>
      <w:rPr>
        <w:rFonts w:hint="default"/>
        <w:lang w:val="ru-RU" w:eastAsia="en-US" w:bidi="ar-SA"/>
      </w:rPr>
    </w:lvl>
    <w:lvl w:ilvl="6" w:tplc="0A54903A">
      <w:numFmt w:val="bullet"/>
      <w:lvlText w:val="•"/>
      <w:lvlJc w:val="left"/>
      <w:pPr>
        <w:ind w:left="5282" w:hanging="347"/>
      </w:pPr>
      <w:rPr>
        <w:rFonts w:hint="default"/>
        <w:lang w:val="ru-RU" w:eastAsia="en-US" w:bidi="ar-SA"/>
      </w:rPr>
    </w:lvl>
    <w:lvl w:ilvl="7" w:tplc="84F41186">
      <w:numFmt w:val="bullet"/>
      <w:lvlText w:val="•"/>
      <w:lvlJc w:val="left"/>
      <w:pPr>
        <w:ind w:left="6085" w:hanging="347"/>
      </w:pPr>
      <w:rPr>
        <w:rFonts w:hint="default"/>
        <w:lang w:val="ru-RU" w:eastAsia="en-US" w:bidi="ar-SA"/>
      </w:rPr>
    </w:lvl>
    <w:lvl w:ilvl="8" w:tplc="B3542D2A">
      <w:numFmt w:val="bullet"/>
      <w:lvlText w:val="•"/>
      <w:lvlJc w:val="left"/>
      <w:pPr>
        <w:ind w:left="6889" w:hanging="347"/>
      </w:pPr>
      <w:rPr>
        <w:rFonts w:hint="default"/>
        <w:lang w:val="ru-RU" w:eastAsia="en-US" w:bidi="ar-SA"/>
      </w:rPr>
    </w:lvl>
  </w:abstractNum>
  <w:abstractNum w:abstractNumId="55" w15:restartNumberingAfterBreak="0">
    <w:nsid w:val="2927795B"/>
    <w:multiLevelType w:val="hybridMultilevel"/>
    <w:tmpl w:val="AF4ED770"/>
    <w:lvl w:ilvl="0" w:tplc="A4D28080">
      <w:start w:val="1"/>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0D26F086">
      <w:numFmt w:val="bullet"/>
      <w:lvlText w:val="•"/>
      <w:lvlJc w:val="left"/>
      <w:pPr>
        <w:ind w:left="858" w:hanging="180"/>
      </w:pPr>
      <w:rPr>
        <w:rFonts w:hint="default"/>
        <w:lang w:val="ru-RU" w:eastAsia="en-US" w:bidi="ar-SA"/>
      </w:rPr>
    </w:lvl>
    <w:lvl w:ilvl="2" w:tplc="F03CB876">
      <w:numFmt w:val="bullet"/>
      <w:lvlText w:val="•"/>
      <w:lvlJc w:val="left"/>
      <w:pPr>
        <w:ind w:left="1597" w:hanging="180"/>
      </w:pPr>
      <w:rPr>
        <w:rFonts w:hint="default"/>
        <w:lang w:val="ru-RU" w:eastAsia="en-US" w:bidi="ar-SA"/>
      </w:rPr>
    </w:lvl>
    <w:lvl w:ilvl="3" w:tplc="2DE4D894">
      <w:numFmt w:val="bullet"/>
      <w:lvlText w:val="•"/>
      <w:lvlJc w:val="left"/>
      <w:pPr>
        <w:ind w:left="2335" w:hanging="180"/>
      </w:pPr>
      <w:rPr>
        <w:rFonts w:hint="default"/>
        <w:lang w:val="ru-RU" w:eastAsia="en-US" w:bidi="ar-SA"/>
      </w:rPr>
    </w:lvl>
    <w:lvl w:ilvl="4" w:tplc="46465C2E">
      <w:numFmt w:val="bullet"/>
      <w:lvlText w:val="•"/>
      <w:lvlJc w:val="left"/>
      <w:pPr>
        <w:ind w:left="3074" w:hanging="180"/>
      </w:pPr>
      <w:rPr>
        <w:rFonts w:hint="default"/>
        <w:lang w:val="ru-RU" w:eastAsia="en-US" w:bidi="ar-SA"/>
      </w:rPr>
    </w:lvl>
    <w:lvl w:ilvl="5" w:tplc="D292B66C">
      <w:numFmt w:val="bullet"/>
      <w:lvlText w:val="•"/>
      <w:lvlJc w:val="left"/>
      <w:pPr>
        <w:ind w:left="3812" w:hanging="180"/>
      </w:pPr>
      <w:rPr>
        <w:rFonts w:hint="default"/>
        <w:lang w:val="ru-RU" w:eastAsia="en-US" w:bidi="ar-SA"/>
      </w:rPr>
    </w:lvl>
    <w:lvl w:ilvl="6" w:tplc="FD8478C4">
      <w:numFmt w:val="bullet"/>
      <w:lvlText w:val="•"/>
      <w:lvlJc w:val="left"/>
      <w:pPr>
        <w:ind w:left="4551" w:hanging="180"/>
      </w:pPr>
      <w:rPr>
        <w:rFonts w:hint="default"/>
        <w:lang w:val="ru-RU" w:eastAsia="en-US" w:bidi="ar-SA"/>
      </w:rPr>
    </w:lvl>
    <w:lvl w:ilvl="7" w:tplc="832A5CDE">
      <w:numFmt w:val="bullet"/>
      <w:lvlText w:val="•"/>
      <w:lvlJc w:val="left"/>
      <w:pPr>
        <w:ind w:left="5289" w:hanging="180"/>
      </w:pPr>
      <w:rPr>
        <w:rFonts w:hint="default"/>
        <w:lang w:val="ru-RU" w:eastAsia="en-US" w:bidi="ar-SA"/>
      </w:rPr>
    </w:lvl>
    <w:lvl w:ilvl="8" w:tplc="17543284">
      <w:numFmt w:val="bullet"/>
      <w:lvlText w:val="•"/>
      <w:lvlJc w:val="left"/>
      <w:pPr>
        <w:ind w:left="6028" w:hanging="180"/>
      </w:pPr>
      <w:rPr>
        <w:rFonts w:hint="default"/>
        <w:lang w:val="ru-RU" w:eastAsia="en-US" w:bidi="ar-SA"/>
      </w:rPr>
    </w:lvl>
  </w:abstractNum>
  <w:abstractNum w:abstractNumId="56" w15:restartNumberingAfterBreak="0">
    <w:nsid w:val="29B1157F"/>
    <w:multiLevelType w:val="hybridMultilevel"/>
    <w:tmpl w:val="B12C7BD6"/>
    <w:lvl w:ilvl="0" w:tplc="5020551C">
      <w:numFmt w:val="bullet"/>
      <w:lvlText w:val=""/>
      <w:lvlJc w:val="left"/>
      <w:pPr>
        <w:ind w:left="141" w:hanging="272"/>
      </w:pPr>
      <w:rPr>
        <w:rFonts w:ascii="Wingdings" w:eastAsia="Wingdings" w:hAnsi="Wingdings" w:cs="Wingdings" w:hint="default"/>
        <w:w w:val="100"/>
        <w:sz w:val="24"/>
        <w:szCs w:val="24"/>
        <w:lang w:val="ru-RU" w:eastAsia="en-US" w:bidi="ar-SA"/>
      </w:rPr>
    </w:lvl>
    <w:lvl w:ilvl="1" w:tplc="99A252D0">
      <w:numFmt w:val="bullet"/>
      <w:lvlText w:val="•"/>
      <w:lvlJc w:val="left"/>
      <w:pPr>
        <w:ind w:left="862" w:hanging="272"/>
      </w:pPr>
      <w:rPr>
        <w:rFonts w:hint="default"/>
        <w:lang w:val="ru-RU" w:eastAsia="en-US" w:bidi="ar-SA"/>
      </w:rPr>
    </w:lvl>
    <w:lvl w:ilvl="2" w:tplc="73D8BD74">
      <w:numFmt w:val="bullet"/>
      <w:lvlText w:val="•"/>
      <w:lvlJc w:val="left"/>
      <w:pPr>
        <w:ind w:left="1584" w:hanging="272"/>
      </w:pPr>
      <w:rPr>
        <w:rFonts w:hint="default"/>
        <w:lang w:val="ru-RU" w:eastAsia="en-US" w:bidi="ar-SA"/>
      </w:rPr>
    </w:lvl>
    <w:lvl w:ilvl="3" w:tplc="92F41FB6">
      <w:numFmt w:val="bullet"/>
      <w:lvlText w:val="•"/>
      <w:lvlJc w:val="left"/>
      <w:pPr>
        <w:ind w:left="2307" w:hanging="272"/>
      </w:pPr>
      <w:rPr>
        <w:rFonts w:hint="default"/>
        <w:lang w:val="ru-RU" w:eastAsia="en-US" w:bidi="ar-SA"/>
      </w:rPr>
    </w:lvl>
    <w:lvl w:ilvl="4" w:tplc="E7984F6A">
      <w:numFmt w:val="bullet"/>
      <w:lvlText w:val="•"/>
      <w:lvlJc w:val="left"/>
      <w:pPr>
        <w:ind w:left="3029" w:hanging="272"/>
      </w:pPr>
      <w:rPr>
        <w:rFonts w:hint="default"/>
        <w:lang w:val="ru-RU" w:eastAsia="en-US" w:bidi="ar-SA"/>
      </w:rPr>
    </w:lvl>
    <w:lvl w:ilvl="5" w:tplc="16669F68">
      <w:numFmt w:val="bullet"/>
      <w:lvlText w:val="•"/>
      <w:lvlJc w:val="left"/>
      <w:pPr>
        <w:ind w:left="3752" w:hanging="272"/>
      </w:pPr>
      <w:rPr>
        <w:rFonts w:hint="default"/>
        <w:lang w:val="ru-RU" w:eastAsia="en-US" w:bidi="ar-SA"/>
      </w:rPr>
    </w:lvl>
    <w:lvl w:ilvl="6" w:tplc="E6447BB6">
      <w:numFmt w:val="bullet"/>
      <w:lvlText w:val="•"/>
      <w:lvlJc w:val="left"/>
      <w:pPr>
        <w:ind w:left="4474" w:hanging="272"/>
      </w:pPr>
      <w:rPr>
        <w:rFonts w:hint="default"/>
        <w:lang w:val="ru-RU" w:eastAsia="en-US" w:bidi="ar-SA"/>
      </w:rPr>
    </w:lvl>
    <w:lvl w:ilvl="7" w:tplc="9082724E">
      <w:numFmt w:val="bullet"/>
      <w:lvlText w:val="•"/>
      <w:lvlJc w:val="left"/>
      <w:pPr>
        <w:ind w:left="5196" w:hanging="272"/>
      </w:pPr>
      <w:rPr>
        <w:rFonts w:hint="default"/>
        <w:lang w:val="ru-RU" w:eastAsia="en-US" w:bidi="ar-SA"/>
      </w:rPr>
    </w:lvl>
    <w:lvl w:ilvl="8" w:tplc="A0601E58">
      <w:numFmt w:val="bullet"/>
      <w:lvlText w:val="•"/>
      <w:lvlJc w:val="left"/>
      <w:pPr>
        <w:ind w:left="5919" w:hanging="272"/>
      </w:pPr>
      <w:rPr>
        <w:rFonts w:hint="default"/>
        <w:lang w:val="ru-RU" w:eastAsia="en-US" w:bidi="ar-SA"/>
      </w:rPr>
    </w:lvl>
  </w:abstractNum>
  <w:abstractNum w:abstractNumId="57" w15:restartNumberingAfterBreak="0">
    <w:nsid w:val="2B4D57D4"/>
    <w:multiLevelType w:val="hybridMultilevel"/>
    <w:tmpl w:val="6652C11E"/>
    <w:lvl w:ilvl="0" w:tplc="51F0C14C">
      <w:numFmt w:val="bullet"/>
      <w:lvlText w:val=""/>
      <w:lvlJc w:val="left"/>
      <w:pPr>
        <w:ind w:left="107" w:hanging="284"/>
      </w:pPr>
      <w:rPr>
        <w:rFonts w:ascii="Wingdings" w:eastAsia="Wingdings" w:hAnsi="Wingdings" w:cs="Wingdings" w:hint="default"/>
        <w:w w:val="100"/>
        <w:sz w:val="24"/>
        <w:szCs w:val="24"/>
        <w:lang w:val="ru-RU" w:eastAsia="en-US" w:bidi="ar-SA"/>
      </w:rPr>
    </w:lvl>
    <w:lvl w:ilvl="1" w:tplc="0A06F570">
      <w:numFmt w:val="bullet"/>
      <w:lvlText w:val="•"/>
      <w:lvlJc w:val="left"/>
      <w:pPr>
        <w:ind w:left="939" w:hanging="284"/>
      </w:pPr>
      <w:rPr>
        <w:rFonts w:hint="default"/>
        <w:lang w:val="ru-RU" w:eastAsia="en-US" w:bidi="ar-SA"/>
      </w:rPr>
    </w:lvl>
    <w:lvl w:ilvl="2" w:tplc="67F6E75E">
      <w:numFmt w:val="bullet"/>
      <w:lvlText w:val="•"/>
      <w:lvlJc w:val="left"/>
      <w:pPr>
        <w:ind w:left="1779" w:hanging="284"/>
      </w:pPr>
      <w:rPr>
        <w:rFonts w:hint="default"/>
        <w:lang w:val="ru-RU" w:eastAsia="en-US" w:bidi="ar-SA"/>
      </w:rPr>
    </w:lvl>
    <w:lvl w:ilvl="3" w:tplc="B09848EA">
      <w:numFmt w:val="bullet"/>
      <w:lvlText w:val="•"/>
      <w:lvlJc w:val="left"/>
      <w:pPr>
        <w:ind w:left="2619" w:hanging="284"/>
      </w:pPr>
      <w:rPr>
        <w:rFonts w:hint="default"/>
        <w:lang w:val="ru-RU" w:eastAsia="en-US" w:bidi="ar-SA"/>
      </w:rPr>
    </w:lvl>
    <w:lvl w:ilvl="4" w:tplc="D064040C">
      <w:numFmt w:val="bullet"/>
      <w:lvlText w:val="•"/>
      <w:lvlJc w:val="left"/>
      <w:pPr>
        <w:ind w:left="3458" w:hanging="284"/>
      </w:pPr>
      <w:rPr>
        <w:rFonts w:hint="default"/>
        <w:lang w:val="ru-RU" w:eastAsia="en-US" w:bidi="ar-SA"/>
      </w:rPr>
    </w:lvl>
    <w:lvl w:ilvl="5" w:tplc="A9B40D5A">
      <w:numFmt w:val="bullet"/>
      <w:lvlText w:val="•"/>
      <w:lvlJc w:val="left"/>
      <w:pPr>
        <w:ind w:left="4298" w:hanging="284"/>
      </w:pPr>
      <w:rPr>
        <w:rFonts w:hint="default"/>
        <w:lang w:val="ru-RU" w:eastAsia="en-US" w:bidi="ar-SA"/>
      </w:rPr>
    </w:lvl>
    <w:lvl w:ilvl="6" w:tplc="8F869DC8">
      <w:numFmt w:val="bullet"/>
      <w:lvlText w:val="•"/>
      <w:lvlJc w:val="left"/>
      <w:pPr>
        <w:ind w:left="5138" w:hanging="284"/>
      </w:pPr>
      <w:rPr>
        <w:rFonts w:hint="default"/>
        <w:lang w:val="ru-RU" w:eastAsia="en-US" w:bidi="ar-SA"/>
      </w:rPr>
    </w:lvl>
    <w:lvl w:ilvl="7" w:tplc="95DC8F80">
      <w:numFmt w:val="bullet"/>
      <w:lvlText w:val="•"/>
      <w:lvlJc w:val="left"/>
      <w:pPr>
        <w:ind w:left="5977" w:hanging="284"/>
      </w:pPr>
      <w:rPr>
        <w:rFonts w:hint="default"/>
        <w:lang w:val="ru-RU" w:eastAsia="en-US" w:bidi="ar-SA"/>
      </w:rPr>
    </w:lvl>
    <w:lvl w:ilvl="8" w:tplc="A80EBA0A">
      <w:numFmt w:val="bullet"/>
      <w:lvlText w:val="•"/>
      <w:lvlJc w:val="left"/>
      <w:pPr>
        <w:ind w:left="6817" w:hanging="284"/>
      </w:pPr>
      <w:rPr>
        <w:rFonts w:hint="default"/>
        <w:lang w:val="ru-RU" w:eastAsia="en-US" w:bidi="ar-SA"/>
      </w:rPr>
    </w:lvl>
  </w:abstractNum>
  <w:abstractNum w:abstractNumId="58" w15:restartNumberingAfterBreak="0">
    <w:nsid w:val="2B756F3A"/>
    <w:multiLevelType w:val="hybridMultilevel"/>
    <w:tmpl w:val="B5C6FE6E"/>
    <w:lvl w:ilvl="0" w:tplc="54629904">
      <w:numFmt w:val="bullet"/>
      <w:lvlText w:val=""/>
      <w:lvlJc w:val="left"/>
      <w:pPr>
        <w:ind w:left="69" w:hanging="286"/>
      </w:pPr>
      <w:rPr>
        <w:rFonts w:ascii="Wingdings" w:eastAsia="Wingdings" w:hAnsi="Wingdings" w:cs="Wingdings" w:hint="default"/>
        <w:w w:val="100"/>
        <w:sz w:val="24"/>
        <w:szCs w:val="24"/>
        <w:lang w:val="ru-RU" w:eastAsia="en-US" w:bidi="ar-SA"/>
      </w:rPr>
    </w:lvl>
    <w:lvl w:ilvl="1" w:tplc="DE54D230">
      <w:numFmt w:val="bullet"/>
      <w:lvlText w:val="•"/>
      <w:lvlJc w:val="left"/>
      <w:pPr>
        <w:ind w:left="804" w:hanging="286"/>
      </w:pPr>
      <w:rPr>
        <w:rFonts w:hint="default"/>
        <w:lang w:val="ru-RU" w:eastAsia="en-US" w:bidi="ar-SA"/>
      </w:rPr>
    </w:lvl>
    <w:lvl w:ilvl="2" w:tplc="FE2A3D66">
      <w:numFmt w:val="bullet"/>
      <w:lvlText w:val="•"/>
      <w:lvlJc w:val="left"/>
      <w:pPr>
        <w:ind w:left="1549" w:hanging="286"/>
      </w:pPr>
      <w:rPr>
        <w:rFonts w:hint="default"/>
        <w:lang w:val="ru-RU" w:eastAsia="en-US" w:bidi="ar-SA"/>
      </w:rPr>
    </w:lvl>
    <w:lvl w:ilvl="3" w:tplc="D9AAE96A">
      <w:numFmt w:val="bullet"/>
      <w:lvlText w:val="•"/>
      <w:lvlJc w:val="left"/>
      <w:pPr>
        <w:ind w:left="2293" w:hanging="286"/>
      </w:pPr>
      <w:rPr>
        <w:rFonts w:hint="default"/>
        <w:lang w:val="ru-RU" w:eastAsia="en-US" w:bidi="ar-SA"/>
      </w:rPr>
    </w:lvl>
    <w:lvl w:ilvl="4" w:tplc="4170E784">
      <w:numFmt w:val="bullet"/>
      <w:lvlText w:val="•"/>
      <w:lvlJc w:val="left"/>
      <w:pPr>
        <w:ind w:left="3038" w:hanging="286"/>
      </w:pPr>
      <w:rPr>
        <w:rFonts w:hint="default"/>
        <w:lang w:val="ru-RU" w:eastAsia="en-US" w:bidi="ar-SA"/>
      </w:rPr>
    </w:lvl>
    <w:lvl w:ilvl="5" w:tplc="330E195C">
      <w:numFmt w:val="bullet"/>
      <w:lvlText w:val="•"/>
      <w:lvlJc w:val="left"/>
      <w:pPr>
        <w:ind w:left="3782" w:hanging="286"/>
      </w:pPr>
      <w:rPr>
        <w:rFonts w:hint="default"/>
        <w:lang w:val="ru-RU" w:eastAsia="en-US" w:bidi="ar-SA"/>
      </w:rPr>
    </w:lvl>
    <w:lvl w:ilvl="6" w:tplc="1C2C39FE">
      <w:numFmt w:val="bullet"/>
      <w:lvlText w:val="•"/>
      <w:lvlJc w:val="left"/>
      <w:pPr>
        <w:ind w:left="4527" w:hanging="286"/>
      </w:pPr>
      <w:rPr>
        <w:rFonts w:hint="default"/>
        <w:lang w:val="ru-RU" w:eastAsia="en-US" w:bidi="ar-SA"/>
      </w:rPr>
    </w:lvl>
    <w:lvl w:ilvl="7" w:tplc="25A202B6">
      <w:numFmt w:val="bullet"/>
      <w:lvlText w:val="•"/>
      <w:lvlJc w:val="left"/>
      <w:pPr>
        <w:ind w:left="5271" w:hanging="286"/>
      </w:pPr>
      <w:rPr>
        <w:rFonts w:hint="default"/>
        <w:lang w:val="ru-RU" w:eastAsia="en-US" w:bidi="ar-SA"/>
      </w:rPr>
    </w:lvl>
    <w:lvl w:ilvl="8" w:tplc="3ED4A39A">
      <w:numFmt w:val="bullet"/>
      <w:lvlText w:val="•"/>
      <w:lvlJc w:val="left"/>
      <w:pPr>
        <w:ind w:left="6016" w:hanging="286"/>
      </w:pPr>
      <w:rPr>
        <w:rFonts w:hint="default"/>
        <w:lang w:val="ru-RU" w:eastAsia="en-US" w:bidi="ar-SA"/>
      </w:rPr>
    </w:lvl>
  </w:abstractNum>
  <w:abstractNum w:abstractNumId="59" w15:restartNumberingAfterBreak="0">
    <w:nsid w:val="2BEF2EE1"/>
    <w:multiLevelType w:val="hybridMultilevel"/>
    <w:tmpl w:val="52A29F36"/>
    <w:lvl w:ilvl="0" w:tplc="7B4EDA2C">
      <w:numFmt w:val="bullet"/>
      <w:lvlText w:val=""/>
      <w:lvlJc w:val="left"/>
      <w:pPr>
        <w:ind w:left="401" w:hanging="294"/>
      </w:pPr>
      <w:rPr>
        <w:rFonts w:ascii="Wingdings" w:eastAsia="Wingdings" w:hAnsi="Wingdings" w:cs="Wingdings" w:hint="default"/>
        <w:w w:val="100"/>
        <w:sz w:val="24"/>
        <w:szCs w:val="24"/>
        <w:lang w:val="ru-RU" w:eastAsia="en-US" w:bidi="ar-SA"/>
      </w:rPr>
    </w:lvl>
    <w:lvl w:ilvl="1" w:tplc="5B2E8A3A">
      <w:numFmt w:val="bullet"/>
      <w:lvlText w:val="•"/>
      <w:lvlJc w:val="left"/>
      <w:pPr>
        <w:ind w:left="1209" w:hanging="294"/>
      </w:pPr>
      <w:rPr>
        <w:rFonts w:hint="default"/>
        <w:lang w:val="ru-RU" w:eastAsia="en-US" w:bidi="ar-SA"/>
      </w:rPr>
    </w:lvl>
    <w:lvl w:ilvl="2" w:tplc="5322BDA0">
      <w:numFmt w:val="bullet"/>
      <w:lvlText w:val="•"/>
      <w:lvlJc w:val="left"/>
      <w:pPr>
        <w:ind w:left="2019" w:hanging="294"/>
      </w:pPr>
      <w:rPr>
        <w:rFonts w:hint="default"/>
        <w:lang w:val="ru-RU" w:eastAsia="en-US" w:bidi="ar-SA"/>
      </w:rPr>
    </w:lvl>
    <w:lvl w:ilvl="3" w:tplc="2EE42596">
      <w:numFmt w:val="bullet"/>
      <w:lvlText w:val="•"/>
      <w:lvlJc w:val="left"/>
      <w:pPr>
        <w:ind w:left="2829" w:hanging="294"/>
      </w:pPr>
      <w:rPr>
        <w:rFonts w:hint="default"/>
        <w:lang w:val="ru-RU" w:eastAsia="en-US" w:bidi="ar-SA"/>
      </w:rPr>
    </w:lvl>
    <w:lvl w:ilvl="4" w:tplc="511E4E3A">
      <w:numFmt w:val="bullet"/>
      <w:lvlText w:val="•"/>
      <w:lvlJc w:val="left"/>
      <w:pPr>
        <w:ind w:left="3638" w:hanging="294"/>
      </w:pPr>
      <w:rPr>
        <w:rFonts w:hint="default"/>
        <w:lang w:val="ru-RU" w:eastAsia="en-US" w:bidi="ar-SA"/>
      </w:rPr>
    </w:lvl>
    <w:lvl w:ilvl="5" w:tplc="8AEAA2FC">
      <w:numFmt w:val="bullet"/>
      <w:lvlText w:val="•"/>
      <w:lvlJc w:val="left"/>
      <w:pPr>
        <w:ind w:left="4448" w:hanging="294"/>
      </w:pPr>
      <w:rPr>
        <w:rFonts w:hint="default"/>
        <w:lang w:val="ru-RU" w:eastAsia="en-US" w:bidi="ar-SA"/>
      </w:rPr>
    </w:lvl>
    <w:lvl w:ilvl="6" w:tplc="37E0F702">
      <w:numFmt w:val="bullet"/>
      <w:lvlText w:val="•"/>
      <w:lvlJc w:val="left"/>
      <w:pPr>
        <w:ind w:left="5258" w:hanging="294"/>
      </w:pPr>
      <w:rPr>
        <w:rFonts w:hint="default"/>
        <w:lang w:val="ru-RU" w:eastAsia="en-US" w:bidi="ar-SA"/>
      </w:rPr>
    </w:lvl>
    <w:lvl w:ilvl="7" w:tplc="C5027224">
      <w:numFmt w:val="bullet"/>
      <w:lvlText w:val="•"/>
      <w:lvlJc w:val="left"/>
      <w:pPr>
        <w:ind w:left="6067" w:hanging="294"/>
      </w:pPr>
      <w:rPr>
        <w:rFonts w:hint="default"/>
        <w:lang w:val="ru-RU" w:eastAsia="en-US" w:bidi="ar-SA"/>
      </w:rPr>
    </w:lvl>
    <w:lvl w:ilvl="8" w:tplc="292E2CE2">
      <w:numFmt w:val="bullet"/>
      <w:lvlText w:val="•"/>
      <w:lvlJc w:val="left"/>
      <w:pPr>
        <w:ind w:left="6877" w:hanging="294"/>
      </w:pPr>
      <w:rPr>
        <w:rFonts w:hint="default"/>
        <w:lang w:val="ru-RU" w:eastAsia="en-US" w:bidi="ar-SA"/>
      </w:rPr>
    </w:lvl>
  </w:abstractNum>
  <w:abstractNum w:abstractNumId="60" w15:restartNumberingAfterBreak="0">
    <w:nsid w:val="2DA56203"/>
    <w:multiLevelType w:val="hybridMultilevel"/>
    <w:tmpl w:val="9F90F6DE"/>
    <w:lvl w:ilvl="0" w:tplc="52BC669E">
      <w:start w:val="3"/>
      <w:numFmt w:val="decimal"/>
      <w:lvlText w:val="%1"/>
      <w:lvlJc w:val="left"/>
      <w:pPr>
        <w:ind w:left="107" w:hanging="180"/>
      </w:pPr>
      <w:rPr>
        <w:rFonts w:ascii="Times New Roman" w:eastAsia="Times New Roman" w:hAnsi="Times New Roman" w:cs="Times New Roman" w:hint="default"/>
        <w:w w:val="100"/>
        <w:sz w:val="24"/>
        <w:szCs w:val="24"/>
        <w:lang w:val="ru-RU" w:eastAsia="en-US" w:bidi="ar-SA"/>
      </w:rPr>
    </w:lvl>
    <w:lvl w:ilvl="1" w:tplc="46DA7B76">
      <w:numFmt w:val="bullet"/>
      <w:lvlText w:val="•"/>
      <w:lvlJc w:val="left"/>
      <w:pPr>
        <w:ind w:left="939" w:hanging="180"/>
      </w:pPr>
      <w:rPr>
        <w:rFonts w:hint="default"/>
        <w:lang w:val="ru-RU" w:eastAsia="en-US" w:bidi="ar-SA"/>
      </w:rPr>
    </w:lvl>
    <w:lvl w:ilvl="2" w:tplc="CD28FC3E">
      <w:numFmt w:val="bullet"/>
      <w:lvlText w:val="•"/>
      <w:lvlJc w:val="left"/>
      <w:pPr>
        <w:ind w:left="1779" w:hanging="180"/>
      </w:pPr>
      <w:rPr>
        <w:rFonts w:hint="default"/>
        <w:lang w:val="ru-RU" w:eastAsia="en-US" w:bidi="ar-SA"/>
      </w:rPr>
    </w:lvl>
    <w:lvl w:ilvl="3" w:tplc="A0F8BE66">
      <w:numFmt w:val="bullet"/>
      <w:lvlText w:val="•"/>
      <w:lvlJc w:val="left"/>
      <w:pPr>
        <w:ind w:left="2619" w:hanging="180"/>
      </w:pPr>
      <w:rPr>
        <w:rFonts w:hint="default"/>
        <w:lang w:val="ru-RU" w:eastAsia="en-US" w:bidi="ar-SA"/>
      </w:rPr>
    </w:lvl>
    <w:lvl w:ilvl="4" w:tplc="DC9CE442">
      <w:numFmt w:val="bullet"/>
      <w:lvlText w:val="•"/>
      <w:lvlJc w:val="left"/>
      <w:pPr>
        <w:ind w:left="3458" w:hanging="180"/>
      </w:pPr>
      <w:rPr>
        <w:rFonts w:hint="default"/>
        <w:lang w:val="ru-RU" w:eastAsia="en-US" w:bidi="ar-SA"/>
      </w:rPr>
    </w:lvl>
    <w:lvl w:ilvl="5" w:tplc="4E384EDE">
      <w:numFmt w:val="bullet"/>
      <w:lvlText w:val="•"/>
      <w:lvlJc w:val="left"/>
      <w:pPr>
        <w:ind w:left="4298" w:hanging="180"/>
      </w:pPr>
      <w:rPr>
        <w:rFonts w:hint="default"/>
        <w:lang w:val="ru-RU" w:eastAsia="en-US" w:bidi="ar-SA"/>
      </w:rPr>
    </w:lvl>
    <w:lvl w:ilvl="6" w:tplc="01E64DFE">
      <w:numFmt w:val="bullet"/>
      <w:lvlText w:val="•"/>
      <w:lvlJc w:val="left"/>
      <w:pPr>
        <w:ind w:left="5138" w:hanging="180"/>
      </w:pPr>
      <w:rPr>
        <w:rFonts w:hint="default"/>
        <w:lang w:val="ru-RU" w:eastAsia="en-US" w:bidi="ar-SA"/>
      </w:rPr>
    </w:lvl>
    <w:lvl w:ilvl="7" w:tplc="9E3CC9DC">
      <w:numFmt w:val="bullet"/>
      <w:lvlText w:val="•"/>
      <w:lvlJc w:val="left"/>
      <w:pPr>
        <w:ind w:left="5977" w:hanging="180"/>
      </w:pPr>
      <w:rPr>
        <w:rFonts w:hint="default"/>
        <w:lang w:val="ru-RU" w:eastAsia="en-US" w:bidi="ar-SA"/>
      </w:rPr>
    </w:lvl>
    <w:lvl w:ilvl="8" w:tplc="B308DC38">
      <w:numFmt w:val="bullet"/>
      <w:lvlText w:val="•"/>
      <w:lvlJc w:val="left"/>
      <w:pPr>
        <w:ind w:left="6817" w:hanging="180"/>
      </w:pPr>
      <w:rPr>
        <w:rFonts w:hint="default"/>
        <w:lang w:val="ru-RU" w:eastAsia="en-US" w:bidi="ar-SA"/>
      </w:rPr>
    </w:lvl>
  </w:abstractNum>
  <w:abstractNum w:abstractNumId="61" w15:restartNumberingAfterBreak="0">
    <w:nsid w:val="2DB000C7"/>
    <w:multiLevelType w:val="hybridMultilevel"/>
    <w:tmpl w:val="FA4026CA"/>
    <w:lvl w:ilvl="0" w:tplc="867843E6">
      <w:start w:val="1"/>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508C73F4">
      <w:numFmt w:val="bullet"/>
      <w:lvlText w:val="•"/>
      <w:lvlJc w:val="left"/>
      <w:pPr>
        <w:ind w:left="858" w:hanging="180"/>
      </w:pPr>
      <w:rPr>
        <w:rFonts w:hint="default"/>
        <w:lang w:val="ru-RU" w:eastAsia="en-US" w:bidi="ar-SA"/>
      </w:rPr>
    </w:lvl>
    <w:lvl w:ilvl="2" w:tplc="BF64E5F0">
      <w:numFmt w:val="bullet"/>
      <w:lvlText w:val="•"/>
      <w:lvlJc w:val="left"/>
      <w:pPr>
        <w:ind w:left="1597" w:hanging="180"/>
      </w:pPr>
      <w:rPr>
        <w:rFonts w:hint="default"/>
        <w:lang w:val="ru-RU" w:eastAsia="en-US" w:bidi="ar-SA"/>
      </w:rPr>
    </w:lvl>
    <w:lvl w:ilvl="3" w:tplc="C5F82C8E">
      <w:numFmt w:val="bullet"/>
      <w:lvlText w:val="•"/>
      <w:lvlJc w:val="left"/>
      <w:pPr>
        <w:ind w:left="2335" w:hanging="180"/>
      </w:pPr>
      <w:rPr>
        <w:rFonts w:hint="default"/>
        <w:lang w:val="ru-RU" w:eastAsia="en-US" w:bidi="ar-SA"/>
      </w:rPr>
    </w:lvl>
    <w:lvl w:ilvl="4" w:tplc="A740C32E">
      <w:numFmt w:val="bullet"/>
      <w:lvlText w:val="•"/>
      <w:lvlJc w:val="left"/>
      <w:pPr>
        <w:ind w:left="3074" w:hanging="180"/>
      </w:pPr>
      <w:rPr>
        <w:rFonts w:hint="default"/>
        <w:lang w:val="ru-RU" w:eastAsia="en-US" w:bidi="ar-SA"/>
      </w:rPr>
    </w:lvl>
    <w:lvl w:ilvl="5" w:tplc="425AD0B0">
      <w:numFmt w:val="bullet"/>
      <w:lvlText w:val="•"/>
      <w:lvlJc w:val="left"/>
      <w:pPr>
        <w:ind w:left="3812" w:hanging="180"/>
      </w:pPr>
      <w:rPr>
        <w:rFonts w:hint="default"/>
        <w:lang w:val="ru-RU" w:eastAsia="en-US" w:bidi="ar-SA"/>
      </w:rPr>
    </w:lvl>
    <w:lvl w:ilvl="6" w:tplc="91086174">
      <w:numFmt w:val="bullet"/>
      <w:lvlText w:val="•"/>
      <w:lvlJc w:val="left"/>
      <w:pPr>
        <w:ind w:left="4551" w:hanging="180"/>
      </w:pPr>
      <w:rPr>
        <w:rFonts w:hint="default"/>
        <w:lang w:val="ru-RU" w:eastAsia="en-US" w:bidi="ar-SA"/>
      </w:rPr>
    </w:lvl>
    <w:lvl w:ilvl="7" w:tplc="24A07558">
      <w:numFmt w:val="bullet"/>
      <w:lvlText w:val="•"/>
      <w:lvlJc w:val="left"/>
      <w:pPr>
        <w:ind w:left="5289" w:hanging="180"/>
      </w:pPr>
      <w:rPr>
        <w:rFonts w:hint="default"/>
        <w:lang w:val="ru-RU" w:eastAsia="en-US" w:bidi="ar-SA"/>
      </w:rPr>
    </w:lvl>
    <w:lvl w:ilvl="8" w:tplc="3732FA46">
      <w:numFmt w:val="bullet"/>
      <w:lvlText w:val="•"/>
      <w:lvlJc w:val="left"/>
      <w:pPr>
        <w:ind w:left="6028" w:hanging="180"/>
      </w:pPr>
      <w:rPr>
        <w:rFonts w:hint="default"/>
        <w:lang w:val="ru-RU" w:eastAsia="en-US" w:bidi="ar-SA"/>
      </w:rPr>
    </w:lvl>
  </w:abstractNum>
  <w:abstractNum w:abstractNumId="62" w15:restartNumberingAfterBreak="0">
    <w:nsid w:val="2E3C6595"/>
    <w:multiLevelType w:val="hybridMultilevel"/>
    <w:tmpl w:val="8B548F66"/>
    <w:lvl w:ilvl="0" w:tplc="D6CC01FE">
      <w:start w:val="7"/>
      <w:numFmt w:val="decimal"/>
      <w:lvlText w:val="%1"/>
      <w:lvlJc w:val="left"/>
      <w:pPr>
        <w:ind w:left="290" w:hanging="180"/>
      </w:pPr>
      <w:rPr>
        <w:rFonts w:ascii="Times New Roman" w:eastAsia="Times New Roman" w:hAnsi="Times New Roman" w:cs="Times New Roman" w:hint="default"/>
        <w:w w:val="100"/>
        <w:sz w:val="24"/>
        <w:szCs w:val="24"/>
        <w:lang w:val="ru-RU" w:eastAsia="en-US" w:bidi="ar-SA"/>
      </w:rPr>
    </w:lvl>
    <w:lvl w:ilvl="1" w:tplc="B14E9D4C">
      <w:numFmt w:val="bullet"/>
      <w:lvlText w:val="•"/>
      <w:lvlJc w:val="left"/>
      <w:pPr>
        <w:ind w:left="1006" w:hanging="180"/>
      </w:pPr>
      <w:rPr>
        <w:rFonts w:hint="default"/>
        <w:lang w:val="ru-RU" w:eastAsia="en-US" w:bidi="ar-SA"/>
      </w:rPr>
    </w:lvl>
    <w:lvl w:ilvl="2" w:tplc="F1DC2F4A">
      <w:numFmt w:val="bullet"/>
      <w:lvlText w:val="•"/>
      <w:lvlJc w:val="left"/>
      <w:pPr>
        <w:ind w:left="1712" w:hanging="180"/>
      </w:pPr>
      <w:rPr>
        <w:rFonts w:hint="default"/>
        <w:lang w:val="ru-RU" w:eastAsia="en-US" w:bidi="ar-SA"/>
      </w:rPr>
    </w:lvl>
    <w:lvl w:ilvl="3" w:tplc="9E6AC736">
      <w:numFmt w:val="bullet"/>
      <w:lvlText w:val="•"/>
      <w:lvlJc w:val="left"/>
      <w:pPr>
        <w:ind w:left="2419" w:hanging="180"/>
      </w:pPr>
      <w:rPr>
        <w:rFonts w:hint="default"/>
        <w:lang w:val="ru-RU" w:eastAsia="en-US" w:bidi="ar-SA"/>
      </w:rPr>
    </w:lvl>
    <w:lvl w:ilvl="4" w:tplc="E9586AF0">
      <w:numFmt w:val="bullet"/>
      <w:lvlText w:val="•"/>
      <w:lvlJc w:val="left"/>
      <w:pPr>
        <w:ind w:left="3125" w:hanging="180"/>
      </w:pPr>
      <w:rPr>
        <w:rFonts w:hint="default"/>
        <w:lang w:val="ru-RU" w:eastAsia="en-US" w:bidi="ar-SA"/>
      </w:rPr>
    </w:lvl>
    <w:lvl w:ilvl="5" w:tplc="D0A010BA">
      <w:numFmt w:val="bullet"/>
      <w:lvlText w:val="•"/>
      <w:lvlJc w:val="left"/>
      <w:pPr>
        <w:ind w:left="3832" w:hanging="180"/>
      </w:pPr>
      <w:rPr>
        <w:rFonts w:hint="default"/>
        <w:lang w:val="ru-RU" w:eastAsia="en-US" w:bidi="ar-SA"/>
      </w:rPr>
    </w:lvl>
    <w:lvl w:ilvl="6" w:tplc="30D848EE">
      <w:numFmt w:val="bullet"/>
      <w:lvlText w:val="•"/>
      <w:lvlJc w:val="left"/>
      <w:pPr>
        <w:ind w:left="4538" w:hanging="180"/>
      </w:pPr>
      <w:rPr>
        <w:rFonts w:hint="default"/>
        <w:lang w:val="ru-RU" w:eastAsia="en-US" w:bidi="ar-SA"/>
      </w:rPr>
    </w:lvl>
    <w:lvl w:ilvl="7" w:tplc="1F6E42E2">
      <w:numFmt w:val="bullet"/>
      <w:lvlText w:val="•"/>
      <w:lvlJc w:val="left"/>
      <w:pPr>
        <w:ind w:left="5244" w:hanging="180"/>
      </w:pPr>
      <w:rPr>
        <w:rFonts w:hint="default"/>
        <w:lang w:val="ru-RU" w:eastAsia="en-US" w:bidi="ar-SA"/>
      </w:rPr>
    </w:lvl>
    <w:lvl w:ilvl="8" w:tplc="2AE4C5B0">
      <w:numFmt w:val="bullet"/>
      <w:lvlText w:val="•"/>
      <w:lvlJc w:val="left"/>
      <w:pPr>
        <w:ind w:left="5951" w:hanging="180"/>
      </w:pPr>
      <w:rPr>
        <w:rFonts w:hint="default"/>
        <w:lang w:val="ru-RU" w:eastAsia="en-US" w:bidi="ar-SA"/>
      </w:rPr>
    </w:lvl>
  </w:abstractNum>
  <w:abstractNum w:abstractNumId="63" w15:restartNumberingAfterBreak="0">
    <w:nsid w:val="2ED71ABC"/>
    <w:multiLevelType w:val="hybridMultilevel"/>
    <w:tmpl w:val="98C6859A"/>
    <w:lvl w:ilvl="0" w:tplc="09A8BCDA">
      <w:numFmt w:val="bullet"/>
      <w:lvlText w:val=""/>
      <w:lvlJc w:val="left"/>
      <w:pPr>
        <w:ind w:left="394" w:hanging="287"/>
      </w:pPr>
      <w:rPr>
        <w:rFonts w:ascii="Wingdings" w:eastAsia="Wingdings" w:hAnsi="Wingdings" w:cs="Wingdings" w:hint="default"/>
        <w:w w:val="100"/>
        <w:sz w:val="24"/>
        <w:szCs w:val="24"/>
        <w:lang w:val="ru-RU" w:eastAsia="en-US" w:bidi="ar-SA"/>
      </w:rPr>
    </w:lvl>
    <w:lvl w:ilvl="1" w:tplc="7A660414">
      <w:numFmt w:val="bullet"/>
      <w:lvlText w:val="•"/>
      <w:lvlJc w:val="left"/>
      <w:pPr>
        <w:ind w:left="1209" w:hanging="287"/>
      </w:pPr>
      <w:rPr>
        <w:rFonts w:hint="default"/>
        <w:lang w:val="ru-RU" w:eastAsia="en-US" w:bidi="ar-SA"/>
      </w:rPr>
    </w:lvl>
    <w:lvl w:ilvl="2" w:tplc="EC12ED80">
      <w:numFmt w:val="bullet"/>
      <w:lvlText w:val="•"/>
      <w:lvlJc w:val="left"/>
      <w:pPr>
        <w:ind w:left="2019" w:hanging="287"/>
      </w:pPr>
      <w:rPr>
        <w:rFonts w:hint="default"/>
        <w:lang w:val="ru-RU" w:eastAsia="en-US" w:bidi="ar-SA"/>
      </w:rPr>
    </w:lvl>
    <w:lvl w:ilvl="3" w:tplc="EAFA0DAE">
      <w:numFmt w:val="bullet"/>
      <w:lvlText w:val="•"/>
      <w:lvlJc w:val="left"/>
      <w:pPr>
        <w:ind w:left="2829" w:hanging="287"/>
      </w:pPr>
      <w:rPr>
        <w:rFonts w:hint="default"/>
        <w:lang w:val="ru-RU" w:eastAsia="en-US" w:bidi="ar-SA"/>
      </w:rPr>
    </w:lvl>
    <w:lvl w:ilvl="4" w:tplc="3F76E5E8">
      <w:numFmt w:val="bullet"/>
      <w:lvlText w:val="•"/>
      <w:lvlJc w:val="left"/>
      <w:pPr>
        <w:ind w:left="3638" w:hanging="287"/>
      </w:pPr>
      <w:rPr>
        <w:rFonts w:hint="default"/>
        <w:lang w:val="ru-RU" w:eastAsia="en-US" w:bidi="ar-SA"/>
      </w:rPr>
    </w:lvl>
    <w:lvl w:ilvl="5" w:tplc="B74EC72A">
      <w:numFmt w:val="bullet"/>
      <w:lvlText w:val="•"/>
      <w:lvlJc w:val="left"/>
      <w:pPr>
        <w:ind w:left="4448" w:hanging="287"/>
      </w:pPr>
      <w:rPr>
        <w:rFonts w:hint="default"/>
        <w:lang w:val="ru-RU" w:eastAsia="en-US" w:bidi="ar-SA"/>
      </w:rPr>
    </w:lvl>
    <w:lvl w:ilvl="6" w:tplc="5280746E">
      <w:numFmt w:val="bullet"/>
      <w:lvlText w:val="•"/>
      <w:lvlJc w:val="left"/>
      <w:pPr>
        <w:ind w:left="5258" w:hanging="287"/>
      </w:pPr>
      <w:rPr>
        <w:rFonts w:hint="default"/>
        <w:lang w:val="ru-RU" w:eastAsia="en-US" w:bidi="ar-SA"/>
      </w:rPr>
    </w:lvl>
    <w:lvl w:ilvl="7" w:tplc="158AAABA">
      <w:numFmt w:val="bullet"/>
      <w:lvlText w:val="•"/>
      <w:lvlJc w:val="left"/>
      <w:pPr>
        <w:ind w:left="6067" w:hanging="287"/>
      </w:pPr>
      <w:rPr>
        <w:rFonts w:hint="default"/>
        <w:lang w:val="ru-RU" w:eastAsia="en-US" w:bidi="ar-SA"/>
      </w:rPr>
    </w:lvl>
    <w:lvl w:ilvl="8" w:tplc="1F348D08">
      <w:numFmt w:val="bullet"/>
      <w:lvlText w:val="•"/>
      <w:lvlJc w:val="left"/>
      <w:pPr>
        <w:ind w:left="6877" w:hanging="287"/>
      </w:pPr>
      <w:rPr>
        <w:rFonts w:hint="default"/>
        <w:lang w:val="ru-RU" w:eastAsia="en-US" w:bidi="ar-SA"/>
      </w:rPr>
    </w:lvl>
  </w:abstractNum>
  <w:abstractNum w:abstractNumId="64" w15:restartNumberingAfterBreak="0">
    <w:nsid w:val="300F7C2E"/>
    <w:multiLevelType w:val="hybridMultilevel"/>
    <w:tmpl w:val="99A4B33E"/>
    <w:lvl w:ilvl="0" w:tplc="D5047952">
      <w:start w:val="2"/>
      <w:numFmt w:val="decimal"/>
      <w:lvlText w:val="%1)"/>
      <w:lvlJc w:val="left"/>
      <w:pPr>
        <w:ind w:left="110" w:hanging="240"/>
      </w:pPr>
      <w:rPr>
        <w:rFonts w:ascii="Times New Roman" w:eastAsia="Times New Roman" w:hAnsi="Times New Roman" w:cs="Times New Roman" w:hint="default"/>
        <w:w w:val="100"/>
        <w:sz w:val="22"/>
        <w:szCs w:val="22"/>
        <w:lang w:val="ru-RU" w:eastAsia="en-US" w:bidi="ar-SA"/>
      </w:rPr>
    </w:lvl>
    <w:lvl w:ilvl="1" w:tplc="CC709EF8">
      <w:numFmt w:val="bullet"/>
      <w:lvlText w:val="•"/>
      <w:lvlJc w:val="left"/>
      <w:pPr>
        <w:ind w:left="858" w:hanging="240"/>
      </w:pPr>
      <w:rPr>
        <w:rFonts w:hint="default"/>
        <w:lang w:val="ru-RU" w:eastAsia="en-US" w:bidi="ar-SA"/>
      </w:rPr>
    </w:lvl>
    <w:lvl w:ilvl="2" w:tplc="00901226">
      <w:numFmt w:val="bullet"/>
      <w:lvlText w:val="•"/>
      <w:lvlJc w:val="left"/>
      <w:pPr>
        <w:ind w:left="1597" w:hanging="240"/>
      </w:pPr>
      <w:rPr>
        <w:rFonts w:hint="default"/>
        <w:lang w:val="ru-RU" w:eastAsia="en-US" w:bidi="ar-SA"/>
      </w:rPr>
    </w:lvl>
    <w:lvl w:ilvl="3" w:tplc="956E3104">
      <w:numFmt w:val="bullet"/>
      <w:lvlText w:val="•"/>
      <w:lvlJc w:val="left"/>
      <w:pPr>
        <w:ind w:left="2335" w:hanging="240"/>
      </w:pPr>
      <w:rPr>
        <w:rFonts w:hint="default"/>
        <w:lang w:val="ru-RU" w:eastAsia="en-US" w:bidi="ar-SA"/>
      </w:rPr>
    </w:lvl>
    <w:lvl w:ilvl="4" w:tplc="C906A26A">
      <w:numFmt w:val="bullet"/>
      <w:lvlText w:val="•"/>
      <w:lvlJc w:val="left"/>
      <w:pPr>
        <w:ind w:left="3074" w:hanging="240"/>
      </w:pPr>
      <w:rPr>
        <w:rFonts w:hint="default"/>
        <w:lang w:val="ru-RU" w:eastAsia="en-US" w:bidi="ar-SA"/>
      </w:rPr>
    </w:lvl>
    <w:lvl w:ilvl="5" w:tplc="29A88D04">
      <w:numFmt w:val="bullet"/>
      <w:lvlText w:val="•"/>
      <w:lvlJc w:val="left"/>
      <w:pPr>
        <w:ind w:left="3812" w:hanging="240"/>
      </w:pPr>
      <w:rPr>
        <w:rFonts w:hint="default"/>
        <w:lang w:val="ru-RU" w:eastAsia="en-US" w:bidi="ar-SA"/>
      </w:rPr>
    </w:lvl>
    <w:lvl w:ilvl="6" w:tplc="47DE5FAC">
      <w:numFmt w:val="bullet"/>
      <w:lvlText w:val="•"/>
      <w:lvlJc w:val="left"/>
      <w:pPr>
        <w:ind w:left="4551" w:hanging="240"/>
      </w:pPr>
      <w:rPr>
        <w:rFonts w:hint="default"/>
        <w:lang w:val="ru-RU" w:eastAsia="en-US" w:bidi="ar-SA"/>
      </w:rPr>
    </w:lvl>
    <w:lvl w:ilvl="7" w:tplc="A13CFDDE">
      <w:numFmt w:val="bullet"/>
      <w:lvlText w:val="•"/>
      <w:lvlJc w:val="left"/>
      <w:pPr>
        <w:ind w:left="5289" w:hanging="240"/>
      </w:pPr>
      <w:rPr>
        <w:rFonts w:hint="default"/>
        <w:lang w:val="ru-RU" w:eastAsia="en-US" w:bidi="ar-SA"/>
      </w:rPr>
    </w:lvl>
    <w:lvl w:ilvl="8" w:tplc="E1E8058E">
      <w:numFmt w:val="bullet"/>
      <w:lvlText w:val="•"/>
      <w:lvlJc w:val="left"/>
      <w:pPr>
        <w:ind w:left="6028" w:hanging="240"/>
      </w:pPr>
      <w:rPr>
        <w:rFonts w:hint="default"/>
        <w:lang w:val="ru-RU" w:eastAsia="en-US" w:bidi="ar-SA"/>
      </w:rPr>
    </w:lvl>
  </w:abstractNum>
  <w:abstractNum w:abstractNumId="65" w15:restartNumberingAfterBreak="0">
    <w:nsid w:val="32E23A00"/>
    <w:multiLevelType w:val="hybridMultilevel"/>
    <w:tmpl w:val="807A56DE"/>
    <w:lvl w:ilvl="0" w:tplc="FE7ED4DA">
      <w:numFmt w:val="bullet"/>
      <w:lvlText w:val=""/>
      <w:lvlJc w:val="left"/>
      <w:pPr>
        <w:ind w:left="110" w:hanging="252"/>
      </w:pPr>
      <w:rPr>
        <w:rFonts w:ascii="Wingdings" w:eastAsia="Wingdings" w:hAnsi="Wingdings" w:cs="Wingdings" w:hint="default"/>
        <w:w w:val="100"/>
        <w:sz w:val="24"/>
        <w:szCs w:val="24"/>
        <w:lang w:val="ru-RU" w:eastAsia="en-US" w:bidi="ar-SA"/>
      </w:rPr>
    </w:lvl>
    <w:lvl w:ilvl="1" w:tplc="39C6D2E0">
      <w:numFmt w:val="bullet"/>
      <w:lvlText w:val="•"/>
      <w:lvlJc w:val="left"/>
      <w:pPr>
        <w:ind w:left="844" w:hanging="252"/>
      </w:pPr>
      <w:rPr>
        <w:rFonts w:hint="default"/>
        <w:lang w:val="ru-RU" w:eastAsia="en-US" w:bidi="ar-SA"/>
      </w:rPr>
    </w:lvl>
    <w:lvl w:ilvl="2" w:tplc="51185D02">
      <w:numFmt w:val="bullet"/>
      <w:lvlText w:val="•"/>
      <w:lvlJc w:val="left"/>
      <w:pPr>
        <w:ind w:left="1568" w:hanging="252"/>
      </w:pPr>
      <w:rPr>
        <w:rFonts w:hint="default"/>
        <w:lang w:val="ru-RU" w:eastAsia="en-US" w:bidi="ar-SA"/>
      </w:rPr>
    </w:lvl>
    <w:lvl w:ilvl="3" w:tplc="78D02F32">
      <w:numFmt w:val="bullet"/>
      <w:lvlText w:val="•"/>
      <w:lvlJc w:val="left"/>
      <w:pPr>
        <w:ind w:left="2293" w:hanging="252"/>
      </w:pPr>
      <w:rPr>
        <w:rFonts w:hint="default"/>
        <w:lang w:val="ru-RU" w:eastAsia="en-US" w:bidi="ar-SA"/>
      </w:rPr>
    </w:lvl>
    <w:lvl w:ilvl="4" w:tplc="E43A2028">
      <w:numFmt w:val="bullet"/>
      <w:lvlText w:val="•"/>
      <w:lvlJc w:val="left"/>
      <w:pPr>
        <w:ind w:left="3017" w:hanging="252"/>
      </w:pPr>
      <w:rPr>
        <w:rFonts w:hint="default"/>
        <w:lang w:val="ru-RU" w:eastAsia="en-US" w:bidi="ar-SA"/>
      </w:rPr>
    </w:lvl>
    <w:lvl w:ilvl="5" w:tplc="2738D21C">
      <w:numFmt w:val="bullet"/>
      <w:lvlText w:val="•"/>
      <w:lvlJc w:val="left"/>
      <w:pPr>
        <w:ind w:left="3742" w:hanging="252"/>
      </w:pPr>
      <w:rPr>
        <w:rFonts w:hint="default"/>
        <w:lang w:val="ru-RU" w:eastAsia="en-US" w:bidi="ar-SA"/>
      </w:rPr>
    </w:lvl>
    <w:lvl w:ilvl="6" w:tplc="186AFEC4">
      <w:numFmt w:val="bullet"/>
      <w:lvlText w:val="•"/>
      <w:lvlJc w:val="left"/>
      <w:pPr>
        <w:ind w:left="4466" w:hanging="252"/>
      </w:pPr>
      <w:rPr>
        <w:rFonts w:hint="default"/>
        <w:lang w:val="ru-RU" w:eastAsia="en-US" w:bidi="ar-SA"/>
      </w:rPr>
    </w:lvl>
    <w:lvl w:ilvl="7" w:tplc="346EAD46">
      <w:numFmt w:val="bullet"/>
      <w:lvlText w:val="•"/>
      <w:lvlJc w:val="left"/>
      <w:pPr>
        <w:ind w:left="5190" w:hanging="252"/>
      </w:pPr>
      <w:rPr>
        <w:rFonts w:hint="default"/>
        <w:lang w:val="ru-RU" w:eastAsia="en-US" w:bidi="ar-SA"/>
      </w:rPr>
    </w:lvl>
    <w:lvl w:ilvl="8" w:tplc="D45C7B92">
      <w:numFmt w:val="bullet"/>
      <w:lvlText w:val="•"/>
      <w:lvlJc w:val="left"/>
      <w:pPr>
        <w:ind w:left="5915" w:hanging="252"/>
      </w:pPr>
      <w:rPr>
        <w:rFonts w:hint="default"/>
        <w:lang w:val="ru-RU" w:eastAsia="en-US" w:bidi="ar-SA"/>
      </w:rPr>
    </w:lvl>
  </w:abstractNum>
  <w:abstractNum w:abstractNumId="66" w15:restartNumberingAfterBreak="0">
    <w:nsid w:val="33DC29DB"/>
    <w:multiLevelType w:val="hybridMultilevel"/>
    <w:tmpl w:val="C3565950"/>
    <w:lvl w:ilvl="0" w:tplc="E30CD712">
      <w:numFmt w:val="bullet"/>
      <w:lvlText w:val=""/>
      <w:lvlJc w:val="left"/>
      <w:pPr>
        <w:ind w:left="69" w:hanging="264"/>
      </w:pPr>
      <w:rPr>
        <w:rFonts w:ascii="Wingdings" w:eastAsia="Wingdings" w:hAnsi="Wingdings" w:cs="Wingdings" w:hint="default"/>
        <w:w w:val="100"/>
        <w:sz w:val="24"/>
        <w:szCs w:val="24"/>
        <w:lang w:val="ru-RU" w:eastAsia="en-US" w:bidi="ar-SA"/>
      </w:rPr>
    </w:lvl>
    <w:lvl w:ilvl="1" w:tplc="63CE2E5C">
      <w:numFmt w:val="bullet"/>
      <w:lvlText w:val="•"/>
      <w:lvlJc w:val="left"/>
      <w:pPr>
        <w:ind w:left="804" w:hanging="264"/>
      </w:pPr>
      <w:rPr>
        <w:rFonts w:hint="default"/>
        <w:lang w:val="ru-RU" w:eastAsia="en-US" w:bidi="ar-SA"/>
      </w:rPr>
    </w:lvl>
    <w:lvl w:ilvl="2" w:tplc="E0AA7BCA">
      <w:numFmt w:val="bullet"/>
      <w:lvlText w:val="•"/>
      <w:lvlJc w:val="left"/>
      <w:pPr>
        <w:ind w:left="1549" w:hanging="264"/>
      </w:pPr>
      <w:rPr>
        <w:rFonts w:hint="default"/>
        <w:lang w:val="ru-RU" w:eastAsia="en-US" w:bidi="ar-SA"/>
      </w:rPr>
    </w:lvl>
    <w:lvl w:ilvl="3" w:tplc="931AC664">
      <w:numFmt w:val="bullet"/>
      <w:lvlText w:val="•"/>
      <w:lvlJc w:val="left"/>
      <w:pPr>
        <w:ind w:left="2293" w:hanging="264"/>
      </w:pPr>
      <w:rPr>
        <w:rFonts w:hint="default"/>
        <w:lang w:val="ru-RU" w:eastAsia="en-US" w:bidi="ar-SA"/>
      </w:rPr>
    </w:lvl>
    <w:lvl w:ilvl="4" w:tplc="6FB4B536">
      <w:numFmt w:val="bullet"/>
      <w:lvlText w:val="•"/>
      <w:lvlJc w:val="left"/>
      <w:pPr>
        <w:ind w:left="3038" w:hanging="264"/>
      </w:pPr>
      <w:rPr>
        <w:rFonts w:hint="default"/>
        <w:lang w:val="ru-RU" w:eastAsia="en-US" w:bidi="ar-SA"/>
      </w:rPr>
    </w:lvl>
    <w:lvl w:ilvl="5" w:tplc="723E5138">
      <w:numFmt w:val="bullet"/>
      <w:lvlText w:val="•"/>
      <w:lvlJc w:val="left"/>
      <w:pPr>
        <w:ind w:left="3782" w:hanging="264"/>
      </w:pPr>
      <w:rPr>
        <w:rFonts w:hint="default"/>
        <w:lang w:val="ru-RU" w:eastAsia="en-US" w:bidi="ar-SA"/>
      </w:rPr>
    </w:lvl>
    <w:lvl w:ilvl="6" w:tplc="5BE0153C">
      <w:numFmt w:val="bullet"/>
      <w:lvlText w:val="•"/>
      <w:lvlJc w:val="left"/>
      <w:pPr>
        <w:ind w:left="4527" w:hanging="264"/>
      </w:pPr>
      <w:rPr>
        <w:rFonts w:hint="default"/>
        <w:lang w:val="ru-RU" w:eastAsia="en-US" w:bidi="ar-SA"/>
      </w:rPr>
    </w:lvl>
    <w:lvl w:ilvl="7" w:tplc="F140DB32">
      <w:numFmt w:val="bullet"/>
      <w:lvlText w:val="•"/>
      <w:lvlJc w:val="left"/>
      <w:pPr>
        <w:ind w:left="5271" w:hanging="264"/>
      </w:pPr>
      <w:rPr>
        <w:rFonts w:hint="default"/>
        <w:lang w:val="ru-RU" w:eastAsia="en-US" w:bidi="ar-SA"/>
      </w:rPr>
    </w:lvl>
    <w:lvl w:ilvl="8" w:tplc="CF720270">
      <w:numFmt w:val="bullet"/>
      <w:lvlText w:val="•"/>
      <w:lvlJc w:val="left"/>
      <w:pPr>
        <w:ind w:left="6016" w:hanging="264"/>
      </w:pPr>
      <w:rPr>
        <w:rFonts w:hint="default"/>
        <w:lang w:val="ru-RU" w:eastAsia="en-US" w:bidi="ar-SA"/>
      </w:rPr>
    </w:lvl>
  </w:abstractNum>
  <w:abstractNum w:abstractNumId="67" w15:restartNumberingAfterBreak="0">
    <w:nsid w:val="34BE1666"/>
    <w:multiLevelType w:val="hybridMultilevel"/>
    <w:tmpl w:val="F7342A64"/>
    <w:lvl w:ilvl="0" w:tplc="9F3A08FA">
      <w:start w:val="2"/>
      <w:numFmt w:val="decimal"/>
      <w:lvlText w:val="%1"/>
      <w:lvlJc w:val="left"/>
      <w:pPr>
        <w:ind w:left="290" w:hanging="180"/>
      </w:pPr>
      <w:rPr>
        <w:rFonts w:ascii="Times New Roman" w:eastAsia="Times New Roman" w:hAnsi="Times New Roman" w:cs="Times New Roman" w:hint="default"/>
        <w:w w:val="100"/>
        <w:sz w:val="24"/>
        <w:szCs w:val="24"/>
        <w:lang w:val="ru-RU" w:eastAsia="en-US" w:bidi="ar-SA"/>
      </w:rPr>
    </w:lvl>
    <w:lvl w:ilvl="1" w:tplc="DFEE37BE">
      <w:numFmt w:val="bullet"/>
      <w:lvlText w:val="•"/>
      <w:lvlJc w:val="left"/>
      <w:pPr>
        <w:ind w:left="1006" w:hanging="180"/>
      </w:pPr>
      <w:rPr>
        <w:rFonts w:hint="default"/>
        <w:lang w:val="ru-RU" w:eastAsia="en-US" w:bidi="ar-SA"/>
      </w:rPr>
    </w:lvl>
    <w:lvl w:ilvl="2" w:tplc="DEE822DE">
      <w:numFmt w:val="bullet"/>
      <w:lvlText w:val="•"/>
      <w:lvlJc w:val="left"/>
      <w:pPr>
        <w:ind w:left="1712" w:hanging="180"/>
      </w:pPr>
      <w:rPr>
        <w:rFonts w:hint="default"/>
        <w:lang w:val="ru-RU" w:eastAsia="en-US" w:bidi="ar-SA"/>
      </w:rPr>
    </w:lvl>
    <w:lvl w:ilvl="3" w:tplc="16340DBE">
      <w:numFmt w:val="bullet"/>
      <w:lvlText w:val="•"/>
      <w:lvlJc w:val="left"/>
      <w:pPr>
        <w:ind w:left="2419" w:hanging="180"/>
      </w:pPr>
      <w:rPr>
        <w:rFonts w:hint="default"/>
        <w:lang w:val="ru-RU" w:eastAsia="en-US" w:bidi="ar-SA"/>
      </w:rPr>
    </w:lvl>
    <w:lvl w:ilvl="4" w:tplc="863665BA">
      <w:numFmt w:val="bullet"/>
      <w:lvlText w:val="•"/>
      <w:lvlJc w:val="left"/>
      <w:pPr>
        <w:ind w:left="3125" w:hanging="180"/>
      </w:pPr>
      <w:rPr>
        <w:rFonts w:hint="default"/>
        <w:lang w:val="ru-RU" w:eastAsia="en-US" w:bidi="ar-SA"/>
      </w:rPr>
    </w:lvl>
    <w:lvl w:ilvl="5" w:tplc="FA146B2A">
      <w:numFmt w:val="bullet"/>
      <w:lvlText w:val="•"/>
      <w:lvlJc w:val="left"/>
      <w:pPr>
        <w:ind w:left="3832" w:hanging="180"/>
      </w:pPr>
      <w:rPr>
        <w:rFonts w:hint="default"/>
        <w:lang w:val="ru-RU" w:eastAsia="en-US" w:bidi="ar-SA"/>
      </w:rPr>
    </w:lvl>
    <w:lvl w:ilvl="6" w:tplc="C584E356">
      <w:numFmt w:val="bullet"/>
      <w:lvlText w:val="•"/>
      <w:lvlJc w:val="left"/>
      <w:pPr>
        <w:ind w:left="4538" w:hanging="180"/>
      </w:pPr>
      <w:rPr>
        <w:rFonts w:hint="default"/>
        <w:lang w:val="ru-RU" w:eastAsia="en-US" w:bidi="ar-SA"/>
      </w:rPr>
    </w:lvl>
    <w:lvl w:ilvl="7" w:tplc="DF52C9C0">
      <w:numFmt w:val="bullet"/>
      <w:lvlText w:val="•"/>
      <w:lvlJc w:val="left"/>
      <w:pPr>
        <w:ind w:left="5244" w:hanging="180"/>
      </w:pPr>
      <w:rPr>
        <w:rFonts w:hint="default"/>
        <w:lang w:val="ru-RU" w:eastAsia="en-US" w:bidi="ar-SA"/>
      </w:rPr>
    </w:lvl>
    <w:lvl w:ilvl="8" w:tplc="5B90033A">
      <w:numFmt w:val="bullet"/>
      <w:lvlText w:val="•"/>
      <w:lvlJc w:val="left"/>
      <w:pPr>
        <w:ind w:left="5951" w:hanging="180"/>
      </w:pPr>
      <w:rPr>
        <w:rFonts w:hint="default"/>
        <w:lang w:val="ru-RU" w:eastAsia="en-US" w:bidi="ar-SA"/>
      </w:rPr>
    </w:lvl>
  </w:abstractNum>
  <w:abstractNum w:abstractNumId="68" w15:restartNumberingAfterBreak="0">
    <w:nsid w:val="35634330"/>
    <w:multiLevelType w:val="hybridMultilevel"/>
    <w:tmpl w:val="9D1A809A"/>
    <w:lvl w:ilvl="0" w:tplc="07023AFC">
      <w:numFmt w:val="bullet"/>
      <w:lvlText w:val=""/>
      <w:lvlJc w:val="left"/>
      <w:pPr>
        <w:ind w:left="110" w:hanging="293"/>
      </w:pPr>
      <w:rPr>
        <w:rFonts w:ascii="Wingdings" w:eastAsia="Wingdings" w:hAnsi="Wingdings" w:cs="Wingdings" w:hint="default"/>
        <w:w w:val="100"/>
        <w:sz w:val="24"/>
        <w:szCs w:val="24"/>
        <w:lang w:val="ru-RU" w:eastAsia="en-US" w:bidi="ar-SA"/>
      </w:rPr>
    </w:lvl>
    <w:lvl w:ilvl="1" w:tplc="5AB43476">
      <w:numFmt w:val="bullet"/>
      <w:lvlText w:val="•"/>
      <w:lvlJc w:val="left"/>
      <w:pPr>
        <w:ind w:left="844" w:hanging="293"/>
      </w:pPr>
      <w:rPr>
        <w:rFonts w:hint="default"/>
        <w:lang w:val="ru-RU" w:eastAsia="en-US" w:bidi="ar-SA"/>
      </w:rPr>
    </w:lvl>
    <w:lvl w:ilvl="2" w:tplc="F138B836">
      <w:numFmt w:val="bullet"/>
      <w:lvlText w:val="•"/>
      <w:lvlJc w:val="left"/>
      <w:pPr>
        <w:ind w:left="1568" w:hanging="293"/>
      </w:pPr>
      <w:rPr>
        <w:rFonts w:hint="default"/>
        <w:lang w:val="ru-RU" w:eastAsia="en-US" w:bidi="ar-SA"/>
      </w:rPr>
    </w:lvl>
    <w:lvl w:ilvl="3" w:tplc="6B0416F8">
      <w:numFmt w:val="bullet"/>
      <w:lvlText w:val="•"/>
      <w:lvlJc w:val="left"/>
      <w:pPr>
        <w:ind w:left="2293" w:hanging="293"/>
      </w:pPr>
      <w:rPr>
        <w:rFonts w:hint="default"/>
        <w:lang w:val="ru-RU" w:eastAsia="en-US" w:bidi="ar-SA"/>
      </w:rPr>
    </w:lvl>
    <w:lvl w:ilvl="4" w:tplc="6C6E13AC">
      <w:numFmt w:val="bullet"/>
      <w:lvlText w:val="•"/>
      <w:lvlJc w:val="left"/>
      <w:pPr>
        <w:ind w:left="3017" w:hanging="293"/>
      </w:pPr>
      <w:rPr>
        <w:rFonts w:hint="default"/>
        <w:lang w:val="ru-RU" w:eastAsia="en-US" w:bidi="ar-SA"/>
      </w:rPr>
    </w:lvl>
    <w:lvl w:ilvl="5" w:tplc="F704DFA6">
      <w:numFmt w:val="bullet"/>
      <w:lvlText w:val="•"/>
      <w:lvlJc w:val="left"/>
      <w:pPr>
        <w:ind w:left="3742" w:hanging="293"/>
      </w:pPr>
      <w:rPr>
        <w:rFonts w:hint="default"/>
        <w:lang w:val="ru-RU" w:eastAsia="en-US" w:bidi="ar-SA"/>
      </w:rPr>
    </w:lvl>
    <w:lvl w:ilvl="6" w:tplc="717E5BCA">
      <w:numFmt w:val="bullet"/>
      <w:lvlText w:val="•"/>
      <w:lvlJc w:val="left"/>
      <w:pPr>
        <w:ind w:left="4466" w:hanging="293"/>
      </w:pPr>
      <w:rPr>
        <w:rFonts w:hint="default"/>
        <w:lang w:val="ru-RU" w:eastAsia="en-US" w:bidi="ar-SA"/>
      </w:rPr>
    </w:lvl>
    <w:lvl w:ilvl="7" w:tplc="ECB8EEF4">
      <w:numFmt w:val="bullet"/>
      <w:lvlText w:val="•"/>
      <w:lvlJc w:val="left"/>
      <w:pPr>
        <w:ind w:left="5190" w:hanging="293"/>
      </w:pPr>
      <w:rPr>
        <w:rFonts w:hint="default"/>
        <w:lang w:val="ru-RU" w:eastAsia="en-US" w:bidi="ar-SA"/>
      </w:rPr>
    </w:lvl>
    <w:lvl w:ilvl="8" w:tplc="97E004DE">
      <w:numFmt w:val="bullet"/>
      <w:lvlText w:val="•"/>
      <w:lvlJc w:val="left"/>
      <w:pPr>
        <w:ind w:left="5915" w:hanging="293"/>
      </w:pPr>
      <w:rPr>
        <w:rFonts w:hint="default"/>
        <w:lang w:val="ru-RU" w:eastAsia="en-US" w:bidi="ar-SA"/>
      </w:rPr>
    </w:lvl>
  </w:abstractNum>
  <w:abstractNum w:abstractNumId="69" w15:restartNumberingAfterBreak="0">
    <w:nsid w:val="35D27122"/>
    <w:multiLevelType w:val="hybridMultilevel"/>
    <w:tmpl w:val="FC8624E4"/>
    <w:lvl w:ilvl="0" w:tplc="CACED178">
      <w:numFmt w:val="bullet"/>
      <w:lvlText w:val=""/>
      <w:lvlJc w:val="left"/>
      <w:pPr>
        <w:ind w:left="453" w:hanging="312"/>
      </w:pPr>
      <w:rPr>
        <w:rFonts w:ascii="Wingdings" w:eastAsia="Wingdings" w:hAnsi="Wingdings" w:cs="Wingdings" w:hint="default"/>
        <w:w w:val="100"/>
        <w:sz w:val="24"/>
        <w:szCs w:val="24"/>
        <w:lang w:val="ru-RU" w:eastAsia="en-US" w:bidi="ar-SA"/>
      </w:rPr>
    </w:lvl>
    <w:lvl w:ilvl="1" w:tplc="667AEF54">
      <w:numFmt w:val="bullet"/>
      <w:lvlText w:val="•"/>
      <w:lvlJc w:val="left"/>
      <w:pPr>
        <w:ind w:left="1150" w:hanging="312"/>
      </w:pPr>
      <w:rPr>
        <w:rFonts w:hint="default"/>
        <w:lang w:val="ru-RU" w:eastAsia="en-US" w:bidi="ar-SA"/>
      </w:rPr>
    </w:lvl>
    <w:lvl w:ilvl="2" w:tplc="FB2096A6">
      <w:numFmt w:val="bullet"/>
      <w:lvlText w:val="•"/>
      <w:lvlJc w:val="left"/>
      <w:pPr>
        <w:ind w:left="1840" w:hanging="312"/>
      </w:pPr>
      <w:rPr>
        <w:rFonts w:hint="default"/>
        <w:lang w:val="ru-RU" w:eastAsia="en-US" w:bidi="ar-SA"/>
      </w:rPr>
    </w:lvl>
    <w:lvl w:ilvl="3" w:tplc="CCF45648">
      <w:numFmt w:val="bullet"/>
      <w:lvlText w:val="•"/>
      <w:lvlJc w:val="left"/>
      <w:pPr>
        <w:ind w:left="2531" w:hanging="312"/>
      </w:pPr>
      <w:rPr>
        <w:rFonts w:hint="default"/>
        <w:lang w:val="ru-RU" w:eastAsia="en-US" w:bidi="ar-SA"/>
      </w:rPr>
    </w:lvl>
    <w:lvl w:ilvl="4" w:tplc="9EE2DF6C">
      <w:numFmt w:val="bullet"/>
      <w:lvlText w:val="•"/>
      <w:lvlJc w:val="left"/>
      <w:pPr>
        <w:ind w:left="3221" w:hanging="312"/>
      </w:pPr>
      <w:rPr>
        <w:rFonts w:hint="default"/>
        <w:lang w:val="ru-RU" w:eastAsia="en-US" w:bidi="ar-SA"/>
      </w:rPr>
    </w:lvl>
    <w:lvl w:ilvl="5" w:tplc="B330D2EE">
      <w:numFmt w:val="bullet"/>
      <w:lvlText w:val="•"/>
      <w:lvlJc w:val="left"/>
      <w:pPr>
        <w:ind w:left="3912" w:hanging="312"/>
      </w:pPr>
      <w:rPr>
        <w:rFonts w:hint="default"/>
        <w:lang w:val="ru-RU" w:eastAsia="en-US" w:bidi="ar-SA"/>
      </w:rPr>
    </w:lvl>
    <w:lvl w:ilvl="6" w:tplc="7E76DF90">
      <w:numFmt w:val="bullet"/>
      <w:lvlText w:val="•"/>
      <w:lvlJc w:val="left"/>
      <w:pPr>
        <w:ind w:left="4602" w:hanging="312"/>
      </w:pPr>
      <w:rPr>
        <w:rFonts w:hint="default"/>
        <w:lang w:val="ru-RU" w:eastAsia="en-US" w:bidi="ar-SA"/>
      </w:rPr>
    </w:lvl>
    <w:lvl w:ilvl="7" w:tplc="47760D52">
      <w:numFmt w:val="bullet"/>
      <w:lvlText w:val="•"/>
      <w:lvlJc w:val="left"/>
      <w:pPr>
        <w:ind w:left="5292" w:hanging="312"/>
      </w:pPr>
      <w:rPr>
        <w:rFonts w:hint="default"/>
        <w:lang w:val="ru-RU" w:eastAsia="en-US" w:bidi="ar-SA"/>
      </w:rPr>
    </w:lvl>
    <w:lvl w:ilvl="8" w:tplc="56BCC88C">
      <w:numFmt w:val="bullet"/>
      <w:lvlText w:val="•"/>
      <w:lvlJc w:val="left"/>
      <w:pPr>
        <w:ind w:left="5983" w:hanging="312"/>
      </w:pPr>
      <w:rPr>
        <w:rFonts w:hint="default"/>
        <w:lang w:val="ru-RU" w:eastAsia="en-US" w:bidi="ar-SA"/>
      </w:rPr>
    </w:lvl>
  </w:abstractNum>
  <w:abstractNum w:abstractNumId="70" w15:restartNumberingAfterBreak="0">
    <w:nsid w:val="368D0A7A"/>
    <w:multiLevelType w:val="hybridMultilevel"/>
    <w:tmpl w:val="3946B7D6"/>
    <w:lvl w:ilvl="0" w:tplc="4364E114">
      <w:numFmt w:val="bullet"/>
      <w:lvlText w:val="-"/>
      <w:lvlJc w:val="left"/>
      <w:pPr>
        <w:ind w:left="112" w:hanging="303"/>
      </w:pPr>
      <w:rPr>
        <w:rFonts w:hint="default"/>
        <w:w w:val="99"/>
        <w:lang w:val="ru-RU" w:eastAsia="en-US" w:bidi="ar-SA"/>
      </w:rPr>
    </w:lvl>
    <w:lvl w:ilvl="1" w:tplc="77C8D6B2">
      <w:numFmt w:val="bullet"/>
      <w:lvlText w:val="-"/>
      <w:lvlJc w:val="left"/>
      <w:pPr>
        <w:ind w:left="496" w:hanging="425"/>
      </w:pPr>
      <w:rPr>
        <w:rFonts w:ascii="Times New Roman" w:eastAsia="Times New Roman" w:hAnsi="Times New Roman" w:cs="Times New Roman" w:hint="default"/>
        <w:w w:val="99"/>
        <w:sz w:val="24"/>
        <w:szCs w:val="24"/>
        <w:lang w:val="ru-RU" w:eastAsia="en-US" w:bidi="ar-SA"/>
      </w:rPr>
    </w:lvl>
    <w:lvl w:ilvl="2" w:tplc="2458BD22">
      <w:numFmt w:val="bullet"/>
      <w:lvlText w:val="•"/>
      <w:lvlJc w:val="left"/>
      <w:pPr>
        <w:ind w:left="1574" w:hanging="425"/>
      </w:pPr>
      <w:rPr>
        <w:rFonts w:hint="default"/>
        <w:lang w:val="ru-RU" w:eastAsia="en-US" w:bidi="ar-SA"/>
      </w:rPr>
    </w:lvl>
    <w:lvl w:ilvl="3" w:tplc="4572A2AC">
      <w:numFmt w:val="bullet"/>
      <w:lvlText w:val="•"/>
      <w:lvlJc w:val="left"/>
      <w:pPr>
        <w:ind w:left="2648" w:hanging="425"/>
      </w:pPr>
      <w:rPr>
        <w:rFonts w:hint="default"/>
        <w:lang w:val="ru-RU" w:eastAsia="en-US" w:bidi="ar-SA"/>
      </w:rPr>
    </w:lvl>
    <w:lvl w:ilvl="4" w:tplc="2702036C">
      <w:numFmt w:val="bullet"/>
      <w:lvlText w:val="•"/>
      <w:lvlJc w:val="left"/>
      <w:pPr>
        <w:ind w:left="3722" w:hanging="425"/>
      </w:pPr>
      <w:rPr>
        <w:rFonts w:hint="default"/>
        <w:lang w:val="ru-RU" w:eastAsia="en-US" w:bidi="ar-SA"/>
      </w:rPr>
    </w:lvl>
    <w:lvl w:ilvl="5" w:tplc="AF780E2E">
      <w:numFmt w:val="bullet"/>
      <w:lvlText w:val="•"/>
      <w:lvlJc w:val="left"/>
      <w:pPr>
        <w:ind w:left="4796" w:hanging="425"/>
      </w:pPr>
      <w:rPr>
        <w:rFonts w:hint="default"/>
        <w:lang w:val="ru-RU" w:eastAsia="en-US" w:bidi="ar-SA"/>
      </w:rPr>
    </w:lvl>
    <w:lvl w:ilvl="6" w:tplc="52FCE7DA">
      <w:numFmt w:val="bullet"/>
      <w:lvlText w:val="•"/>
      <w:lvlJc w:val="left"/>
      <w:pPr>
        <w:ind w:left="5870" w:hanging="425"/>
      </w:pPr>
      <w:rPr>
        <w:rFonts w:hint="default"/>
        <w:lang w:val="ru-RU" w:eastAsia="en-US" w:bidi="ar-SA"/>
      </w:rPr>
    </w:lvl>
    <w:lvl w:ilvl="7" w:tplc="55FE4460">
      <w:numFmt w:val="bullet"/>
      <w:lvlText w:val="•"/>
      <w:lvlJc w:val="left"/>
      <w:pPr>
        <w:ind w:left="6944" w:hanging="425"/>
      </w:pPr>
      <w:rPr>
        <w:rFonts w:hint="default"/>
        <w:lang w:val="ru-RU" w:eastAsia="en-US" w:bidi="ar-SA"/>
      </w:rPr>
    </w:lvl>
    <w:lvl w:ilvl="8" w:tplc="76A869D6">
      <w:numFmt w:val="bullet"/>
      <w:lvlText w:val="•"/>
      <w:lvlJc w:val="left"/>
      <w:pPr>
        <w:ind w:left="8018" w:hanging="425"/>
      </w:pPr>
      <w:rPr>
        <w:rFonts w:hint="default"/>
        <w:lang w:val="ru-RU" w:eastAsia="en-US" w:bidi="ar-SA"/>
      </w:rPr>
    </w:lvl>
  </w:abstractNum>
  <w:abstractNum w:abstractNumId="71" w15:restartNumberingAfterBreak="0">
    <w:nsid w:val="371F5645"/>
    <w:multiLevelType w:val="hybridMultilevel"/>
    <w:tmpl w:val="9C2830E4"/>
    <w:lvl w:ilvl="0" w:tplc="F166744C">
      <w:numFmt w:val="bullet"/>
      <w:lvlText w:val=""/>
      <w:lvlJc w:val="left"/>
      <w:pPr>
        <w:ind w:left="69" w:hanging="286"/>
      </w:pPr>
      <w:rPr>
        <w:rFonts w:ascii="Wingdings" w:eastAsia="Wingdings" w:hAnsi="Wingdings" w:cs="Wingdings" w:hint="default"/>
        <w:w w:val="100"/>
        <w:sz w:val="24"/>
        <w:szCs w:val="24"/>
        <w:lang w:val="ru-RU" w:eastAsia="en-US" w:bidi="ar-SA"/>
      </w:rPr>
    </w:lvl>
    <w:lvl w:ilvl="1" w:tplc="F9D27928">
      <w:numFmt w:val="bullet"/>
      <w:lvlText w:val="•"/>
      <w:lvlJc w:val="left"/>
      <w:pPr>
        <w:ind w:left="804" w:hanging="286"/>
      </w:pPr>
      <w:rPr>
        <w:rFonts w:hint="default"/>
        <w:lang w:val="ru-RU" w:eastAsia="en-US" w:bidi="ar-SA"/>
      </w:rPr>
    </w:lvl>
    <w:lvl w:ilvl="2" w:tplc="9326B966">
      <w:numFmt w:val="bullet"/>
      <w:lvlText w:val="•"/>
      <w:lvlJc w:val="left"/>
      <w:pPr>
        <w:ind w:left="1549" w:hanging="286"/>
      </w:pPr>
      <w:rPr>
        <w:rFonts w:hint="default"/>
        <w:lang w:val="ru-RU" w:eastAsia="en-US" w:bidi="ar-SA"/>
      </w:rPr>
    </w:lvl>
    <w:lvl w:ilvl="3" w:tplc="FB12926A">
      <w:numFmt w:val="bullet"/>
      <w:lvlText w:val="•"/>
      <w:lvlJc w:val="left"/>
      <w:pPr>
        <w:ind w:left="2293" w:hanging="286"/>
      </w:pPr>
      <w:rPr>
        <w:rFonts w:hint="default"/>
        <w:lang w:val="ru-RU" w:eastAsia="en-US" w:bidi="ar-SA"/>
      </w:rPr>
    </w:lvl>
    <w:lvl w:ilvl="4" w:tplc="5B7E5BF2">
      <w:numFmt w:val="bullet"/>
      <w:lvlText w:val="•"/>
      <w:lvlJc w:val="left"/>
      <w:pPr>
        <w:ind w:left="3038" w:hanging="286"/>
      </w:pPr>
      <w:rPr>
        <w:rFonts w:hint="default"/>
        <w:lang w:val="ru-RU" w:eastAsia="en-US" w:bidi="ar-SA"/>
      </w:rPr>
    </w:lvl>
    <w:lvl w:ilvl="5" w:tplc="D1AA0998">
      <w:numFmt w:val="bullet"/>
      <w:lvlText w:val="•"/>
      <w:lvlJc w:val="left"/>
      <w:pPr>
        <w:ind w:left="3782" w:hanging="286"/>
      </w:pPr>
      <w:rPr>
        <w:rFonts w:hint="default"/>
        <w:lang w:val="ru-RU" w:eastAsia="en-US" w:bidi="ar-SA"/>
      </w:rPr>
    </w:lvl>
    <w:lvl w:ilvl="6" w:tplc="5FF6B68C">
      <w:numFmt w:val="bullet"/>
      <w:lvlText w:val="•"/>
      <w:lvlJc w:val="left"/>
      <w:pPr>
        <w:ind w:left="4527" w:hanging="286"/>
      </w:pPr>
      <w:rPr>
        <w:rFonts w:hint="default"/>
        <w:lang w:val="ru-RU" w:eastAsia="en-US" w:bidi="ar-SA"/>
      </w:rPr>
    </w:lvl>
    <w:lvl w:ilvl="7" w:tplc="BF58045E">
      <w:numFmt w:val="bullet"/>
      <w:lvlText w:val="•"/>
      <w:lvlJc w:val="left"/>
      <w:pPr>
        <w:ind w:left="5271" w:hanging="286"/>
      </w:pPr>
      <w:rPr>
        <w:rFonts w:hint="default"/>
        <w:lang w:val="ru-RU" w:eastAsia="en-US" w:bidi="ar-SA"/>
      </w:rPr>
    </w:lvl>
    <w:lvl w:ilvl="8" w:tplc="ED3833B2">
      <w:numFmt w:val="bullet"/>
      <w:lvlText w:val="•"/>
      <w:lvlJc w:val="left"/>
      <w:pPr>
        <w:ind w:left="6016" w:hanging="286"/>
      </w:pPr>
      <w:rPr>
        <w:rFonts w:hint="default"/>
        <w:lang w:val="ru-RU" w:eastAsia="en-US" w:bidi="ar-SA"/>
      </w:rPr>
    </w:lvl>
  </w:abstractNum>
  <w:abstractNum w:abstractNumId="72" w15:restartNumberingAfterBreak="0">
    <w:nsid w:val="37933BE8"/>
    <w:multiLevelType w:val="hybridMultilevel"/>
    <w:tmpl w:val="02CEDEB6"/>
    <w:lvl w:ilvl="0" w:tplc="6CA68492">
      <w:numFmt w:val="bullet"/>
      <w:lvlText w:val=""/>
      <w:lvlJc w:val="left"/>
      <w:pPr>
        <w:ind w:left="362" w:hanging="252"/>
      </w:pPr>
      <w:rPr>
        <w:rFonts w:ascii="Wingdings" w:eastAsia="Wingdings" w:hAnsi="Wingdings" w:cs="Wingdings" w:hint="default"/>
        <w:w w:val="100"/>
        <w:sz w:val="24"/>
        <w:szCs w:val="24"/>
        <w:lang w:val="ru-RU" w:eastAsia="en-US" w:bidi="ar-SA"/>
      </w:rPr>
    </w:lvl>
    <w:lvl w:ilvl="1" w:tplc="5F4C7162">
      <w:numFmt w:val="bullet"/>
      <w:lvlText w:val="•"/>
      <w:lvlJc w:val="left"/>
      <w:pPr>
        <w:ind w:left="1074" w:hanging="252"/>
      </w:pPr>
      <w:rPr>
        <w:rFonts w:hint="default"/>
        <w:lang w:val="ru-RU" w:eastAsia="en-US" w:bidi="ar-SA"/>
      </w:rPr>
    </w:lvl>
    <w:lvl w:ilvl="2" w:tplc="38A2F7A8">
      <w:numFmt w:val="bullet"/>
      <w:lvlText w:val="•"/>
      <w:lvlJc w:val="left"/>
      <w:pPr>
        <w:ind w:left="1789" w:hanging="252"/>
      </w:pPr>
      <w:rPr>
        <w:rFonts w:hint="default"/>
        <w:lang w:val="ru-RU" w:eastAsia="en-US" w:bidi="ar-SA"/>
      </w:rPr>
    </w:lvl>
    <w:lvl w:ilvl="3" w:tplc="A9FCB2B2">
      <w:numFmt w:val="bullet"/>
      <w:lvlText w:val="•"/>
      <w:lvlJc w:val="left"/>
      <w:pPr>
        <w:ind w:left="2503" w:hanging="252"/>
      </w:pPr>
      <w:rPr>
        <w:rFonts w:hint="default"/>
        <w:lang w:val="ru-RU" w:eastAsia="en-US" w:bidi="ar-SA"/>
      </w:rPr>
    </w:lvl>
    <w:lvl w:ilvl="4" w:tplc="CA907672">
      <w:numFmt w:val="bullet"/>
      <w:lvlText w:val="•"/>
      <w:lvlJc w:val="left"/>
      <w:pPr>
        <w:ind w:left="3218" w:hanging="252"/>
      </w:pPr>
      <w:rPr>
        <w:rFonts w:hint="default"/>
        <w:lang w:val="ru-RU" w:eastAsia="en-US" w:bidi="ar-SA"/>
      </w:rPr>
    </w:lvl>
    <w:lvl w:ilvl="5" w:tplc="725A784C">
      <w:numFmt w:val="bullet"/>
      <w:lvlText w:val="•"/>
      <w:lvlJc w:val="left"/>
      <w:pPr>
        <w:ind w:left="3932" w:hanging="252"/>
      </w:pPr>
      <w:rPr>
        <w:rFonts w:hint="default"/>
        <w:lang w:val="ru-RU" w:eastAsia="en-US" w:bidi="ar-SA"/>
      </w:rPr>
    </w:lvl>
    <w:lvl w:ilvl="6" w:tplc="562AE0C6">
      <w:numFmt w:val="bullet"/>
      <w:lvlText w:val="•"/>
      <w:lvlJc w:val="left"/>
      <w:pPr>
        <w:ind w:left="4647" w:hanging="252"/>
      </w:pPr>
      <w:rPr>
        <w:rFonts w:hint="default"/>
        <w:lang w:val="ru-RU" w:eastAsia="en-US" w:bidi="ar-SA"/>
      </w:rPr>
    </w:lvl>
    <w:lvl w:ilvl="7" w:tplc="B47C8BAE">
      <w:numFmt w:val="bullet"/>
      <w:lvlText w:val="•"/>
      <w:lvlJc w:val="left"/>
      <w:pPr>
        <w:ind w:left="5361" w:hanging="252"/>
      </w:pPr>
      <w:rPr>
        <w:rFonts w:hint="default"/>
        <w:lang w:val="ru-RU" w:eastAsia="en-US" w:bidi="ar-SA"/>
      </w:rPr>
    </w:lvl>
    <w:lvl w:ilvl="8" w:tplc="F4680420">
      <w:numFmt w:val="bullet"/>
      <w:lvlText w:val="•"/>
      <w:lvlJc w:val="left"/>
      <w:pPr>
        <w:ind w:left="6076" w:hanging="252"/>
      </w:pPr>
      <w:rPr>
        <w:rFonts w:hint="default"/>
        <w:lang w:val="ru-RU" w:eastAsia="en-US" w:bidi="ar-SA"/>
      </w:rPr>
    </w:lvl>
  </w:abstractNum>
  <w:abstractNum w:abstractNumId="73" w15:restartNumberingAfterBreak="0">
    <w:nsid w:val="37B675EF"/>
    <w:multiLevelType w:val="hybridMultilevel"/>
    <w:tmpl w:val="6B482622"/>
    <w:lvl w:ilvl="0" w:tplc="6D361230">
      <w:numFmt w:val="bullet"/>
      <w:lvlText w:val=""/>
      <w:lvlJc w:val="left"/>
      <w:pPr>
        <w:ind w:left="391" w:hanging="284"/>
      </w:pPr>
      <w:rPr>
        <w:rFonts w:ascii="Wingdings" w:eastAsia="Wingdings" w:hAnsi="Wingdings" w:cs="Wingdings" w:hint="default"/>
        <w:w w:val="100"/>
        <w:sz w:val="24"/>
        <w:szCs w:val="24"/>
        <w:lang w:val="ru-RU" w:eastAsia="en-US" w:bidi="ar-SA"/>
      </w:rPr>
    </w:lvl>
    <w:lvl w:ilvl="1" w:tplc="2320F6D0">
      <w:numFmt w:val="bullet"/>
      <w:lvlText w:val="•"/>
      <w:lvlJc w:val="left"/>
      <w:pPr>
        <w:ind w:left="1209" w:hanging="284"/>
      </w:pPr>
      <w:rPr>
        <w:rFonts w:hint="default"/>
        <w:lang w:val="ru-RU" w:eastAsia="en-US" w:bidi="ar-SA"/>
      </w:rPr>
    </w:lvl>
    <w:lvl w:ilvl="2" w:tplc="41FE18CA">
      <w:numFmt w:val="bullet"/>
      <w:lvlText w:val="•"/>
      <w:lvlJc w:val="left"/>
      <w:pPr>
        <w:ind w:left="2019" w:hanging="284"/>
      </w:pPr>
      <w:rPr>
        <w:rFonts w:hint="default"/>
        <w:lang w:val="ru-RU" w:eastAsia="en-US" w:bidi="ar-SA"/>
      </w:rPr>
    </w:lvl>
    <w:lvl w:ilvl="3" w:tplc="5888E7AE">
      <w:numFmt w:val="bullet"/>
      <w:lvlText w:val="•"/>
      <w:lvlJc w:val="left"/>
      <w:pPr>
        <w:ind w:left="2829" w:hanging="284"/>
      </w:pPr>
      <w:rPr>
        <w:rFonts w:hint="default"/>
        <w:lang w:val="ru-RU" w:eastAsia="en-US" w:bidi="ar-SA"/>
      </w:rPr>
    </w:lvl>
    <w:lvl w:ilvl="4" w:tplc="ADDEA3EE">
      <w:numFmt w:val="bullet"/>
      <w:lvlText w:val="•"/>
      <w:lvlJc w:val="left"/>
      <w:pPr>
        <w:ind w:left="3638" w:hanging="284"/>
      </w:pPr>
      <w:rPr>
        <w:rFonts w:hint="default"/>
        <w:lang w:val="ru-RU" w:eastAsia="en-US" w:bidi="ar-SA"/>
      </w:rPr>
    </w:lvl>
    <w:lvl w:ilvl="5" w:tplc="84BA4486">
      <w:numFmt w:val="bullet"/>
      <w:lvlText w:val="•"/>
      <w:lvlJc w:val="left"/>
      <w:pPr>
        <w:ind w:left="4448" w:hanging="284"/>
      </w:pPr>
      <w:rPr>
        <w:rFonts w:hint="default"/>
        <w:lang w:val="ru-RU" w:eastAsia="en-US" w:bidi="ar-SA"/>
      </w:rPr>
    </w:lvl>
    <w:lvl w:ilvl="6" w:tplc="51BC21CA">
      <w:numFmt w:val="bullet"/>
      <w:lvlText w:val="•"/>
      <w:lvlJc w:val="left"/>
      <w:pPr>
        <w:ind w:left="5258" w:hanging="284"/>
      </w:pPr>
      <w:rPr>
        <w:rFonts w:hint="default"/>
        <w:lang w:val="ru-RU" w:eastAsia="en-US" w:bidi="ar-SA"/>
      </w:rPr>
    </w:lvl>
    <w:lvl w:ilvl="7" w:tplc="C66E141E">
      <w:numFmt w:val="bullet"/>
      <w:lvlText w:val="•"/>
      <w:lvlJc w:val="left"/>
      <w:pPr>
        <w:ind w:left="6067" w:hanging="284"/>
      </w:pPr>
      <w:rPr>
        <w:rFonts w:hint="default"/>
        <w:lang w:val="ru-RU" w:eastAsia="en-US" w:bidi="ar-SA"/>
      </w:rPr>
    </w:lvl>
    <w:lvl w:ilvl="8" w:tplc="15863D28">
      <w:numFmt w:val="bullet"/>
      <w:lvlText w:val="•"/>
      <w:lvlJc w:val="left"/>
      <w:pPr>
        <w:ind w:left="6877" w:hanging="284"/>
      </w:pPr>
      <w:rPr>
        <w:rFonts w:hint="default"/>
        <w:lang w:val="ru-RU" w:eastAsia="en-US" w:bidi="ar-SA"/>
      </w:rPr>
    </w:lvl>
  </w:abstractNum>
  <w:abstractNum w:abstractNumId="74" w15:restartNumberingAfterBreak="0">
    <w:nsid w:val="3A726CB0"/>
    <w:multiLevelType w:val="hybridMultilevel"/>
    <w:tmpl w:val="B4CEF488"/>
    <w:lvl w:ilvl="0" w:tplc="85187CC4">
      <w:numFmt w:val="bullet"/>
      <w:lvlText w:val=""/>
      <w:lvlJc w:val="left"/>
      <w:pPr>
        <w:ind w:left="110" w:hanging="243"/>
      </w:pPr>
      <w:rPr>
        <w:rFonts w:ascii="Wingdings" w:eastAsia="Wingdings" w:hAnsi="Wingdings" w:cs="Wingdings" w:hint="default"/>
        <w:w w:val="100"/>
        <w:sz w:val="24"/>
        <w:szCs w:val="24"/>
        <w:lang w:val="ru-RU" w:eastAsia="en-US" w:bidi="ar-SA"/>
      </w:rPr>
    </w:lvl>
    <w:lvl w:ilvl="1" w:tplc="C77A433C">
      <w:numFmt w:val="bullet"/>
      <w:lvlText w:val="•"/>
      <w:lvlJc w:val="left"/>
      <w:pPr>
        <w:ind w:left="952" w:hanging="243"/>
      </w:pPr>
      <w:rPr>
        <w:rFonts w:hint="default"/>
        <w:lang w:val="ru-RU" w:eastAsia="en-US" w:bidi="ar-SA"/>
      </w:rPr>
    </w:lvl>
    <w:lvl w:ilvl="2" w:tplc="A0B84166">
      <w:numFmt w:val="bullet"/>
      <w:lvlText w:val="•"/>
      <w:lvlJc w:val="left"/>
      <w:pPr>
        <w:ind w:left="1785" w:hanging="243"/>
      </w:pPr>
      <w:rPr>
        <w:rFonts w:hint="default"/>
        <w:lang w:val="ru-RU" w:eastAsia="en-US" w:bidi="ar-SA"/>
      </w:rPr>
    </w:lvl>
    <w:lvl w:ilvl="3" w:tplc="32A437CE">
      <w:numFmt w:val="bullet"/>
      <w:lvlText w:val="•"/>
      <w:lvlJc w:val="left"/>
      <w:pPr>
        <w:ind w:left="2618" w:hanging="243"/>
      </w:pPr>
      <w:rPr>
        <w:rFonts w:hint="default"/>
        <w:lang w:val="ru-RU" w:eastAsia="en-US" w:bidi="ar-SA"/>
      </w:rPr>
    </w:lvl>
    <w:lvl w:ilvl="4" w:tplc="4C9A24E0">
      <w:numFmt w:val="bullet"/>
      <w:lvlText w:val="•"/>
      <w:lvlJc w:val="left"/>
      <w:pPr>
        <w:ind w:left="3450" w:hanging="243"/>
      </w:pPr>
      <w:rPr>
        <w:rFonts w:hint="default"/>
        <w:lang w:val="ru-RU" w:eastAsia="en-US" w:bidi="ar-SA"/>
      </w:rPr>
    </w:lvl>
    <w:lvl w:ilvl="5" w:tplc="12C6B230">
      <w:numFmt w:val="bullet"/>
      <w:lvlText w:val="•"/>
      <w:lvlJc w:val="left"/>
      <w:pPr>
        <w:ind w:left="4283" w:hanging="243"/>
      </w:pPr>
      <w:rPr>
        <w:rFonts w:hint="default"/>
        <w:lang w:val="ru-RU" w:eastAsia="en-US" w:bidi="ar-SA"/>
      </w:rPr>
    </w:lvl>
    <w:lvl w:ilvl="6" w:tplc="6338E4DC">
      <w:numFmt w:val="bullet"/>
      <w:lvlText w:val="•"/>
      <w:lvlJc w:val="left"/>
      <w:pPr>
        <w:ind w:left="5116" w:hanging="243"/>
      </w:pPr>
      <w:rPr>
        <w:rFonts w:hint="default"/>
        <w:lang w:val="ru-RU" w:eastAsia="en-US" w:bidi="ar-SA"/>
      </w:rPr>
    </w:lvl>
    <w:lvl w:ilvl="7" w:tplc="8E6EBB4E">
      <w:numFmt w:val="bullet"/>
      <w:lvlText w:val="•"/>
      <w:lvlJc w:val="left"/>
      <w:pPr>
        <w:ind w:left="5948" w:hanging="243"/>
      </w:pPr>
      <w:rPr>
        <w:rFonts w:hint="default"/>
        <w:lang w:val="ru-RU" w:eastAsia="en-US" w:bidi="ar-SA"/>
      </w:rPr>
    </w:lvl>
    <w:lvl w:ilvl="8" w:tplc="4CF83708">
      <w:numFmt w:val="bullet"/>
      <w:lvlText w:val="•"/>
      <w:lvlJc w:val="left"/>
      <w:pPr>
        <w:ind w:left="6781" w:hanging="243"/>
      </w:pPr>
      <w:rPr>
        <w:rFonts w:hint="default"/>
        <w:lang w:val="ru-RU" w:eastAsia="en-US" w:bidi="ar-SA"/>
      </w:rPr>
    </w:lvl>
  </w:abstractNum>
  <w:abstractNum w:abstractNumId="75" w15:restartNumberingAfterBreak="0">
    <w:nsid w:val="3BED395C"/>
    <w:multiLevelType w:val="hybridMultilevel"/>
    <w:tmpl w:val="6888C4EE"/>
    <w:lvl w:ilvl="0" w:tplc="993AE634">
      <w:numFmt w:val="bullet"/>
      <w:lvlText w:val=""/>
      <w:lvlJc w:val="left"/>
      <w:pPr>
        <w:ind w:left="69" w:hanging="324"/>
      </w:pPr>
      <w:rPr>
        <w:rFonts w:ascii="Wingdings" w:eastAsia="Wingdings" w:hAnsi="Wingdings" w:cs="Wingdings" w:hint="default"/>
        <w:w w:val="100"/>
        <w:sz w:val="24"/>
        <w:szCs w:val="24"/>
        <w:lang w:val="ru-RU" w:eastAsia="en-US" w:bidi="ar-SA"/>
      </w:rPr>
    </w:lvl>
    <w:lvl w:ilvl="1" w:tplc="1D00EBF6">
      <w:numFmt w:val="bullet"/>
      <w:lvlText w:val="•"/>
      <w:lvlJc w:val="left"/>
      <w:pPr>
        <w:ind w:left="804" w:hanging="324"/>
      </w:pPr>
      <w:rPr>
        <w:rFonts w:hint="default"/>
        <w:lang w:val="ru-RU" w:eastAsia="en-US" w:bidi="ar-SA"/>
      </w:rPr>
    </w:lvl>
    <w:lvl w:ilvl="2" w:tplc="F3E4F76C">
      <w:numFmt w:val="bullet"/>
      <w:lvlText w:val="•"/>
      <w:lvlJc w:val="left"/>
      <w:pPr>
        <w:ind w:left="1549" w:hanging="324"/>
      </w:pPr>
      <w:rPr>
        <w:rFonts w:hint="default"/>
        <w:lang w:val="ru-RU" w:eastAsia="en-US" w:bidi="ar-SA"/>
      </w:rPr>
    </w:lvl>
    <w:lvl w:ilvl="3" w:tplc="9BFA61E8">
      <w:numFmt w:val="bullet"/>
      <w:lvlText w:val="•"/>
      <w:lvlJc w:val="left"/>
      <w:pPr>
        <w:ind w:left="2293" w:hanging="324"/>
      </w:pPr>
      <w:rPr>
        <w:rFonts w:hint="default"/>
        <w:lang w:val="ru-RU" w:eastAsia="en-US" w:bidi="ar-SA"/>
      </w:rPr>
    </w:lvl>
    <w:lvl w:ilvl="4" w:tplc="6E6460A0">
      <w:numFmt w:val="bullet"/>
      <w:lvlText w:val="•"/>
      <w:lvlJc w:val="left"/>
      <w:pPr>
        <w:ind w:left="3038" w:hanging="324"/>
      </w:pPr>
      <w:rPr>
        <w:rFonts w:hint="default"/>
        <w:lang w:val="ru-RU" w:eastAsia="en-US" w:bidi="ar-SA"/>
      </w:rPr>
    </w:lvl>
    <w:lvl w:ilvl="5" w:tplc="490CADD6">
      <w:numFmt w:val="bullet"/>
      <w:lvlText w:val="•"/>
      <w:lvlJc w:val="left"/>
      <w:pPr>
        <w:ind w:left="3782" w:hanging="324"/>
      </w:pPr>
      <w:rPr>
        <w:rFonts w:hint="default"/>
        <w:lang w:val="ru-RU" w:eastAsia="en-US" w:bidi="ar-SA"/>
      </w:rPr>
    </w:lvl>
    <w:lvl w:ilvl="6" w:tplc="90E4FDE4">
      <w:numFmt w:val="bullet"/>
      <w:lvlText w:val="•"/>
      <w:lvlJc w:val="left"/>
      <w:pPr>
        <w:ind w:left="4527" w:hanging="324"/>
      </w:pPr>
      <w:rPr>
        <w:rFonts w:hint="default"/>
        <w:lang w:val="ru-RU" w:eastAsia="en-US" w:bidi="ar-SA"/>
      </w:rPr>
    </w:lvl>
    <w:lvl w:ilvl="7" w:tplc="AC40B28A">
      <w:numFmt w:val="bullet"/>
      <w:lvlText w:val="•"/>
      <w:lvlJc w:val="left"/>
      <w:pPr>
        <w:ind w:left="5271" w:hanging="324"/>
      </w:pPr>
      <w:rPr>
        <w:rFonts w:hint="default"/>
        <w:lang w:val="ru-RU" w:eastAsia="en-US" w:bidi="ar-SA"/>
      </w:rPr>
    </w:lvl>
    <w:lvl w:ilvl="8" w:tplc="D8AE3EE8">
      <w:numFmt w:val="bullet"/>
      <w:lvlText w:val="•"/>
      <w:lvlJc w:val="left"/>
      <w:pPr>
        <w:ind w:left="6016" w:hanging="324"/>
      </w:pPr>
      <w:rPr>
        <w:rFonts w:hint="default"/>
        <w:lang w:val="ru-RU" w:eastAsia="en-US" w:bidi="ar-SA"/>
      </w:rPr>
    </w:lvl>
  </w:abstractNum>
  <w:abstractNum w:abstractNumId="76" w15:restartNumberingAfterBreak="0">
    <w:nsid w:val="3CC6456A"/>
    <w:multiLevelType w:val="hybridMultilevel"/>
    <w:tmpl w:val="538459E0"/>
    <w:lvl w:ilvl="0" w:tplc="6E808F68">
      <w:start w:val="1"/>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F496C9C2">
      <w:numFmt w:val="bullet"/>
      <w:lvlText w:val="•"/>
      <w:lvlJc w:val="left"/>
      <w:pPr>
        <w:ind w:left="844" w:hanging="180"/>
      </w:pPr>
      <w:rPr>
        <w:rFonts w:hint="default"/>
        <w:lang w:val="ru-RU" w:eastAsia="en-US" w:bidi="ar-SA"/>
      </w:rPr>
    </w:lvl>
    <w:lvl w:ilvl="2" w:tplc="D2B2B25C">
      <w:numFmt w:val="bullet"/>
      <w:lvlText w:val="•"/>
      <w:lvlJc w:val="left"/>
      <w:pPr>
        <w:ind w:left="1568" w:hanging="180"/>
      </w:pPr>
      <w:rPr>
        <w:rFonts w:hint="default"/>
        <w:lang w:val="ru-RU" w:eastAsia="en-US" w:bidi="ar-SA"/>
      </w:rPr>
    </w:lvl>
    <w:lvl w:ilvl="3" w:tplc="12E2B8E2">
      <w:numFmt w:val="bullet"/>
      <w:lvlText w:val="•"/>
      <w:lvlJc w:val="left"/>
      <w:pPr>
        <w:ind w:left="2293" w:hanging="180"/>
      </w:pPr>
      <w:rPr>
        <w:rFonts w:hint="default"/>
        <w:lang w:val="ru-RU" w:eastAsia="en-US" w:bidi="ar-SA"/>
      </w:rPr>
    </w:lvl>
    <w:lvl w:ilvl="4" w:tplc="3822F39A">
      <w:numFmt w:val="bullet"/>
      <w:lvlText w:val="•"/>
      <w:lvlJc w:val="left"/>
      <w:pPr>
        <w:ind w:left="3017" w:hanging="180"/>
      </w:pPr>
      <w:rPr>
        <w:rFonts w:hint="default"/>
        <w:lang w:val="ru-RU" w:eastAsia="en-US" w:bidi="ar-SA"/>
      </w:rPr>
    </w:lvl>
    <w:lvl w:ilvl="5" w:tplc="FEA8FB16">
      <w:numFmt w:val="bullet"/>
      <w:lvlText w:val="•"/>
      <w:lvlJc w:val="left"/>
      <w:pPr>
        <w:ind w:left="3742" w:hanging="180"/>
      </w:pPr>
      <w:rPr>
        <w:rFonts w:hint="default"/>
        <w:lang w:val="ru-RU" w:eastAsia="en-US" w:bidi="ar-SA"/>
      </w:rPr>
    </w:lvl>
    <w:lvl w:ilvl="6" w:tplc="153AA85E">
      <w:numFmt w:val="bullet"/>
      <w:lvlText w:val="•"/>
      <w:lvlJc w:val="left"/>
      <w:pPr>
        <w:ind w:left="4466" w:hanging="180"/>
      </w:pPr>
      <w:rPr>
        <w:rFonts w:hint="default"/>
        <w:lang w:val="ru-RU" w:eastAsia="en-US" w:bidi="ar-SA"/>
      </w:rPr>
    </w:lvl>
    <w:lvl w:ilvl="7" w:tplc="A554F440">
      <w:numFmt w:val="bullet"/>
      <w:lvlText w:val="•"/>
      <w:lvlJc w:val="left"/>
      <w:pPr>
        <w:ind w:left="5190" w:hanging="180"/>
      </w:pPr>
      <w:rPr>
        <w:rFonts w:hint="default"/>
        <w:lang w:val="ru-RU" w:eastAsia="en-US" w:bidi="ar-SA"/>
      </w:rPr>
    </w:lvl>
    <w:lvl w:ilvl="8" w:tplc="DB2A9E12">
      <w:numFmt w:val="bullet"/>
      <w:lvlText w:val="•"/>
      <w:lvlJc w:val="left"/>
      <w:pPr>
        <w:ind w:left="5915" w:hanging="180"/>
      </w:pPr>
      <w:rPr>
        <w:rFonts w:hint="default"/>
        <w:lang w:val="ru-RU" w:eastAsia="en-US" w:bidi="ar-SA"/>
      </w:rPr>
    </w:lvl>
  </w:abstractNum>
  <w:abstractNum w:abstractNumId="77" w15:restartNumberingAfterBreak="0">
    <w:nsid w:val="3DCA4111"/>
    <w:multiLevelType w:val="hybridMultilevel"/>
    <w:tmpl w:val="C2A4A7AE"/>
    <w:lvl w:ilvl="0" w:tplc="395E3684">
      <w:numFmt w:val="bullet"/>
      <w:lvlText w:val=""/>
      <w:lvlJc w:val="left"/>
      <w:pPr>
        <w:ind w:left="107" w:hanging="265"/>
      </w:pPr>
      <w:rPr>
        <w:rFonts w:ascii="Wingdings" w:eastAsia="Wingdings" w:hAnsi="Wingdings" w:cs="Wingdings" w:hint="default"/>
        <w:w w:val="100"/>
        <w:sz w:val="24"/>
        <w:szCs w:val="24"/>
        <w:lang w:val="ru-RU" w:eastAsia="en-US" w:bidi="ar-SA"/>
      </w:rPr>
    </w:lvl>
    <w:lvl w:ilvl="1" w:tplc="DCA424D4">
      <w:numFmt w:val="bullet"/>
      <w:lvlText w:val="•"/>
      <w:lvlJc w:val="left"/>
      <w:pPr>
        <w:ind w:left="939" w:hanging="265"/>
      </w:pPr>
      <w:rPr>
        <w:rFonts w:hint="default"/>
        <w:lang w:val="ru-RU" w:eastAsia="en-US" w:bidi="ar-SA"/>
      </w:rPr>
    </w:lvl>
    <w:lvl w:ilvl="2" w:tplc="3A041DF6">
      <w:numFmt w:val="bullet"/>
      <w:lvlText w:val="•"/>
      <w:lvlJc w:val="left"/>
      <w:pPr>
        <w:ind w:left="1779" w:hanging="265"/>
      </w:pPr>
      <w:rPr>
        <w:rFonts w:hint="default"/>
        <w:lang w:val="ru-RU" w:eastAsia="en-US" w:bidi="ar-SA"/>
      </w:rPr>
    </w:lvl>
    <w:lvl w:ilvl="3" w:tplc="DAE2B484">
      <w:numFmt w:val="bullet"/>
      <w:lvlText w:val="•"/>
      <w:lvlJc w:val="left"/>
      <w:pPr>
        <w:ind w:left="2619" w:hanging="265"/>
      </w:pPr>
      <w:rPr>
        <w:rFonts w:hint="default"/>
        <w:lang w:val="ru-RU" w:eastAsia="en-US" w:bidi="ar-SA"/>
      </w:rPr>
    </w:lvl>
    <w:lvl w:ilvl="4" w:tplc="A774AC8E">
      <w:numFmt w:val="bullet"/>
      <w:lvlText w:val="•"/>
      <w:lvlJc w:val="left"/>
      <w:pPr>
        <w:ind w:left="3458" w:hanging="265"/>
      </w:pPr>
      <w:rPr>
        <w:rFonts w:hint="default"/>
        <w:lang w:val="ru-RU" w:eastAsia="en-US" w:bidi="ar-SA"/>
      </w:rPr>
    </w:lvl>
    <w:lvl w:ilvl="5" w:tplc="317CE9E8">
      <w:numFmt w:val="bullet"/>
      <w:lvlText w:val="•"/>
      <w:lvlJc w:val="left"/>
      <w:pPr>
        <w:ind w:left="4298" w:hanging="265"/>
      </w:pPr>
      <w:rPr>
        <w:rFonts w:hint="default"/>
        <w:lang w:val="ru-RU" w:eastAsia="en-US" w:bidi="ar-SA"/>
      </w:rPr>
    </w:lvl>
    <w:lvl w:ilvl="6" w:tplc="E96A1FEA">
      <w:numFmt w:val="bullet"/>
      <w:lvlText w:val="•"/>
      <w:lvlJc w:val="left"/>
      <w:pPr>
        <w:ind w:left="5138" w:hanging="265"/>
      </w:pPr>
      <w:rPr>
        <w:rFonts w:hint="default"/>
        <w:lang w:val="ru-RU" w:eastAsia="en-US" w:bidi="ar-SA"/>
      </w:rPr>
    </w:lvl>
    <w:lvl w:ilvl="7" w:tplc="CCDA69AA">
      <w:numFmt w:val="bullet"/>
      <w:lvlText w:val="•"/>
      <w:lvlJc w:val="left"/>
      <w:pPr>
        <w:ind w:left="5977" w:hanging="265"/>
      </w:pPr>
      <w:rPr>
        <w:rFonts w:hint="default"/>
        <w:lang w:val="ru-RU" w:eastAsia="en-US" w:bidi="ar-SA"/>
      </w:rPr>
    </w:lvl>
    <w:lvl w:ilvl="8" w:tplc="215AC1E6">
      <w:numFmt w:val="bullet"/>
      <w:lvlText w:val="•"/>
      <w:lvlJc w:val="left"/>
      <w:pPr>
        <w:ind w:left="6817" w:hanging="265"/>
      </w:pPr>
      <w:rPr>
        <w:rFonts w:hint="default"/>
        <w:lang w:val="ru-RU" w:eastAsia="en-US" w:bidi="ar-SA"/>
      </w:rPr>
    </w:lvl>
  </w:abstractNum>
  <w:abstractNum w:abstractNumId="78" w15:restartNumberingAfterBreak="0">
    <w:nsid w:val="3F530265"/>
    <w:multiLevelType w:val="hybridMultilevel"/>
    <w:tmpl w:val="178EF8A4"/>
    <w:lvl w:ilvl="0" w:tplc="6902CB4E">
      <w:start w:val="6"/>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23409A6E">
      <w:numFmt w:val="bullet"/>
      <w:lvlText w:val="•"/>
      <w:lvlJc w:val="left"/>
      <w:pPr>
        <w:ind w:left="858" w:hanging="180"/>
      </w:pPr>
      <w:rPr>
        <w:rFonts w:hint="default"/>
        <w:lang w:val="ru-RU" w:eastAsia="en-US" w:bidi="ar-SA"/>
      </w:rPr>
    </w:lvl>
    <w:lvl w:ilvl="2" w:tplc="1BF00FBC">
      <w:numFmt w:val="bullet"/>
      <w:lvlText w:val="•"/>
      <w:lvlJc w:val="left"/>
      <w:pPr>
        <w:ind w:left="1597" w:hanging="180"/>
      </w:pPr>
      <w:rPr>
        <w:rFonts w:hint="default"/>
        <w:lang w:val="ru-RU" w:eastAsia="en-US" w:bidi="ar-SA"/>
      </w:rPr>
    </w:lvl>
    <w:lvl w:ilvl="3" w:tplc="DF3C8E4A">
      <w:numFmt w:val="bullet"/>
      <w:lvlText w:val="•"/>
      <w:lvlJc w:val="left"/>
      <w:pPr>
        <w:ind w:left="2335" w:hanging="180"/>
      </w:pPr>
      <w:rPr>
        <w:rFonts w:hint="default"/>
        <w:lang w:val="ru-RU" w:eastAsia="en-US" w:bidi="ar-SA"/>
      </w:rPr>
    </w:lvl>
    <w:lvl w:ilvl="4" w:tplc="2F3A19F6">
      <w:numFmt w:val="bullet"/>
      <w:lvlText w:val="•"/>
      <w:lvlJc w:val="left"/>
      <w:pPr>
        <w:ind w:left="3074" w:hanging="180"/>
      </w:pPr>
      <w:rPr>
        <w:rFonts w:hint="default"/>
        <w:lang w:val="ru-RU" w:eastAsia="en-US" w:bidi="ar-SA"/>
      </w:rPr>
    </w:lvl>
    <w:lvl w:ilvl="5" w:tplc="6E3C576C">
      <w:numFmt w:val="bullet"/>
      <w:lvlText w:val="•"/>
      <w:lvlJc w:val="left"/>
      <w:pPr>
        <w:ind w:left="3812" w:hanging="180"/>
      </w:pPr>
      <w:rPr>
        <w:rFonts w:hint="default"/>
        <w:lang w:val="ru-RU" w:eastAsia="en-US" w:bidi="ar-SA"/>
      </w:rPr>
    </w:lvl>
    <w:lvl w:ilvl="6" w:tplc="5C70944E">
      <w:numFmt w:val="bullet"/>
      <w:lvlText w:val="•"/>
      <w:lvlJc w:val="left"/>
      <w:pPr>
        <w:ind w:left="4551" w:hanging="180"/>
      </w:pPr>
      <w:rPr>
        <w:rFonts w:hint="default"/>
        <w:lang w:val="ru-RU" w:eastAsia="en-US" w:bidi="ar-SA"/>
      </w:rPr>
    </w:lvl>
    <w:lvl w:ilvl="7" w:tplc="17625B64">
      <w:numFmt w:val="bullet"/>
      <w:lvlText w:val="•"/>
      <w:lvlJc w:val="left"/>
      <w:pPr>
        <w:ind w:left="5289" w:hanging="180"/>
      </w:pPr>
      <w:rPr>
        <w:rFonts w:hint="default"/>
        <w:lang w:val="ru-RU" w:eastAsia="en-US" w:bidi="ar-SA"/>
      </w:rPr>
    </w:lvl>
    <w:lvl w:ilvl="8" w:tplc="A1EA292C">
      <w:numFmt w:val="bullet"/>
      <w:lvlText w:val="•"/>
      <w:lvlJc w:val="left"/>
      <w:pPr>
        <w:ind w:left="6028" w:hanging="180"/>
      </w:pPr>
      <w:rPr>
        <w:rFonts w:hint="default"/>
        <w:lang w:val="ru-RU" w:eastAsia="en-US" w:bidi="ar-SA"/>
      </w:rPr>
    </w:lvl>
  </w:abstractNum>
  <w:abstractNum w:abstractNumId="79" w15:restartNumberingAfterBreak="0">
    <w:nsid w:val="3FA156CC"/>
    <w:multiLevelType w:val="hybridMultilevel"/>
    <w:tmpl w:val="1DF00A14"/>
    <w:lvl w:ilvl="0" w:tplc="FFF01EF4">
      <w:numFmt w:val="bullet"/>
      <w:lvlText w:val=""/>
      <w:lvlJc w:val="left"/>
      <w:pPr>
        <w:ind w:left="381" w:hanging="272"/>
      </w:pPr>
      <w:rPr>
        <w:rFonts w:ascii="Wingdings" w:eastAsia="Wingdings" w:hAnsi="Wingdings" w:cs="Wingdings" w:hint="default"/>
        <w:w w:val="100"/>
        <w:sz w:val="24"/>
        <w:szCs w:val="24"/>
        <w:lang w:val="ru-RU" w:eastAsia="en-US" w:bidi="ar-SA"/>
      </w:rPr>
    </w:lvl>
    <w:lvl w:ilvl="1" w:tplc="D31095AE">
      <w:numFmt w:val="bullet"/>
      <w:lvlText w:val="•"/>
      <w:lvlJc w:val="left"/>
      <w:pPr>
        <w:ind w:left="1078" w:hanging="272"/>
      </w:pPr>
      <w:rPr>
        <w:rFonts w:hint="default"/>
        <w:lang w:val="ru-RU" w:eastAsia="en-US" w:bidi="ar-SA"/>
      </w:rPr>
    </w:lvl>
    <w:lvl w:ilvl="2" w:tplc="C9BCD28E">
      <w:numFmt w:val="bullet"/>
      <w:lvlText w:val="•"/>
      <w:lvlJc w:val="left"/>
      <w:pPr>
        <w:ind w:left="1776" w:hanging="272"/>
      </w:pPr>
      <w:rPr>
        <w:rFonts w:hint="default"/>
        <w:lang w:val="ru-RU" w:eastAsia="en-US" w:bidi="ar-SA"/>
      </w:rPr>
    </w:lvl>
    <w:lvl w:ilvl="3" w:tplc="1F9047AA">
      <w:numFmt w:val="bullet"/>
      <w:lvlText w:val="•"/>
      <w:lvlJc w:val="left"/>
      <w:pPr>
        <w:ind w:left="2475" w:hanging="272"/>
      </w:pPr>
      <w:rPr>
        <w:rFonts w:hint="default"/>
        <w:lang w:val="ru-RU" w:eastAsia="en-US" w:bidi="ar-SA"/>
      </w:rPr>
    </w:lvl>
    <w:lvl w:ilvl="4" w:tplc="926CA402">
      <w:numFmt w:val="bullet"/>
      <w:lvlText w:val="•"/>
      <w:lvlJc w:val="left"/>
      <w:pPr>
        <w:ind w:left="3173" w:hanging="272"/>
      </w:pPr>
      <w:rPr>
        <w:rFonts w:hint="default"/>
        <w:lang w:val="ru-RU" w:eastAsia="en-US" w:bidi="ar-SA"/>
      </w:rPr>
    </w:lvl>
    <w:lvl w:ilvl="5" w:tplc="8FBC8402">
      <w:numFmt w:val="bullet"/>
      <w:lvlText w:val="•"/>
      <w:lvlJc w:val="left"/>
      <w:pPr>
        <w:ind w:left="3872" w:hanging="272"/>
      </w:pPr>
      <w:rPr>
        <w:rFonts w:hint="default"/>
        <w:lang w:val="ru-RU" w:eastAsia="en-US" w:bidi="ar-SA"/>
      </w:rPr>
    </w:lvl>
    <w:lvl w:ilvl="6" w:tplc="A1D88344">
      <w:numFmt w:val="bullet"/>
      <w:lvlText w:val="•"/>
      <w:lvlJc w:val="left"/>
      <w:pPr>
        <w:ind w:left="4570" w:hanging="272"/>
      </w:pPr>
      <w:rPr>
        <w:rFonts w:hint="default"/>
        <w:lang w:val="ru-RU" w:eastAsia="en-US" w:bidi="ar-SA"/>
      </w:rPr>
    </w:lvl>
    <w:lvl w:ilvl="7" w:tplc="489A9060">
      <w:numFmt w:val="bullet"/>
      <w:lvlText w:val="•"/>
      <w:lvlJc w:val="left"/>
      <w:pPr>
        <w:ind w:left="5268" w:hanging="272"/>
      </w:pPr>
      <w:rPr>
        <w:rFonts w:hint="default"/>
        <w:lang w:val="ru-RU" w:eastAsia="en-US" w:bidi="ar-SA"/>
      </w:rPr>
    </w:lvl>
    <w:lvl w:ilvl="8" w:tplc="48FA0F90">
      <w:numFmt w:val="bullet"/>
      <w:lvlText w:val="•"/>
      <w:lvlJc w:val="left"/>
      <w:pPr>
        <w:ind w:left="5967" w:hanging="272"/>
      </w:pPr>
      <w:rPr>
        <w:rFonts w:hint="default"/>
        <w:lang w:val="ru-RU" w:eastAsia="en-US" w:bidi="ar-SA"/>
      </w:rPr>
    </w:lvl>
  </w:abstractNum>
  <w:abstractNum w:abstractNumId="80" w15:restartNumberingAfterBreak="0">
    <w:nsid w:val="400A0858"/>
    <w:multiLevelType w:val="hybridMultilevel"/>
    <w:tmpl w:val="AF16799C"/>
    <w:lvl w:ilvl="0" w:tplc="F8BC011A">
      <w:start w:val="1"/>
      <w:numFmt w:val="decimal"/>
      <w:lvlText w:val="%1"/>
      <w:lvlJc w:val="left"/>
      <w:pPr>
        <w:ind w:left="290" w:hanging="180"/>
      </w:pPr>
      <w:rPr>
        <w:rFonts w:ascii="Times New Roman" w:eastAsia="Times New Roman" w:hAnsi="Times New Roman" w:cs="Times New Roman" w:hint="default"/>
        <w:w w:val="100"/>
        <w:sz w:val="24"/>
        <w:szCs w:val="24"/>
        <w:lang w:val="ru-RU" w:eastAsia="en-US" w:bidi="ar-SA"/>
      </w:rPr>
    </w:lvl>
    <w:lvl w:ilvl="1" w:tplc="C554BF66">
      <w:numFmt w:val="bullet"/>
      <w:lvlText w:val="•"/>
      <w:lvlJc w:val="left"/>
      <w:pPr>
        <w:ind w:left="1006" w:hanging="180"/>
      </w:pPr>
      <w:rPr>
        <w:rFonts w:hint="default"/>
        <w:lang w:val="ru-RU" w:eastAsia="en-US" w:bidi="ar-SA"/>
      </w:rPr>
    </w:lvl>
    <w:lvl w:ilvl="2" w:tplc="21ECCD7E">
      <w:numFmt w:val="bullet"/>
      <w:lvlText w:val="•"/>
      <w:lvlJc w:val="left"/>
      <w:pPr>
        <w:ind w:left="1712" w:hanging="180"/>
      </w:pPr>
      <w:rPr>
        <w:rFonts w:hint="default"/>
        <w:lang w:val="ru-RU" w:eastAsia="en-US" w:bidi="ar-SA"/>
      </w:rPr>
    </w:lvl>
    <w:lvl w:ilvl="3" w:tplc="1AEE5C80">
      <w:numFmt w:val="bullet"/>
      <w:lvlText w:val="•"/>
      <w:lvlJc w:val="left"/>
      <w:pPr>
        <w:ind w:left="2419" w:hanging="180"/>
      </w:pPr>
      <w:rPr>
        <w:rFonts w:hint="default"/>
        <w:lang w:val="ru-RU" w:eastAsia="en-US" w:bidi="ar-SA"/>
      </w:rPr>
    </w:lvl>
    <w:lvl w:ilvl="4" w:tplc="2CBCB0CE">
      <w:numFmt w:val="bullet"/>
      <w:lvlText w:val="•"/>
      <w:lvlJc w:val="left"/>
      <w:pPr>
        <w:ind w:left="3125" w:hanging="180"/>
      </w:pPr>
      <w:rPr>
        <w:rFonts w:hint="default"/>
        <w:lang w:val="ru-RU" w:eastAsia="en-US" w:bidi="ar-SA"/>
      </w:rPr>
    </w:lvl>
    <w:lvl w:ilvl="5" w:tplc="3C469808">
      <w:numFmt w:val="bullet"/>
      <w:lvlText w:val="•"/>
      <w:lvlJc w:val="left"/>
      <w:pPr>
        <w:ind w:left="3832" w:hanging="180"/>
      </w:pPr>
      <w:rPr>
        <w:rFonts w:hint="default"/>
        <w:lang w:val="ru-RU" w:eastAsia="en-US" w:bidi="ar-SA"/>
      </w:rPr>
    </w:lvl>
    <w:lvl w:ilvl="6" w:tplc="FDF8ACF2">
      <w:numFmt w:val="bullet"/>
      <w:lvlText w:val="•"/>
      <w:lvlJc w:val="left"/>
      <w:pPr>
        <w:ind w:left="4538" w:hanging="180"/>
      </w:pPr>
      <w:rPr>
        <w:rFonts w:hint="default"/>
        <w:lang w:val="ru-RU" w:eastAsia="en-US" w:bidi="ar-SA"/>
      </w:rPr>
    </w:lvl>
    <w:lvl w:ilvl="7" w:tplc="39305D46">
      <w:numFmt w:val="bullet"/>
      <w:lvlText w:val="•"/>
      <w:lvlJc w:val="left"/>
      <w:pPr>
        <w:ind w:left="5244" w:hanging="180"/>
      </w:pPr>
      <w:rPr>
        <w:rFonts w:hint="default"/>
        <w:lang w:val="ru-RU" w:eastAsia="en-US" w:bidi="ar-SA"/>
      </w:rPr>
    </w:lvl>
    <w:lvl w:ilvl="8" w:tplc="B9D0E44C">
      <w:numFmt w:val="bullet"/>
      <w:lvlText w:val="•"/>
      <w:lvlJc w:val="left"/>
      <w:pPr>
        <w:ind w:left="5951" w:hanging="180"/>
      </w:pPr>
      <w:rPr>
        <w:rFonts w:hint="default"/>
        <w:lang w:val="ru-RU" w:eastAsia="en-US" w:bidi="ar-SA"/>
      </w:rPr>
    </w:lvl>
  </w:abstractNum>
  <w:abstractNum w:abstractNumId="81" w15:restartNumberingAfterBreak="0">
    <w:nsid w:val="409A217B"/>
    <w:multiLevelType w:val="hybridMultilevel"/>
    <w:tmpl w:val="23BC5A7C"/>
    <w:lvl w:ilvl="0" w:tplc="D834EFB4">
      <w:numFmt w:val="bullet"/>
      <w:lvlText w:val=""/>
      <w:lvlJc w:val="left"/>
      <w:pPr>
        <w:ind w:left="110" w:hanging="303"/>
      </w:pPr>
      <w:rPr>
        <w:rFonts w:ascii="Wingdings" w:eastAsia="Wingdings" w:hAnsi="Wingdings" w:cs="Wingdings" w:hint="default"/>
        <w:w w:val="100"/>
        <w:sz w:val="24"/>
        <w:szCs w:val="24"/>
        <w:lang w:val="ru-RU" w:eastAsia="en-US" w:bidi="ar-SA"/>
      </w:rPr>
    </w:lvl>
    <w:lvl w:ilvl="1" w:tplc="6970610A">
      <w:numFmt w:val="bullet"/>
      <w:lvlText w:val="•"/>
      <w:lvlJc w:val="left"/>
      <w:pPr>
        <w:ind w:left="844" w:hanging="303"/>
      </w:pPr>
      <w:rPr>
        <w:rFonts w:hint="default"/>
        <w:lang w:val="ru-RU" w:eastAsia="en-US" w:bidi="ar-SA"/>
      </w:rPr>
    </w:lvl>
    <w:lvl w:ilvl="2" w:tplc="56149F74">
      <w:numFmt w:val="bullet"/>
      <w:lvlText w:val="•"/>
      <w:lvlJc w:val="left"/>
      <w:pPr>
        <w:ind w:left="1568" w:hanging="303"/>
      </w:pPr>
      <w:rPr>
        <w:rFonts w:hint="default"/>
        <w:lang w:val="ru-RU" w:eastAsia="en-US" w:bidi="ar-SA"/>
      </w:rPr>
    </w:lvl>
    <w:lvl w:ilvl="3" w:tplc="CD84C3D0">
      <w:numFmt w:val="bullet"/>
      <w:lvlText w:val="•"/>
      <w:lvlJc w:val="left"/>
      <w:pPr>
        <w:ind w:left="2293" w:hanging="303"/>
      </w:pPr>
      <w:rPr>
        <w:rFonts w:hint="default"/>
        <w:lang w:val="ru-RU" w:eastAsia="en-US" w:bidi="ar-SA"/>
      </w:rPr>
    </w:lvl>
    <w:lvl w:ilvl="4" w:tplc="8F2AD53E">
      <w:numFmt w:val="bullet"/>
      <w:lvlText w:val="•"/>
      <w:lvlJc w:val="left"/>
      <w:pPr>
        <w:ind w:left="3017" w:hanging="303"/>
      </w:pPr>
      <w:rPr>
        <w:rFonts w:hint="default"/>
        <w:lang w:val="ru-RU" w:eastAsia="en-US" w:bidi="ar-SA"/>
      </w:rPr>
    </w:lvl>
    <w:lvl w:ilvl="5" w:tplc="484A9A38">
      <w:numFmt w:val="bullet"/>
      <w:lvlText w:val="•"/>
      <w:lvlJc w:val="left"/>
      <w:pPr>
        <w:ind w:left="3742" w:hanging="303"/>
      </w:pPr>
      <w:rPr>
        <w:rFonts w:hint="default"/>
        <w:lang w:val="ru-RU" w:eastAsia="en-US" w:bidi="ar-SA"/>
      </w:rPr>
    </w:lvl>
    <w:lvl w:ilvl="6" w:tplc="F3AEEC1E">
      <w:numFmt w:val="bullet"/>
      <w:lvlText w:val="•"/>
      <w:lvlJc w:val="left"/>
      <w:pPr>
        <w:ind w:left="4466" w:hanging="303"/>
      </w:pPr>
      <w:rPr>
        <w:rFonts w:hint="default"/>
        <w:lang w:val="ru-RU" w:eastAsia="en-US" w:bidi="ar-SA"/>
      </w:rPr>
    </w:lvl>
    <w:lvl w:ilvl="7" w:tplc="007E61D8">
      <w:numFmt w:val="bullet"/>
      <w:lvlText w:val="•"/>
      <w:lvlJc w:val="left"/>
      <w:pPr>
        <w:ind w:left="5190" w:hanging="303"/>
      </w:pPr>
      <w:rPr>
        <w:rFonts w:hint="default"/>
        <w:lang w:val="ru-RU" w:eastAsia="en-US" w:bidi="ar-SA"/>
      </w:rPr>
    </w:lvl>
    <w:lvl w:ilvl="8" w:tplc="1242B230">
      <w:numFmt w:val="bullet"/>
      <w:lvlText w:val="•"/>
      <w:lvlJc w:val="left"/>
      <w:pPr>
        <w:ind w:left="5915" w:hanging="303"/>
      </w:pPr>
      <w:rPr>
        <w:rFonts w:hint="default"/>
        <w:lang w:val="ru-RU" w:eastAsia="en-US" w:bidi="ar-SA"/>
      </w:rPr>
    </w:lvl>
  </w:abstractNum>
  <w:abstractNum w:abstractNumId="82" w15:restartNumberingAfterBreak="0">
    <w:nsid w:val="41050FF3"/>
    <w:multiLevelType w:val="hybridMultilevel"/>
    <w:tmpl w:val="26D40346"/>
    <w:lvl w:ilvl="0" w:tplc="F11EA68C">
      <w:numFmt w:val="bullet"/>
      <w:lvlText w:val=""/>
      <w:lvlJc w:val="left"/>
      <w:pPr>
        <w:ind w:left="110" w:hanging="334"/>
      </w:pPr>
      <w:rPr>
        <w:rFonts w:ascii="Wingdings" w:eastAsia="Wingdings" w:hAnsi="Wingdings" w:cs="Wingdings" w:hint="default"/>
        <w:w w:val="100"/>
        <w:sz w:val="24"/>
        <w:szCs w:val="24"/>
        <w:lang w:val="ru-RU" w:eastAsia="en-US" w:bidi="ar-SA"/>
      </w:rPr>
    </w:lvl>
    <w:lvl w:ilvl="1" w:tplc="B198C3D8">
      <w:numFmt w:val="bullet"/>
      <w:lvlText w:val="•"/>
      <w:lvlJc w:val="left"/>
      <w:pPr>
        <w:ind w:left="844" w:hanging="334"/>
      </w:pPr>
      <w:rPr>
        <w:rFonts w:hint="default"/>
        <w:lang w:val="ru-RU" w:eastAsia="en-US" w:bidi="ar-SA"/>
      </w:rPr>
    </w:lvl>
    <w:lvl w:ilvl="2" w:tplc="C7E4E998">
      <w:numFmt w:val="bullet"/>
      <w:lvlText w:val="•"/>
      <w:lvlJc w:val="left"/>
      <w:pPr>
        <w:ind w:left="1568" w:hanging="334"/>
      </w:pPr>
      <w:rPr>
        <w:rFonts w:hint="default"/>
        <w:lang w:val="ru-RU" w:eastAsia="en-US" w:bidi="ar-SA"/>
      </w:rPr>
    </w:lvl>
    <w:lvl w:ilvl="3" w:tplc="0CE06198">
      <w:numFmt w:val="bullet"/>
      <w:lvlText w:val="•"/>
      <w:lvlJc w:val="left"/>
      <w:pPr>
        <w:ind w:left="2293" w:hanging="334"/>
      </w:pPr>
      <w:rPr>
        <w:rFonts w:hint="default"/>
        <w:lang w:val="ru-RU" w:eastAsia="en-US" w:bidi="ar-SA"/>
      </w:rPr>
    </w:lvl>
    <w:lvl w:ilvl="4" w:tplc="A314D544">
      <w:numFmt w:val="bullet"/>
      <w:lvlText w:val="•"/>
      <w:lvlJc w:val="left"/>
      <w:pPr>
        <w:ind w:left="3017" w:hanging="334"/>
      </w:pPr>
      <w:rPr>
        <w:rFonts w:hint="default"/>
        <w:lang w:val="ru-RU" w:eastAsia="en-US" w:bidi="ar-SA"/>
      </w:rPr>
    </w:lvl>
    <w:lvl w:ilvl="5" w:tplc="3B6853AE">
      <w:numFmt w:val="bullet"/>
      <w:lvlText w:val="•"/>
      <w:lvlJc w:val="left"/>
      <w:pPr>
        <w:ind w:left="3742" w:hanging="334"/>
      </w:pPr>
      <w:rPr>
        <w:rFonts w:hint="default"/>
        <w:lang w:val="ru-RU" w:eastAsia="en-US" w:bidi="ar-SA"/>
      </w:rPr>
    </w:lvl>
    <w:lvl w:ilvl="6" w:tplc="8D428522">
      <w:numFmt w:val="bullet"/>
      <w:lvlText w:val="•"/>
      <w:lvlJc w:val="left"/>
      <w:pPr>
        <w:ind w:left="4466" w:hanging="334"/>
      </w:pPr>
      <w:rPr>
        <w:rFonts w:hint="default"/>
        <w:lang w:val="ru-RU" w:eastAsia="en-US" w:bidi="ar-SA"/>
      </w:rPr>
    </w:lvl>
    <w:lvl w:ilvl="7" w:tplc="031EFF4E">
      <w:numFmt w:val="bullet"/>
      <w:lvlText w:val="•"/>
      <w:lvlJc w:val="left"/>
      <w:pPr>
        <w:ind w:left="5190" w:hanging="334"/>
      </w:pPr>
      <w:rPr>
        <w:rFonts w:hint="default"/>
        <w:lang w:val="ru-RU" w:eastAsia="en-US" w:bidi="ar-SA"/>
      </w:rPr>
    </w:lvl>
    <w:lvl w:ilvl="8" w:tplc="EE0A8ABE">
      <w:numFmt w:val="bullet"/>
      <w:lvlText w:val="•"/>
      <w:lvlJc w:val="left"/>
      <w:pPr>
        <w:ind w:left="5915" w:hanging="334"/>
      </w:pPr>
      <w:rPr>
        <w:rFonts w:hint="default"/>
        <w:lang w:val="ru-RU" w:eastAsia="en-US" w:bidi="ar-SA"/>
      </w:rPr>
    </w:lvl>
  </w:abstractNum>
  <w:abstractNum w:abstractNumId="83" w15:restartNumberingAfterBreak="0">
    <w:nsid w:val="4162033A"/>
    <w:multiLevelType w:val="hybridMultilevel"/>
    <w:tmpl w:val="0722113C"/>
    <w:lvl w:ilvl="0" w:tplc="99BC3FB4">
      <w:start w:val="1"/>
      <w:numFmt w:val="decimal"/>
      <w:lvlText w:val="%1"/>
      <w:lvlJc w:val="left"/>
      <w:pPr>
        <w:ind w:left="290" w:hanging="180"/>
      </w:pPr>
      <w:rPr>
        <w:rFonts w:ascii="Times New Roman" w:eastAsia="Times New Roman" w:hAnsi="Times New Roman" w:cs="Times New Roman" w:hint="default"/>
        <w:w w:val="100"/>
        <w:sz w:val="24"/>
        <w:szCs w:val="24"/>
        <w:lang w:val="ru-RU" w:eastAsia="en-US" w:bidi="ar-SA"/>
      </w:rPr>
    </w:lvl>
    <w:lvl w:ilvl="1" w:tplc="56764F1A">
      <w:numFmt w:val="bullet"/>
      <w:lvlText w:val="•"/>
      <w:lvlJc w:val="left"/>
      <w:pPr>
        <w:ind w:left="1006" w:hanging="180"/>
      </w:pPr>
      <w:rPr>
        <w:rFonts w:hint="default"/>
        <w:lang w:val="ru-RU" w:eastAsia="en-US" w:bidi="ar-SA"/>
      </w:rPr>
    </w:lvl>
    <w:lvl w:ilvl="2" w:tplc="2B6E8AA8">
      <w:numFmt w:val="bullet"/>
      <w:lvlText w:val="•"/>
      <w:lvlJc w:val="left"/>
      <w:pPr>
        <w:ind w:left="1712" w:hanging="180"/>
      </w:pPr>
      <w:rPr>
        <w:rFonts w:hint="default"/>
        <w:lang w:val="ru-RU" w:eastAsia="en-US" w:bidi="ar-SA"/>
      </w:rPr>
    </w:lvl>
    <w:lvl w:ilvl="3" w:tplc="F50C5E32">
      <w:numFmt w:val="bullet"/>
      <w:lvlText w:val="•"/>
      <w:lvlJc w:val="left"/>
      <w:pPr>
        <w:ind w:left="2419" w:hanging="180"/>
      </w:pPr>
      <w:rPr>
        <w:rFonts w:hint="default"/>
        <w:lang w:val="ru-RU" w:eastAsia="en-US" w:bidi="ar-SA"/>
      </w:rPr>
    </w:lvl>
    <w:lvl w:ilvl="4" w:tplc="224AB31A">
      <w:numFmt w:val="bullet"/>
      <w:lvlText w:val="•"/>
      <w:lvlJc w:val="left"/>
      <w:pPr>
        <w:ind w:left="3125" w:hanging="180"/>
      </w:pPr>
      <w:rPr>
        <w:rFonts w:hint="default"/>
        <w:lang w:val="ru-RU" w:eastAsia="en-US" w:bidi="ar-SA"/>
      </w:rPr>
    </w:lvl>
    <w:lvl w:ilvl="5" w:tplc="8D22C676">
      <w:numFmt w:val="bullet"/>
      <w:lvlText w:val="•"/>
      <w:lvlJc w:val="left"/>
      <w:pPr>
        <w:ind w:left="3832" w:hanging="180"/>
      </w:pPr>
      <w:rPr>
        <w:rFonts w:hint="default"/>
        <w:lang w:val="ru-RU" w:eastAsia="en-US" w:bidi="ar-SA"/>
      </w:rPr>
    </w:lvl>
    <w:lvl w:ilvl="6" w:tplc="2E5CF156">
      <w:numFmt w:val="bullet"/>
      <w:lvlText w:val="•"/>
      <w:lvlJc w:val="left"/>
      <w:pPr>
        <w:ind w:left="4538" w:hanging="180"/>
      </w:pPr>
      <w:rPr>
        <w:rFonts w:hint="default"/>
        <w:lang w:val="ru-RU" w:eastAsia="en-US" w:bidi="ar-SA"/>
      </w:rPr>
    </w:lvl>
    <w:lvl w:ilvl="7" w:tplc="F8BCFA10">
      <w:numFmt w:val="bullet"/>
      <w:lvlText w:val="•"/>
      <w:lvlJc w:val="left"/>
      <w:pPr>
        <w:ind w:left="5244" w:hanging="180"/>
      </w:pPr>
      <w:rPr>
        <w:rFonts w:hint="default"/>
        <w:lang w:val="ru-RU" w:eastAsia="en-US" w:bidi="ar-SA"/>
      </w:rPr>
    </w:lvl>
    <w:lvl w:ilvl="8" w:tplc="EC1440CE">
      <w:numFmt w:val="bullet"/>
      <w:lvlText w:val="•"/>
      <w:lvlJc w:val="left"/>
      <w:pPr>
        <w:ind w:left="5951" w:hanging="180"/>
      </w:pPr>
      <w:rPr>
        <w:rFonts w:hint="default"/>
        <w:lang w:val="ru-RU" w:eastAsia="en-US" w:bidi="ar-SA"/>
      </w:rPr>
    </w:lvl>
  </w:abstractNum>
  <w:abstractNum w:abstractNumId="84" w15:restartNumberingAfterBreak="0">
    <w:nsid w:val="41BE66D9"/>
    <w:multiLevelType w:val="hybridMultilevel"/>
    <w:tmpl w:val="DC66B18C"/>
    <w:lvl w:ilvl="0" w:tplc="E8B4C3C0">
      <w:start w:val="1"/>
      <w:numFmt w:val="decimal"/>
      <w:lvlText w:val="%1"/>
      <w:lvlJc w:val="left"/>
      <w:pPr>
        <w:ind w:left="290" w:hanging="180"/>
      </w:pPr>
      <w:rPr>
        <w:rFonts w:ascii="Times New Roman" w:eastAsia="Times New Roman" w:hAnsi="Times New Roman" w:cs="Times New Roman" w:hint="default"/>
        <w:w w:val="100"/>
        <w:sz w:val="24"/>
        <w:szCs w:val="24"/>
        <w:lang w:val="ru-RU" w:eastAsia="en-US" w:bidi="ar-SA"/>
      </w:rPr>
    </w:lvl>
    <w:lvl w:ilvl="1" w:tplc="29086996">
      <w:numFmt w:val="bullet"/>
      <w:lvlText w:val="•"/>
      <w:lvlJc w:val="left"/>
      <w:pPr>
        <w:ind w:left="1006" w:hanging="180"/>
      </w:pPr>
      <w:rPr>
        <w:rFonts w:hint="default"/>
        <w:lang w:val="ru-RU" w:eastAsia="en-US" w:bidi="ar-SA"/>
      </w:rPr>
    </w:lvl>
    <w:lvl w:ilvl="2" w:tplc="FEDE3758">
      <w:numFmt w:val="bullet"/>
      <w:lvlText w:val="•"/>
      <w:lvlJc w:val="left"/>
      <w:pPr>
        <w:ind w:left="1712" w:hanging="180"/>
      </w:pPr>
      <w:rPr>
        <w:rFonts w:hint="default"/>
        <w:lang w:val="ru-RU" w:eastAsia="en-US" w:bidi="ar-SA"/>
      </w:rPr>
    </w:lvl>
    <w:lvl w:ilvl="3" w:tplc="7526B00A">
      <w:numFmt w:val="bullet"/>
      <w:lvlText w:val="•"/>
      <w:lvlJc w:val="left"/>
      <w:pPr>
        <w:ind w:left="2419" w:hanging="180"/>
      </w:pPr>
      <w:rPr>
        <w:rFonts w:hint="default"/>
        <w:lang w:val="ru-RU" w:eastAsia="en-US" w:bidi="ar-SA"/>
      </w:rPr>
    </w:lvl>
    <w:lvl w:ilvl="4" w:tplc="DBCA70DA">
      <w:numFmt w:val="bullet"/>
      <w:lvlText w:val="•"/>
      <w:lvlJc w:val="left"/>
      <w:pPr>
        <w:ind w:left="3125" w:hanging="180"/>
      </w:pPr>
      <w:rPr>
        <w:rFonts w:hint="default"/>
        <w:lang w:val="ru-RU" w:eastAsia="en-US" w:bidi="ar-SA"/>
      </w:rPr>
    </w:lvl>
    <w:lvl w:ilvl="5" w:tplc="FC920B52">
      <w:numFmt w:val="bullet"/>
      <w:lvlText w:val="•"/>
      <w:lvlJc w:val="left"/>
      <w:pPr>
        <w:ind w:left="3832" w:hanging="180"/>
      </w:pPr>
      <w:rPr>
        <w:rFonts w:hint="default"/>
        <w:lang w:val="ru-RU" w:eastAsia="en-US" w:bidi="ar-SA"/>
      </w:rPr>
    </w:lvl>
    <w:lvl w:ilvl="6" w:tplc="AF084954">
      <w:numFmt w:val="bullet"/>
      <w:lvlText w:val="•"/>
      <w:lvlJc w:val="left"/>
      <w:pPr>
        <w:ind w:left="4538" w:hanging="180"/>
      </w:pPr>
      <w:rPr>
        <w:rFonts w:hint="default"/>
        <w:lang w:val="ru-RU" w:eastAsia="en-US" w:bidi="ar-SA"/>
      </w:rPr>
    </w:lvl>
    <w:lvl w:ilvl="7" w:tplc="8E3E728E">
      <w:numFmt w:val="bullet"/>
      <w:lvlText w:val="•"/>
      <w:lvlJc w:val="left"/>
      <w:pPr>
        <w:ind w:left="5244" w:hanging="180"/>
      </w:pPr>
      <w:rPr>
        <w:rFonts w:hint="default"/>
        <w:lang w:val="ru-RU" w:eastAsia="en-US" w:bidi="ar-SA"/>
      </w:rPr>
    </w:lvl>
    <w:lvl w:ilvl="8" w:tplc="39DC246A">
      <w:numFmt w:val="bullet"/>
      <w:lvlText w:val="•"/>
      <w:lvlJc w:val="left"/>
      <w:pPr>
        <w:ind w:left="5951" w:hanging="180"/>
      </w:pPr>
      <w:rPr>
        <w:rFonts w:hint="default"/>
        <w:lang w:val="ru-RU" w:eastAsia="en-US" w:bidi="ar-SA"/>
      </w:rPr>
    </w:lvl>
  </w:abstractNum>
  <w:abstractNum w:abstractNumId="85" w15:restartNumberingAfterBreak="0">
    <w:nsid w:val="424351BD"/>
    <w:multiLevelType w:val="hybridMultilevel"/>
    <w:tmpl w:val="1DC67770"/>
    <w:lvl w:ilvl="0" w:tplc="8D5A2D32">
      <w:numFmt w:val="bullet"/>
      <w:lvlText w:val=""/>
      <w:lvlJc w:val="left"/>
      <w:pPr>
        <w:ind w:left="110" w:hanging="325"/>
      </w:pPr>
      <w:rPr>
        <w:rFonts w:ascii="Wingdings" w:eastAsia="Wingdings" w:hAnsi="Wingdings" w:cs="Wingdings" w:hint="default"/>
        <w:w w:val="100"/>
        <w:sz w:val="24"/>
        <w:szCs w:val="24"/>
        <w:lang w:val="ru-RU" w:eastAsia="en-US" w:bidi="ar-SA"/>
      </w:rPr>
    </w:lvl>
    <w:lvl w:ilvl="1" w:tplc="3536E782">
      <w:numFmt w:val="bullet"/>
      <w:lvlText w:val="•"/>
      <w:lvlJc w:val="left"/>
      <w:pPr>
        <w:ind w:left="952" w:hanging="325"/>
      </w:pPr>
      <w:rPr>
        <w:rFonts w:hint="default"/>
        <w:lang w:val="ru-RU" w:eastAsia="en-US" w:bidi="ar-SA"/>
      </w:rPr>
    </w:lvl>
    <w:lvl w:ilvl="2" w:tplc="E73A4490">
      <w:numFmt w:val="bullet"/>
      <w:lvlText w:val="•"/>
      <w:lvlJc w:val="left"/>
      <w:pPr>
        <w:ind w:left="1785" w:hanging="325"/>
      </w:pPr>
      <w:rPr>
        <w:rFonts w:hint="default"/>
        <w:lang w:val="ru-RU" w:eastAsia="en-US" w:bidi="ar-SA"/>
      </w:rPr>
    </w:lvl>
    <w:lvl w:ilvl="3" w:tplc="CECE7396">
      <w:numFmt w:val="bullet"/>
      <w:lvlText w:val="•"/>
      <w:lvlJc w:val="left"/>
      <w:pPr>
        <w:ind w:left="2618" w:hanging="325"/>
      </w:pPr>
      <w:rPr>
        <w:rFonts w:hint="default"/>
        <w:lang w:val="ru-RU" w:eastAsia="en-US" w:bidi="ar-SA"/>
      </w:rPr>
    </w:lvl>
    <w:lvl w:ilvl="4" w:tplc="A18E66D6">
      <w:numFmt w:val="bullet"/>
      <w:lvlText w:val="•"/>
      <w:lvlJc w:val="left"/>
      <w:pPr>
        <w:ind w:left="3450" w:hanging="325"/>
      </w:pPr>
      <w:rPr>
        <w:rFonts w:hint="default"/>
        <w:lang w:val="ru-RU" w:eastAsia="en-US" w:bidi="ar-SA"/>
      </w:rPr>
    </w:lvl>
    <w:lvl w:ilvl="5" w:tplc="AAECD22A">
      <w:numFmt w:val="bullet"/>
      <w:lvlText w:val="•"/>
      <w:lvlJc w:val="left"/>
      <w:pPr>
        <w:ind w:left="4283" w:hanging="325"/>
      </w:pPr>
      <w:rPr>
        <w:rFonts w:hint="default"/>
        <w:lang w:val="ru-RU" w:eastAsia="en-US" w:bidi="ar-SA"/>
      </w:rPr>
    </w:lvl>
    <w:lvl w:ilvl="6" w:tplc="4FD8827E">
      <w:numFmt w:val="bullet"/>
      <w:lvlText w:val="•"/>
      <w:lvlJc w:val="left"/>
      <w:pPr>
        <w:ind w:left="5116" w:hanging="325"/>
      </w:pPr>
      <w:rPr>
        <w:rFonts w:hint="default"/>
        <w:lang w:val="ru-RU" w:eastAsia="en-US" w:bidi="ar-SA"/>
      </w:rPr>
    </w:lvl>
    <w:lvl w:ilvl="7" w:tplc="809208BC">
      <w:numFmt w:val="bullet"/>
      <w:lvlText w:val="•"/>
      <w:lvlJc w:val="left"/>
      <w:pPr>
        <w:ind w:left="5948" w:hanging="325"/>
      </w:pPr>
      <w:rPr>
        <w:rFonts w:hint="default"/>
        <w:lang w:val="ru-RU" w:eastAsia="en-US" w:bidi="ar-SA"/>
      </w:rPr>
    </w:lvl>
    <w:lvl w:ilvl="8" w:tplc="6024DD20">
      <w:numFmt w:val="bullet"/>
      <w:lvlText w:val="•"/>
      <w:lvlJc w:val="left"/>
      <w:pPr>
        <w:ind w:left="6781" w:hanging="325"/>
      </w:pPr>
      <w:rPr>
        <w:rFonts w:hint="default"/>
        <w:lang w:val="ru-RU" w:eastAsia="en-US" w:bidi="ar-SA"/>
      </w:rPr>
    </w:lvl>
  </w:abstractNum>
  <w:abstractNum w:abstractNumId="86" w15:restartNumberingAfterBreak="0">
    <w:nsid w:val="428C4655"/>
    <w:multiLevelType w:val="hybridMultilevel"/>
    <w:tmpl w:val="D16A5A7C"/>
    <w:lvl w:ilvl="0" w:tplc="C382E3C2">
      <w:start w:val="1"/>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453C6432">
      <w:numFmt w:val="bullet"/>
      <w:lvlText w:val="•"/>
      <w:lvlJc w:val="left"/>
      <w:pPr>
        <w:ind w:left="844" w:hanging="180"/>
      </w:pPr>
      <w:rPr>
        <w:rFonts w:hint="default"/>
        <w:lang w:val="ru-RU" w:eastAsia="en-US" w:bidi="ar-SA"/>
      </w:rPr>
    </w:lvl>
    <w:lvl w:ilvl="2" w:tplc="4808BE5A">
      <w:numFmt w:val="bullet"/>
      <w:lvlText w:val="•"/>
      <w:lvlJc w:val="left"/>
      <w:pPr>
        <w:ind w:left="1568" w:hanging="180"/>
      </w:pPr>
      <w:rPr>
        <w:rFonts w:hint="default"/>
        <w:lang w:val="ru-RU" w:eastAsia="en-US" w:bidi="ar-SA"/>
      </w:rPr>
    </w:lvl>
    <w:lvl w:ilvl="3" w:tplc="23BC6872">
      <w:numFmt w:val="bullet"/>
      <w:lvlText w:val="•"/>
      <w:lvlJc w:val="left"/>
      <w:pPr>
        <w:ind w:left="2293" w:hanging="180"/>
      </w:pPr>
      <w:rPr>
        <w:rFonts w:hint="default"/>
        <w:lang w:val="ru-RU" w:eastAsia="en-US" w:bidi="ar-SA"/>
      </w:rPr>
    </w:lvl>
    <w:lvl w:ilvl="4" w:tplc="3C9EC7DC">
      <w:numFmt w:val="bullet"/>
      <w:lvlText w:val="•"/>
      <w:lvlJc w:val="left"/>
      <w:pPr>
        <w:ind w:left="3017" w:hanging="180"/>
      </w:pPr>
      <w:rPr>
        <w:rFonts w:hint="default"/>
        <w:lang w:val="ru-RU" w:eastAsia="en-US" w:bidi="ar-SA"/>
      </w:rPr>
    </w:lvl>
    <w:lvl w:ilvl="5" w:tplc="EA706CD0">
      <w:numFmt w:val="bullet"/>
      <w:lvlText w:val="•"/>
      <w:lvlJc w:val="left"/>
      <w:pPr>
        <w:ind w:left="3742" w:hanging="180"/>
      </w:pPr>
      <w:rPr>
        <w:rFonts w:hint="default"/>
        <w:lang w:val="ru-RU" w:eastAsia="en-US" w:bidi="ar-SA"/>
      </w:rPr>
    </w:lvl>
    <w:lvl w:ilvl="6" w:tplc="C69CD986">
      <w:numFmt w:val="bullet"/>
      <w:lvlText w:val="•"/>
      <w:lvlJc w:val="left"/>
      <w:pPr>
        <w:ind w:left="4466" w:hanging="180"/>
      </w:pPr>
      <w:rPr>
        <w:rFonts w:hint="default"/>
        <w:lang w:val="ru-RU" w:eastAsia="en-US" w:bidi="ar-SA"/>
      </w:rPr>
    </w:lvl>
    <w:lvl w:ilvl="7" w:tplc="6DA26D5A">
      <w:numFmt w:val="bullet"/>
      <w:lvlText w:val="•"/>
      <w:lvlJc w:val="left"/>
      <w:pPr>
        <w:ind w:left="5190" w:hanging="180"/>
      </w:pPr>
      <w:rPr>
        <w:rFonts w:hint="default"/>
        <w:lang w:val="ru-RU" w:eastAsia="en-US" w:bidi="ar-SA"/>
      </w:rPr>
    </w:lvl>
    <w:lvl w:ilvl="8" w:tplc="A07677F0">
      <w:numFmt w:val="bullet"/>
      <w:lvlText w:val="•"/>
      <w:lvlJc w:val="left"/>
      <w:pPr>
        <w:ind w:left="5915" w:hanging="180"/>
      </w:pPr>
      <w:rPr>
        <w:rFonts w:hint="default"/>
        <w:lang w:val="ru-RU" w:eastAsia="en-US" w:bidi="ar-SA"/>
      </w:rPr>
    </w:lvl>
  </w:abstractNum>
  <w:abstractNum w:abstractNumId="87" w15:restartNumberingAfterBreak="0">
    <w:nsid w:val="43D924E3"/>
    <w:multiLevelType w:val="hybridMultilevel"/>
    <w:tmpl w:val="ACC80A6A"/>
    <w:lvl w:ilvl="0" w:tplc="EC74C004">
      <w:numFmt w:val="bullet"/>
      <w:lvlText w:val=""/>
      <w:lvlJc w:val="left"/>
      <w:pPr>
        <w:ind w:left="391" w:hanging="284"/>
      </w:pPr>
      <w:rPr>
        <w:rFonts w:ascii="Wingdings" w:eastAsia="Wingdings" w:hAnsi="Wingdings" w:cs="Wingdings" w:hint="default"/>
        <w:w w:val="100"/>
        <w:sz w:val="24"/>
        <w:szCs w:val="24"/>
        <w:lang w:val="ru-RU" w:eastAsia="en-US" w:bidi="ar-SA"/>
      </w:rPr>
    </w:lvl>
    <w:lvl w:ilvl="1" w:tplc="D9729AEA">
      <w:numFmt w:val="bullet"/>
      <w:lvlText w:val="•"/>
      <w:lvlJc w:val="left"/>
      <w:pPr>
        <w:ind w:left="1209" w:hanging="284"/>
      </w:pPr>
      <w:rPr>
        <w:rFonts w:hint="default"/>
        <w:lang w:val="ru-RU" w:eastAsia="en-US" w:bidi="ar-SA"/>
      </w:rPr>
    </w:lvl>
    <w:lvl w:ilvl="2" w:tplc="6AA4A81E">
      <w:numFmt w:val="bullet"/>
      <w:lvlText w:val="•"/>
      <w:lvlJc w:val="left"/>
      <w:pPr>
        <w:ind w:left="2019" w:hanging="284"/>
      </w:pPr>
      <w:rPr>
        <w:rFonts w:hint="default"/>
        <w:lang w:val="ru-RU" w:eastAsia="en-US" w:bidi="ar-SA"/>
      </w:rPr>
    </w:lvl>
    <w:lvl w:ilvl="3" w:tplc="F4782370">
      <w:numFmt w:val="bullet"/>
      <w:lvlText w:val="•"/>
      <w:lvlJc w:val="left"/>
      <w:pPr>
        <w:ind w:left="2829" w:hanging="284"/>
      </w:pPr>
      <w:rPr>
        <w:rFonts w:hint="default"/>
        <w:lang w:val="ru-RU" w:eastAsia="en-US" w:bidi="ar-SA"/>
      </w:rPr>
    </w:lvl>
    <w:lvl w:ilvl="4" w:tplc="06206D30">
      <w:numFmt w:val="bullet"/>
      <w:lvlText w:val="•"/>
      <w:lvlJc w:val="left"/>
      <w:pPr>
        <w:ind w:left="3638" w:hanging="284"/>
      </w:pPr>
      <w:rPr>
        <w:rFonts w:hint="default"/>
        <w:lang w:val="ru-RU" w:eastAsia="en-US" w:bidi="ar-SA"/>
      </w:rPr>
    </w:lvl>
    <w:lvl w:ilvl="5" w:tplc="65D4FCFA">
      <w:numFmt w:val="bullet"/>
      <w:lvlText w:val="•"/>
      <w:lvlJc w:val="left"/>
      <w:pPr>
        <w:ind w:left="4448" w:hanging="284"/>
      </w:pPr>
      <w:rPr>
        <w:rFonts w:hint="default"/>
        <w:lang w:val="ru-RU" w:eastAsia="en-US" w:bidi="ar-SA"/>
      </w:rPr>
    </w:lvl>
    <w:lvl w:ilvl="6" w:tplc="B400FD42">
      <w:numFmt w:val="bullet"/>
      <w:lvlText w:val="•"/>
      <w:lvlJc w:val="left"/>
      <w:pPr>
        <w:ind w:left="5258" w:hanging="284"/>
      </w:pPr>
      <w:rPr>
        <w:rFonts w:hint="default"/>
        <w:lang w:val="ru-RU" w:eastAsia="en-US" w:bidi="ar-SA"/>
      </w:rPr>
    </w:lvl>
    <w:lvl w:ilvl="7" w:tplc="5D6A415C">
      <w:numFmt w:val="bullet"/>
      <w:lvlText w:val="•"/>
      <w:lvlJc w:val="left"/>
      <w:pPr>
        <w:ind w:left="6067" w:hanging="284"/>
      </w:pPr>
      <w:rPr>
        <w:rFonts w:hint="default"/>
        <w:lang w:val="ru-RU" w:eastAsia="en-US" w:bidi="ar-SA"/>
      </w:rPr>
    </w:lvl>
    <w:lvl w:ilvl="8" w:tplc="BB4038DC">
      <w:numFmt w:val="bullet"/>
      <w:lvlText w:val="•"/>
      <w:lvlJc w:val="left"/>
      <w:pPr>
        <w:ind w:left="6877" w:hanging="284"/>
      </w:pPr>
      <w:rPr>
        <w:rFonts w:hint="default"/>
        <w:lang w:val="ru-RU" w:eastAsia="en-US" w:bidi="ar-SA"/>
      </w:rPr>
    </w:lvl>
  </w:abstractNum>
  <w:abstractNum w:abstractNumId="88" w15:restartNumberingAfterBreak="0">
    <w:nsid w:val="442D3B75"/>
    <w:multiLevelType w:val="hybridMultilevel"/>
    <w:tmpl w:val="7346C8AC"/>
    <w:lvl w:ilvl="0" w:tplc="2C840F24">
      <w:start w:val="7"/>
      <w:numFmt w:val="decimal"/>
      <w:lvlText w:val="%1"/>
      <w:lvlJc w:val="left"/>
      <w:pPr>
        <w:ind w:left="290" w:hanging="180"/>
      </w:pPr>
      <w:rPr>
        <w:rFonts w:ascii="Times New Roman" w:eastAsia="Times New Roman" w:hAnsi="Times New Roman" w:cs="Times New Roman" w:hint="default"/>
        <w:w w:val="100"/>
        <w:sz w:val="24"/>
        <w:szCs w:val="24"/>
        <w:lang w:val="ru-RU" w:eastAsia="en-US" w:bidi="ar-SA"/>
      </w:rPr>
    </w:lvl>
    <w:lvl w:ilvl="1" w:tplc="4B3EF1B4">
      <w:numFmt w:val="bullet"/>
      <w:lvlText w:val="•"/>
      <w:lvlJc w:val="left"/>
      <w:pPr>
        <w:ind w:left="1020" w:hanging="180"/>
      </w:pPr>
      <w:rPr>
        <w:rFonts w:hint="default"/>
        <w:lang w:val="ru-RU" w:eastAsia="en-US" w:bidi="ar-SA"/>
      </w:rPr>
    </w:lvl>
    <w:lvl w:ilvl="2" w:tplc="11682E68">
      <w:numFmt w:val="bullet"/>
      <w:lvlText w:val="•"/>
      <w:lvlJc w:val="left"/>
      <w:pPr>
        <w:ind w:left="1741" w:hanging="180"/>
      </w:pPr>
      <w:rPr>
        <w:rFonts w:hint="default"/>
        <w:lang w:val="ru-RU" w:eastAsia="en-US" w:bidi="ar-SA"/>
      </w:rPr>
    </w:lvl>
    <w:lvl w:ilvl="3" w:tplc="9A1E1BE4">
      <w:numFmt w:val="bullet"/>
      <w:lvlText w:val="•"/>
      <w:lvlJc w:val="left"/>
      <w:pPr>
        <w:ind w:left="2461" w:hanging="180"/>
      </w:pPr>
      <w:rPr>
        <w:rFonts w:hint="default"/>
        <w:lang w:val="ru-RU" w:eastAsia="en-US" w:bidi="ar-SA"/>
      </w:rPr>
    </w:lvl>
    <w:lvl w:ilvl="4" w:tplc="6EE6E532">
      <w:numFmt w:val="bullet"/>
      <w:lvlText w:val="•"/>
      <w:lvlJc w:val="left"/>
      <w:pPr>
        <w:ind w:left="3182" w:hanging="180"/>
      </w:pPr>
      <w:rPr>
        <w:rFonts w:hint="default"/>
        <w:lang w:val="ru-RU" w:eastAsia="en-US" w:bidi="ar-SA"/>
      </w:rPr>
    </w:lvl>
    <w:lvl w:ilvl="5" w:tplc="447CC00E">
      <w:numFmt w:val="bullet"/>
      <w:lvlText w:val="•"/>
      <w:lvlJc w:val="left"/>
      <w:pPr>
        <w:ind w:left="3902" w:hanging="180"/>
      </w:pPr>
      <w:rPr>
        <w:rFonts w:hint="default"/>
        <w:lang w:val="ru-RU" w:eastAsia="en-US" w:bidi="ar-SA"/>
      </w:rPr>
    </w:lvl>
    <w:lvl w:ilvl="6" w:tplc="6354F58C">
      <w:numFmt w:val="bullet"/>
      <w:lvlText w:val="•"/>
      <w:lvlJc w:val="left"/>
      <w:pPr>
        <w:ind w:left="4623" w:hanging="180"/>
      </w:pPr>
      <w:rPr>
        <w:rFonts w:hint="default"/>
        <w:lang w:val="ru-RU" w:eastAsia="en-US" w:bidi="ar-SA"/>
      </w:rPr>
    </w:lvl>
    <w:lvl w:ilvl="7" w:tplc="B0287FC2">
      <w:numFmt w:val="bullet"/>
      <w:lvlText w:val="•"/>
      <w:lvlJc w:val="left"/>
      <w:pPr>
        <w:ind w:left="5343" w:hanging="180"/>
      </w:pPr>
      <w:rPr>
        <w:rFonts w:hint="default"/>
        <w:lang w:val="ru-RU" w:eastAsia="en-US" w:bidi="ar-SA"/>
      </w:rPr>
    </w:lvl>
    <w:lvl w:ilvl="8" w:tplc="D9B45AE2">
      <w:numFmt w:val="bullet"/>
      <w:lvlText w:val="•"/>
      <w:lvlJc w:val="left"/>
      <w:pPr>
        <w:ind w:left="6064" w:hanging="180"/>
      </w:pPr>
      <w:rPr>
        <w:rFonts w:hint="default"/>
        <w:lang w:val="ru-RU" w:eastAsia="en-US" w:bidi="ar-SA"/>
      </w:rPr>
    </w:lvl>
  </w:abstractNum>
  <w:abstractNum w:abstractNumId="89" w15:restartNumberingAfterBreak="0">
    <w:nsid w:val="45923052"/>
    <w:multiLevelType w:val="hybridMultilevel"/>
    <w:tmpl w:val="D7BCC646"/>
    <w:lvl w:ilvl="0" w:tplc="13260FEE">
      <w:numFmt w:val="bullet"/>
      <w:lvlText w:val=""/>
      <w:lvlJc w:val="left"/>
      <w:pPr>
        <w:ind w:left="453" w:hanging="312"/>
      </w:pPr>
      <w:rPr>
        <w:rFonts w:ascii="Wingdings" w:eastAsia="Wingdings" w:hAnsi="Wingdings" w:cs="Wingdings" w:hint="default"/>
        <w:w w:val="100"/>
        <w:sz w:val="24"/>
        <w:szCs w:val="24"/>
        <w:lang w:val="ru-RU" w:eastAsia="en-US" w:bidi="ar-SA"/>
      </w:rPr>
    </w:lvl>
    <w:lvl w:ilvl="1" w:tplc="A04ABDBE">
      <w:numFmt w:val="bullet"/>
      <w:lvlText w:val="•"/>
      <w:lvlJc w:val="left"/>
      <w:pPr>
        <w:ind w:left="1150" w:hanging="312"/>
      </w:pPr>
      <w:rPr>
        <w:rFonts w:hint="default"/>
        <w:lang w:val="ru-RU" w:eastAsia="en-US" w:bidi="ar-SA"/>
      </w:rPr>
    </w:lvl>
    <w:lvl w:ilvl="2" w:tplc="CEBA6E90">
      <w:numFmt w:val="bullet"/>
      <w:lvlText w:val="•"/>
      <w:lvlJc w:val="left"/>
      <w:pPr>
        <w:ind w:left="1840" w:hanging="312"/>
      </w:pPr>
      <w:rPr>
        <w:rFonts w:hint="default"/>
        <w:lang w:val="ru-RU" w:eastAsia="en-US" w:bidi="ar-SA"/>
      </w:rPr>
    </w:lvl>
    <w:lvl w:ilvl="3" w:tplc="005AFD82">
      <w:numFmt w:val="bullet"/>
      <w:lvlText w:val="•"/>
      <w:lvlJc w:val="left"/>
      <w:pPr>
        <w:ind w:left="2531" w:hanging="312"/>
      </w:pPr>
      <w:rPr>
        <w:rFonts w:hint="default"/>
        <w:lang w:val="ru-RU" w:eastAsia="en-US" w:bidi="ar-SA"/>
      </w:rPr>
    </w:lvl>
    <w:lvl w:ilvl="4" w:tplc="17DE2034">
      <w:numFmt w:val="bullet"/>
      <w:lvlText w:val="•"/>
      <w:lvlJc w:val="left"/>
      <w:pPr>
        <w:ind w:left="3221" w:hanging="312"/>
      </w:pPr>
      <w:rPr>
        <w:rFonts w:hint="default"/>
        <w:lang w:val="ru-RU" w:eastAsia="en-US" w:bidi="ar-SA"/>
      </w:rPr>
    </w:lvl>
    <w:lvl w:ilvl="5" w:tplc="EBD628C8">
      <w:numFmt w:val="bullet"/>
      <w:lvlText w:val="•"/>
      <w:lvlJc w:val="left"/>
      <w:pPr>
        <w:ind w:left="3912" w:hanging="312"/>
      </w:pPr>
      <w:rPr>
        <w:rFonts w:hint="default"/>
        <w:lang w:val="ru-RU" w:eastAsia="en-US" w:bidi="ar-SA"/>
      </w:rPr>
    </w:lvl>
    <w:lvl w:ilvl="6" w:tplc="F2903BB6">
      <w:numFmt w:val="bullet"/>
      <w:lvlText w:val="•"/>
      <w:lvlJc w:val="left"/>
      <w:pPr>
        <w:ind w:left="4602" w:hanging="312"/>
      </w:pPr>
      <w:rPr>
        <w:rFonts w:hint="default"/>
        <w:lang w:val="ru-RU" w:eastAsia="en-US" w:bidi="ar-SA"/>
      </w:rPr>
    </w:lvl>
    <w:lvl w:ilvl="7" w:tplc="2A847BAA">
      <w:numFmt w:val="bullet"/>
      <w:lvlText w:val="•"/>
      <w:lvlJc w:val="left"/>
      <w:pPr>
        <w:ind w:left="5292" w:hanging="312"/>
      </w:pPr>
      <w:rPr>
        <w:rFonts w:hint="default"/>
        <w:lang w:val="ru-RU" w:eastAsia="en-US" w:bidi="ar-SA"/>
      </w:rPr>
    </w:lvl>
    <w:lvl w:ilvl="8" w:tplc="98FED1AC">
      <w:numFmt w:val="bullet"/>
      <w:lvlText w:val="•"/>
      <w:lvlJc w:val="left"/>
      <w:pPr>
        <w:ind w:left="5983" w:hanging="312"/>
      </w:pPr>
      <w:rPr>
        <w:rFonts w:hint="default"/>
        <w:lang w:val="ru-RU" w:eastAsia="en-US" w:bidi="ar-SA"/>
      </w:rPr>
    </w:lvl>
  </w:abstractNum>
  <w:abstractNum w:abstractNumId="90" w15:restartNumberingAfterBreak="0">
    <w:nsid w:val="46CF24C9"/>
    <w:multiLevelType w:val="hybridMultilevel"/>
    <w:tmpl w:val="BF3C0E4C"/>
    <w:lvl w:ilvl="0" w:tplc="CCEE61C2">
      <w:numFmt w:val="bullet"/>
      <w:lvlText w:val=""/>
      <w:lvlJc w:val="left"/>
      <w:pPr>
        <w:ind w:left="454" w:hanging="347"/>
      </w:pPr>
      <w:rPr>
        <w:rFonts w:ascii="Wingdings" w:eastAsia="Wingdings" w:hAnsi="Wingdings" w:cs="Wingdings" w:hint="default"/>
        <w:w w:val="100"/>
        <w:sz w:val="24"/>
        <w:szCs w:val="24"/>
        <w:lang w:val="ru-RU" w:eastAsia="en-US" w:bidi="ar-SA"/>
      </w:rPr>
    </w:lvl>
    <w:lvl w:ilvl="1" w:tplc="AB14C3BE">
      <w:numFmt w:val="bullet"/>
      <w:lvlText w:val="•"/>
      <w:lvlJc w:val="left"/>
      <w:pPr>
        <w:ind w:left="1263" w:hanging="347"/>
      </w:pPr>
      <w:rPr>
        <w:rFonts w:hint="default"/>
        <w:lang w:val="ru-RU" w:eastAsia="en-US" w:bidi="ar-SA"/>
      </w:rPr>
    </w:lvl>
    <w:lvl w:ilvl="2" w:tplc="F5BA8E94">
      <w:numFmt w:val="bullet"/>
      <w:lvlText w:val="•"/>
      <w:lvlJc w:val="left"/>
      <w:pPr>
        <w:ind w:left="2067" w:hanging="347"/>
      </w:pPr>
      <w:rPr>
        <w:rFonts w:hint="default"/>
        <w:lang w:val="ru-RU" w:eastAsia="en-US" w:bidi="ar-SA"/>
      </w:rPr>
    </w:lvl>
    <w:lvl w:ilvl="3" w:tplc="428C49CE">
      <w:numFmt w:val="bullet"/>
      <w:lvlText w:val="•"/>
      <w:lvlJc w:val="left"/>
      <w:pPr>
        <w:ind w:left="2871" w:hanging="347"/>
      </w:pPr>
      <w:rPr>
        <w:rFonts w:hint="default"/>
        <w:lang w:val="ru-RU" w:eastAsia="en-US" w:bidi="ar-SA"/>
      </w:rPr>
    </w:lvl>
    <w:lvl w:ilvl="4" w:tplc="BF1AFED4">
      <w:numFmt w:val="bullet"/>
      <w:lvlText w:val="•"/>
      <w:lvlJc w:val="left"/>
      <w:pPr>
        <w:ind w:left="3674" w:hanging="347"/>
      </w:pPr>
      <w:rPr>
        <w:rFonts w:hint="default"/>
        <w:lang w:val="ru-RU" w:eastAsia="en-US" w:bidi="ar-SA"/>
      </w:rPr>
    </w:lvl>
    <w:lvl w:ilvl="5" w:tplc="ADD8C98A">
      <w:numFmt w:val="bullet"/>
      <w:lvlText w:val="•"/>
      <w:lvlJc w:val="left"/>
      <w:pPr>
        <w:ind w:left="4478" w:hanging="347"/>
      </w:pPr>
      <w:rPr>
        <w:rFonts w:hint="default"/>
        <w:lang w:val="ru-RU" w:eastAsia="en-US" w:bidi="ar-SA"/>
      </w:rPr>
    </w:lvl>
    <w:lvl w:ilvl="6" w:tplc="2BC8DD04">
      <w:numFmt w:val="bullet"/>
      <w:lvlText w:val="•"/>
      <w:lvlJc w:val="left"/>
      <w:pPr>
        <w:ind w:left="5282" w:hanging="347"/>
      </w:pPr>
      <w:rPr>
        <w:rFonts w:hint="default"/>
        <w:lang w:val="ru-RU" w:eastAsia="en-US" w:bidi="ar-SA"/>
      </w:rPr>
    </w:lvl>
    <w:lvl w:ilvl="7" w:tplc="8162F37A">
      <w:numFmt w:val="bullet"/>
      <w:lvlText w:val="•"/>
      <w:lvlJc w:val="left"/>
      <w:pPr>
        <w:ind w:left="6085" w:hanging="347"/>
      </w:pPr>
      <w:rPr>
        <w:rFonts w:hint="default"/>
        <w:lang w:val="ru-RU" w:eastAsia="en-US" w:bidi="ar-SA"/>
      </w:rPr>
    </w:lvl>
    <w:lvl w:ilvl="8" w:tplc="1106716E">
      <w:numFmt w:val="bullet"/>
      <w:lvlText w:val="•"/>
      <w:lvlJc w:val="left"/>
      <w:pPr>
        <w:ind w:left="6889" w:hanging="347"/>
      </w:pPr>
      <w:rPr>
        <w:rFonts w:hint="default"/>
        <w:lang w:val="ru-RU" w:eastAsia="en-US" w:bidi="ar-SA"/>
      </w:rPr>
    </w:lvl>
  </w:abstractNum>
  <w:abstractNum w:abstractNumId="91" w15:restartNumberingAfterBreak="0">
    <w:nsid w:val="471245CF"/>
    <w:multiLevelType w:val="hybridMultilevel"/>
    <w:tmpl w:val="B676445A"/>
    <w:lvl w:ilvl="0" w:tplc="9FF8941C">
      <w:numFmt w:val="bullet"/>
      <w:lvlText w:val=""/>
      <w:lvlJc w:val="left"/>
      <w:pPr>
        <w:ind w:left="454" w:hanging="347"/>
      </w:pPr>
      <w:rPr>
        <w:rFonts w:ascii="Wingdings" w:eastAsia="Wingdings" w:hAnsi="Wingdings" w:cs="Wingdings" w:hint="default"/>
        <w:w w:val="100"/>
        <w:sz w:val="24"/>
        <w:szCs w:val="24"/>
        <w:lang w:val="ru-RU" w:eastAsia="en-US" w:bidi="ar-SA"/>
      </w:rPr>
    </w:lvl>
    <w:lvl w:ilvl="1" w:tplc="6E8EC51E">
      <w:numFmt w:val="bullet"/>
      <w:lvlText w:val="•"/>
      <w:lvlJc w:val="left"/>
      <w:pPr>
        <w:ind w:left="1263" w:hanging="347"/>
      </w:pPr>
      <w:rPr>
        <w:rFonts w:hint="default"/>
        <w:lang w:val="ru-RU" w:eastAsia="en-US" w:bidi="ar-SA"/>
      </w:rPr>
    </w:lvl>
    <w:lvl w:ilvl="2" w:tplc="8446DA5E">
      <w:numFmt w:val="bullet"/>
      <w:lvlText w:val="•"/>
      <w:lvlJc w:val="left"/>
      <w:pPr>
        <w:ind w:left="2067" w:hanging="347"/>
      </w:pPr>
      <w:rPr>
        <w:rFonts w:hint="default"/>
        <w:lang w:val="ru-RU" w:eastAsia="en-US" w:bidi="ar-SA"/>
      </w:rPr>
    </w:lvl>
    <w:lvl w:ilvl="3" w:tplc="FF8C65EC">
      <w:numFmt w:val="bullet"/>
      <w:lvlText w:val="•"/>
      <w:lvlJc w:val="left"/>
      <w:pPr>
        <w:ind w:left="2871" w:hanging="347"/>
      </w:pPr>
      <w:rPr>
        <w:rFonts w:hint="default"/>
        <w:lang w:val="ru-RU" w:eastAsia="en-US" w:bidi="ar-SA"/>
      </w:rPr>
    </w:lvl>
    <w:lvl w:ilvl="4" w:tplc="9028DCB6">
      <w:numFmt w:val="bullet"/>
      <w:lvlText w:val="•"/>
      <w:lvlJc w:val="left"/>
      <w:pPr>
        <w:ind w:left="3674" w:hanging="347"/>
      </w:pPr>
      <w:rPr>
        <w:rFonts w:hint="default"/>
        <w:lang w:val="ru-RU" w:eastAsia="en-US" w:bidi="ar-SA"/>
      </w:rPr>
    </w:lvl>
    <w:lvl w:ilvl="5" w:tplc="F31C34EC">
      <w:numFmt w:val="bullet"/>
      <w:lvlText w:val="•"/>
      <w:lvlJc w:val="left"/>
      <w:pPr>
        <w:ind w:left="4478" w:hanging="347"/>
      </w:pPr>
      <w:rPr>
        <w:rFonts w:hint="default"/>
        <w:lang w:val="ru-RU" w:eastAsia="en-US" w:bidi="ar-SA"/>
      </w:rPr>
    </w:lvl>
    <w:lvl w:ilvl="6" w:tplc="CD220814">
      <w:numFmt w:val="bullet"/>
      <w:lvlText w:val="•"/>
      <w:lvlJc w:val="left"/>
      <w:pPr>
        <w:ind w:left="5282" w:hanging="347"/>
      </w:pPr>
      <w:rPr>
        <w:rFonts w:hint="default"/>
        <w:lang w:val="ru-RU" w:eastAsia="en-US" w:bidi="ar-SA"/>
      </w:rPr>
    </w:lvl>
    <w:lvl w:ilvl="7" w:tplc="697A0A68">
      <w:numFmt w:val="bullet"/>
      <w:lvlText w:val="•"/>
      <w:lvlJc w:val="left"/>
      <w:pPr>
        <w:ind w:left="6085" w:hanging="347"/>
      </w:pPr>
      <w:rPr>
        <w:rFonts w:hint="default"/>
        <w:lang w:val="ru-RU" w:eastAsia="en-US" w:bidi="ar-SA"/>
      </w:rPr>
    </w:lvl>
    <w:lvl w:ilvl="8" w:tplc="9FBA28F0">
      <w:numFmt w:val="bullet"/>
      <w:lvlText w:val="•"/>
      <w:lvlJc w:val="left"/>
      <w:pPr>
        <w:ind w:left="6889" w:hanging="347"/>
      </w:pPr>
      <w:rPr>
        <w:rFonts w:hint="default"/>
        <w:lang w:val="ru-RU" w:eastAsia="en-US" w:bidi="ar-SA"/>
      </w:rPr>
    </w:lvl>
  </w:abstractNum>
  <w:abstractNum w:abstractNumId="92" w15:restartNumberingAfterBreak="0">
    <w:nsid w:val="47205BEF"/>
    <w:multiLevelType w:val="hybridMultilevel"/>
    <w:tmpl w:val="3F506DAA"/>
    <w:lvl w:ilvl="0" w:tplc="AC66460A">
      <w:numFmt w:val="bullet"/>
      <w:lvlText w:val=""/>
      <w:lvlJc w:val="left"/>
      <w:pPr>
        <w:ind w:left="381" w:hanging="272"/>
      </w:pPr>
      <w:rPr>
        <w:rFonts w:ascii="Wingdings" w:eastAsia="Wingdings" w:hAnsi="Wingdings" w:cs="Wingdings" w:hint="default"/>
        <w:w w:val="100"/>
        <w:sz w:val="24"/>
        <w:szCs w:val="24"/>
        <w:lang w:val="ru-RU" w:eastAsia="en-US" w:bidi="ar-SA"/>
      </w:rPr>
    </w:lvl>
    <w:lvl w:ilvl="1" w:tplc="42309C0A">
      <w:numFmt w:val="bullet"/>
      <w:lvlText w:val="•"/>
      <w:lvlJc w:val="left"/>
      <w:pPr>
        <w:ind w:left="1078" w:hanging="272"/>
      </w:pPr>
      <w:rPr>
        <w:rFonts w:hint="default"/>
        <w:lang w:val="ru-RU" w:eastAsia="en-US" w:bidi="ar-SA"/>
      </w:rPr>
    </w:lvl>
    <w:lvl w:ilvl="2" w:tplc="D43207AC">
      <w:numFmt w:val="bullet"/>
      <w:lvlText w:val="•"/>
      <w:lvlJc w:val="left"/>
      <w:pPr>
        <w:ind w:left="1776" w:hanging="272"/>
      </w:pPr>
      <w:rPr>
        <w:rFonts w:hint="default"/>
        <w:lang w:val="ru-RU" w:eastAsia="en-US" w:bidi="ar-SA"/>
      </w:rPr>
    </w:lvl>
    <w:lvl w:ilvl="3" w:tplc="92A43B12">
      <w:numFmt w:val="bullet"/>
      <w:lvlText w:val="•"/>
      <w:lvlJc w:val="left"/>
      <w:pPr>
        <w:ind w:left="2475" w:hanging="272"/>
      </w:pPr>
      <w:rPr>
        <w:rFonts w:hint="default"/>
        <w:lang w:val="ru-RU" w:eastAsia="en-US" w:bidi="ar-SA"/>
      </w:rPr>
    </w:lvl>
    <w:lvl w:ilvl="4" w:tplc="87DCA8B8">
      <w:numFmt w:val="bullet"/>
      <w:lvlText w:val="•"/>
      <w:lvlJc w:val="left"/>
      <w:pPr>
        <w:ind w:left="3173" w:hanging="272"/>
      </w:pPr>
      <w:rPr>
        <w:rFonts w:hint="default"/>
        <w:lang w:val="ru-RU" w:eastAsia="en-US" w:bidi="ar-SA"/>
      </w:rPr>
    </w:lvl>
    <w:lvl w:ilvl="5" w:tplc="4E2676C6">
      <w:numFmt w:val="bullet"/>
      <w:lvlText w:val="•"/>
      <w:lvlJc w:val="left"/>
      <w:pPr>
        <w:ind w:left="3872" w:hanging="272"/>
      </w:pPr>
      <w:rPr>
        <w:rFonts w:hint="default"/>
        <w:lang w:val="ru-RU" w:eastAsia="en-US" w:bidi="ar-SA"/>
      </w:rPr>
    </w:lvl>
    <w:lvl w:ilvl="6" w:tplc="F27AC518">
      <w:numFmt w:val="bullet"/>
      <w:lvlText w:val="•"/>
      <w:lvlJc w:val="left"/>
      <w:pPr>
        <w:ind w:left="4570" w:hanging="272"/>
      </w:pPr>
      <w:rPr>
        <w:rFonts w:hint="default"/>
        <w:lang w:val="ru-RU" w:eastAsia="en-US" w:bidi="ar-SA"/>
      </w:rPr>
    </w:lvl>
    <w:lvl w:ilvl="7" w:tplc="DE8057DA">
      <w:numFmt w:val="bullet"/>
      <w:lvlText w:val="•"/>
      <w:lvlJc w:val="left"/>
      <w:pPr>
        <w:ind w:left="5268" w:hanging="272"/>
      </w:pPr>
      <w:rPr>
        <w:rFonts w:hint="default"/>
        <w:lang w:val="ru-RU" w:eastAsia="en-US" w:bidi="ar-SA"/>
      </w:rPr>
    </w:lvl>
    <w:lvl w:ilvl="8" w:tplc="97FC45B6">
      <w:numFmt w:val="bullet"/>
      <w:lvlText w:val="•"/>
      <w:lvlJc w:val="left"/>
      <w:pPr>
        <w:ind w:left="5967" w:hanging="272"/>
      </w:pPr>
      <w:rPr>
        <w:rFonts w:hint="default"/>
        <w:lang w:val="ru-RU" w:eastAsia="en-US" w:bidi="ar-SA"/>
      </w:rPr>
    </w:lvl>
  </w:abstractNum>
  <w:abstractNum w:abstractNumId="93" w15:restartNumberingAfterBreak="0">
    <w:nsid w:val="48360D80"/>
    <w:multiLevelType w:val="hybridMultilevel"/>
    <w:tmpl w:val="42923CB4"/>
    <w:lvl w:ilvl="0" w:tplc="3EC0A45E">
      <w:numFmt w:val="bullet"/>
      <w:lvlText w:val=""/>
      <w:lvlJc w:val="left"/>
      <w:pPr>
        <w:ind w:left="302" w:hanging="233"/>
      </w:pPr>
      <w:rPr>
        <w:rFonts w:ascii="Wingdings" w:eastAsia="Wingdings" w:hAnsi="Wingdings" w:cs="Wingdings" w:hint="default"/>
        <w:w w:val="100"/>
        <w:sz w:val="22"/>
        <w:szCs w:val="22"/>
        <w:lang w:val="ru-RU" w:eastAsia="en-US" w:bidi="ar-SA"/>
      </w:rPr>
    </w:lvl>
    <w:lvl w:ilvl="1" w:tplc="22D0021A">
      <w:numFmt w:val="bullet"/>
      <w:lvlText w:val="•"/>
      <w:lvlJc w:val="left"/>
      <w:pPr>
        <w:ind w:left="1020" w:hanging="233"/>
      </w:pPr>
      <w:rPr>
        <w:rFonts w:hint="default"/>
        <w:lang w:val="ru-RU" w:eastAsia="en-US" w:bidi="ar-SA"/>
      </w:rPr>
    </w:lvl>
    <w:lvl w:ilvl="2" w:tplc="F602453C">
      <w:numFmt w:val="bullet"/>
      <w:lvlText w:val="•"/>
      <w:lvlJc w:val="left"/>
      <w:pPr>
        <w:ind w:left="1741" w:hanging="233"/>
      </w:pPr>
      <w:rPr>
        <w:rFonts w:hint="default"/>
        <w:lang w:val="ru-RU" w:eastAsia="en-US" w:bidi="ar-SA"/>
      </w:rPr>
    </w:lvl>
    <w:lvl w:ilvl="3" w:tplc="68D8B18C">
      <w:numFmt w:val="bullet"/>
      <w:lvlText w:val="•"/>
      <w:lvlJc w:val="left"/>
      <w:pPr>
        <w:ind w:left="2461" w:hanging="233"/>
      </w:pPr>
      <w:rPr>
        <w:rFonts w:hint="default"/>
        <w:lang w:val="ru-RU" w:eastAsia="en-US" w:bidi="ar-SA"/>
      </w:rPr>
    </w:lvl>
    <w:lvl w:ilvl="4" w:tplc="E91C6784">
      <w:numFmt w:val="bullet"/>
      <w:lvlText w:val="•"/>
      <w:lvlJc w:val="left"/>
      <w:pPr>
        <w:ind w:left="3182" w:hanging="233"/>
      </w:pPr>
      <w:rPr>
        <w:rFonts w:hint="default"/>
        <w:lang w:val="ru-RU" w:eastAsia="en-US" w:bidi="ar-SA"/>
      </w:rPr>
    </w:lvl>
    <w:lvl w:ilvl="5" w:tplc="CD50333A">
      <w:numFmt w:val="bullet"/>
      <w:lvlText w:val="•"/>
      <w:lvlJc w:val="left"/>
      <w:pPr>
        <w:ind w:left="3902" w:hanging="233"/>
      </w:pPr>
      <w:rPr>
        <w:rFonts w:hint="default"/>
        <w:lang w:val="ru-RU" w:eastAsia="en-US" w:bidi="ar-SA"/>
      </w:rPr>
    </w:lvl>
    <w:lvl w:ilvl="6" w:tplc="8B106DD4">
      <w:numFmt w:val="bullet"/>
      <w:lvlText w:val="•"/>
      <w:lvlJc w:val="left"/>
      <w:pPr>
        <w:ind w:left="4623" w:hanging="233"/>
      </w:pPr>
      <w:rPr>
        <w:rFonts w:hint="default"/>
        <w:lang w:val="ru-RU" w:eastAsia="en-US" w:bidi="ar-SA"/>
      </w:rPr>
    </w:lvl>
    <w:lvl w:ilvl="7" w:tplc="F54E4C2E">
      <w:numFmt w:val="bullet"/>
      <w:lvlText w:val="•"/>
      <w:lvlJc w:val="left"/>
      <w:pPr>
        <w:ind w:left="5343" w:hanging="233"/>
      </w:pPr>
      <w:rPr>
        <w:rFonts w:hint="default"/>
        <w:lang w:val="ru-RU" w:eastAsia="en-US" w:bidi="ar-SA"/>
      </w:rPr>
    </w:lvl>
    <w:lvl w:ilvl="8" w:tplc="00D43D62">
      <w:numFmt w:val="bullet"/>
      <w:lvlText w:val="•"/>
      <w:lvlJc w:val="left"/>
      <w:pPr>
        <w:ind w:left="6064" w:hanging="233"/>
      </w:pPr>
      <w:rPr>
        <w:rFonts w:hint="default"/>
        <w:lang w:val="ru-RU" w:eastAsia="en-US" w:bidi="ar-SA"/>
      </w:rPr>
    </w:lvl>
  </w:abstractNum>
  <w:abstractNum w:abstractNumId="94" w15:restartNumberingAfterBreak="0">
    <w:nsid w:val="48941A5C"/>
    <w:multiLevelType w:val="hybridMultilevel"/>
    <w:tmpl w:val="E32A830E"/>
    <w:lvl w:ilvl="0" w:tplc="1318C00C">
      <w:start w:val="1"/>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2AEC00CE">
      <w:numFmt w:val="bullet"/>
      <w:lvlText w:val="•"/>
      <w:lvlJc w:val="left"/>
      <w:pPr>
        <w:ind w:left="844" w:hanging="180"/>
      </w:pPr>
      <w:rPr>
        <w:rFonts w:hint="default"/>
        <w:lang w:val="ru-RU" w:eastAsia="en-US" w:bidi="ar-SA"/>
      </w:rPr>
    </w:lvl>
    <w:lvl w:ilvl="2" w:tplc="1D98C522">
      <w:numFmt w:val="bullet"/>
      <w:lvlText w:val="•"/>
      <w:lvlJc w:val="left"/>
      <w:pPr>
        <w:ind w:left="1568" w:hanging="180"/>
      </w:pPr>
      <w:rPr>
        <w:rFonts w:hint="default"/>
        <w:lang w:val="ru-RU" w:eastAsia="en-US" w:bidi="ar-SA"/>
      </w:rPr>
    </w:lvl>
    <w:lvl w:ilvl="3" w:tplc="42F4EB2E">
      <w:numFmt w:val="bullet"/>
      <w:lvlText w:val="•"/>
      <w:lvlJc w:val="left"/>
      <w:pPr>
        <w:ind w:left="2293" w:hanging="180"/>
      </w:pPr>
      <w:rPr>
        <w:rFonts w:hint="default"/>
        <w:lang w:val="ru-RU" w:eastAsia="en-US" w:bidi="ar-SA"/>
      </w:rPr>
    </w:lvl>
    <w:lvl w:ilvl="4" w:tplc="0C94E2BE">
      <w:numFmt w:val="bullet"/>
      <w:lvlText w:val="•"/>
      <w:lvlJc w:val="left"/>
      <w:pPr>
        <w:ind w:left="3017" w:hanging="180"/>
      </w:pPr>
      <w:rPr>
        <w:rFonts w:hint="default"/>
        <w:lang w:val="ru-RU" w:eastAsia="en-US" w:bidi="ar-SA"/>
      </w:rPr>
    </w:lvl>
    <w:lvl w:ilvl="5" w:tplc="481CAFF8">
      <w:numFmt w:val="bullet"/>
      <w:lvlText w:val="•"/>
      <w:lvlJc w:val="left"/>
      <w:pPr>
        <w:ind w:left="3742" w:hanging="180"/>
      </w:pPr>
      <w:rPr>
        <w:rFonts w:hint="default"/>
        <w:lang w:val="ru-RU" w:eastAsia="en-US" w:bidi="ar-SA"/>
      </w:rPr>
    </w:lvl>
    <w:lvl w:ilvl="6" w:tplc="28B407C0">
      <w:numFmt w:val="bullet"/>
      <w:lvlText w:val="•"/>
      <w:lvlJc w:val="left"/>
      <w:pPr>
        <w:ind w:left="4466" w:hanging="180"/>
      </w:pPr>
      <w:rPr>
        <w:rFonts w:hint="default"/>
        <w:lang w:val="ru-RU" w:eastAsia="en-US" w:bidi="ar-SA"/>
      </w:rPr>
    </w:lvl>
    <w:lvl w:ilvl="7" w:tplc="8DCA0590">
      <w:numFmt w:val="bullet"/>
      <w:lvlText w:val="•"/>
      <w:lvlJc w:val="left"/>
      <w:pPr>
        <w:ind w:left="5190" w:hanging="180"/>
      </w:pPr>
      <w:rPr>
        <w:rFonts w:hint="default"/>
        <w:lang w:val="ru-RU" w:eastAsia="en-US" w:bidi="ar-SA"/>
      </w:rPr>
    </w:lvl>
    <w:lvl w:ilvl="8" w:tplc="C03E860C">
      <w:numFmt w:val="bullet"/>
      <w:lvlText w:val="•"/>
      <w:lvlJc w:val="left"/>
      <w:pPr>
        <w:ind w:left="5915" w:hanging="180"/>
      </w:pPr>
      <w:rPr>
        <w:rFonts w:hint="default"/>
        <w:lang w:val="ru-RU" w:eastAsia="en-US" w:bidi="ar-SA"/>
      </w:rPr>
    </w:lvl>
  </w:abstractNum>
  <w:abstractNum w:abstractNumId="95" w15:restartNumberingAfterBreak="0">
    <w:nsid w:val="48DE3517"/>
    <w:multiLevelType w:val="hybridMultilevel"/>
    <w:tmpl w:val="ECA0729C"/>
    <w:lvl w:ilvl="0" w:tplc="6FC09D30">
      <w:numFmt w:val="bullet"/>
      <w:lvlText w:val=""/>
      <w:lvlJc w:val="left"/>
      <w:pPr>
        <w:ind w:left="110" w:hanging="315"/>
      </w:pPr>
      <w:rPr>
        <w:rFonts w:ascii="Wingdings" w:eastAsia="Wingdings" w:hAnsi="Wingdings" w:cs="Wingdings" w:hint="default"/>
        <w:w w:val="100"/>
        <w:sz w:val="24"/>
        <w:szCs w:val="24"/>
        <w:lang w:val="ru-RU" w:eastAsia="en-US" w:bidi="ar-SA"/>
      </w:rPr>
    </w:lvl>
    <w:lvl w:ilvl="1" w:tplc="D71CFFF6">
      <w:numFmt w:val="bullet"/>
      <w:lvlText w:val="•"/>
      <w:lvlJc w:val="left"/>
      <w:pPr>
        <w:ind w:left="844" w:hanging="315"/>
      </w:pPr>
      <w:rPr>
        <w:rFonts w:hint="default"/>
        <w:lang w:val="ru-RU" w:eastAsia="en-US" w:bidi="ar-SA"/>
      </w:rPr>
    </w:lvl>
    <w:lvl w:ilvl="2" w:tplc="13B676D4">
      <w:numFmt w:val="bullet"/>
      <w:lvlText w:val="•"/>
      <w:lvlJc w:val="left"/>
      <w:pPr>
        <w:ind w:left="1568" w:hanging="315"/>
      </w:pPr>
      <w:rPr>
        <w:rFonts w:hint="default"/>
        <w:lang w:val="ru-RU" w:eastAsia="en-US" w:bidi="ar-SA"/>
      </w:rPr>
    </w:lvl>
    <w:lvl w:ilvl="3" w:tplc="1F881664">
      <w:numFmt w:val="bullet"/>
      <w:lvlText w:val="•"/>
      <w:lvlJc w:val="left"/>
      <w:pPr>
        <w:ind w:left="2293" w:hanging="315"/>
      </w:pPr>
      <w:rPr>
        <w:rFonts w:hint="default"/>
        <w:lang w:val="ru-RU" w:eastAsia="en-US" w:bidi="ar-SA"/>
      </w:rPr>
    </w:lvl>
    <w:lvl w:ilvl="4" w:tplc="5666F70A">
      <w:numFmt w:val="bullet"/>
      <w:lvlText w:val="•"/>
      <w:lvlJc w:val="left"/>
      <w:pPr>
        <w:ind w:left="3017" w:hanging="315"/>
      </w:pPr>
      <w:rPr>
        <w:rFonts w:hint="default"/>
        <w:lang w:val="ru-RU" w:eastAsia="en-US" w:bidi="ar-SA"/>
      </w:rPr>
    </w:lvl>
    <w:lvl w:ilvl="5" w:tplc="D82ED6D0">
      <w:numFmt w:val="bullet"/>
      <w:lvlText w:val="•"/>
      <w:lvlJc w:val="left"/>
      <w:pPr>
        <w:ind w:left="3742" w:hanging="315"/>
      </w:pPr>
      <w:rPr>
        <w:rFonts w:hint="default"/>
        <w:lang w:val="ru-RU" w:eastAsia="en-US" w:bidi="ar-SA"/>
      </w:rPr>
    </w:lvl>
    <w:lvl w:ilvl="6" w:tplc="83C0F674">
      <w:numFmt w:val="bullet"/>
      <w:lvlText w:val="•"/>
      <w:lvlJc w:val="left"/>
      <w:pPr>
        <w:ind w:left="4466" w:hanging="315"/>
      </w:pPr>
      <w:rPr>
        <w:rFonts w:hint="default"/>
        <w:lang w:val="ru-RU" w:eastAsia="en-US" w:bidi="ar-SA"/>
      </w:rPr>
    </w:lvl>
    <w:lvl w:ilvl="7" w:tplc="4E3250D8">
      <w:numFmt w:val="bullet"/>
      <w:lvlText w:val="•"/>
      <w:lvlJc w:val="left"/>
      <w:pPr>
        <w:ind w:left="5190" w:hanging="315"/>
      </w:pPr>
      <w:rPr>
        <w:rFonts w:hint="default"/>
        <w:lang w:val="ru-RU" w:eastAsia="en-US" w:bidi="ar-SA"/>
      </w:rPr>
    </w:lvl>
    <w:lvl w:ilvl="8" w:tplc="C2E8B0E2">
      <w:numFmt w:val="bullet"/>
      <w:lvlText w:val="•"/>
      <w:lvlJc w:val="left"/>
      <w:pPr>
        <w:ind w:left="5915" w:hanging="315"/>
      </w:pPr>
      <w:rPr>
        <w:rFonts w:hint="default"/>
        <w:lang w:val="ru-RU" w:eastAsia="en-US" w:bidi="ar-SA"/>
      </w:rPr>
    </w:lvl>
  </w:abstractNum>
  <w:abstractNum w:abstractNumId="96" w15:restartNumberingAfterBreak="0">
    <w:nsid w:val="49870DB4"/>
    <w:multiLevelType w:val="hybridMultilevel"/>
    <w:tmpl w:val="EFA4E662"/>
    <w:lvl w:ilvl="0" w:tplc="E74835EC">
      <w:numFmt w:val="bullet"/>
      <w:lvlText w:val=""/>
      <w:lvlJc w:val="left"/>
      <w:pPr>
        <w:ind w:left="110" w:hanging="344"/>
      </w:pPr>
      <w:rPr>
        <w:rFonts w:ascii="Wingdings" w:eastAsia="Wingdings" w:hAnsi="Wingdings" w:cs="Wingdings" w:hint="default"/>
        <w:w w:val="100"/>
        <w:sz w:val="24"/>
        <w:szCs w:val="24"/>
        <w:lang w:val="ru-RU" w:eastAsia="en-US" w:bidi="ar-SA"/>
      </w:rPr>
    </w:lvl>
    <w:lvl w:ilvl="1" w:tplc="26108C54">
      <w:numFmt w:val="bullet"/>
      <w:lvlText w:val="•"/>
      <w:lvlJc w:val="left"/>
      <w:pPr>
        <w:ind w:left="844" w:hanging="344"/>
      </w:pPr>
      <w:rPr>
        <w:rFonts w:hint="default"/>
        <w:lang w:val="ru-RU" w:eastAsia="en-US" w:bidi="ar-SA"/>
      </w:rPr>
    </w:lvl>
    <w:lvl w:ilvl="2" w:tplc="0204C096">
      <w:numFmt w:val="bullet"/>
      <w:lvlText w:val="•"/>
      <w:lvlJc w:val="left"/>
      <w:pPr>
        <w:ind w:left="1568" w:hanging="344"/>
      </w:pPr>
      <w:rPr>
        <w:rFonts w:hint="default"/>
        <w:lang w:val="ru-RU" w:eastAsia="en-US" w:bidi="ar-SA"/>
      </w:rPr>
    </w:lvl>
    <w:lvl w:ilvl="3" w:tplc="C1F0D04C">
      <w:numFmt w:val="bullet"/>
      <w:lvlText w:val="•"/>
      <w:lvlJc w:val="left"/>
      <w:pPr>
        <w:ind w:left="2293" w:hanging="344"/>
      </w:pPr>
      <w:rPr>
        <w:rFonts w:hint="default"/>
        <w:lang w:val="ru-RU" w:eastAsia="en-US" w:bidi="ar-SA"/>
      </w:rPr>
    </w:lvl>
    <w:lvl w:ilvl="4" w:tplc="A2E6F234">
      <w:numFmt w:val="bullet"/>
      <w:lvlText w:val="•"/>
      <w:lvlJc w:val="left"/>
      <w:pPr>
        <w:ind w:left="3017" w:hanging="344"/>
      </w:pPr>
      <w:rPr>
        <w:rFonts w:hint="default"/>
        <w:lang w:val="ru-RU" w:eastAsia="en-US" w:bidi="ar-SA"/>
      </w:rPr>
    </w:lvl>
    <w:lvl w:ilvl="5" w:tplc="6D886E0C">
      <w:numFmt w:val="bullet"/>
      <w:lvlText w:val="•"/>
      <w:lvlJc w:val="left"/>
      <w:pPr>
        <w:ind w:left="3742" w:hanging="344"/>
      </w:pPr>
      <w:rPr>
        <w:rFonts w:hint="default"/>
        <w:lang w:val="ru-RU" w:eastAsia="en-US" w:bidi="ar-SA"/>
      </w:rPr>
    </w:lvl>
    <w:lvl w:ilvl="6" w:tplc="1AD0E114">
      <w:numFmt w:val="bullet"/>
      <w:lvlText w:val="•"/>
      <w:lvlJc w:val="left"/>
      <w:pPr>
        <w:ind w:left="4466" w:hanging="344"/>
      </w:pPr>
      <w:rPr>
        <w:rFonts w:hint="default"/>
        <w:lang w:val="ru-RU" w:eastAsia="en-US" w:bidi="ar-SA"/>
      </w:rPr>
    </w:lvl>
    <w:lvl w:ilvl="7" w:tplc="777079E0">
      <w:numFmt w:val="bullet"/>
      <w:lvlText w:val="•"/>
      <w:lvlJc w:val="left"/>
      <w:pPr>
        <w:ind w:left="5190" w:hanging="344"/>
      </w:pPr>
      <w:rPr>
        <w:rFonts w:hint="default"/>
        <w:lang w:val="ru-RU" w:eastAsia="en-US" w:bidi="ar-SA"/>
      </w:rPr>
    </w:lvl>
    <w:lvl w:ilvl="8" w:tplc="EFB6CB8C">
      <w:numFmt w:val="bullet"/>
      <w:lvlText w:val="•"/>
      <w:lvlJc w:val="left"/>
      <w:pPr>
        <w:ind w:left="5915" w:hanging="344"/>
      </w:pPr>
      <w:rPr>
        <w:rFonts w:hint="default"/>
        <w:lang w:val="ru-RU" w:eastAsia="en-US" w:bidi="ar-SA"/>
      </w:rPr>
    </w:lvl>
  </w:abstractNum>
  <w:abstractNum w:abstractNumId="97" w15:restartNumberingAfterBreak="0">
    <w:nsid w:val="49A6244A"/>
    <w:multiLevelType w:val="hybridMultilevel"/>
    <w:tmpl w:val="A702A3AC"/>
    <w:lvl w:ilvl="0" w:tplc="A50E84FE">
      <w:numFmt w:val="bullet"/>
      <w:lvlText w:val=""/>
      <w:lvlJc w:val="left"/>
      <w:pPr>
        <w:ind w:left="69" w:hanging="346"/>
      </w:pPr>
      <w:rPr>
        <w:rFonts w:ascii="Wingdings" w:eastAsia="Wingdings" w:hAnsi="Wingdings" w:cs="Wingdings" w:hint="default"/>
        <w:w w:val="100"/>
        <w:sz w:val="24"/>
        <w:szCs w:val="24"/>
        <w:lang w:val="ru-RU" w:eastAsia="en-US" w:bidi="ar-SA"/>
      </w:rPr>
    </w:lvl>
    <w:lvl w:ilvl="1" w:tplc="8D883C04">
      <w:numFmt w:val="bullet"/>
      <w:lvlText w:val="•"/>
      <w:lvlJc w:val="left"/>
      <w:pPr>
        <w:ind w:left="804" w:hanging="346"/>
      </w:pPr>
      <w:rPr>
        <w:rFonts w:hint="default"/>
        <w:lang w:val="ru-RU" w:eastAsia="en-US" w:bidi="ar-SA"/>
      </w:rPr>
    </w:lvl>
    <w:lvl w:ilvl="2" w:tplc="DADCAE0E">
      <w:numFmt w:val="bullet"/>
      <w:lvlText w:val="•"/>
      <w:lvlJc w:val="left"/>
      <w:pPr>
        <w:ind w:left="1549" w:hanging="346"/>
      </w:pPr>
      <w:rPr>
        <w:rFonts w:hint="default"/>
        <w:lang w:val="ru-RU" w:eastAsia="en-US" w:bidi="ar-SA"/>
      </w:rPr>
    </w:lvl>
    <w:lvl w:ilvl="3" w:tplc="D1509F76">
      <w:numFmt w:val="bullet"/>
      <w:lvlText w:val="•"/>
      <w:lvlJc w:val="left"/>
      <w:pPr>
        <w:ind w:left="2293" w:hanging="346"/>
      </w:pPr>
      <w:rPr>
        <w:rFonts w:hint="default"/>
        <w:lang w:val="ru-RU" w:eastAsia="en-US" w:bidi="ar-SA"/>
      </w:rPr>
    </w:lvl>
    <w:lvl w:ilvl="4" w:tplc="0042378A">
      <w:numFmt w:val="bullet"/>
      <w:lvlText w:val="•"/>
      <w:lvlJc w:val="left"/>
      <w:pPr>
        <w:ind w:left="3038" w:hanging="346"/>
      </w:pPr>
      <w:rPr>
        <w:rFonts w:hint="default"/>
        <w:lang w:val="ru-RU" w:eastAsia="en-US" w:bidi="ar-SA"/>
      </w:rPr>
    </w:lvl>
    <w:lvl w:ilvl="5" w:tplc="1702048E">
      <w:numFmt w:val="bullet"/>
      <w:lvlText w:val="•"/>
      <w:lvlJc w:val="left"/>
      <w:pPr>
        <w:ind w:left="3782" w:hanging="346"/>
      </w:pPr>
      <w:rPr>
        <w:rFonts w:hint="default"/>
        <w:lang w:val="ru-RU" w:eastAsia="en-US" w:bidi="ar-SA"/>
      </w:rPr>
    </w:lvl>
    <w:lvl w:ilvl="6" w:tplc="380EEBEC">
      <w:numFmt w:val="bullet"/>
      <w:lvlText w:val="•"/>
      <w:lvlJc w:val="left"/>
      <w:pPr>
        <w:ind w:left="4527" w:hanging="346"/>
      </w:pPr>
      <w:rPr>
        <w:rFonts w:hint="default"/>
        <w:lang w:val="ru-RU" w:eastAsia="en-US" w:bidi="ar-SA"/>
      </w:rPr>
    </w:lvl>
    <w:lvl w:ilvl="7" w:tplc="7B24803C">
      <w:numFmt w:val="bullet"/>
      <w:lvlText w:val="•"/>
      <w:lvlJc w:val="left"/>
      <w:pPr>
        <w:ind w:left="5271" w:hanging="346"/>
      </w:pPr>
      <w:rPr>
        <w:rFonts w:hint="default"/>
        <w:lang w:val="ru-RU" w:eastAsia="en-US" w:bidi="ar-SA"/>
      </w:rPr>
    </w:lvl>
    <w:lvl w:ilvl="8" w:tplc="06EAA1E4">
      <w:numFmt w:val="bullet"/>
      <w:lvlText w:val="•"/>
      <w:lvlJc w:val="left"/>
      <w:pPr>
        <w:ind w:left="6016" w:hanging="346"/>
      </w:pPr>
      <w:rPr>
        <w:rFonts w:hint="default"/>
        <w:lang w:val="ru-RU" w:eastAsia="en-US" w:bidi="ar-SA"/>
      </w:rPr>
    </w:lvl>
  </w:abstractNum>
  <w:abstractNum w:abstractNumId="98" w15:restartNumberingAfterBreak="0">
    <w:nsid w:val="49D0627E"/>
    <w:multiLevelType w:val="hybridMultilevel"/>
    <w:tmpl w:val="B3622BFA"/>
    <w:lvl w:ilvl="0" w:tplc="A06E1ED4">
      <w:numFmt w:val="bullet"/>
      <w:lvlText w:val=""/>
      <w:lvlJc w:val="left"/>
      <w:pPr>
        <w:ind w:left="391" w:hanging="284"/>
      </w:pPr>
      <w:rPr>
        <w:rFonts w:ascii="Wingdings" w:eastAsia="Wingdings" w:hAnsi="Wingdings" w:cs="Wingdings" w:hint="default"/>
        <w:w w:val="100"/>
        <w:sz w:val="24"/>
        <w:szCs w:val="24"/>
        <w:lang w:val="ru-RU" w:eastAsia="en-US" w:bidi="ar-SA"/>
      </w:rPr>
    </w:lvl>
    <w:lvl w:ilvl="1" w:tplc="3140EB4C">
      <w:numFmt w:val="bullet"/>
      <w:lvlText w:val="•"/>
      <w:lvlJc w:val="left"/>
      <w:pPr>
        <w:ind w:left="1209" w:hanging="284"/>
      </w:pPr>
      <w:rPr>
        <w:rFonts w:hint="default"/>
        <w:lang w:val="ru-RU" w:eastAsia="en-US" w:bidi="ar-SA"/>
      </w:rPr>
    </w:lvl>
    <w:lvl w:ilvl="2" w:tplc="5936F1B2">
      <w:numFmt w:val="bullet"/>
      <w:lvlText w:val="•"/>
      <w:lvlJc w:val="left"/>
      <w:pPr>
        <w:ind w:left="2019" w:hanging="284"/>
      </w:pPr>
      <w:rPr>
        <w:rFonts w:hint="default"/>
        <w:lang w:val="ru-RU" w:eastAsia="en-US" w:bidi="ar-SA"/>
      </w:rPr>
    </w:lvl>
    <w:lvl w:ilvl="3" w:tplc="C390E5C6">
      <w:numFmt w:val="bullet"/>
      <w:lvlText w:val="•"/>
      <w:lvlJc w:val="left"/>
      <w:pPr>
        <w:ind w:left="2829" w:hanging="284"/>
      </w:pPr>
      <w:rPr>
        <w:rFonts w:hint="default"/>
        <w:lang w:val="ru-RU" w:eastAsia="en-US" w:bidi="ar-SA"/>
      </w:rPr>
    </w:lvl>
    <w:lvl w:ilvl="4" w:tplc="59F0AD26">
      <w:numFmt w:val="bullet"/>
      <w:lvlText w:val="•"/>
      <w:lvlJc w:val="left"/>
      <w:pPr>
        <w:ind w:left="3638" w:hanging="284"/>
      </w:pPr>
      <w:rPr>
        <w:rFonts w:hint="default"/>
        <w:lang w:val="ru-RU" w:eastAsia="en-US" w:bidi="ar-SA"/>
      </w:rPr>
    </w:lvl>
    <w:lvl w:ilvl="5" w:tplc="186C36F2">
      <w:numFmt w:val="bullet"/>
      <w:lvlText w:val="•"/>
      <w:lvlJc w:val="left"/>
      <w:pPr>
        <w:ind w:left="4448" w:hanging="284"/>
      </w:pPr>
      <w:rPr>
        <w:rFonts w:hint="default"/>
        <w:lang w:val="ru-RU" w:eastAsia="en-US" w:bidi="ar-SA"/>
      </w:rPr>
    </w:lvl>
    <w:lvl w:ilvl="6" w:tplc="43244508">
      <w:numFmt w:val="bullet"/>
      <w:lvlText w:val="•"/>
      <w:lvlJc w:val="left"/>
      <w:pPr>
        <w:ind w:left="5258" w:hanging="284"/>
      </w:pPr>
      <w:rPr>
        <w:rFonts w:hint="default"/>
        <w:lang w:val="ru-RU" w:eastAsia="en-US" w:bidi="ar-SA"/>
      </w:rPr>
    </w:lvl>
    <w:lvl w:ilvl="7" w:tplc="D0AE4B10">
      <w:numFmt w:val="bullet"/>
      <w:lvlText w:val="•"/>
      <w:lvlJc w:val="left"/>
      <w:pPr>
        <w:ind w:left="6067" w:hanging="284"/>
      </w:pPr>
      <w:rPr>
        <w:rFonts w:hint="default"/>
        <w:lang w:val="ru-RU" w:eastAsia="en-US" w:bidi="ar-SA"/>
      </w:rPr>
    </w:lvl>
    <w:lvl w:ilvl="8" w:tplc="0046B5E0">
      <w:numFmt w:val="bullet"/>
      <w:lvlText w:val="•"/>
      <w:lvlJc w:val="left"/>
      <w:pPr>
        <w:ind w:left="6877" w:hanging="284"/>
      </w:pPr>
      <w:rPr>
        <w:rFonts w:hint="default"/>
        <w:lang w:val="ru-RU" w:eastAsia="en-US" w:bidi="ar-SA"/>
      </w:rPr>
    </w:lvl>
  </w:abstractNum>
  <w:abstractNum w:abstractNumId="99" w15:restartNumberingAfterBreak="0">
    <w:nsid w:val="4CAA496F"/>
    <w:multiLevelType w:val="hybridMultilevel"/>
    <w:tmpl w:val="C9541654"/>
    <w:lvl w:ilvl="0" w:tplc="E9B423DE">
      <w:numFmt w:val="bullet"/>
      <w:lvlText w:val=""/>
      <w:lvlJc w:val="left"/>
      <w:pPr>
        <w:ind w:left="362" w:hanging="255"/>
      </w:pPr>
      <w:rPr>
        <w:rFonts w:ascii="Wingdings" w:eastAsia="Wingdings" w:hAnsi="Wingdings" w:cs="Wingdings" w:hint="default"/>
        <w:w w:val="100"/>
        <w:sz w:val="24"/>
        <w:szCs w:val="24"/>
        <w:lang w:val="ru-RU" w:eastAsia="en-US" w:bidi="ar-SA"/>
      </w:rPr>
    </w:lvl>
    <w:lvl w:ilvl="1" w:tplc="7BEC82AC">
      <w:numFmt w:val="bullet"/>
      <w:lvlText w:val="•"/>
      <w:lvlJc w:val="left"/>
      <w:pPr>
        <w:ind w:left="1173" w:hanging="255"/>
      </w:pPr>
      <w:rPr>
        <w:rFonts w:hint="default"/>
        <w:lang w:val="ru-RU" w:eastAsia="en-US" w:bidi="ar-SA"/>
      </w:rPr>
    </w:lvl>
    <w:lvl w:ilvl="2" w:tplc="893AE752">
      <w:numFmt w:val="bullet"/>
      <w:lvlText w:val="•"/>
      <w:lvlJc w:val="left"/>
      <w:pPr>
        <w:ind w:left="1987" w:hanging="255"/>
      </w:pPr>
      <w:rPr>
        <w:rFonts w:hint="default"/>
        <w:lang w:val="ru-RU" w:eastAsia="en-US" w:bidi="ar-SA"/>
      </w:rPr>
    </w:lvl>
    <w:lvl w:ilvl="3" w:tplc="B40E1954">
      <w:numFmt w:val="bullet"/>
      <w:lvlText w:val="•"/>
      <w:lvlJc w:val="left"/>
      <w:pPr>
        <w:ind w:left="2801" w:hanging="255"/>
      </w:pPr>
      <w:rPr>
        <w:rFonts w:hint="default"/>
        <w:lang w:val="ru-RU" w:eastAsia="en-US" w:bidi="ar-SA"/>
      </w:rPr>
    </w:lvl>
    <w:lvl w:ilvl="4" w:tplc="FDF0A15E">
      <w:numFmt w:val="bullet"/>
      <w:lvlText w:val="•"/>
      <w:lvlJc w:val="left"/>
      <w:pPr>
        <w:ind w:left="3614" w:hanging="255"/>
      </w:pPr>
      <w:rPr>
        <w:rFonts w:hint="default"/>
        <w:lang w:val="ru-RU" w:eastAsia="en-US" w:bidi="ar-SA"/>
      </w:rPr>
    </w:lvl>
    <w:lvl w:ilvl="5" w:tplc="0C789BAE">
      <w:numFmt w:val="bullet"/>
      <w:lvlText w:val="•"/>
      <w:lvlJc w:val="left"/>
      <w:pPr>
        <w:ind w:left="4428" w:hanging="255"/>
      </w:pPr>
      <w:rPr>
        <w:rFonts w:hint="default"/>
        <w:lang w:val="ru-RU" w:eastAsia="en-US" w:bidi="ar-SA"/>
      </w:rPr>
    </w:lvl>
    <w:lvl w:ilvl="6" w:tplc="11DEDF1E">
      <w:numFmt w:val="bullet"/>
      <w:lvlText w:val="•"/>
      <w:lvlJc w:val="left"/>
      <w:pPr>
        <w:ind w:left="5242" w:hanging="255"/>
      </w:pPr>
      <w:rPr>
        <w:rFonts w:hint="default"/>
        <w:lang w:val="ru-RU" w:eastAsia="en-US" w:bidi="ar-SA"/>
      </w:rPr>
    </w:lvl>
    <w:lvl w:ilvl="7" w:tplc="0CDCBFBA">
      <w:numFmt w:val="bullet"/>
      <w:lvlText w:val="•"/>
      <w:lvlJc w:val="left"/>
      <w:pPr>
        <w:ind w:left="6055" w:hanging="255"/>
      </w:pPr>
      <w:rPr>
        <w:rFonts w:hint="default"/>
        <w:lang w:val="ru-RU" w:eastAsia="en-US" w:bidi="ar-SA"/>
      </w:rPr>
    </w:lvl>
    <w:lvl w:ilvl="8" w:tplc="BD3E8F8A">
      <w:numFmt w:val="bullet"/>
      <w:lvlText w:val="•"/>
      <w:lvlJc w:val="left"/>
      <w:pPr>
        <w:ind w:left="6869" w:hanging="255"/>
      </w:pPr>
      <w:rPr>
        <w:rFonts w:hint="default"/>
        <w:lang w:val="ru-RU" w:eastAsia="en-US" w:bidi="ar-SA"/>
      </w:rPr>
    </w:lvl>
  </w:abstractNum>
  <w:abstractNum w:abstractNumId="100" w15:restartNumberingAfterBreak="0">
    <w:nsid w:val="4E084073"/>
    <w:multiLevelType w:val="hybridMultilevel"/>
    <w:tmpl w:val="6EECF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4E2D471E"/>
    <w:multiLevelType w:val="hybridMultilevel"/>
    <w:tmpl w:val="FB801A1E"/>
    <w:lvl w:ilvl="0" w:tplc="43325B2A">
      <w:start w:val="2"/>
      <w:numFmt w:val="decimal"/>
      <w:lvlText w:val="%1"/>
      <w:lvlJc w:val="left"/>
      <w:pPr>
        <w:ind w:left="287" w:hanging="180"/>
      </w:pPr>
      <w:rPr>
        <w:rFonts w:ascii="Times New Roman" w:eastAsia="Times New Roman" w:hAnsi="Times New Roman" w:cs="Times New Roman" w:hint="default"/>
        <w:w w:val="100"/>
        <w:sz w:val="24"/>
        <w:szCs w:val="24"/>
        <w:lang w:val="ru-RU" w:eastAsia="en-US" w:bidi="ar-SA"/>
      </w:rPr>
    </w:lvl>
    <w:lvl w:ilvl="1" w:tplc="B2C015DC">
      <w:numFmt w:val="bullet"/>
      <w:lvlText w:val="•"/>
      <w:lvlJc w:val="left"/>
      <w:pPr>
        <w:ind w:left="1101" w:hanging="180"/>
      </w:pPr>
      <w:rPr>
        <w:rFonts w:hint="default"/>
        <w:lang w:val="ru-RU" w:eastAsia="en-US" w:bidi="ar-SA"/>
      </w:rPr>
    </w:lvl>
    <w:lvl w:ilvl="2" w:tplc="09766984">
      <w:numFmt w:val="bullet"/>
      <w:lvlText w:val="•"/>
      <w:lvlJc w:val="left"/>
      <w:pPr>
        <w:ind w:left="1923" w:hanging="180"/>
      </w:pPr>
      <w:rPr>
        <w:rFonts w:hint="default"/>
        <w:lang w:val="ru-RU" w:eastAsia="en-US" w:bidi="ar-SA"/>
      </w:rPr>
    </w:lvl>
    <w:lvl w:ilvl="3" w:tplc="6EE0E69E">
      <w:numFmt w:val="bullet"/>
      <w:lvlText w:val="•"/>
      <w:lvlJc w:val="left"/>
      <w:pPr>
        <w:ind w:left="2745" w:hanging="180"/>
      </w:pPr>
      <w:rPr>
        <w:rFonts w:hint="default"/>
        <w:lang w:val="ru-RU" w:eastAsia="en-US" w:bidi="ar-SA"/>
      </w:rPr>
    </w:lvl>
    <w:lvl w:ilvl="4" w:tplc="B6C093B8">
      <w:numFmt w:val="bullet"/>
      <w:lvlText w:val="•"/>
      <w:lvlJc w:val="left"/>
      <w:pPr>
        <w:ind w:left="3566" w:hanging="180"/>
      </w:pPr>
      <w:rPr>
        <w:rFonts w:hint="default"/>
        <w:lang w:val="ru-RU" w:eastAsia="en-US" w:bidi="ar-SA"/>
      </w:rPr>
    </w:lvl>
    <w:lvl w:ilvl="5" w:tplc="9B4880EA">
      <w:numFmt w:val="bullet"/>
      <w:lvlText w:val="•"/>
      <w:lvlJc w:val="left"/>
      <w:pPr>
        <w:ind w:left="4388" w:hanging="180"/>
      </w:pPr>
      <w:rPr>
        <w:rFonts w:hint="default"/>
        <w:lang w:val="ru-RU" w:eastAsia="en-US" w:bidi="ar-SA"/>
      </w:rPr>
    </w:lvl>
    <w:lvl w:ilvl="6" w:tplc="0DC6C8D2">
      <w:numFmt w:val="bullet"/>
      <w:lvlText w:val="•"/>
      <w:lvlJc w:val="left"/>
      <w:pPr>
        <w:ind w:left="5210" w:hanging="180"/>
      </w:pPr>
      <w:rPr>
        <w:rFonts w:hint="default"/>
        <w:lang w:val="ru-RU" w:eastAsia="en-US" w:bidi="ar-SA"/>
      </w:rPr>
    </w:lvl>
    <w:lvl w:ilvl="7" w:tplc="CF9AF610">
      <w:numFmt w:val="bullet"/>
      <w:lvlText w:val="•"/>
      <w:lvlJc w:val="left"/>
      <w:pPr>
        <w:ind w:left="6031" w:hanging="180"/>
      </w:pPr>
      <w:rPr>
        <w:rFonts w:hint="default"/>
        <w:lang w:val="ru-RU" w:eastAsia="en-US" w:bidi="ar-SA"/>
      </w:rPr>
    </w:lvl>
    <w:lvl w:ilvl="8" w:tplc="6902F06A">
      <w:numFmt w:val="bullet"/>
      <w:lvlText w:val="•"/>
      <w:lvlJc w:val="left"/>
      <w:pPr>
        <w:ind w:left="6853" w:hanging="180"/>
      </w:pPr>
      <w:rPr>
        <w:rFonts w:hint="default"/>
        <w:lang w:val="ru-RU" w:eastAsia="en-US" w:bidi="ar-SA"/>
      </w:rPr>
    </w:lvl>
  </w:abstractNum>
  <w:abstractNum w:abstractNumId="102" w15:restartNumberingAfterBreak="0">
    <w:nsid w:val="4F000273"/>
    <w:multiLevelType w:val="hybridMultilevel"/>
    <w:tmpl w:val="4D588F50"/>
    <w:lvl w:ilvl="0" w:tplc="6A30550C">
      <w:numFmt w:val="bullet"/>
      <w:lvlText w:val=""/>
      <w:lvlJc w:val="left"/>
      <w:pPr>
        <w:ind w:left="112" w:hanging="349"/>
      </w:pPr>
      <w:rPr>
        <w:rFonts w:ascii="Wingdings" w:eastAsia="Wingdings" w:hAnsi="Wingdings" w:cs="Wingdings" w:hint="default"/>
        <w:w w:val="99"/>
        <w:sz w:val="26"/>
        <w:szCs w:val="26"/>
        <w:lang w:val="ru-RU" w:eastAsia="en-US" w:bidi="ar-SA"/>
      </w:rPr>
    </w:lvl>
    <w:lvl w:ilvl="1" w:tplc="063A3E28">
      <w:numFmt w:val="bullet"/>
      <w:lvlText w:val=""/>
      <w:lvlJc w:val="left"/>
      <w:pPr>
        <w:ind w:left="832" w:hanging="360"/>
      </w:pPr>
      <w:rPr>
        <w:rFonts w:ascii="Wingdings" w:eastAsia="Wingdings" w:hAnsi="Wingdings" w:cs="Wingdings" w:hint="default"/>
        <w:color w:val="171717"/>
        <w:w w:val="99"/>
        <w:sz w:val="26"/>
        <w:szCs w:val="26"/>
        <w:lang w:val="ru-RU" w:eastAsia="en-US" w:bidi="ar-SA"/>
      </w:rPr>
    </w:lvl>
    <w:lvl w:ilvl="2" w:tplc="CEB475DE">
      <w:numFmt w:val="bullet"/>
      <w:lvlText w:val="•"/>
      <w:lvlJc w:val="left"/>
      <w:pPr>
        <w:ind w:left="1842" w:hanging="360"/>
      </w:pPr>
      <w:rPr>
        <w:rFonts w:hint="default"/>
        <w:lang w:val="ru-RU" w:eastAsia="en-US" w:bidi="ar-SA"/>
      </w:rPr>
    </w:lvl>
    <w:lvl w:ilvl="3" w:tplc="4F94778E">
      <w:numFmt w:val="bullet"/>
      <w:lvlText w:val="•"/>
      <w:lvlJc w:val="left"/>
      <w:pPr>
        <w:ind w:left="2845" w:hanging="360"/>
      </w:pPr>
      <w:rPr>
        <w:rFonts w:hint="default"/>
        <w:lang w:val="ru-RU" w:eastAsia="en-US" w:bidi="ar-SA"/>
      </w:rPr>
    </w:lvl>
    <w:lvl w:ilvl="4" w:tplc="22CAED1C">
      <w:numFmt w:val="bullet"/>
      <w:lvlText w:val="•"/>
      <w:lvlJc w:val="left"/>
      <w:pPr>
        <w:ind w:left="3848" w:hanging="360"/>
      </w:pPr>
      <w:rPr>
        <w:rFonts w:hint="default"/>
        <w:lang w:val="ru-RU" w:eastAsia="en-US" w:bidi="ar-SA"/>
      </w:rPr>
    </w:lvl>
    <w:lvl w:ilvl="5" w:tplc="CB38BC5E">
      <w:numFmt w:val="bullet"/>
      <w:lvlText w:val="•"/>
      <w:lvlJc w:val="left"/>
      <w:pPr>
        <w:ind w:left="4851" w:hanging="360"/>
      </w:pPr>
      <w:rPr>
        <w:rFonts w:hint="default"/>
        <w:lang w:val="ru-RU" w:eastAsia="en-US" w:bidi="ar-SA"/>
      </w:rPr>
    </w:lvl>
    <w:lvl w:ilvl="6" w:tplc="F5986E58">
      <w:numFmt w:val="bullet"/>
      <w:lvlText w:val="•"/>
      <w:lvlJc w:val="left"/>
      <w:pPr>
        <w:ind w:left="5854" w:hanging="360"/>
      </w:pPr>
      <w:rPr>
        <w:rFonts w:hint="default"/>
        <w:lang w:val="ru-RU" w:eastAsia="en-US" w:bidi="ar-SA"/>
      </w:rPr>
    </w:lvl>
    <w:lvl w:ilvl="7" w:tplc="AAC25AD4">
      <w:numFmt w:val="bullet"/>
      <w:lvlText w:val="•"/>
      <w:lvlJc w:val="left"/>
      <w:pPr>
        <w:ind w:left="6857" w:hanging="360"/>
      </w:pPr>
      <w:rPr>
        <w:rFonts w:hint="default"/>
        <w:lang w:val="ru-RU" w:eastAsia="en-US" w:bidi="ar-SA"/>
      </w:rPr>
    </w:lvl>
    <w:lvl w:ilvl="8" w:tplc="135CFAC4">
      <w:numFmt w:val="bullet"/>
      <w:lvlText w:val="•"/>
      <w:lvlJc w:val="left"/>
      <w:pPr>
        <w:ind w:left="7860" w:hanging="360"/>
      </w:pPr>
      <w:rPr>
        <w:rFonts w:hint="default"/>
        <w:lang w:val="ru-RU" w:eastAsia="en-US" w:bidi="ar-SA"/>
      </w:rPr>
    </w:lvl>
  </w:abstractNum>
  <w:abstractNum w:abstractNumId="103" w15:restartNumberingAfterBreak="0">
    <w:nsid w:val="4F6764A7"/>
    <w:multiLevelType w:val="hybridMultilevel"/>
    <w:tmpl w:val="747AE168"/>
    <w:lvl w:ilvl="0" w:tplc="CCEE77E8">
      <w:numFmt w:val="bullet"/>
      <w:lvlText w:val=""/>
      <w:lvlJc w:val="left"/>
      <w:pPr>
        <w:ind w:left="110" w:hanging="344"/>
      </w:pPr>
      <w:rPr>
        <w:rFonts w:ascii="Wingdings" w:eastAsia="Wingdings" w:hAnsi="Wingdings" w:cs="Wingdings" w:hint="default"/>
        <w:w w:val="100"/>
        <w:sz w:val="24"/>
        <w:szCs w:val="24"/>
        <w:lang w:val="ru-RU" w:eastAsia="en-US" w:bidi="ar-SA"/>
      </w:rPr>
    </w:lvl>
    <w:lvl w:ilvl="1" w:tplc="5F28EA30">
      <w:numFmt w:val="bullet"/>
      <w:lvlText w:val="•"/>
      <w:lvlJc w:val="left"/>
      <w:pPr>
        <w:ind w:left="844" w:hanging="344"/>
      </w:pPr>
      <w:rPr>
        <w:rFonts w:hint="default"/>
        <w:lang w:val="ru-RU" w:eastAsia="en-US" w:bidi="ar-SA"/>
      </w:rPr>
    </w:lvl>
    <w:lvl w:ilvl="2" w:tplc="C5DE74DC">
      <w:numFmt w:val="bullet"/>
      <w:lvlText w:val="•"/>
      <w:lvlJc w:val="left"/>
      <w:pPr>
        <w:ind w:left="1568" w:hanging="344"/>
      </w:pPr>
      <w:rPr>
        <w:rFonts w:hint="default"/>
        <w:lang w:val="ru-RU" w:eastAsia="en-US" w:bidi="ar-SA"/>
      </w:rPr>
    </w:lvl>
    <w:lvl w:ilvl="3" w:tplc="9036F7B0">
      <w:numFmt w:val="bullet"/>
      <w:lvlText w:val="•"/>
      <w:lvlJc w:val="left"/>
      <w:pPr>
        <w:ind w:left="2293" w:hanging="344"/>
      </w:pPr>
      <w:rPr>
        <w:rFonts w:hint="default"/>
        <w:lang w:val="ru-RU" w:eastAsia="en-US" w:bidi="ar-SA"/>
      </w:rPr>
    </w:lvl>
    <w:lvl w:ilvl="4" w:tplc="DA72DA50">
      <w:numFmt w:val="bullet"/>
      <w:lvlText w:val="•"/>
      <w:lvlJc w:val="left"/>
      <w:pPr>
        <w:ind w:left="3017" w:hanging="344"/>
      </w:pPr>
      <w:rPr>
        <w:rFonts w:hint="default"/>
        <w:lang w:val="ru-RU" w:eastAsia="en-US" w:bidi="ar-SA"/>
      </w:rPr>
    </w:lvl>
    <w:lvl w:ilvl="5" w:tplc="DF7E8D18">
      <w:numFmt w:val="bullet"/>
      <w:lvlText w:val="•"/>
      <w:lvlJc w:val="left"/>
      <w:pPr>
        <w:ind w:left="3742" w:hanging="344"/>
      </w:pPr>
      <w:rPr>
        <w:rFonts w:hint="default"/>
        <w:lang w:val="ru-RU" w:eastAsia="en-US" w:bidi="ar-SA"/>
      </w:rPr>
    </w:lvl>
    <w:lvl w:ilvl="6" w:tplc="4D8EC2DA">
      <w:numFmt w:val="bullet"/>
      <w:lvlText w:val="•"/>
      <w:lvlJc w:val="left"/>
      <w:pPr>
        <w:ind w:left="4466" w:hanging="344"/>
      </w:pPr>
      <w:rPr>
        <w:rFonts w:hint="default"/>
        <w:lang w:val="ru-RU" w:eastAsia="en-US" w:bidi="ar-SA"/>
      </w:rPr>
    </w:lvl>
    <w:lvl w:ilvl="7" w:tplc="B4B046A6">
      <w:numFmt w:val="bullet"/>
      <w:lvlText w:val="•"/>
      <w:lvlJc w:val="left"/>
      <w:pPr>
        <w:ind w:left="5190" w:hanging="344"/>
      </w:pPr>
      <w:rPr>
        <w:rFonts w:hint="default"/>
        <w:lang w:val="ru-RU" w:eastAsia="en-US" w:bidi="ar-SA"/>
      </w:rPr>
    </w:lvl>
    <w:lvl w:ilvl="8" w:tplc="9B80F570">
      <w:numFmt w:val="bullet"/>
      <w:lvlText w:val="•"/>
      <w:lvlJc w:val="left"/>
      <w:pPr>
        <w:ind w:left="5915" w:hanging="344"/>
      </w:pPr>
      <w:rPr>
        <w:rFonts w:hint="default"/>
        <w:lang w:val="ru-RU" w:eastAsia="en-US" w:bidi="ar-SA"/>
      </w:rPr>
    </w:lvl>
  </w:abstractNum>
  <w:abstractNum w:abstractNumId="104" w15:restartNumberingAfterBreak="0">
    <w:nsid w:val="4F9C65AF"/>
    <w:multiLevelType w:val="hybridMultilevel"/>
    <w:tmpl w:val="94C49402"/>
    <w:lvl w:ilvl="0" w:tplc="8F88B86C">
      <w:start w:val="1"/>
      <w:numFmt w:val="decimal"/>
      <w:lvlText w:val="%1)"/>
      <w:lvlJc w:val="left"/>
      <w:pPr>
        <w:ind w:left="110" w:hanging="240"/>
      </w:pPr>
      <w:rPr>
        <w:rFonts w:ascii="Times New Roman" w:eastAsia="Times New Roman" w:hAnsi="Times New Roman" w:cs="Times New Roman" w:hint="default"/>
        <w:w w:val="100"/>
        <w:sz w:val="22"/>
        <w:szCs w:val="22"/>
        <w:lang w:val="ru-RU" w:eastAsia="en-US" w:bidi="ar-SA"/>
      </w:rPr>
    </w:lvl>
    <w:lvl w:ilvl="1" w:tplc="7DF814B6">
      <w:numFmt w:val="bullet"/>
      <w:lvlText w:val="•"/>
      <w:lvlJc w:val="left"/>
      <w:pPr>
        <w:ind w:left="858" w:hanging="240"/>
      </w:pPr>
      <w:rPr>
        <w:rFonts w:hint="default"/>
        <w:lang w:val="ru-RU" w:eastAsia="en-US" w:bidi="ar-SA"/>
      </w:rPr>
    </w:lvl>
    <w:lvl w:ilvl="2" w:tplc="03B6D640">
      <w:numFmt w:val="bullet"/>
      <w:lvlText w:val="•"/>
      <w:lvlJc w:val="left"/>
      <w:pPr>
        <w:ind w:left="1597" w:hanging="240"/>
      </w:pPr>
      <w:rPr>
        <w:rFonts w:hint="default"/>
        <w:lang w:val="ru-RU" w:eastAsia="en-US" w:bidi="ar-SA"/>
      </w:rPr>
    </w:lvl>
    <w:lvl w:ilvl="3" w:tplc="E0387A16">
      <w:numFmt w:val="bullet"/>
      <w:lvlText w:val="•"/>
      <w:lvlJc w:val="left"/>
      <w:pPr>
        <w:ind w:left="2335" w:hanging="240"/>
      </w:pPr>
      <w:rPr>
        <w:rFonts w:hint="default"/>
        <w:lang w:val="ru-RU" w:eastAsia="en-US" w:bidi="ar-SA"/>
      </w:rPr>
    </w:lvl>
    <w:lvl w:ilvl="4" w:tplc="1E785B18">
      <w:numFmt w:val="bullet"/>
      <w:lvlText w:val="•"/>
      <w:lvlJc w:val="left"/>
      <w:pPr>
        <w:ind w:left="3074" w:hanging="240"/>
      </w:pPr>
      <w:rPr>
        <w:rFonts w:hint="default"/>
        <w:lang w:val="ru-RU" w:eastAsia="en-US" w:bidi="ar-SA"/>
      </w:rPr>
    </w:lvl>
    <w:lvl w:ilvl="5" w:tplc="FA4CC6AA">
      <w:numFmt w:val="bullet"/>
      <w:lvlText w:val="•"/>
      <w:lvlJc w:val="left"/>
      <w:pPr>
        <w:ind w:left="3812" w:hanging="240"/>
      </w:pPr>
      <w:rPr>
        <w:rFonts w:hint="default"/>
        <w:lang w:val="ru-RU" w:eastAsia="en-US" w:bidi="ar-SA"/>
      </w:rPr>
    </w:lvl>
    <w:lvl w:ilvl="6" w:tplc="DC4A9C72">
      <w:numFmt w:val="bullet"/>
      <w:lvlText w:val="•"/>
      <w:lvlJc w:val="left"/>
      <w:pPr>
        <w:ind w:left="4551" w:hanging="240"/>
      </w:pPr>
      <w:rPr>
        <w:rFonts w:hint="default"/>
        <w:lang w:val="ru-RU" w:eastAsia="en-US" w:bidi="ar-SA"/>
      </w:rPr>
    </w:lvl>
    <w:lvl w:ilvl="7" w:tplc="40267168">
      <w:numFmt w:val="bullet"/>
      <w:lvlText w:val="•"/>
      <w:lvlJc w:val="left"/>
      <w:pPr>
        <w:ind w:left="5289" w:hanging="240"/>
      </w:pPr>
      <w:rPr>
        <w:rFonts w:hint="default"/>
        <w:lang w:val="ru-RU" w:eastAsia="en-US" w:bidi="ar-SA"/>
      </w:rPr>
    </w:lvl>
    <w:lvl w:ilvl="8" w:tplc="1C7661CC">
      <w:numFmt w:val="bullet"/>
      <w:lvlText w:val="•"/>
      <w:lvlJc w:val="left"/>
      <w:pPr>
        <w:ind w:left="6028" w:hanging="240"/>
      </w:pPr>
      <w:rPr>
        <w:rFonts w:hint="default"/>
        <w:lang w:val="ru-RU" w:eastAsia="en-US" w:bidi="ar-SA"/>
      </w:rPr>
    </w:lvl>
  </w:abstractNum>
  <w:abstractNum w:abstractNumId="105" w15:restartNumberingAfterBreak="0">
    <w:nsid w:val="4FF93B7B"/>
    <w:multiLevelType w:val="hybridMultilevel"/>
    <w:tmpl w:val="5388EA96"/>
    <w:lvl w:ilvl="0" w:tplc="F9C81C44">
      <w:numFmt w:val="bullet"/>
      <w:lvlText w:val=""/>
      <w:lvlJc w:val="left"/>
      <w:pPr>
        <w:ind w:left="110" w:hanging="324"/>
      </w:pPr>
      <w:rPr>
        <w:rFonts w:ascii="Wingdings" w:eastAsia="Wingdings" w:hAnsi="Wingdings" w:cs="Wingdings" w:hint="default"/>
        <w:w w:val="100"/>
        <w:sz w:val="24"/>
        <w:szCs w:val="24"/>
        <w:lang w:val="ru-RU" w:eastAsia="en-US" w:bidi="ar-SA"/>
      </w:rPr>
    </w:lvl>
    <w:lvl w:ilvl="1" w:tplc="B02E4266">
      <w:numFmt w:val="bullet"/>
      <w:lvlText w:val="•"/>
      <w:lvlJc w:val="left"/>
      <w:pPr>
        <w:ind w:left="844" w:hanging="324"/>
      </w:pPr>
      <w:rPr>
        <w:rFonts w:hint="default"/>
        <w:lang w:val="ru-RU" w:eastAsia="en-US" w:bidi="ar-SA"/>
      </w:rPr>
    </w:lvl>
    <w:lvl w:ilvl="2" w:tplc="958A49B6">
      <w:numFmt w:val="bullet"/>
      <w:lvlText w:val="•"/>
      <w:lvlJc w:val="left"/>
      <w:pPr>
        <w:ind w:left="1568" w:hanging="324"/>
      </w:pPr>
      <w:rPr>
        <w:rFonts w:hint="default"/>
        <w:lang w:val="ru-RU" w:eastAsia="en-US" w:bidi="ar-SA"/>
      </w:rPr>
    </w:lvl>
    <w:lvl w:ilvl="3" w:tplc="5058A4C8">
      <w:numFmt w:val="bullet"/>
      <w:lvlText w:val="•"/>
      <w:lvlJc w:val="left"/>
      <w:pPr>
        <w:ind w:left="2293" w:hanging="324"/>
      </w:pPr>
      <w:rPr>
        <w:rFonts w:hint="default"/>
        <w:lang w:val="ru-RU" w:eastAsia="en-US" w:bidi="ar-SA"/>
      </w:rPr>
    </w:lvl>
    <w:lvl w:ilvl="4" w:tplc="0A384848">
      <w:numFmt w:val="bullet"/>
      <w:lvlText w:val="•"/>
      <w:lvlJc w:val="left"/>
      <w:pPr>
        <w:ind w:left="3017" w:hanging="324"/>
      </w:pPr>
      <w:rPr>
        <w:rFonts w:hint="default"/>
        <w:lang w:val="ru-RU" w:eastAsia="en-US" w:bidi="ar-SA"/>
      </w:rPr>
    </w:lvl>
    <w:lvl w:ilvl="5" w:tplc="5B74038C">
      <w:numFmt w:val="bullet"/>
      <w:lvlText w:val="•"/>
      <w:lvlJc w:val="left"/>
      <w:pPr>
        <w:ind w:left="3742" w:hanging="324"/>
      </w:pPr>
      <w:rPr>
        <w:rFonts w:hint="default"/>
        <w:lang w:val="ru-RU" w:eastAsia="en-US" w:bidi="ar-SA"/>
      </w:rPr>
    </w:lvl>
    <w:lvl w:ilvl="6" w:tplc="88547A0E">
      <w:numFmt w:val="bullet"/>
      <w:lvlText w:val="•"/>
      <w:lvlJc w:val="left"/>
      <w:pPr>
        <w:ind w:left="4466" w:hanging="324"/>
      </w:pPr>
      <w:rPr>
        <w:rFonts w:hint="default"/>
        <w:lang w:val="ru-RU" w:eastAsia="en-US" w:bidi="ar-SA"/>
      </w:rPr>
    </w:lvl>
    <w:lvl w:ilvl="7" w:tplc="F3AEF600">
      <w:numFmt w:val="bullet"/>
      <w:lvlText w:val="•"/>
      <w:lvlJc w:val="left"/>
      <w:pPr>
        <w:ind w:left="5190" w:hanging="324"/>
      </w:pPr>
      <w:rPr>
        <w:rFonts w:hint="default"/>
        <w:lang w:val="ru-RU" w:eastAsia="en-US" w:bidi="ar-SA"/>
      </w:rPr>
    </w:lvl>
    <w:lvl w:ilvl="8" w:tplc="00B6AB62">
      <w:numFmt w:val="bullet"/>
      <w:lvlText w:val="•"/>
      <w:lvlJc w:val="left"/>
      <w:pPr>
        <w:ind w:left="5915" w:hanging="324"/>
      </w:pPr>
      <w:rPr>
        <w:rFonts w:hint="default"/>
        <w:lang w:val="ru-RU" w:eastAsia="en-US" w:bidi="ar-SA"/>
      </w:rPr>
    </w:lvl>
  </w:abstractNum>
  <w:abstractNum w:abstractNumId="106" w15:restartNumberingAfterBreak="0">
    <w:nsid w:val="53F242E7"/>
    <w:multiLevelType w:val="hybridMultilevel"/>
    <w:tmpl w:val="CF988D12"/>
    <w:lvl w:ilvl="0" w:tplc="84A8869E">
      <w:numFmt w:val="bullet"/>
      <w:lvlText w:val=""/>
      <w:lvlJc w:val="left"/>
      <w:pPr>
        <w:ind w:left="69" w:hanging="306"/>
      </w:pPr>
      <w:rPr>
        <w:rFonts w:ascii="Wingdings" w:eastAsia="Wingdings" w:hAnsi="Wingdings" w:cs="Wingdings" w:hint="default"/>
        <w:w w:val="100"/>
        <w:sz w:val="24"/>
        <w:szCs w:val="24"/>
        <w:lang w:val="ru-RU" w:eastAsia="en-US" w:bidi="ar-SA"/>
      </w:rPr>
    </w:lvl>
    <w:lvl w:ilvl="1" w:tplc="EA1A6BCE">
      <w:numFmt w:val="bullet"/>
      <w:lvlText w:val="•"/>
      <w:lvlJc w:val="left"/>
      <w:pPr>
        <w:ind w:left="898" w:hanging="306"/>
      </w:pPr>
      <w:rPr>
        <w:rFonts w:hint="default"/>
        <w:lang w:val="ru-RU" w:eastAsia="en-US" w:bidi="ar-SA"/>
      </w:rPr>
    </w:lvl>
    <w:lvl w:ilvl="2" w:tplc="3DEE2886">
      <w:numFmt w:val="bullet"/>
      <w:lvlText w:val="•"/>
      <w:lvlJc w:val="left"/>
      <w:pPr>
        <w:ind w:left="1737" w:hanging="306"/>
      </w:pPr>
      <w:rPr>
        <w:rFonts w:hint="default"/>
        <w:lang w:val="ru-RU" w:eastAsia="en-US" w:bidi="ar-SA"/>
      </w:rPr>
    </w:lvl>
    <w:lvl w:ilvl="3" w:tplc="E716B306">
      <w:numFmt w:val="bullet"/>
      <w:lvlText w:val="•"/>
      <w:lvlJc w:val="left"/>
      <w:pPr>
        <w:ind w:left="2576" w:hanging="306"/>
      </w:pPr>
      <w:rPr>
        <w:rFonts w:hint="default"/>
        <w:lang w:val="ru-RU" w:eastAsia="en-US" w:bidi="ar-SA"/>
      </w:rPr>
    </w:lvl>
    <w:lvl w:ilvl="4" w:tplc="7DA471B6">
      <w:numFmt w:val="bullet"/>
      <w:lvlText w:val="•"/>
      <w:lvlJc w:val="left"/>
      <w:pPr>
        <w:ind w:left="3414" w:hanging="306"/>
      </w:pPr>
      <w:rPr>
        <w:rFonts w:hint="default"/>
        <w:lang w:val="ru-RU" w:eastAsia="en-US" w:bidi="ar-SA"/>
      </w:rPr>
    </w:lvl>
    <w:lvl w:ilvl="5" w:tplc="C9205124">
      <w:numFmt w:val="bullet"/>
      <w:lvlText w:val="•"/>
      <w:lvlJc w:val="left"/>
      <w:pPr>
        <w:ind w:left="4253" w:hanging="306"/>
      </w:pPr>
      <w:rPr>
        <w:rFonts w:hint="default"/>
        <w:lang w:val="ru-RU" w:eastAsia="en-US" w:bidi="ar-SA"/>
      </w:rPr>
    </w:lvl>
    <w:lvl w:ilvl="6" w:tplc="3228803E">
      <w:numFmt w:val="bullet"/>
      <w:lvlText w:val="•"/>
      <w:lvlJc w:val="left"/>
      <w:pPr>
        <w:ind w:left="5092" w:hanging="306"/>
      </w:pPr>
      <w:rPr>
        <w:rFonts w:hint="default"/>
        <w:lang w:val="ru-RU" w:eastAsia="en-US" w:bidi="ar-SA"/>
      </w:rPr>
    </w:lvl>
    <w:lvl w:ilvl="7" w:tplc="53C66024">
      <w:numFmt w:val="bullet"/>
      <w:lvlText w:val="•"/>
      <w:lvlJc w:val="left"/>
      <w:pPr>
        <w:ind w:left="5930" w:hanging="306"/>
      </w:pPr>
      <w:rPr>
        <w:rFonts w:hint="default"/>
        <w:lang w:val="ru-RU" w:eastAsia="en-US" w:bidi="ar-SA"/>
      </w:rPr>
    </w:lvl>
    <w:lvl w:ilvl="8" w:tplc="ABE61CC0">
      <w:numFmt w:val="bullet"/>
      <w:lvlText w:val="•"/>
      <w:lvlJc w:val="left"/>
      <w:pPr>
        <w:ind w:left="6769" w:hanging="306"/>
      </w:pPr>
      <w:rPr>
        <w:rFonts w:hint="default"/>
        <w:lang w:val="ru-RU" w:eastAsia="en-US" w:bidi="ar-SA"/>
      </w:rPr>
    </w:lvl>
  </w:abstractNum>
  <w:abstractNum w:abstractNumId="107" w15:restartNumberingAfterBreak="0">
    <w:nsid w:val="573D069F"/>
    <w:multiLevelType w:val="hybridMultilevel"/>
    <w:tmpl w:val="8A344FD4"/>
    <w:lvl w:ilvl="0" w:tplc="CFC0B4A4">
      <w:numFmt w:val="bullet"/>
      <w:lvlText w:val=""/>
      <w:lvlJc w:val="left"/>
      <w:pPr>
        <w:ind w:left="391" w:hanging="284"/>
      </w:pPr>
      <w:rPr>
        <w:rFonts w:ascii="Wingdings" w:eastAsia="Wingdings" w:hAnsi="Wingdings" w:cs="Wingdings" w:hint="default"/>
        <w:w w:val="100"/>
        <w:sz w:val="24"/>
        <w:szCs w:val="24"/>
        <w:lang w:val="ru-RU" w:eastAsia="en-US" w:bidi="ar-SA"/>
      </w:rPr>
    </w:lvl>
    <w:lvl w:ilvl="1" w:tplc="AF944EC6">
      <w:numFmt w:val="bullet"/>
      <w:lvlText w:val="•"/>
      <w:lvlJc w:val="left"/>
      <w:pPr>
        <w:ind w:left="1209" w:hanging="284"/>
      </w:pPr>
      <w:rPr>
        <w:rFonts w:hint="default"/>
        <w:lang w:val="ru-RU" w:eastAsia="en-US" w:bidi="ar-SA"/>
      </w:rPr>
    </w:lvl>
    <w:lvl w:ilvl="2" w:tplc="726C3126">
      <w:numFmt w:val="bullet"/>
      <w:lvlText w:val="•"/>
      <w:lvlJc w:val="left"/>
      <w:pPr>
        <w:ind w:left="2019" w:hanging="284"/>
      </w:pPr>
      <w:rPr>
        <w:rFonts w:hint="default"/>
        <w:lang w:val="ru-RU" w:eastAsia="en-US" w:bidi="ar-SA"/>
      </w:rPr>
    </w:lvl>
    <w:lvl w:ilvl="3" w:tplc="CDB89F66">
      <w:numFmt w:val="bullet"/>
      <w:lvlText w:val="•"/>
      <w:lvlJc w:val="left"/>
      <w:pPr>
        <w:ind w:left="2829" w:hanging="284"/>
      </w:pPr>
      <w:rPr>
        <w:rFonts w:hint="default"/>
        <w:lang w:val="ru-RU" w:eastAsia="en-US" w:bidi="ar-SA"/>
      </w:rPr>
    </w:lvl>
    <w:lvl w:ilvl="4" w:tplc="B52E2BEE">
      <w:numFmt w:val="bullet"/>
      <w:lvlText w:val="•"/>
      <w:lvlJc w:val="left"/>
      <w:pPr>
        <w:ind w:left="3638" w:hanging="284"/>
      </w:pPr>
      <w:rPr>
        <w:rFonts w:hint="default"/>
        <w:lang w:val="ru-RU" w:eastAsia="en-US" w:bidi="ar-SA"/>
      </w:rPr>
    </w:lvl>
    <w:lvl w:ilvl="5" w:tplc="A48037E2">
      <w:numFmt w:val="bullet"/>
      <w:lvlText w:val="•"/>
      <w:lvlJc w:val="left"/>
      <w:pPr>
        <w:ind w:left="4448" w:hanging="284"/>
      </w:pPr>
      <w:rPr>
        <w:rFonts w:hint="default"/>
        <w:lang w:val="ru-RU" w:eastAsia="en-US" w:bidi="ar-SA"/>
      </w:rPr>
    </w:lvl>
    <w:lvl w:ilvl="6" w:tplc="56CEB7D0">
      <w:numFmt w:val="bullet"/>
      <w:lvlText w:val="•"/>
      <w:lvlJc w:val="left"/>
      <w:pPr>
        <w:ind w:left="5258" w:hanging="284"/>
      </w:pPr>
      <w:rPr>
        <w:rFonts w:hint="default"/>
        <w:lang w:val="ru-RU" w:eastAsia="en-US" w:bidi="ar-SA"/>
      </w:rPr>
    </w:lvl>
    <w:lvl w:ilvl="7" w:tplc="57245740">
      <w:numFmt w:val="bullet"/>
      <w:lvlText w:val="•"/>
      <w:lvlJc w:val="left"/>
      <w:pPr>
        <w:ind w:left="6067" w:hanging="284"/>
      </w:pPr>
      <w:rPr>
        <w:rFonts w:hint="default"/>
        <w:lang w:val="ru-RU" w:eastAsia="en-US" w:bidi="ar-SA"/>
      </w:rPr>
    </w:lvl>
    <w:lvl w:ilvl="8" w:tplc="C3AAC3E2">
      <w:numFmt w:val="bullet"/>
      <w:lvlText w:val="•"/>
      <w:lvlJc w:val="left"/>
      <w:pPr>
        <w:ind w:left="6877" w:hanging="284"/>
      </w:pPr>
      <w:rPr>
        <w:rFonts w:hint="default"/>
        <w:lang w:val="ru-RU" w:eastAsia="en-US" w:bidi="ar-SA"/>
      </w:rPr>
    </w:lvl>
  </w:abstractNum>
  <w:abstractNum w:abstractNumId="108" w15:restartNumberingAfterBreak="0">
    <w:nsid w:val="58737ACB"/>
    <w:multiLevelType w:val="hybridMultilevel"/>
    <w:tmpl w:val="2D743DE6"/>
    <w:lvl w:ilvl="0" w:tplc="169CCB18">
      <w:start w:val="1"/>
      <w:numFmt w:val="decimal"/>
      <w:lvlText w:val="%1"/>
      <w:lvlJc w:val="left"/>
      <w:pPr>
        <w:ind w:left="392" w:hanging="180"/>
      </w:pPr>
      <w:rPr>
        <w:rFonts w:ascii="Times New Roman" w:eastAsia="Times New Roman" w:hAnsi="Times New Roman" w:cs="Times New Roman" w:hint="default"/>
        <w:b/>
        <w:bCs/>
        <w:w w:val="100"/>
        <w:sz w:val="24"/>
        <w:szCs w:val="24"/>
        <w:u w:val="thick" w:color="000000"/>
        <w:lang w:val="ru-RU" w:eastAsia="en-US" w:bidi="ar-SA"/>
      </w:rPr>
    </w:lvl>
    <w:lvl w:ilvl="1" w:tplc="DBECA9E2">
      <w:start w:val="1"/>
      <w:numFmt w:val="decimal"/>
      <w:lvlText w:val="%2."/>
      <w:lvlJc w:val="left"/>
      <w:pPr>
        <w:ind w:left="3665" w:hanging="360"/>
        <w:jc w:val="right"/>
      </w:pPr>
      <w:rPr>
        <w:rFonts w:hint="default"/>
        <w:b/>
        <w:bCs/>
        <w:w w:val="100"/>
        <w:lang w:val="ru-RU" w:eastAsia="en-US" w:bidi="ar-SA"/>
      </w:rPr>
    </w:lvl>
    <w:lvl w:ilvl="2" w:tplc="D3504F9E">
      <w:numFmt w:val="bullet"/>
      <w:lvlText w:val="•"/>
      <w:lvlJc w:val="left"/>
      <w:pPr>
        <w:ind w:left="4382" w:hanging="360"/>
      </w:pPr>
      <w:rPr>
        <w:rFonts w:hint="default"/>
        <w:lang w:val="ru-RU" w:eastAsia="en-US" w:bidi="ar-SA"/>
      </w:rPr>
    </w:lvl>
    <w:lvl w:ilvl="3" w:tplc="B0A2BC74">
      <w:numFmt w:val="bullet"/>
      <w:lvlText w:val="•"/>
      <w:lvlJc w:val="left"/>
      <w:pPr>
        <w:ind w:left="5105" w:hanging="360"/>
      </w:pPr>
      <w:rPr>
        <w:rFonts w:hint="default"/>
        <w:lang w:val="ru-RU" w:eastAsia="en-US" w:bidi="ar-SA"/>
      </w:rPr>
    </w:lvl>
    <w:lvl w:ilvl="4" w:tplc="3A2CF920">
      <w:numFmt w:val="bullet"/>
      <w:lvlText w:val="•"/>
      <w:lvlJc w:val="left"/>
      <w:pPr>
        <w:ind w:left="5828" w:hanging="360"/>
      </w:pPr>
      <w:rPr>
        <w:rFonts w:hint="default"/>
        <w:lang w:val="ru-RU" w:eastAsia="en-US" w:bidi="ar-SA"/>
      </w:rPr>
    </w:lvl>
    <w:lvl w:ilvl="5" w:tplc="DC86B40A">
      <w:numFmt w:val="bullet"/>
      <w:lvlText w:val="•"/>
      <w:lvlJc w:val="left"/>
      <w:pPr>
        <w:ind w:left="6551" w:hanging="360"/>
      </w:pPr>
      <w:rPr>
        <w:rFonts w:hint="default"/>
        <w:lang w:val="ru-RU" w:eastAsia="en-US" w:bidi="ar-SA"/>
      </w:rPr>
    </w:lvl>
    <w:lvl w:ilvl="6" w:tplc="7F7C498A">
      <w:numFmt w:val="bullet"/>
      <w:lvlText w:val="•"/>
      <w:lvlJc w:val="left"/>
      <w:pPr>
        <w:ind w:left="7274" w:hanging="360"/>
      </w:pPr>
      <w:rPr>
        <w:rFonts w:hint="default"/>
        <w:lang w:val="ru-RU" w:eastAsia="en-US" w:bidi="ar-SA"/>
      </w:rPr>
    </w:lvl>
    <w:lvl w:ilvl="7" w:tplc="8B4A1AE4">
      <w:numFmt w:val="bullet"/>
      <w:lvlText w:val="•"/>
      <w:lvlJc w:val="left"/>
      <w:pPr>
        <w:ind w:left="7997" w:hanging="360"/>
      </w:pPr>
      <w:rPr>
        <w:rFonts w:hint="default"/>
        <w:lang w:val="ru-RU" w:eastAsia="en-US" w:bidi="ar-SA"/>
      </w:rPr>
    </w:lvl>
    <w:lvl w:ilvl="8" w:tplc="E4203952">
      <w:numFmt w:val="bullet"/>
      <w:lvlText w:val="•"/>
      <w:lvlJc w:val="left"/>
      <w:pPr>
        <w:ind w:left="8720" w:hanging="360"/>
      </w:pPr>
      <w:rPr>
        <w:rFonts w:hint="default"/>
        <w:lang w:val="ru-RU" w:eastAsia="en-US" w:bidi="ar-SA"/>
      </w:rPr>
    </w:lvl>
  </w:abstractNum>
  <w:abstractNum w:abstractNumId="109" w15:restartNumberingAfterBreak="0">
    <w:nsid w:val="58B320AC"/>
    <w:multiLevelType w:val="hybridMultilevel"/>
    <w:tmpl w:val="31DAF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597C2753"/>
    <w:multiLevelType w:val="hybridMultilevel"/>
    <w:tmpl w:val="932A60CC"/>
    <w:lvl w:ilvl="0" w:tplc="EAA07930">
      <w:numFmt w:val="bullet"/>
      <w:lvlText w:val=""/>
      <w:lvlJc w:val="left"/>
      <w:pPr>
        <w:ind w:left="69" w:hanging="284"/>
      </w:pPr>
      <w:rPr>
        <w:rFonts w:ascii="Wingdings" w:eastAsia="Wingdings" w:hAnsi="Wingdings" w:cs="Wingdings" w:hint="default"/>
        <w:w w:val="100"/>
        <w:sz w:val="24"/>
        <w:szCs w:val="24"/>
        <w:lang w:val="ru-RU" w:eastAsia="en-US" w:bidi="ar-SA"/>
      </w:rPr>
    </w:lvl>
    <w:lvl w:ilvl="1" w:tplc="92A6549A">
      <w:numFmt w:val="bullet"/>
      <w:lvlText w:val="•"/>
      <w:lvlJc w:val="left"/>
      <w:pPr>
        <w:ind w:left="804" w:hanging="284"/>
      </w:pPr>
      <w:rPr>
        <w:rFonts w:hint="default"/>
        <w:lang w:val="ru-RU" w:eastAsia="en-US" w:bidi="ar-SA"/>
      </w:rPr>
    </w:lvl>
    <w:lvl w:ilvl="2" w:tplc="29BA381A">
      <w:numFmt w:val="bullet"/>
      <w:lvlText w:val="•"/>
      <w:lvlJc w:val="left"/>
      <w:pPr>
        <w:ind w:left="1549" w:hanging="284"/>
      </w:pPr>
      <w:rPr>
        <w:rFonts w:hint="default"/>
        <w:lang w:val="ru-RU" w:eastAsia="en-US" w:bidi="ar-SA"/>
      </w:rPr>
    </w:lvl>
    <w:lvl w:ilvl="3" w:tplc="9438981C">
      <w:numFmt w:val="bullet"/>
      <w:lvlText w:val="•"/>
      <w:lvlJc w:val="left"/>
      <w:pPr>
        <w:ind w:left="2293" w:hanging="284"/>
      </w:pPr>
      <w:rPr>
        <w:rFonts w:hint="default"/>
        <w:lang w:val="ru-RU" w:eastAsia="en-US" w:bidi="ar-SA"/>
      </w:rPr>
    </w:lvl>
    <w:lvl w:ilvl="4" w:tplc="D638A18A">
      <w:numFmt w:val="bullet"/>
      <w:lvlText w:val="•"/>
      <w:lvlJc w:val="left"/>
      <w:pPr>
        <w:ind w:left="3038" w:hanging="284"/>
      </w:pPr>
      <w:rPr>
        <w:rFonts w:hint="default"/>
        <w:lang w:val="ru-RU" w:eastAsia="en-US" w:bidi="ar-SA"/>
      </w:rPr>
    </w:lvl>
    <w:lvl w:ilvl="5" w:tplc="BEE4B140">
      <w:numFmt w:val="bullet"/>
      <w:lvlText w:val="•"/>
      <w:lvlJc w:val="left"/>
      <w:pPr>
        <w:ind w:left="3782" w:hanging="284"/>
      </w:pPr>
      <w:rPr>
        <w:rFonts w:hint="default"/>
        <w:lang w:val="ru-RU" w:eastAsia="en-US" w:bidi="ar-SA"/>
      </w:rPr>
    </w:lvl>
    <w:lvl w:ilvl="6" w:tplc="50C03B76">
      <w:numFmt w:val="bullet"/>
      <w:lvlText w:val="•"/>
      <w:lvlJc w:val="left"/>
      <w:pPr>
        <w:ind w:left="4527" w:hanging="284"/>
      </w:pPr>
      <w:rPr>
        <w:rFonts w:hint="default"/>
        <w:lang w:val="ru-RU" w:eastAsia="en-US" w:bidi="ar-SA"/>
      </w:rPr>
    </w:lvl>
    <w:lvl w:ilvl="7" w:tplc="AEFC6742">
      <w:numFmt w:val="bullet"/>
      <w:lvlText w:val="•"/>
      <w:lvlJc w:val="left"/>
      <w:pPr>
        <w:ind w:left="5271" w:hanging="284"/>
      </w:pPr>
      <w:rPr>
        <w:rFonts w:hint="default"/>
        <w:lang w:val="ru-RU" w:eastAsia="en-US" w:bidi="ar-SA"/>
      </w:rPr>
    </w:lvl>
    <w:lvl w:ilvl="8" w:tplc="D30C10F8">
      <w:numFmt w:val="bullet"/>
      <w:lvlText w:val="•"/>
      <w:lvlJc w:val="left"/>
      <w:pPr>
        <w:ind w:left="6016" w:hanging="284"/>
      </w:pPr>
      <w:rPr>
        <w:rFonts w:hint="default"/>
        <w:lang w:val="ru-RU" w:eastAsia="en-US" w:bidi="ar-SA"/>
      </w:rPr>
    </w:lvl>
  </w:abstractNum>
  <w:abstractNum w:abstractNumId="111" w15:restartNumberingAfterBreak="0">
    <w:nsid w:val="59EC0CDF"/>
    <w:multiLevelType w:val="hybridMultilevel"/>
    <w:tmpl w:val="F8D2415E"/>
    <w:lvl w:ilvl="0" w:tplc="19D093B0">
      <w:numFmt w:val="bullet"/>
      <w:lvlText w:val=""/>
      <w:lvlJc w:val="left"/>
      <w:pPr>
        <w:ind w:left="444" w:hanging="337"/>
      </w:pPr>
      <w:rPr>
        <w:rFonts w:ascii="Wingdings" w:eastAsia="Wingdings" w:hAnsi="Wingdings" w:cs="Wingdings" w:hint="default"/>
        <w:w w:val="100"/>
        <w:sz w:val="24"/>
        <w:szCs w:val="24"/>
        <w:lang w:val="ru-RU" w:eastAsia="en-US" w:bidi="ar-SA"/>
      </w:rPr>
    </w:lvl>
    <w:lvl w:ilvl="1" w:tplc="6A34CC98">
      <w:numFmt w:val="bullet"/>
      <w:lvlText w:val="•"/>
      <w:lvlJc w:val="left"/>
      <w:pPr>
        <w:ind w:left="1245" w:hanging="337"/>
      </w:pPr>
      <w:rPr>
        <w:rFonts w:hint="default"/>
        <w:lang w:val="ru-RU" w:eastAsia="en-US" w:bidi="ar-SA"/>
      </w:rPr>
    </w:lvl>
    <w:lvl w:ilvl="2" w:tplc="95F2DADE">
      <w:numFmt w:val="bullet"/>
      <w:lvlText w:val="•"/>
      <w:lvlJc w:val="left"/>
      <w:pPr>
        <w:ind w:left="2051" w:hanging="337"/>
      </w:pPr>
      <w:rPr>
        <w:rFonts w:hint="default"/>
        <w:lang w:val="ru-RU" w:eastAsia="en-US" w:bidi="ar-SA"/>
      </w:rPr>
    </w:lvl>
    <w:lvl w:ilvl="3" w:tplc="3A9CBAF2">
      <w:numFmt w:val="bullet"/>
      <w:lvlText w:val="•"/>
      <w:lvlJc w:val="left"/>
      <w:pPr>
        <w:ind w:left="2857" w:hanging="337"/>
      </w:pPr>
      <w:rPr>
        <w:rFonts w:hint="default"/>
        <w:lang w:val="ru-RU" w:eastAsia="en-US" w:bidi="ar-SA"/>
      </w:rPr>
    </w:lvl>
    <w:lvl w:ilvl="4" w:tplc="5EF8D92A">
      <w:numFmt w:val="bullet"/>
      <w:lvlText w:val="•"/>
      <w:lvlJc w:val="left"/>
      <w:pPr>
        <w:ind w:left="3662" w:hanging="337"/>
      </w:pPr>
      <w:rPr>
        <w:rFonts w:hint="default"/>
        <w:lang w:val="ru-RU" w:eastAsia="en-US" w:bidi="ar-SA"/>
      </w:rPr>
    </w:lvl>
    <w:lvl w:ilvl="5" w:tplc="DCD8E1C8">
      <w:numFmt w:val="bullet"/>
      <w:lvlText w:val="•"/>
      <w:lvlJc w:val="left"/>
      <w:pPr>
        <w:ind w:left="4468" w:hanging="337"/>
      </w:pPr>
      <w:rPr>
        <w:rFonts w:hint="default"/>
        <w:lang w:val="ru-RU" w:eastAsia="en-US" w:bidi="ar-SA"/>
      </w:rPr>
    </w:lvl>
    <w:lvl w:ilvl="6" w:tplc="602E427E">
      <w:numFmt w:val="bullet"/>
      <w:lvlText w:val="•"/>
      <w:lvlJc w:val="left"/>
      <w:pPr>
        <w:ind w:left="5274" w:hanging="337"/>
      </w:pPr>
      <w:rPr>
        <w:rFonts w:hint="default"/>
        <w:lang w:val="ru-RU" w:eastAsia="en-US" w:bidi="ar-SA"/>
      </w:rPr>
    </w:lvl>
    <w:lvl w:ilvl="7" w:tplc="6F580608">
      <w:numFmt w:val="bullet"/>
      <w:lvlText w:val="•"/>
      <w:lvlJc w:val="left"/>
      <w:pPr>
        <w:ind w:left="6079" w:hanging="337"/>
      </w:pPr>
      <w:rPr>
        <w:rFonts w:hint="default"/>
        <w:lang w:val="ru-RU" w:eastAsia="en-US" w:bidi="ar-SA"/>
      </w:rPr>
    </w:lvl>
    <w:lvl w:ilvl="8" w:tplc="A63E076A">
      <w:numFmt w:val="bullet"/>
      <w:lvlText w:val="•"/>
      <w:lvlJc w:val="left"/>
      <w:pPr>
        <w:ind w:left="6885" w:hanging="337"/>
      </w:pPr>
      <w:rPr>
        <w:rFonts w:hint="default"/>
        <w:lang w:val="ru-RU" w:eastAsia="en-US" w:bidi="ar-SA"/>
      </w:rPr>
    </w:lvl>
  </w:abstractNum>
  <w:abstractNum w:abstractNumId="112" w15:restartNumberingAfterBreak="0">
    <w:nsid w:val="5BA87C29"/>
    <w:multiLevelType w:val="hybridMultilevel"/>
    <w:tmpl w:val="12BAE8B4"/>
    <w:lvl w:ilvl="0" w:tplc="C5C81F74">
      <w:numFmt w:val="bullet"/>
      <w:lvlText w:val=""/>
      <w:lvlJc w:val="left"/>
      <w:pPr>
        <w:ind w:left="107" w:hanging="253"/>
      </w:pPr>
      <w:rPr>
        <w:rFonts w:ascii="Wingdings" w:eastAsia="Wingdings" w:hAnsi="Wingdings" w:cs="Wingdings" w:hint="default"/>
        <w:w w:val="100"/>
        <w:sz w:val="24"/>
        <w:szCs w:val="24"/>
        <w:lang w:val="ru-RU" w:eastAsia="en-US" w:bidi="ar-SA"/>
      </w:rPr>
    </w:lvl>
    <w:lvl w:ilvl="1" w:tplc="1F429F86">
      <w:numFmt w:val="bullet"/>
      <w:lvlText w:val="•"/>
      <w:lvlJc w:val="left"/>
      <w:pPr>
        <w:ind w:left="939" w:hanging="253"/>
      </w:pPr>
      <w:rPr>
        <w:rFonts w:hint="default"/>
        <w:lang w:val="ru-RU" w:eastAsia="en-US" w:bidi="ar-SA"/>
      </w:rPr>
    </w:lvl>
    <w:lvl w:ilvl="2" w:tplc="459E427C">
      <w:numFmt w:val="bullet"/>
      <w:lvlText w:val="•"/>
      <w:lvlJc w:val="left"/>
      <w:pPr>
        <w:ind w:left="1779" w:hanging="253"/>
      </w:pPr>
      <w:rPr>
        <w:rFonts w:hint="default"/>
        <w:lang w:val="ru-RU" w:eastAsia="en-US" w:bidi="ar-SA"/>
      </w:rPr>
    </w:lvl>
    <w:lvl w:ilvl="3" w:tplc="15501B12">
      <w:numFmt w:val="bullet"/>
      <w:lvlText w:val="•"/>
      <w:lvlJc w:val="left"/>
      <w:pPr>
        <w:ind w:left="2619" w:hanging="253"/>
      </w:pPr>
      <w:rPr>
        <w:rFonts w:hint="default"/>
        <w:lang w:val="ru-RU" w:eastAsia="en-US" w:bidi="ar-SA"/>
      </w:rPr>
    </w:lvl>
    <w:lvl w:ilvl="4" w:tplc="C75A40FE">
      <w:numFmt w:val="bullet"/>
      <w:lvlText w:val="•"/>
      <w:lvlJc w:val="left"/>
      <w:pPr>
        <w:ind w:left="3458" w:hanging="253"/>
      </w:pPr>
      <w:rPr>
        <w:rFonts w:hint="default"/>
        <w:lang w:val="ru-RU" w:eastAsia="en-US" w:bidi="ar-SA"/>
      </w:rPr>
    </w:lvl>
    <w:lvl w:ilvl="5" w:tplc="ACB4F582">
      <w:numFmt w:val="bullet"/>
      <w:lvlText w:val="•"/>
      <w:lvlJc w:val="left"/>
      <w:pPr>
        <w:ind w:left="4298" w:hanging="253"/>
      </w:pPr>
      <w:rPr>
        <w:rFonts w:hint="default"/>
        <w:lang w:val="ru-RU" w:eastAsia="en-US" w:bidi="ar-SA"/>
      </w:rPr>
    </w:lvl>
    <w:lvl w:ilvl="6" w:tplc="191CA168">
      <w:numFmt w:val="bullet"/>
      <w:lvlText w:val="•"/>
      <w:lvlJc w:val="left"/>
      <w:pPr>
        <w:ind w:left="5138" w:hanging="253"/>
      </w:pPr>
      <w:rPr>
        <w:rFonts w:hint="default"/>
        <w:lang w:val="ru-RU" w:eastAsia="en-US" w:bidi="ar-SA"/>
      </w:rPr>
    </w:lvl>
    <w:lvl w:ilvl="7" w:tplc="BA76DCF4">
      <w:numFmt w:val="bullet"/>
      <w:lvlText w:val="•"/>
      <w:lvlJc w:val="left"/>
      <w:pPr>
        <w:ind w:left="5977" w:hanging="253"/>
      </w:pPr>
      <w:rPr>
        <w:rFonts w:hint="default"/>
        <w:lang w:val="ru-RU" w:eastAsia="en-US" w:bidi="ar-SA"/>
      </w:rPr>
    </w:lvl>
    <w:lvl w:ilvl="8" w:tplc="1FF69100">
      <w:numFmt w:val="bullet"/>
      <w:lvlText w:val="•"/>
      <w:lvlJc w:val="left"/>
      <w:pPr>
        <w:ind w:left="6817" w:hanging="253"/>
      </w:pPr>
      <w:rPr>
        <w:rFonts w:hint="default"/>
        <w:lang w:val="ru-RU" w:eastAsia="en-US" w:bidi="ar-SA"/>
      </w:rPr>
    </w:lvl>
  </w:abstractNum>
  <w:abstractNum w:abstractNumId="113" w15:restartNumberingAfterBreak="0">
    <w:nsid w:val="5BDA7149"/>
    <w:multiLevelType w:val="hybridMultilevel"/>
    <w:tmpl w:val="EC3C596C"/>
    <w:lvl w:ilvl="0" w:tplc="B684879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09A6E14">
      <w:start w:val="1"/>
      <w:numFmt w:val="bullet"/>
      <w:lvlText w:val="o"/>
      <w:lvlJc w:val="left"/>
      <w:pPr>
        <w:ind w:left="11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4DC3ADA">
      <w:start w:val="1"/>
      <w:numFmt w:val="bullet"/>
      <w:lvlText w:val="▪"/>
      <w:lvlJc w:val="left"/>
      <w:pPr>
        <w:ind w:left="18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1CCC29FC">
      <w:start w:val="1"/>
      <w:numFmt w:val="bullet"/>
      <w:lvlText w:val="•"/>
      <w:lvlJc w:val="left"/>
      <w:pPr>
        <w:ind w:left="25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4F87DC8">
      <w:start w:val="1"/>
      <w:numFmt w:val="bullet"/>
      <w:lvlText w:val="o"/>
      <w:lvlJc w:val="left"/>
      <w:pPr>
        <w:ind w:left="32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D7BC0454">
      <w:start w:val="1"/>
      <w:numFmt w:val="bullet"/>
      <w:lvlText w:val="▪"/>
      <w:lvlJc w:val="left"/>
      <w:pPr>
        <w:ind w:left="39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4C44542C">
      <w:start w:val="1"/>
      <w:numFmt w:val="bullet"/>
      <w:lvlText w:val="•"/>
      <w:lvlJc w:val="left"/>
      <w:pPr>
        <w:ind w:left="47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140D3C2">
      <w:start w:val="1"/>
      <w:numFmt w:val="bullet"/>
      <w:lvlText w:val="o"/>
      <w:lvlJc w:val="left"/>
      <w:pPr>
        <w:ind w:left="54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7A00E4D0">
      <w:start w:val="1"/>
      <w:numFmt w:val="bullet"/>
      <w:lvlText w:val="▪"/>
      <w:lvlJc w:val="left"/>
      <w:pPr>
        <w:ind w:left="61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14" w15:restartNumberingAfterBreak="0">
    <w:nsid w:val="5C014F56"/>
    <w:multiLevelType w:val="hybridMultilevel"/>
    <w:tmpl w:val="9BBC13E4"/>
    <w:lvl w:ilvl="0" w:tplc="8A66DA46">
      <w:numFmt w:val="bullet"/>
      <w:lvlText w:val=""/>
      <w:lvlJc w:val="left"/>
      <w:pPr>
        <w:ind w:left="107" w:hanging="255"/>
      </w:pPr>
      <w:rPr>
        <w:rFonts w:ascii="Wingdings" w:eastAsia="Wingdings" w:hAnsi="Wingdings" w:cs="Wingdings" w:hint="default"/>
        <w:w w:val="100"/>
        <w:sz w:val="24"/>
        <w:szCs w:val="24"/>
        <w:lang w:val="ru-RU" w:eastAsia="en-US" w:bidi="ar-SA"/>
      </w:rPr>
    </w:lvl>
    <w:lvl w:ilvl="1" w:tplc="539A8E94">
      <w:numFmt w:val="bullet"/>
      <w:lvlText w:val="•"/>
      <w:lvlJc w:val="left"/>
      <w:pPr>
        <w:ind w:left="939" w:hanging="255"/>
      </w:pPr>
      <w:rPr>
        <w:rFonts w:hint="default"/>
        <w:lang w:val="ru-RU" w:eastAsia="en-US" w:bidi="ar-SA"/>
      </w:rPr>
    </w:lvl>
    <w:lvl w:ilvl="2" w:tplc="4894DEB4">
      <w:numFmt w:val="bullet"/>
      <w:lvlText w:val="•"/>
      <w:lvlJc w:val="left"/>
      <w:pPr>
        <w:ind w:left="1779" w:hanging="255"/>
      </w:pPr>
      <w:rPr>
        <w:rFonts w:hint="default"/>
        <w:lang w:val="ru-RU" w:eastAsia="en-US" w:bidi="ar-SA"/>
      </w:rPr>
    </w:lvl>
    <w:lvl w:ilvl="3" w:tplc="46628158">
      <w:numFmt w:val="bullet"/>
      <w:lvlText w:val="•"/>
      <w:lvlJc w:val="left"/>
      <w:pPr>
        <w:ind w:left="2619" w:hanging="255"/>
      </w:pPr>
      <w:rPr>
        <w:rFonts w:hint="default"/>
        <w:lang w:val="ru-RU" w:eastAsia="en-US" w:bidi="ar-SA"/>
      </w:rPr>
    </w:lvl>
    <w:lvl w:ilvl="4" w:tplc="82A696D2">
      <w:numFmt w:val="bullet"/>
      <w:lvlText w:val="•"/>
      <w:lvlJc w:val="left"/>
      <w:pPr>
        <w:ind w:left="3458" w:hanging="255"/>
      </w:pPr>
      <w:rPr>
        <w:rFonts w:hint="default"/>
        <w:lang w:val="ru-RU" w:eastAsia="en-US" w:bidi="ar-SA"/>
      </w:rPr>
    </w:lvl>
    <w:lvl w:ilvl="5" w:tplc="9FC274D0">
      <w:numFmt w:val="bullet"/>
      <w:lvlText w:val="•"/>
      <w:lvlJc w:val="left"/>
      <w:pPr>
        <w:ind w:left="4298" w:hanging="255"/>
      </w:pPr>
      <w:rPr>
        <w:rFonts w:hint="default"/>
        <w:lang w:val="ru-RU" w:eastAsia="en-US" w:bidi="ar-SA"/>
      </w:rPr>
    </w:lvl>
    <w:lvl w:ilvl="6" w:tplc="C6B0F694">
      <w:numFmt w:val="bullet"/>
      <w:lvlText w:val="•"/>
      <w:lvlJc w:val="left"/>
      <w:pPr>
        <w:ind w:left="5138" w:hanging="255"/>
      </w:pPr>
      <w:rPr>
        <w:rFonts w:hint="default"/>
        <w:lang w:val="ru-RU" w:eastAsia="en-US" w:bidi="ar-SA"/>
      </w:rPr>
    </w:lvl>
    <w:lvl w:ilvl="7" w:tplc="44725484">
      <w:numFmt w:val="bullet"/>
      <w:lvlText w:val="•"/>
      <w:lvlJc w:val="left"/>
      <w:pPr>
        <w:ind w:left="5977" w:hanging="255"/>
      </w:pPr>
      <w:rPr>
        <w:rFonts w:hint="default"/>
        <w:lang w:val="ru-RU" w:eastAsia="en-US" w:bidi="ar-SA"/>
      </w:rPr>
    </w:lvl>
    <w:lvl w:ilvl="8" w:tplc="E5022B54">
      <w:numFmt w:val="bullet"/>
      <w:lvlText w:val="•"/>
      <w:lvlJc w:val="left"/>
      <w:pPr>
        <w:ind w:left="6817" w:hanging="255"/>
      </w:pPr>
      <w:rPr>
        <w:rFonts w:hint="default"/>
        <w:lang w:val="ru-RU" w:eastAsia="en-US" w:bidi="ar-SA"/>
      </w:rPr>
    </w:lvl>
  </w:abstractNum>
  <w:abstractNum w:abstractNumId="115" w15:restartNumberingAfterBreak="0">
    <w:nsid w:val="5EC27603"/>
    <w:multiLevelType w:val="hybridMultilevel"/>
    <w:tmpl w:val="4D8A2AFA"/>
    <w:lvl w:ilvl="0" w:tplc="20D4DD24">
      <w:numFmt w:val="bullet"/>
      <w:lvlText w:val=""/>
      <w:lvlJc w:val="left"/>
      <w:pPr>
        <w:ind w:left="110" w:hanging="224"/>
      </w:pPr>
      <w:rPr>
        <w:rFonts w:ascii="Wingdings" w:eastAsia="Wingdings" w:hAnsi="Wingdings" w:cs="Wingdings" w:hint="default"/>
        <w:w w:val="100"/>
        <w:sz w:val="24"/>
        <w:szCs w:val="24"/>
        <w:lang w:val="ru-RU" w:eastAsia="en-US" w:bidi="ar-SA"/>
      </w:rPr>
    </w:lvl>
    <w:lvl w:ilvl="1" w:tplc="71AE7FFE">
      <w:numFmt w:val="bullet"/>
      <w:lvlText w:val="•"/>
      <w:lvlJc w:val="left"/>
      <w:pPr>
        <w:ind w:left="952" w:hanging="224"/>
      </w:pPr>
      <w:rPr>
        <w:rFonts w:hint="default"/>
        <w:lang w:val="ru-RU" w:eastAsia="en-US" w:bidi="ar-SA"/>
      </w:rPr>
    </w:lvl>
    <w:lvl w:ilvl="2" w:tplc="9560284A">
      <w:numFmt w:val="bullet"/>
      <w:lvlText w:val="•"/>
      <w:lvlJc w:val="left"/>
      <w:pPr>
        <w:ind w:left="1785" w:hanging="224"/>
      </w:pPr>
      <w:rPr>
        <w:rFonts w:hint="default"/>
        <w:lang w:val="ru-RU" w:eastAsia="en-US" w:bidi="ar-SA"/>
      </w:rPr>
    </w:lvl>
    <w:lvl w:ilvl="3" w:tplc="1DEA0362">
      <w:numFmt w:val="bullet"/>
      <w:lvlText w:val="•"/>
      <w:lvlJc w:val="left"/>
      <w:pPr>
        <w:ind w:left="2618" w:hanging="224"/>
      </w:pPr>
      <w:rPr>
        <w:rFonts w:hint="default"/>
        <w:lang w:val="ru-RU" w:eastAsia="en-US" w:bidi="ar-SA"/>
      </w:rPr>
    </w:lvl>
    <w:lvl w:ilvl="4" w:tplc="2FF639D6">
      <w:numFmt w:val="bullet"/>
      <w:lvlText w:val="•"/>
      <w:lvlJc w:val="left"/>
      <w:pPr>
        <w:ind w:left="3450" w:hanging="224"/>
      </w:pPr>
      <w:rPr>
        <w:rFonts w:hint="default"/>
        <w:lang w:val="ru-RU" w:eastAsia="en-US" w:bidi="ar-SA"/>
      </w:rPr>
    </w:lvl>
    <w:lvl w:ilvl="5" w:tplc="4D284C98">
      <w:numFmt w:val="bullet"/>
      <w:lvlText w:val="•"/>
      <w:lvlJc w:val="left"/>
      <w:pPr>
        <w:ind w:left="4283" w:hanging="224"/>
      </w:pPr>
      <w:rPr>
        <w:rFonts w:hint="default"/>
        <w:lang w:val="ru-RU" w:eastAsia="en-US" w:bidi="ar-SA"/>
      </w:rPr>
    </w:lvl>
    <w:lvl w:ilvl="6" w:tplc="F42E3798">
      <w:numFmt w:val="bullet"/>
      <w:lvlText w:val="•"/>
      <w:lvlJc w:val="left"/>
      <w:pPr>
        <w:ind w:left="5116" w:hanging="224"/>
      </w:pPr>
      <w:rPr>
        <w:rFonts w:hint="default"/>
        <w:lang w:val="ru-RU" w:eastAsia="en-US" w:bidi="ar-SA"/>
      </w:rPr>
    </w:lvl>
    <w:lvl w:ilvl="7" w:tplc="373ED682">
      <w:numFmt w:val="bullet"/>
      <w:lvlText w:val="•"/>
      <w:lvlJc w:val="left"/>
      <w:pPr>
        <w:ind w:left="5948" w:hanging="224"/>
      </w:pPr>
      <w:rPr>
        <w:rFonts w:hint="default"/>
        <w:lang w:val="ru-RU" w:eastAsia="en-US" w:bidi="ar-SA"/>
      </w:rPr>
    </w:lvl>
    <w:lvl w:ilvl="8" w:tplc="DAE2AB10">
      <w:numFmt w:val="bullet"/>
      <w:lvlText w:val="•"/>
      <w:lvlJc w:val="left"/>
      <w:pPr>
        <w:ind w:left="6781" w:hanging="224"/>
      </w:pPr>
      <w:rPr>
        <w:rFonts w:hint="default"/>
        <w:lang w:val="ru-RU" w:eastAsia="en-US" w:bidi="ar-SA"/>
      </w:rPr>
    </w:lvl>
  </w:abstractNum>
  <w:abstractNum w:abstractNumId="116" w15:restartNumberingAfterBreak="0">
    <w:nsid w:val="5F673876"/>
    <w:multiLevelType w:val="hybridMultilevel"/>
    <w:tmpl w:val="A146A042"/>
    <w:lvl w:ilvl="0" w:tplc="8C32F47E">
      <w:start w:val="1"/>
      <w:numFmt w:val="decimal"/>
      <w:lvlText w:val="%1"/>
      <w:lvlJc w:val="left"/>
      <w:pPr>
        <w:ind w:left="307" w:hanging="195"/>
      </w:pPr>
      <w:rPr>
        <w:rFonts w:ascii="Times New Roman" w:eastAsia="Times New Roman" w:hAnsi="Times New Roman" w:cs="Times New Roman" w:hint="default"/>
        <w:b/>
        <w:bCs/>
        <w:w w:val="99"/>
        <w:sz w:val="26"/>
        <w:szCs w:val="26"/>
        <w:u w:val="thick" w:color="000000"/>
        <w:lang w:val="ru-RU" w:eastAsia="en-US" w:bidi="ar-SA"/>
      </w:rPr>
    </w:lvl>
    <w:lvl w:ilvl="1" w:tplc="0C267E72">
      <w:numFmt w:val="bullet"/>
      <w:lvlText w:val="•"/>
      <w:lvlJc w:val="left"/>
      <w:pPr>
        <w:ind w:left="1286" w:hanging="195"/>
      </w:pPr>
      <w:rPr>
        <w:rFonts w:hint="default"/>
        <w:lang w:val="ru-RU" w:eastAsia="en-US" w:bidi="ar-SA"/>
      </w:rPr>
    </w:lvl>
    <w:lvl w:ilvl="2" w:tplc="6386AC08">
      <w:numFmt w:val="bullet"/>
      <w:lvlText w:val="•"/>
      <w:lvlJc w:val="left"/>
      <w:pPr>
        <w:ind w:left="2273" w:hanging="195"/>
      </w:pPr>
      <w:rPr>
        <w:rFonts w:hint="default"/>
        <w:lang w:val="ru-RU" w:eastAsia="en-US" w:bidi="ar-SA"/>
      </w:rPr>
    </w:lvl>
    <w:lvl w:ilvl="3" w:tplc="5DD2A616">
      <w:numFmt w:val="bullet"/>
      <w:lvlText w:val="•"/>
      <w:lvlJc w:val="left"/>
      <w:pPr>
        <w:ind w:left="3259" w:hanging="195"/>
      </w:pPr>
      <w:rPr>
        <w:rFonts w:hint="default"/>
        <w:lang w:val="ru-RU" w:eastAsia="en-US" w:bidi="ar-SA"/>
      </w:rPr>
    </w:lvl>
    <w:lvl w:ilvl="4" w:tplc="4E5A2F0C">
      <w:numFmt w:val="bullet"/>
      <w:lvlText w:val="•"/>
      <w:lvlJc w:val="left"/>
      <w:pPr>
        <w:ind w:left="4246" w:hanging="195"/>
      </w:pPr>
      <w:rPr>
        <w:rFonts w:hint="default"/>
        <w:lang w:val="ru-RU" w:eastAsia="en-US" w:bidi="ar-SA"/>
      </w:rPr>
    </w:lvl>
    <w:lvl w:ilvl="5" w:tplc="40F6995E">
      <w:numFmt w:val="bullet"/>
      <w:lvlText w:val="•"/>
      <w:lvlJc w:val="left"/>
      <w:pPr>
        <w:ind w:left="5233" w:hanging="195"/>
      </w:pPr>
      <w:rPr>
        <w:rFonts w:hint="default"/>
        <w:lang w:val="ru-RU" w:eastAsia="en-US" w:bidi="ar-SA"/>
      </w:rPr>
    </w:lvl>
    <w:lvl w:ilvl="6" w:tplc="339A0CE6">
      <w:numFmt w:val="bullet"/>
      <w:lvlText w:val="•"/>
      <w:lvlJc w:val="left"/>
      <w:pPr>
        <w:ind w:left="6219" w:hanging="195"/>
      </w:pPr>
      <w:rPr>
        <w:rFonts w:hint="default"/>
        <w:lang w:val="ru-RU" w:eastAsia="en-US" w:bidi="ar-SA"/>
      </w:rPr>
    </w:lvl>
    <w:lvl w:ilvl="7" w:tplc="3D6CCF66">
      <w:numFmt w:val="bullet"/>
      <w:lvlText w:val="•"/>
      <w:lvlJc w:val="left"/>
      <w:pPr>
        <w:ind w:left="7206" w:hanging="195"/>
      </w:pPr>
      <w:rPr>
        <w:rFonts w:hint="default"/>
        <w:lang w:val="ru-RU" w:eastAsia="en-US" w:bidi="ar-SA"/>
      </w:rPr>
    </w:lvl>
    <w:lvl w:ilvl="8" w:tplc="2B4EC2B2">
      <w:numFmt w:val="bullet"/>
      <w:lvlText w:val="•"/>
      <w:lvlJc w:val="left"/>
      <w:pPr>
        <w:ind w:left="8193" w:hanging="195"/>
      </w:pPr>
      <w:rPr>
        <w:rFonts w:hint="default"/>
        <w:lang w:val="ru-RU" w:eastAsia="en-US" w:bidi="ar-SA"/>
      </w:rPr>
    </w:lvl>
  </w:abstractNum>
  <w:abstractNum w:abstractNumId="117" w15:restartNumberingAfterBreak="0">
    <w:nsid w:val="5F7E2042"/>
    <w:multiLevelType w:val="hybridMultilevel"/>
    <w:tmpl w:val="5614A3F2"/>
    <w:lvl w:ilvl="0" w:tplc="0DCCAA62">
      <w:numFmt w:val="bullet"/>
      <w:lvlText w:val=""/>
      <w:lvlJc w:val="left"/>
      <w:pPr>
        <w:ind w:left="110" w:hanging="306"/>
      </w:pPr>
      <w:rPr>
        <w:rFonts w:ascii="Wingdings" w:eastAsia="Wingdings" w:hAnsi="Wingdings" w:cs="Wingdings" w:hint="default"/>
        <w:w w:val="100"/>
        <w:sz w:val="24"/>
        <w:szCs w:val="24"/>
        <w:lang w:val="ru-RU" w:eastAsia="en-US" w:bidi="ar-SA"/>
      </w:rPr>
    </w:lvl>
    <w:lvl w:ilvl="1" w:tplc="259C4402">
      <w:numFmt w:val="bullet"/>
      <w:lvlText w:val="•"/>
      <w:lvlJc w:val="left"/>
      <w:pPr>
        <w:ind w:left="952" w:hanging="306"/>
      </w:pPr>
      <w:rPr>
        <w:rFonts w:hint="default"/>
        <w:lang w:val="ru-RU" w:eastAsia="en-US" w:bidi="ar-SA"/>
      </w:rPr>
    </w:lvl>
    <w:lvl w:ilvl="2" w:tplc="6FC66780">
      <w:numFmt w:val="bullet"/>
      <w:lvlText w:val="•"/>
      <w:lvlJc w:val="left"/>
      <w:pPr>
        <w:ind w:left="1785" w:hanging="306"/>
      </w:pPr>
      <w:rPr>
        <w:rFonts w:hint="default"/>
        <w:lang w:val="ru-RU" w:eastAsia="en-US" w:bidi="ar-SA"/>
      </w:rPr>
    </w:lvl>
    <w:lvl w:ilvl="3" w:tplc="21E47764">
      <w:numFmt w:val="bullet"/>
      <w:lvlText w:val="•"/>
      <w:lvlJc w:val="left"/>
      <w:pPr>
        <w:ind w:left="2618" w:hanging="306"/>
      </w:pPr>
      <w:rPr>
        <w:rFonts w:hint="default"/>
        <w:lang w:val="ru-RU" w:eastAsia="en-US" w:bidi="ar-SA"/>
      </w:rPr>
    </w:lvl>
    <w:lvl w:ilvl="4" w:tplc="CDCE0E84">
      <w:numFmt w:val="bullet"/>
      <w:lvlText w:val="•"/>
      <w:lvlJc w:val="left"/>
      <w:pPr>
        <w:ind w:left="3450" w:hanging="306"/>
      </w:pPr>
      <w:rPr>
        <w:rFonts w:hint="default"/>
        <w:lang w:val="ru-RU" w:eastAsia="en-US" w:bidi="ar-SA"/>
      </w:rPr>
    </w:lvl>
    <w:lvl w:ilvl="5" w:tplc="4B127014">
      <w:numFmt w:val="bullet"/>
      <w:lvlText w:val="•"/>
      <w:lvlJc w:val="left"/>
      <w:pPr>
        <w:ind w:left="4283" w:hanging="306"/>
      </w:pPr>
      <w:rPr>
        <w:rFonts w:hint="default"/>
        <w:lang w:val="ru-RU" w:eastAsia="en-US" w:bidi="ar-SA"/>
      </w:rPr>
    </w:lvl>
    <w:lvl w:ilvl="6" w:tplc="3D880976">
      <w:numFmt w:val="bullet"/>
      <w:lvlText w:val="•"/>
      <w:lvlJc w:val="left"/>
      <w:pPr>
        <w:ind w:left="5116" w:hanging="306"/>
      </w:pPr>
      <w:rPr>
        <w:rFonts w:hint="default"/>
        <w:lang w:val="ru-RU" w:eastAsia="en-US" w:bidi="ar-SA"/>
      </w:rPr>
    </w:lvl>
    <w:lvl w:ilvl="7" w:tplc="4F8644A6">
      <w:numFmt w:val="bullet"/>
      <w:lvlText w:val="•"/>
      <w:lvlJc w:val="left"/>
      <w:pPr>
        <w:ind w:left="5948" w:hanging="306"/>
      </w:pPr>
      <w:rPr>
        <w:rFonts w:hint="default"/>
        <w:lang w:val="ru-RU" w:eastAsia="en-US" w:bidi="ar-SA"/>
      </w:rPr>
    </w:lvl>
    <w:lvl w:ilvl="8" w:tplc="E032A3A6">
      <w:numFmt w:val="bullet"/>
      <w:lvlText w:val="•"/>
      <w:lvlJc w:val="left"/>
      <w:pPr>
        <w:ind w:left="6781" w:hanging="306"/>
      </w:pPr>
      <w:rPr>
        <w:rFonts w:hint="default"/>
        <w:lang w:val="ru-RU" w:eastAsia="en-US" w:bidi="ar-SA"/>
      </w:rPr>
    </w:lvl>
  </w:abstractNum>
  <w:abstractNum w:abstractNumId="118" w15:restartNumberingAfterBreak="0">
    <w:nsid w:val="5FBA3D04"/>
    <w:multiLevelType w:val="hybridMultilevel"/>
    <w:tmpl w:val="22F21E90"/>
    <w:lvl w:ilvl="0" w:tplc="C6FAFD56">
      <w:numFmt w:val="bullet"/>
      <w:lvlText w:val=""/>
      <w:lvlJc w:val="left"/>
      <w:pPr>
        <w:ind w:left="107" w:hanging="193"/>
      </w:pPr>
      <w:rPr>
        <w:rFonts w:ascii="Wingdings" w:eastAsia="Wingdings" w:hAnsi="Wingdings" w:cs="Wingdings" w:hint="default"/>
        <w:spacing w:val="1"/>
        <w:w w:val="100"/>
        <w:sz w:val="22"/>
        <w:szCs w:val="22"/>
        <w:lang w:val="ru-RU" w:eastAsia="en-US" w:bidi="ar-SA"/>
      </w:rPr>
    </w:lvl>
    <w:lvl w:ilvl="1" w:tplc="7374B21E">
      <w:numFmt w:val="bullet"/>
      <w:lvlText w:val="•"/>
      <w:lvlJc w:val="left"/>
      <w:pPr>
        <w:ind w:left="939" w:hanging="193"/>
      </w:pPr>
      <w:rPr>
        <w:rFonts w:hint="default"/>
        <w:lang w:val="ru-RU" w:eastAsia="en-US" w:bidi="ar-SA"/>
      </w:rPr>
    </w:lvl>
    <w:lvl w:ilvl="2" w:tplc="C1DA4D60">
      <w:numFmt w:val="bullet"/>
      <w:lvlText w:val="•"/>
      <w:lvlJc w:val="left"/>
      <w:pPr>
        <w:ind w:left="1779" w:hanging="193"/>
      </w:pPr>
      <w:rPr>
        <w:rFonts w:hint="default"/>
        <w:lang w:val="ru-RU" w:eastAsia="en-US" w:bidi="ar-SA"/>
      </w:rPr>
    </w:lvl>
    <w:lvl w:ilvl="3" w:tplc="B3BE08E0">
      <w:numFmt w:val="bullet"/>
      <w:lvlText w:val="•"/>
      <w:lvlJc w:val="left"/>
      <w:pPr>
        <w:ind w:left="2619" w:hanging="193"/>
      </w:pPr>
      <w:rPr>
        <w:rFonts w:hint="default"/>
        <w:lang w:val="ru-RU" w:eastAsia="en-US" w:bidi="ar-SA"/>
      </w:rPr>
    </w:lvl>
    <w:lvl w:ilvl="4" w:tplc="CC34A142">
      <w:numFmt w:val="bullet"/>
      <w:lvlText w:val="•"/>
      <w:lvlJc w:val="left"/>
      <w:pPr>
        <w:ind w:left="3458" w:hanging="193"/>
      </w:pPr>
      <w:rPr>
        <w:rFonts w:hint="default"/>
        <w:lang w:val="ru-RU" w:eastAsia="en-US" w:bidi="ar-SA"/>
      </w:rPr>
    </w:lvl>
    <w:lvl w:ilvl="5" w:tplc="F9166E90">
      <w:numFmt w:val="bullet"/>
      <w:lvlText w:val="•"/>
      <w:lvlJc w:val="left"/>
      <w:pPr>
        <w:ind w:left="4298" w:hanging="193"/>
      </w:pPr>
      <w:rPr>
        <w:rFonts w:hint="default"/>
        <w:lang w:val="ru-RU" w:eastAsia="en-US" w:bidi="ar-SA"/>
      </w:rPr>
    </w:lvl>
    <w:lvl w:ilvl="6" w:tplc="1BA27D1A">
      <w:numFmt w:val="bullet"/>
      <w:lvlText w:val="•"/>
      <w:lvlJc w:val="left"/>
      <w:pPr>
        <w:ind w:left="5138" w:hanging="193"/>
      </w:pPr>
      <w:rPr>
        <w:rFonts w:hint="default"/>
        <w:lang w:val="ru-RU" w:eastAsia="en-US" w:bidi="ar-SA"/>
      </w:rPr>
    </w:lvl>
    <w:lvl w:ilvl="7" w:tplc="E730B4E8">
      <w:numFmt w:val="bullet"/>
      <w:lvlText w:val="•"/>
      <w:lvlJc w:val="left"/>
      <w:pPr>
        <w:ind w:left="5977" w:hanging="193"/>
      </w:pPr>
      <w:rPr>
        <w:rFonts w:hint="default"/>
        <w:lang w:val="ru-RU" w:eastAsia="en-US" w:bidi="ar-SA"/>
      </w:rPr>
    </w:lvl>
    <w:lvl w:ilvl="8" w:tplc="BCFA60B4">
      <w:numFmt w:val="bullet"/>
      <w:lvlText w:val="•"/>
      <w:lvlJc w:val="left"/>
      <w:pPr>
        <w:ind w:left="6817" w:hanging="193"/>
      </w:pPr>
      <w:rPr>
        <w:rFonts w:hint="default"/>
        <w:lang w:val="ru-RU" w:eastAsia="en-US" w:bidi="ar-SA"/>
      </w:rPr>
    </w:lvl>
  </w:abstractNum>
  <w:abstractNum w:abstractNumId="119" w15:restartNumberingAfterBreak="0">
    <w:nsid w:val="601A03BB"/>
    <w:multiLevelType w:val="hybridMultilevel"/>
    <w:tmpl w:val="838E66BA"/>
    <w:lvl w:ilvl="0" w:tplc="7F80D3F2">
      <w:numFmt w:val="bullet"/>
      <w:lvlText w:val=""/>
      <w:lvlJc w:val="left"/>
      <w:pPr>
        <w:ind w:left="454" w:hanging="347"/>
      </w:pPr>
      <w:rPr>
        <w:rFonts w:ascii="Wingdings" w:eastAsia="Wingdings" w:hAnsi="Wingdings" w:cs="Wingdings" w:hint="default"/>
        <w:w w:val="100"/>
        <w:sz w:val="24"/>
        <w:szCs w:val="24"/>
        <w:lang w:val="ru-RU" w:eastAsia="en-US" w:bidi="ar-SA"/>
      </w:rPr>
    </w:lvl>
    <w:lvl w:ilvl="1" w:tplc="AAD406E0">
      <w:numFmt w:val="bullet"/>
      <w:lvlText w:val="•"/>
      <w:lvlJc w:val="left"/>
      <w:pPr>
        <w:ind w:left="1263" w:hanging="347"/>
      </w:pPr>
      <w:rPr>
        <w:rFonts w:hint="default"/>
        <w:lang w:val="ru-RU" w:eastAsia="en-US" w:bidi="ar-SA"/>
      </w:rPr>
    </w:lvl>
    <w:lvl w:ilvl="2" w:tplc="13E0CFA0">
      <w:numFmt w:val="bullet"/>
      <w:lvlText w:val="•"/>
      <w:lvlJc w:val="left"/>
      <w:pPr>
        <w:ind w:left="2067" w:hanging="347"/>
      </w:pPr>
      <w:rPr>
        <w:rFonts w:hint="default"/>
        <w:lang w:val="ru-RU" w:eastAsia="en-US" w:bidi="ar-SA"/>
      </w:rPr>
    </w:lvl>
    <w:lvl w:ilvl="3" w:tplc="EAF43E9C">
      <w:numFmt w:val="bullet"/>
      <w:lvlText w:val="•"/>
      <w:lvlJc w:val="left"/>
      <w:pPr>
        <w:ind w:left="2871" w:hanging="347"/>
      </w:pPr>
      <w:rPr>
        <w:rFonts w:hint="default"/>
        <w:lang w:val="ru-RU" w:eastAsia="en-US" w:bidi="ar-SA"/>
      </w:rPr>
    </w:lvl>
    <w:lvl w:ilvl="4" w:tplc="55E8F722">
      <w:numFmt w:val="bullet"/>
      <w:lvlText w:val="•"/>
      <w:lvlJc w:val="left"/>
      <w:pPr>
        <w:ind w:left="3674" w:hanging="347"/>
      </w:pPr>
      <w:rPr>
        <w:rFonts w:hint="default"/>
        <w:lang w:val="ru-RU" w:eastAsia="en-US" w:bidi="ar-SA"/>
      </w:rPr>
    </w:lvl>
    <w:lvl w:ilvl="5" w:tplc="925EC360">
      <w:numFmt w:val="bullet"/>
      <w:lvlText w:val="•"/>
      <w:lvlJc w:val="left"/>
      <w:pPr>
        <w:ind w:left="4478" w:hanging="347"/>
      </w:pPr>
      <w:rPr>
        <w:rFonts w:hint="default"/>
        <w:lang w:val="ru-RU" w:eastAsia="en-US" w:bidi="ar-SA"/>
      </w:rPr>
    </w:lvl>
    <w:lvl w:ilvl="6" w:tplc="B07271FA">
      <w:numFmt w:val="bullet"/>
      <w:lvlText w:val="•"/>
      <w:lvlJc w:val="left"/>
      <w:pPr>
        <w:ind w:left="5282" w:hanging="347"/>
      </w:pPr>
      <w:rPr>
        <w:rFonts w:hint="default"/>
        <w:lang w:val="ru-RU" w:eastAsia="en-US" w:bidi="ar-SA"/>
      </w:rPr>
    </w:lvl>
    <w:lvl w:ilvl="7" w:tplc="2170183E">
      <w:numFmt w:val="bullet"/>
      <w:lvlText w:val="•"/>
      <w:lvlJc w:val="left"/>
      <w:pPr>
        <w:ind w:left="6085" w:hanging="347"/>
      </w:pPr>
      <w:rPr>
        <w:rFonts w:hint="default"/>
        <w:lang w:val="ru-RU" w:eastAsia="en-US" w:bidi="ar-SA"/>
      </w:rPr>
    </w:lvl>
    <w:lvl w:ilvl="8" w:tplc="44E215DA">
      <w:numFmt w:val="bullet"/>
      <w:lvlText w:val="•"/>
      <w:lvlJc w:val="left"/>
      <w:pPr>
        <w:ind w:left="6889" w:hanging="347"/>
      </w:pPr>
      <w:rPr>
        <w:rFonts w:hint="default"/>
        <w:lang w:val="ru-RU" w:eastAsia="en-US" w:bidi="ar-SA"/>
      </w:rPr>
    </w:lvl>
  </w:abstractNum>
  <w:abstractNum w:abstractNumId="120" w15:restartNumberingAfterBreak="0">
    <w:nsid w:val="62435E48"/>
    <w:multiLevelType w:val="hybridMultilevel"/>
    <w:tmpl w:val="8C529D42"/>
    <w:lvl w:ilvl="0" w:tplc="86805D48">
      <w:numFmt w:val="bullet"/>
      <w:lvlText w:val=""/>
      <w:lvlJc w:val="left"/>
      <w:pPr>
        <w:ind w:left="110" w:hanging="262"/>
      </w:pPr>
      <w:rPr>
        <w:rFonts w:ascii="Wingdings" w:eastAsia="Wingdings" w:hAnsi="Wingdings" w:cs="Wingdings" w:hint="default"/>
        <w:w w:val="100"/>
        <w:sz w:val="24"/>
        <w:szCs w:val="24"/>
        <w:lang w:val="ru-RU" w:eastAsia="en-US" w:bidi="ar-SA"/>
      </w:rPr>
    </w:lvl>
    <w:lvl w:ilvl="1" w:tplc="F2CAE33C">
      <w:numFmt w:val="bullet"/>
      <w:lvlText w:val="•"/>
      <w:lvlJc w:val="left"/>
      <w:pPr>
        <w:ind w:left="844" w:hanging="262"/>
      </w:pPr>
      <w:rPr>
        <w:rFonts w:hint="default"/>
        <w:lang w:val="ru-RU" w:eastAsia="en-US" w:bidi="ar-SA"/>
      </w:rPr>
    </w:lvl>
    <w:lvl w:ilvl="2" w:tplc="328696A6">
      <w:numFmt w:val="bullet"/>
      <w:lvlText w:val="•"/>
      <w:lvlJc w:val="left"/>
      <w:pPr>
        <w:ind w:left="1568" w:hanging="262"/>
      </w:pPr>
      <w:rPr>
        <w:rFonts w:hint="default"/>
        <w:lang w:val="ru-RU" w:eastAsia="en-US" w:bidi="ar-SA"/>
      </w:rPr>
    </w:lvl>
    <w:lvl w:ilvl="3" w:tplc="0D0CCB82">
      <w:numFmt w:val="bullet"/>
      <w:lvlText w:val="•"/>
      <w:lvlJc w:val="left"/>
      <w:pPr>
        <w:ind w:left="2293" w:hanging="262"/>
      </w:pPr>
      <w:rPr>
        <w:rFonts w:hint="default"/>
        <w:lang w:val="ru-RU" w:eastAsia="en-US" w:bidi="ar-SA"/>
      </w:rPr>
    </w:lvl>
    <w:lvl w:ilvl="4" w:tplc="E7C86508">
      <w:numFmt w:val="bullet"/>
      <w:lvlText w:val="•"/>
      <w:lvlJc w:val="left"/>
      <w:pPr>
        <w:ind w:left="3017" w:hanging="262"/>
      </w:pPr>
      <w:rPr>
        <w:rFonts w:hint="default"/>
        <w:lang w:val="ru-RU" w:eastAsia="en-US" w:bidi="ar-SA"/>
      </w:rPr>
    </w:lvl>
    <w:lvl w:ilvl="5" w:tplc="7FBCEDB6">
      <w:numFmt w:val="bullet"/>
      <w:lvlText w:val="•"/>
      <w:lvlJc w:val="left"/>
      <w:pPr>
        <w:ind w:left="3742" w:hanging="262"/>
      </w:pPr>
      <w:rPr>
        <w:rFonts w:hint="default"/>
        <w:lang w:val="ru-RU" w:eastAsia="en-US" w:bidi="ar-SA"/>
      </w:rPr>
    </w:lvl>
    <w:lvl w:ilvl="6" w:tplc="0E8688A2">
      <w:numFmt w:val="bullet"/>
      <w:lvlText w:val="•"/>
      <w:lvlJc w:val="left"/>
      <w:pPr>
        <w:ind w:left="4466" w:hanging="262"/>
      </w:pPr>
      <w:rPr>
        <w:rFonts w:hint="default"/>
        <w:lang w:val="ru-RU" w:eastAsia="en-US" w:bidi="ar-SA"/>
      </w:rPr>
    </w:lvl>
    <w:lvl w:ilvl="7" w:tplc="5338EDF4">
      <w:numFmt w:val="bullet"/>
      <w:lvlText w:val="•"/>
      <w:lvlJc w:val="left"/>
      <w:pPr>
        <w:ind w:left="5190" w:hanging="262"/>
      </w:pPr>
      <w:rPr>
        <w:rFonts w:hint="default"/>
        <w:lang w:val="ru-RU" w:eastAsia="en-US" w:bidi="ar-SA"/>
      </w:rPr>
    </w:lvl>
    <w:lvl w:ilvl="8" w:tplc="429A8898">
      <w:numFmt w:val="bullet"/>
      <w:lvlText w:val="•"/>
      <w:lvlJc w:val="left"/>
      <w:pPr>
        <w:ind w:left="5915" w:hanging="262"/>
      </w:pPr>
      <w:rPr>
        <w:rFonts w:hint="default"/>
        <w:lang w:val="ru-RU" w:eastAsia="en-US" w:bidi="ar-SA"/>
      </w:rPr>
    </w:lvl>
  </w:abstractNum>
  <w:abstractNum w:abstractNumId="121" w15:restartNumberingAfterBreak="0">
    <w:nsid w:val="62CD136C"/>
    <w:multiLevelType w:val="hybridMultilevel"/>
    <w:tmpl w:val="9E6ABAD4"/>
    <w:lvl w:ilvl="0" w:tplc="F74A5E7C">
      <w:numFmt w:val="bullet"/>
      <w:lvlText w:val=""/>
      <w:lvlJc w:val="left"/>
      <w:pPr>
        <w:ind w:left="141" w:hanging="262"/>
      </w:pPr>
      <w:rPr>
        <w:rFonts w:ascii="Wingdings" w:eastAsia="Wingdings" w:hAnsi="Wingdings" w:cs="Wingdings" w:hint="default"/>
        <w:w w:val="100"/>
        <w:sz w:val="24"/>
        <w:szCs w:val="24"/>
        <w:lang w:val="ru-RU" w:eastAsia="en-US" w:bidi="ar-SA"/>
      </w:rPr>
    </w:lvl>
    <w:lvl w:ilvl="1" w:tplc="0F1E4266">
      <w:numFmt w:val="bullet"/>
      <w:lvlText w:val="•"/>
      <w:lvlJc w:val="left"/>
      <w:pPr>
        <w:ind w:left="862" w:hanging="262"/>
      </w:pPr>
      <w:rPr>
        <w:rFonts w:hint="default"/>
        <w:lang w:val="ru-RU" w:eastAsia="en-US" w:bidi="ar-SA"/>
      </w:rPr>
    </w:lvl>
    <w:lvl w:ilvl="2" w:tplc="A740F03A">
      <w:numFmt w:val="bullet"/>
      <w:lvlText w:val="•"/>
      <w:lvlJc w:val="left"/>
      <w:pPr>
        <w:ind w:left="1584" w:hanging="262"/>
      </w:pPr>
      <w:rPr>
        <w:rFonts w:hint="default"/>
        <w:lang w:val="ru-RU" w:eastAsia="en-US" w:bidi="ar-SA"/>
      </w:rPr>
    </w:lvl>
    <w:lvl w:ilvl="3" w:tplc="A0C88600">
      <w:numFmt w:val="bullet"/>
      <w:lvlText w:val="•"/>
      <w:lvlJc w:val="left"/>
      <w:pPr>
        <w:ind w:left="2307" w:hanging="262"/>
      </w:pPr>
      <w:rPr>
        <w:rFonts w:hint="default"/>
        <w:lang w:val="ru-RU" w:eastAsia="en-US" w:bidi="ar-SA"/>
      </w:rPr>
    </w:lvl>
    <w:lvl w:ilvl="4" w:tplc="18F49E46">
      <w:numFmt w:val="bullet"/>
      <w:lvlText w:val="•"/>
      <w:lvlJc w:val="left"/>
      <w:pPr>
        <w:ind w:left="3029" w:hanging="262"/>
      </w:pPr>
      <w:rPr>
        <w:rFonts w:hint="default"/>
        <w:lang w:val="ru-RU" w:eastAsia="en-US" w:bidi="ar-SA"/>
      </w:rPr>
    </w:lvl>
    <w:lvl w:ilvl="5" w:tplc="4CF24336">
      <w:numFmt w:val="bullet"/>
      <w:lvlText w:val="•"/>
      <w:lvlJc w:val="left"/>
      <w:pPr>
        <w:ind w:left="3752" w:hanging="262"/>
      </w:pPr>
      <w:rPr>
        <w:rFonts w:hint="default"/>
        <w:lang w:val="ru-RU" w:eastAsia="en-US" w:bidi="ar-SA"/>
      </w:rPr>
    </w:lvl>
    <w:lvl w:ilvl="6" w:tplc="DA1AC2D8">
      <w:numFmt w:val="bullet"/>
      <w:lvlText w:val="•"/>
      <w:lvlJc w:val="left"/>
      <w:pPr>
        <w:ind w:left="4474" w:hanging="262"/>
      </w:pPr>
      <w:rPr>
        <w:rFonts w:hint="default"/>
        <w:lang w:val="ru-RU" w:eastAsia="en-US" w:bidi="ar-SA"/>
      </w:rPr>
    </w:lvl>
    <w:lvl w:ilvl="7" w:tplc="518E2530">
      <w:numFmt w:val="bullet"/>
      <w:lvlText w:val="•"/>
      <w:lvlJc w:val="left"/>
      <w:pPr>
        <w:ind w:left="5196" w:hanging="262"/>
      </w:pPr>
      <w:rPr>
        <w:rFonts w:hint="default"/>
        <w:lang w:val="ru-RU" w:eastAsia="en-US" w:bidi="ar-SA"/>
      </w:rPr>
    </w:lvl>
    <w:lvl w:ilvl="8" w:tplc="1ABE5A52">
      <w:numFmt w:val="bullet"/>
      <w:lvlText w:val="•"/>
      <w:lvlJc w:val="left"/>
      <w:pPr>
        <w:ind w:left="5919" w:hanging="262"/>
      </w:pPr>
      <w:rPr>
        <w:rFonts w:hint="default"/>
        <w:lang w:val="ru-RU" w:eastAsia="en-US" w:bidi="ar-SA"/>
      </w:rPr>
    </w:lvl>
  </w:abstractNum>
  <w:abstractNum w:abstractNumId="122" w15:restartNumberingAfterBreak="0">
    <w:nsid w:val="62D54E9B"/>
    <w:multiLevelType w:val="hybridMultilevel"/>
    <w:tmpl w:val="AF9EC302"/>
    <w:lvl w:ilvl="0" w:tplc="BCDE0704">
      <w:start w:val="1"/>
      <w:numFmt w:val="decimal"/>
      <w:lvlText w:val="%1"/>
      <w:lvlJc w:val="left"/>
      <w:pPr>
        <w:ind w:left="290" w:hanging="180"/>
      </w:pPr>
      <w:rPr>
        <w:rFonts w:ascii="Times New Roman" w:eastAsia="Times New Roman" w:hAnsi="Times New Roman" w:cs="Times New Roman" w:hint="default"/>
        <w:w w:val="100"/>
        <w:sz w:val="24"/>
        <w:szCs w:val="24"/>
        <w:lang w:val="ru-RU" w:eastAsia="en-US" w:bidi="ar-SA"/>
      </w:rPr>
    </w:lvl>
    <w:lvl w:ilvl="1" w:tplc="A5505F20">
      <w:numFmt w:val="bullet"/>
      <w:lvlText w:val="•"/>
      <w:lvlJc w:val="left"/>
      <w:pPr>
        <w:ind w:left="1020" w:hanging="180"/>
      </w:pPr>
      <w:rPr>
        <w:rFonts w:hint="default"/>
        <w:lang w:val="ru-RU" w:eastAsia="en-US" w:bidi="ar-SA"/>
      </w:rPr>
    </w:lvl>
    <w:lvl w:ilvl="2" w:tplc="E3A48E9E">
      <w:numFmt w:val="bullet"/>
      <w:lvlText w:val="•"/>
      <w:lvlJc w:val="left"/>
      <w:pPr>
        <w:ind w:left="1741" w:hanging="180"/>
      </w:pPr>
      <w:rPr>
        <w:rFonts w:hint="default"/>
        <w:lang w:val="ru-RU" w:eastAsia="en-US" w:bidi="ar-SA"/>
      </w:rPr>
    </w:lvl>
    <w:lvl w:ilvl="3" w:tplc="EBFCE91C">
      <w:numFmt w:val="bullet"/>
      <w:lvlText w:val="•"/>
      <w:lvlJc w:val="left"/>
      <w:pPr>
        <w:ind w:left="2461" w:hanging="180"/>
      </w:pPr>
      <w:rPr>
        <w:rFonts w:hint="default"/>
        <w:lang w:val="ru-RU" w:eastAsia="en-US" w:bidi="ar-SA"/>
      </w:rPr>
    </w:lvl>
    <w:lvl w:ilvl="4" w:tplc="63CA9226">
      <w:numFmt w:val="bullet"/>
      <w:lvlText w:val="•"/>
      <w:lvlJc w:val="left"/>
      <w:pPr>
        <w:ind w:left="3182" w:hanging="180"/>
      </w:pPr>
      <w:rPr>
        <w:rFonts w:hint="default"/>
        <w:lang w:val="ru-RU" w:eastAsia="en-US" w:bidi="ar-SA"/>
      </w:rPr>
    </w:lvl>
    <w:lvl w:ilvl="5" w:tplc="502ABA46">
      <w:numFmt w:val="bullet"/>
      <w:lvlText w:val="•"/>
      <w:lvlJc w:val="left"/>
      <w:pPr>
        <w:ind w:left="3902" w:hanging="180"/>
      </w:pPr>
      <w:rPr>
        <w:rFonts w:hint="default"/>
        <w:lang w:val="ru-RU" w:eastAsia="en-US" w:bidi="ar-SA"/>
      </w:rPr>
    </w:lvl>
    <w:lvl w:ilvl="6" w:tplc="C6B6B0BE">
      <w:numFmt w:val="bullet"/>
      <w:lvlText w:val="•"/>
      <w:lvlJc w:val="left"/>
      <w:pPr>
        <w:ind w:left="4623" w:hanging="180"/>
      </w:pPr>
      <w:rPr>
        <w:rFonts w:hint="default"/>
        <w:lang w:val="ru-RU" w:eastAsia="en-US" w:bidi="ar-SA"/>
      </w:rPr>
    </w:lvl>
    <w:lvl w:ilvl="7" w:tplc="177AF3F0">
      <w:numFmt w:val="bullet"/>
      <w:lvlText w:val="•"/>
      <w:lvlJc w:val="left"/>
      <w:pPr>
        <w:ind w:left="5343" w:hanging="180"/>
      </w:pPr>
      <w:rPr>
        <w:rFonts w:hint="default"/>
        <w:lang w:val="ru-RU" w:eastAsia="en-US" w:bidi="ar-SA"/>
      </w:rPr>
    </w:lvl>
    <w:lvl w:ilvl="8" w:tplc="F56E20BC">
      <w:numFmt w:val="bullet"/>
      <w:lvlText w:val="•"/>
      <w:lvlJc w:val="left"/>
      <w:pPr>
        <w:ind w:left="6064" w:hanging="180"/>
      </w:pPr>
      <w:rPr>
        <w:rFonts w:hint="default"/>
        <w:lang w:val="ru-RU" w:eastAsia="en-US" w:bidi="ar-SA"/>
      </w:rPr>
    </w:lvl>
  </w:abstractNum>
  <w:abstractNum w:abstractNumId="123" w15:restartNumberingAfterBreak="0">
    <w:nsid w:val="64F13C88"/>
    <w:multiLevelType w:val="hybridMultilevel"/>
    <w:tmpl w:val="CA9A3094"/>
    <w:lvl w:ilvl="0" w:tplc="F12CBE5A">
      <w:start w:val="1"/>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25D6E226">
      <w:numFmt w:val="bullet"/>
      <w:lvlText w:val="•"/>
      <w:lvlJc w:val="left"/>
      <w:pPr>
        <w:ind w:left="858" w:hanging="180"/>
      </w:pPr>
      <w:rPr>
        <w:rFonts w:hint="default"/>
        <w:lang w:val="ru-RU" w:eastAsia="en-US" w:bidi="ar-SA"/>
      </w:rPr>
    </w:lvl>
    <w:lvl w:ilvl="2" w:tplc="4C167C98">
      <w:numFmt w:val="bullet"/>
      <w:lvlText w:val="•"/>
      <w:lvlJc w:val="left"/>
      <w:pPr>
        <w:ind w:left="1597" w:hanging="180"/>
      </w:pPr>
      <w:rPr>
        <w:rFonts w:hint="default"/>
        <w:lang w:val="ru-RU" w:eastAsia="en-US" w:bidi="ar-SA"/>
      </w:rPr>
    </w:lvl>
    <w:lvl w:ilvl="3" w:tplc="4F444BAC">
      <w:numFmt w:val="bullet"/>
      <w:lvlText w:val="•"/>
      <w:lvlJc w:val="left"/>
      <w:pPr>
        <w:ind w:left="2335" w:hanging="180"/>
      </w:pPr>
      <w:rPr>
        <w:rFonts w:hint="default"/>
        <w:lang w:val="ru-RU" w:eastAsia="en-US" w:bidi="ar-SA"/>
      </w:rPr>
    </w:lvl>
    <w:lvl w:ilvl="4" w:tplc="643E0808">
      <w:numFmt w:val="bullet"/>
      <w:lvlText w:val="•"/>
      <w:lvlJc w:val="left"/>
      <w:pPr>
        <w:ind w:left="3074" w:hanging="180"/>
      </w:pPr>
      <w:rPr>
        <w:rFonts w:hint="default"/>
        <w:lang w:val="ru-RU" w:eastAsia="en-US" w:bidi="ar-SA"/>
      </w:rPr>
    </w:lvl>
    <w:lvl w:ilvl="5" w:tplc="9DDA63E2">
      <w:numFmt w:val="bullet"/>
      <w:lvlText w:val="•"/>
      <w:lvlJc w:val="left"/>
      <w:pPr>
        <w:ind w:left="3812" w:hanging="180"/>
      </w:pPr>
      <w:rPr>
        <w:rFonts w:hint="default"/>
        <w:lang w:val="ru-RU" w:eastAsia="en-US" w:bidi="ar-SA"/>
      </w:rPr>
    </w:lvl>
    <w:lvl w:ilvl="6" w:tplc="73BECA34">
      <w:numFmt w:val="bullet"/>
      <w:lvlText w:val="•"/>
      <w:lvlJc w:val="left"/>
      <w:pPr>
        <w:ind w:left="4551" w:hanging="180"/>
      </w:pPr>
      <w:rPr>
        <w:rFonts w:hint="default"/>
        <w:lang w:val="ru-RU" w:eastAsia="en-US" w:bidi="ar-SA"/>
      </w:rPr>
    </w:lvl>
    <w:lvl w:ilvl="7" w:tplc="C6F4242C">
      <w:numFmt w:val="bullet"/>
      <w:lvlText w:val="•"/>
      <w:lvlJc w:val="left"/>
      <w:pPr>
        <w:ind w:left="5289" w:hanging="180"/>
      </w:pPr>
      <w:rPr>
        <w:rFonts w:hint="default"/>
        <w:lang w:val="ru-RU" w:eastAsia="en-US" w:bidi="ar-SA"/>
      </w:rPr>
    </w:lvl>
    <w:lvl w:ilvl="8" w:tplc="24EA6D64">
      <w:numFmt w:val="bullet"/>
      <w:lvlText w:val="•"/>
      <w:lvlJc w:val="left"/>
      <w:pPr>
        <w:ind w:left="6028" w:hanging="180"/>
      </w:pPr>
      <w:rPr>
        <w:rFonts w:hint="default"/>
        <w:lang w:val="ru-RU" w:eastAsia="en-US" w:bidi="ar-SA"/>
      </w:rPr>
    </w:lvl>
  </w:abstractNum>
  <w:abstractNum w:abstractNumId="124" w15:restartNumberingAfterBreak="0">
    <w:nsid w:val="655D6278"/>
    <w:multiLevelType w:val="hybridMultilevel"/>
    <w:tmpl w:val="C8B20CA4"/>
    <w:lvl w:ilvl="0" w:tplc="4F46B1C8">
      <w:numFmt w:val="bullet"/>
      <w:lvlText w:val=""/>
      <w:lvlJc w:val="left"/>
      <w:pPr>
        <w:ind w:left="110" w:hanging="264"/>
      </w:pPr>
      <w:rPr>
        <w:rFonts w:ascii="Wingdings" w:eastAsia="Wingdings" w:hAnsi="Wingdings" w:cs="Wingdings" w:hint="default"/>
        <w:w w:val="100"/>
        <w:sz w:val="24"/>
        <w:szCs w:val="24"/>
        <w:lang w:val="ru-RU" w:eastAsia="en-US" w:bidi="ar-SA"/>
      </w:rPr>
    </w:lvl>
    <w:lvl w:ilvl="1" w:tplc="F63017C4">
      <w:numFmt w:val="bullet"/>
      <w:lvlText w:val="•"/>
      <w:lvlJc w:val="left"/>
      <w:pPr>
        <w:ind w:left="844" w:hanging="264"/>
      </w:pPr>
      <w:rPr>
        <w:rFonts w:hint="default"/>
        <w:lang w:val="ru-RU" w:eastAsia="en-US" w:bidi="ar-SA"/>
      </w:rPr>
    </w:lvl>
    <w:lvl w:ilvl="2" w:tplc="0882D066">
      <w:numFmt w:val="bullet"/>
      <w:lvlText w:val="•"/>
      <w:lvlJc w:val="left"/>
      <w:pPr>
        <w:ind w:left="1568" w:hanging="264"/>
      </w:pPr>
      <w:rPr>
        <w:rFonts w:hint="default"/>
        <w:lang w:val="ru-RU" w:eastAsia="en-US" w:bidi="ar-SA"/>
      </w:rPr>
    </w:lvl>
    <w:lvl w:ilvl="3" w:tplc="817E5E56">
      <w:numFmt w:val="bullet"/>
      <w:lvlText w:val="•"/>
      <w:lvlJc w:val="left"/>
      <w:pPr>
        <w:ind w:left="2293" w:hanging="264"/>
      </w:pPr>
      <w:rPr>
        <w:rFonts w:hint="default"/>
        <w:lang w:val="ru-RU" w:eastAsia="en-US" w:bidi="ar-SA"/>
      </w:rPr>
    </w:lvl>
    <w:lvl w:ilvl="4" w:tplc="A2FE5CA0">
      <w:numFmt w:val="bullet"/>
      <w:lvlText w:val="•"/>
      <w:lvlJc w:val="left"/>
      <w:pPr>
        <w:ind w:left="3017" w:hanging="264"/>
      </w:pPr>
      <w:rPr>
        <w:rFonts w:hint="default"/>
        <w:lang w:val="ru-RU" w:eastAsia="en-US" w:bidi="ar-SA"/>
      </w:rPr>
    </w:lvl>
    <w:lvl w:ilvl="5" w:tplc="E41EFBA8">
      <w:numFmt w:val="bullet"/>
      <w:lvlText w:val="•"/>
      <w:lvlJc w:val="left"/>
      <w:pPr>
        <w:ind w:left="3742" w:hanging="264"/>
      </w:pPr>
      <w:rPr>
        <w:rFonts w:hint="default"/>
        <w:lang w:val="ru-RU" w:eastAsia="en-US" w:bidi="ar-SA"/>
      </w:rPr>
    </w:lvl>
    <w:lvl w:ilvl="6" w:tplc="25C8D632">
      <w:numFmt w:val="bullet"/>
      <w:lvlText w:val="•"/>
      <w:lvlJc w:val="left"/>
      <w:pPr>
        <w:ind w:left="4466" w:hanging="264"/>
      </w:pPr>
      <w:rPr>
        <w:rFonts w:hint="default"/>
        <w:lang w:val="ru-RU" w:eastAsia="en-US" w:bidi="ar-SA"/>
      </w:rPr>
    </w:lvl>
    <w:lvl w:ilvl="7" w:tplc="FC9450FE">
      <w:numFmt w:val="bullet"/>
      <w:lvlText w:val="•"/>
      <w:lvlJc w:val="left"/>
      <w:pPr>
        <w:ind w:left="5190" w:hanging="264"/>
      </w:pPr>
      <w:rPr>
        <w:rFonts w:hint="default"/>
        <w:lang w:val="ru-RU" w:eastAsia="en-US" w:bidi="ar-SA"/>
      </w:rPr>
    </w:lvl>
    <w:lvl w:ilvl="8" w:tplc="7F381368">
      <w:numFmt w:val="bullet"/>
      <w:lvlText w:val="•"/>
      <w:lvlJc w:val="left"/>
      <w:pPr>
        <w:ind w:left="5915" w:hanging="264"/>
      </w:pPr>
      <w:rPr>
        <w:rFonts w:hint="default"/>
        <w:lang w:val="ru-RU" w:eastAsia="en-US" w:bidi="ar-SA"/>
      </w:rPr>
    </w:lvl>
  </w:abstractNum>
  <w:abstractNum w:abstractNumId="125" w15:restartNumberingAfterBreak="0">
    <w:nsid w:val="657F00E4"/>
    <w:multiLevelType w:val="hybridMultilevel"/>
    <w:tmpl w:val="B8A63654"/>
    <w:lvl w:ilvl="0" w:tplc="C4D00806">
      <w:numFmt w:val="bullet"/>
      <w:lvlText w:val=""/>
      <w:lvlJc w:val="left"/>
      <w:pPr>
        <w:ind w:left="107" w:hanging="306"/>
      </w:pPr>
      <w:rPr>
        <w:rFonts w:ascii="Wingdings" w:eastAsia="Wingdings" w:hAnsi="Wingdings" w:cs="Wingdings" w:hint="default"/>
        <w:w w:val="100"/>
        <w:sz w:val="24"/>
        <w:szCs w:val="24"/>
        <w:lang w:val="ru-RU" w:eastAsia="en-US" w:bidi="ar-SA"/>
      </w:rPr>
    </w:lvl>
    <w:lvl w:ilvl="1" w:tplc="419A1626">
      <w:numFmt w:val="bullet"/>
      <w:lvlText w:val="•"/>
      <w:lvlJc w:val="left"/>
      <w:pPr>
        <w:ind w:left="939" w:hanging="306"/>
      </w:pPr>
      <w:rPr>
        <w:rFonts w:hint="default"/>
        <w:lang w:val="ru-RU" w:eastAsia="en-US" w:bidi="ar-SA"/>
      </w:rPr>
    </w:lvl>
    <w:lvl w:ilvl="2" w:tplc="0012FBB2">
      <w:numFmt w:val="bullet"/>
      <w:lvlText w:val="•"/>
      <w:lvlJc w:val="left"/>
      <w:pPr>
        <w:ind w:left="1779" w:hanging="306"/>
      </w:pPr>
      <w:rPr>
        <w:rFonts w:hint="default"/>
        <w:lang w:val="ru-RU" w:eastAsia="en-US" w:bidi="ar-SA"/>
      </w:rPr>
    </w:lvl>
    <w:lvl w:ilvl="3" w:tplc="943E8F6E">
      <w:numFmt w:val="bullet"/>
      <w:lvlText w:val="•"/>
      <w:lvlJc w:val="left"/>
      <w:pPr>
        <w:ind w:left="2619" w:hanging="306"/>
      </w:pPr>
      <w:rPr>
        <w:rFonts w:hint="default"/>
        <w:lang w:val="ru-RU" w:eastAsia="en-US" w:bidi="ar-SA"/>
      </w:rPr>
    </w:lvl>
    <w:lvl w:ilvl="4" w:tplc="DF72CCA6">
      <w:numFmt w:val="bullet"/>
      <w:lvlText w:val="•"/>
      <w:lvlJc w:val="left"/>
      <w:pPr>
        <w:ind w:left="3458" w:hanging="306"/>
      </w:pPr>
      <w:rPr>
        <w:rFonts w:hint="default"/>
        <w:lang w:val="ru-RU" w:eastAsia="en-US" w:bidi="ar-SA"/>
      </w:rPr>
    </w:lvl>
    <w:lvl w:ilvl="5" w:tplc="BB8679C6">
      <w:numFmt w:val="bullet"/>
      <w:lvlText w:val="•"/>
      <w:lvlJc w:val="left"/>
      <w:pPr>
        <w:ind w:left="4298" w:hanging="306"/>
      </w:pPr>
      <w:rPr>
        <w:rFonts w:hint="default"/>
        <w:lang w:val="ru-RU" w:eastAsia="en-US" w:bidi="ar-SA"/>
      </w:rPr>
    </w:lvl>
    <w:lvl w:ilvl="6" w:tplc="355A1944">
      <w:numFmt w:val="bullet"/>
      <w:lvlText w:val="•"/>
      <w:lvlJc w:val="left"/>
      <w:pPr>
        <w:ind w:left="5138" w:hanging="306"/>
      </w:pPr>
      <w:rPr>
        <w:rFonts w:hint="default"/>
        <w:lang w:val="ru-RU" w:eastAsia="en-US" w:bidi="ar-SA"/>
      </w:rPr>
    </w:lvl>
    <w:lvl w:ilvl="7" w:tplc="A82E786E">
      <w:numFmt w:val="bullet"/>
      <w:lvlText w:val="•"/>
      <w:lvlJc w:val="left"/>
      <w:pPr>
        <w:ind w:left="5977" w:hanging="306"/>
      </w:pPr>
      <w:rPr>
        <w:rFonts w:hint="default"/>
        <w:lang w:val="ru-RU" w:eastAsia="en-US" w:bidi="ar-SA"/>
      </w:rPr>
    </w:lvl>
    <w:lvl w:ilvl="8" w:tplc="72FC9454">
      <w:numFmt w:val="bullet"/>
      <w:lvlText w:val="•"/>
      <w:lvlJc w:val="left"/>
      <w:pPr>
        <w:ind w:left="6817" w:hanging="306"/>
      </w:pPr>
      <w:rPr>
        <w:rFonts w:hint="default"/>
        <w:lang w:val="ru-RU" w:eastAsia="en-US" w:bidi="ar-SA"/>
      </w:rPr>
    </w:lvl>
  </w:abstractNum>
  <w:abstractNum w:abstractNumId="126" w15:restartNumberingAfterBreak="0">
    <w:nsid w:val="65BA66EF"/>
    <w:multiLevelType w:val="hybridMultilevel"/>
    <w:tmpl w:val="6FE2C1EA"/>
    <w:lvl w:ilvl="0" w:tplc="C2AAA300">
      <w:numFmt w:val="bullet"/>
      <w:lvlText w:val=""/>
      <w:lvlJc w:val="left"/>
      <w:pPr>
        <w:ind w:left="444" w:hanging="337"/>
      </w:pPr>
      <w:rPr>
        <w:rFonts w:ascii="Wingdings" w:eastAsia="Wingdings" w:hAnsi="Wingdings" w:cs="Wingdings" w:hint="default"/>
        <w:w w:val="100"/>
        <w:sz w:val="24"/>
        <w:szCs w:val="24"/>
        <w:lang w:val="ru-RU" w:eastAsia="en-US" w:bidi="ar-SA"/>
      </w:rPr>
    </w:lvl>
    <w:lvl w:ilvl="1" w:tplc="B366DC4E">
      <w:numFmt w:val="bullet"/>
      <w:lvlText w:val="•"/>
      <w:lvlJc w:val="left"/>
      <w:pPr>
        <w:ind w:left="1245" w:hanging="337"/>
      </w:pPr>
      <w:rPr>
        <w:rFonts w:hint="default"/>
        <w:lang w:val="ru-RU" w:eastAsia="en-US" w:bidi="ar-SA"/>
      </w:rPr>
    </w:lvl>
    <w:lvl w:ilvl="2" w:tplc="52785FFC">
      <w:numFmt w:val="bullet"/>
      <w:lvlText w:val="•"/>
      <w:lvlJc w:val="left"/>
      <w:pPr>
        <w:ind w:left="2051" w:hanging="337"/>
      </w:pPr>
      <w:rPr>
        <w:rFonts w:hint="default"/>
        <w:lang w:val="ru-RU" w:eastAsia="en-US" w:bidi="ar-SA"/>
      </w:rPr>
    </w:lvl>
    <w:lvl w:ilvl="3" w:tplc="C90A0AB6">
      <w:numFmt w:val="bullet"/>
      <w:lvlText w:val="•"/>
      <w:lvlJc w:val="left"/>
      <w:pPr>
        <w:ind w:left="2857" w:hanging="337"/>
      </w:pPr>
      <w:rPr>
        <w:rFonts w:hint="default"/>
        <w:lang w:val="ru-RU" w:eastAsia="en-US" w:bidi="ar-SA"/>
      </w:rPr>
    </w:lvl>
    <w:lvl w:ilvl="4" w:tplc="3D68135A">
      <w:numFmt w:val="bullet"/>
      <w:lvlText w:val="•"/>
      <w:lvlJc w:val="left"/>
      <w:pPr>
        <w:ind w:left="3662" w:hanging="337"/>
      </w:pPr>
      <w:rPr>
        <w:rFonts w:hint="default"/>
        <w:lang w:val="ru-RU" w:eastAsia="en-US" w:bidi="ar-SA"/>
      </w:rPr>
    </w:lvl>
    <w:lvl w:ilvl="5" w:tplc="DD3CC6DA">
      <w:numFmt w:val="bullet"/>
      <w:lvlText w:val="•"/>
      <w:lvlJc w:val="left"/>
      <w:pPr>
        <w:ind w:left="4468" w:hanging="337"/>
      </w:pPr>
      <w:rPr>
        <w:rFonts w:hint="default"/>
        <w:lang w:val="ru-RU" w:eastAsia="en-US" w:bidi="ar-SA"/>
      </w:rPr>
    </w:lvl>
    <w:lvl w:ilvl="6" w:tplc="1E840EF8">
      <w:numFmt w:val="bullet"/>
      <w:lvlText w:val="•"/>
      <w:lvlJc w:val="left"/>
      <w:pPr>
        <w:ind w:left="5274" w:hanging="337"/>
      </w:pPr>
      <w:rPr>
        <w:rFonts w:hint="default"/>
        <w:lang w:val="ru-RU" w:eastAsia="en-US" w:bidi="ar-SA"/>
      </w:rPr>
    </w:lvl>
    <w:lvl w:ilvl="7" w:tplc="A0C4F96A">
      <w:numFmt w:val="bullet"/>
      <w:lvlText w:val="•"/>
      <w:lvlJc w:val="left"/>
      <w:pPr>
        <w:ind w:left="6079" w:hanging="337"/>
      </w:pPr>
      <w:rPr>
        <w:rFonts w:hint="default"/>
        <w:lang w:val="ru-RU" w:eastAsia="en-US" w:bidi="ar-SA"/>
      </w:rPr>
    </w:lvl>
    <w:lvl w:ilvl="8" w:tplc="F7A2C7D6">
      <w:numFmt w:val="bullet"/>
      <w:lvlText w:val="•"/>
      <w:lvlJc w:val="left"/>
      <w:pPr>
        <w:ind w:left="6885" w:hanging="337"/>
      </w:pPr>
      <w:rPr>
        <w:rFonts w:hint="default"/>
        <w:lang w:val="ru-RU" w:eastAsia="en-US" w:bidi="ar-SA"/>
      </w:rPr>
    </w:lvl>
  </w:abstractNum>
  <w:abstractNum w:abstractNumId="127" w15:restartNumberingAfterBreak="0">
    <w:nsid w:val="67D93E49"/>
    <w:multiLevelType w:val="hybridMultilevel"/>
    <w:tmpl w:val="7734A0D0"/>
    <w:lvl w:ilvl="0" w:tplc="E25690D2">
      <w:numFmt w:val="bullet"/>
      <w:lvlText w:val=""/>
      <w:lvlJc w:val="left"/>
      <w:pPr>
        <w:ind w:left="110" w:hanging="252"/>
      </w:pPr>
      <w:rPr>
        <w:rFonts w:ascii="Wingdings" w:eastAsia="Wingdings" w:hAnsi="Wingdings" w:cs="Wingdings" w:hint="default"/>
        <w:w w:val="100"/>
        <w:sz w:val="24"/>
        <w:szCs w:val="24"/>
        <w:lang w:val="ru-RU" w:eastAsia="en-US" w:bidi="ar-SA"/>
      </w:rPr>
    </w:lvl>
    <w:lvl w:ilvl="1" w:tplc="6B3EB658">
      <w:numFmt w:val="bullet"/>
      <w:lvlText w:val="•"/>
      <w:lvlJc w:val="left"/>
      <w:pPr>
        <w:ind w:left="858" w:hanging="252"/>
      </w:pPr>
      <w:rPr>
        <w:rFonts w:hint="default"/>
        <w:lang w:val="ru-RU" w:eastAsia="en-US" w:bidi="ar-SA"/>
      </w:rPr>
    </w:lvl>
    <w:lvl w:ilvl="2" w:tplc="ED1CE710">
      <w:numFmt w:val="bullet"/>
      <w:lvlText w:val="•"/>
      <w:lvlJc w:val="left"/>
      <w:pPr>
        <w:ind w:left="1597" w:hanging="252"/>
      </w:pPr>
      <w:rPr>
        <w:rFonts w:hint="default"/>
        <w:lang w:val="ru-RU" w:eastAsia="en-US" w:bidi="ar-SA"/>
      </w:rPr>
    </w:lvl>
    <w:lvl w:ilvl="3" w:tplc="D8B066AA">
      <w:numFmt w:val="bullet"/>
      <w:lvlText w:val="•"/>
      <w:lvlJc w:val="left"/>
      <w:pPr>
        <w:ind w:left="2335" w:hanging="252"/>
      </w:pPr>
      <w:rPr>
        <w:rFonts w:hint="default"/>
        <w:lang w:val="ru-RU" w:eastAsia="en-US" w:bidi="ar-SA"/>
      </w:rPr>
    </w:lvl>
    <w:lvl w:ilvl="4" w:tplc="14464294">
      <w:numFmt w:val="bullet"/>
      <w:lvlText w:val="•"/>
      <w:lvlJc w:val="left"/>
      <w:pPr>
        <w:ind w:left="3074" w:hanging="252"/>
      </w:pPr>
      <w:rPr>
        <w:rFonts w:hint="default"/>
        <w:lang w:val="ru-RU" w:eastAsia="en-US" w:bidi="ar-SA"/>
      </w:rPr>
    </w:lvl>
    <w:lvl w:ilvl="5" w:tplc="B930D7CC">
      <w:numFmt w:val="bullet"/>
      <w:lvlText w:val="•"/>
      <w:lvlJc w:val="left"/>
      <w:pPr>
        <w:ind w:left="3812" w:hanging="252"/>
      </w:pPr>
      <w:rPr>
        <w:rFonts w:hint="default"/>
        <w:lang w:val="ru-RU" w:eastAsia="en-US" w:bidi="ar-SA"/>
      </w:rPr>
    </w:lvl>
    <w:lvl w:ilvl="6" w:tplc="4C5A712C">
      <w:numFmt w:val="bullet"/>
      <w:lvlText w:val="•"/>
      <w:lvlJc w:val="left"/>
      <w:pPr>
        <w:ind w:left="4551" w:hanging="252"/>
      </w:pPr>
      <w:rPr>
        <w:rFonts w:hint="default"/>
        <w:lang w:val="ru-RU" w:eastAsia="en-US" w:bidi="ar-SA"/>
      </w:rPr>
    </w:lvl>
    <w:lvl w:ilvl="7" w:tplc="461855D8">
      <w:numFmt w:val="bullet"/>
      <w:lvlText w:val="•"/>
      <w:lvlJc w:val="left"/>
      <w:pPr>
        <w:ind w:left="5289" w:hanging="252"/>
      </w:pPr>
      <w:rPr>
        <w:rFonts w:hint="default"/>
        <w:lang w:val="ru-RU" w:eastAsia="en-US" w:bidi="ar-SA"/>
      </w:rPr>
    </w:lvl>
    <w:lvl w:ilvl="8" w:tplc="D2EE95EE">
      <w:numFmt w:val="bullet"/>
      <w:lvlText w:val="•"/>
      <w:lvlJc w:val="left"/>
      <w:pPr>
        <w:ind w:left="6028" w:hanging="252"/>
      </w:pPr>
      <w:rPr>
        <w:rFonts w:hint="default"/>
        <w:lang w:val="ru-RU" w:eastAsia="en-US" w:bidi="ar-SA"/>
      </w:rPr>
    </w:lvl>
  </w:abstractNum>
  <w:abstractNum w:abstractNumId="128" w15:restartNumberingAfterBreak="0">
    <w:nsid w:val="6A5755A3"/>
    <w:multiLevelType w:val="hybridMultilevel"/>
    <w:tmpl w:val="0EE6E6E0"/>
    <w:lvl w:ilvl="0" w:tplc="C3284D80">
      <w:start w:val="1"/>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AAF622A6">
      <w:numFmt w:val="bullet"/>
      <w:lvlText w:val="•"/>
      <w:lvlJc w:val="left"/>
      <w:pPr>
        <w:ind w:left="844" w:hanging="180"/>
      </w:pPr>
      <w:rPr>
        <w:rFonts w:hint="default"/>
        <w:lang w:val="ru-RU" w:eastAsia="en-US" w:bidi="ar-SA"/>
      </w:rPr>
    </w:lvl>
    <w:lvl w:ilvl="2" w:tplc="A5CC0A12">
      <w:numFmt w:val="bullet"/>
      <w:lvlText w:val="•"/>
      <w:lvlJc w:val="left"/>
      <w:pPr>
        <w:ind w:left="1568" w:hanging="180"/>
      </w:pPr>
      <w:rPr>
        <w:rFonts w:hint="default"/>
        <w:lang w:val="ru-RU" w:eastAsia="en-US" w:bidi="ar-SA"/>
      </w:rPr>
    </w:lvl>
    <w:lvl w:ilvl="3" w:tplc="C1A2D92E">
      <w:numFmt w:val="bullet"/>
      <w:lvlText w:val="•"/>
      <w:lvlJc w:val="left"/>
      <w:pPr>
        <w:ind w:left="2293" w:hanging="180"/>
      </w:pPr>
      <w:rPr>
        <w:rFonts w:hint="default"/>
        <w:lang w:val="ru-RU" w:eastAsia="en-US" w:bidi="ar-SA"/>
      </w:rPr>
    </w:lvl>
    <w:lvl w:ilvl="4" w:tplc="3F2CDEEA">
      <w:numFmt w:val="bullet"/>
      <w:lvlText w:val="•"/>
      <w:lvlJc w:val="left"/>
      <w:pPr>
        <w:ind w:left="3017" w:hanging="180"/>
      </w:pPr>
      <w:rPr>
        <w:rFonts w:hint="default"/>
        <w:lang w:val="ru-RU" w:eastAsia="en-US" w:bidi="ar-SA"/>
      </w:rPr>
    </w:lvl>
    <w:lvl w:ilvl="5" w:tplc="76ECB10E">
      <w:numFmt w:val="bullet"/>
      <w:lvlText w:val="•"/>
      <w:lvlJc w:val="left"/>
      <w:pPr>
        <w:ind w:left="3742" w:hanging="180"/>
      </w:pPr>
      <w:rPr>
        <w:rFonts w:hint="default"/>
        <w:lang w:val="ru-RU" w:eastAsia="en-US" w:bidi="ar-SA"/>
      </w:rPr>
    </w:lvl>
    <w:lvl w:ilvl="6" w:tplc="FCC22F96">
      <w:numFmt w:val="bullet"/>
      <w:lvlText w:val="•"/>
      <w:lvlJc w:val="left"/>
      <w:pPr>
        <w:ind w:left="4466" w:hanging="180"/>
      </w:pPr>
      <w:rPr>
        <w:rFonts w:hint="default"/>
        <w:lang w:val="ru-RU" w:eastAsia="en-US" w:bidi="ar-SA"/>
      </w:rPr>
    </w:lvl>
    <w:lvl w:ilvl="7" w:tplc="F668A4AC">
      <w:numFmt w:val="bullet"/>
      <w:lvlText w:val="•"/>
      <w:lvlJc w:val="left"/>
      <w:pPr>
        <w:ind w:left="5190" w:hanging="180"/>
      </w:pPr>
      <w:rPr>
        <w:rFonts w:hint="default"/>
        <w:lang w:val="ru-RU" w:eastAsia="en-US" w:bidi="ar-SA"/>
      </w:rPr>
    </w:lvl>
    <w:lvl w:ilvl="8" w:tplc="C85C088E">
      <w:numFmt w:val="bullet"/>
      <w:lvlText w:val="•"/>
      <w:lvlJc w:val="left"/>
      <w:pPr>
        <w:ind w:left="5915" w:hanging="180"/>
      </w:pPr>
      <w:rPr>
        <w:rFonts w:hint="default"/>
        <w:lang w:val="ru-RU" w:eastAsia="en-US" w:bidi="ar-SA"/>
      </w:rPr>
    </w:lvl>
  </w:abstractNum>
  <w:abstractNum w:abstractNumId="129" w15:restartNumberingAfterBreak="0">
    <w:nsid w:val="6ADA7D19"/>
    <w:multiLevelType w:val="hybridMultilevel"/>
    <w:tmpl w:val="00005EF8"/>
    <w:lvl w:ilvl="0" w:tplc="BE8E034E">
      <w:numFmt w:val="bullet"/>
      <w:lvlText w:val=""/>
      <w:lvlJc w:val="left"/>
      <w:pPr>
        <w:ind w:left="454" w:hanging="347"/>
      </w:pPr>
      <w:rPr>
        <w:rFonts w:ascii="Wingdings" w:eastAsia="Wingdings" w:hAnsi="Wingdings" w:cs="Wingdings" w:hint="default"/>
        <w:w w:val="100"/>
        <w:sz w:val="24"/>
        <w:szCs w:val="24"/>
        <w:lang w:val="ru-RU" w:eastAsia="en-US" w:bidi="ar-SA"/>
      </w:rPr>
    </w:lvl>
    <w:lvl w:ilvl="1" w:tplc="0466F8BC">
      <w:numFmt w:val="bullet"/>
      <w:lvlText w:val="•"/>
      <w:lvlJc w:val="left"/>
      <w:pPr>
        <w:ind w:left="1263" w:hanging="347"/>
      </w:pPr>
      <w:rPr>
        <w:rFonts w:hint="default"/>
        <w:lang w:val="ru-RU" w:eastAsia="en-US" w:bidi="ar-SA"/>
      </w:rPr>
    </w:lvl>
    <w:lvl w:ilvl="2" w:tplc="C7268508">
      <w:numFmt w:val="bullet"/>
      <w:lvlText w:val="•"/>
      <w:lvlJc w:val="left"/>
      <w:pPr>
        <w:ind w:left="2067" w:hanging="347"/>
      </w:pPr>
      <w:rPr>
        <w:rFonts w:hint="default"/>
        <w:lang w:val="ru-RU" w:eastAsia="en-US" w:bidi="ar-SA"/>
      </w:rPr>
    </w:lvl>
    <w:lvl w:ilvl="3" w:tplc="01C658C8">
      <w:numFmt w:val="bullet"/>
      <w:lvlText w:val="•"/>
      <w:lvlJc w:val="left"/>
      <w:pPr>
        <w:ind w:left="2871" w:hanging="347"/>
      </w:pPr>
      <w:rPr>
        <w:rFonts w:hint="default"/>
        <w:lang w:val="ru-RU" w:eastAsia="en-US" w:bidi="ar-SA"/>
      </w:rPr>
    </w:lvl>
    <w:lvl w:ilvl="4" w:tplc="59D01CFC">
      <w:numFmt w:val="bullet"/>
      <w:lvlText w:val="•"/>
      <w:lvlJc w:val="left"/>
      <w:pPr>
        <w:ind w:left="3674" w:hanging="347"/>
      </w:pPr>
      <w:rPr>
        <w:rFonts w:hint="default"/>
        <w:lang w:val="ru-RU" w:eastAsia="en-US" w:bidi="ar-SA"/>
      </w:rPr>
    </w:lvl>
    <w:lvl w:ilvl="5" w:tplc="40A09358">
      <w:numFmt w:val="bullet"/>
      <w:lvlText w:val="•"/>
      <w:lvlJc w:val="left"/>
      <w:pPr>
        <w:ind w:left="4478" w:hanging="347"/>
      </w:pPr>
      <w:rPr>
        <w:rFonts w:hint="default"/>
        <w:lang w:val="ru-RU" w:eastAsia="en-US" w:bidi="ar-SA"/>
      </w:rPr>
    </w:lvl>
    <w:lvl w:ilvl="6" w:tplc="252EA63A">
      <w:numFmt w:val="bullet"/>
      <w:lvlText w:val="•"/>
      <w:lvlJc w:val="left"/>
      <w:pPr>
        <w:ind w:left="5282" w:hanging="347"/>
      </w:pPr>
      <w:rPr>
        <w:rFonts w:hint="default"/>
        <w:lang w:val="ru-RU" w:eastAsia="en-US" w:bidi="ar-SA"/>
      </w:rPr>
    </w:lvl>
    <w:lvl w:ilvl="7" w:tplc="6966DB9A">
      <w:numFmt w:val="bullet"/>
      <w:lvlText w:val="•"/>
      <w:lvlJc w:val="left"/>
      <w:pPr>
        <w:ind w:left="6085" w:hanging="347"/>
      </w:pPr>
      <w:rPr>
        <w:rFonts w:hint="default"/>
        <w:lang w:val="ru-RU" w:eastAsia="en-US" w:bidi="ar-SA"/>
      </w:rPr>
    </w:lvl>
    <w:lvl w:ilvl="8" w:tplc="2C6CAC04">
      <w:numFmt w:val="bullet"/>
      <w:lvlText w:val="•"/>
      <w:lvlJc w:val="left"/>
      <w:pPr>
        <w:ind w:left="6889" w:hanging="347"/>
      </w:pPr>
      <w:rPr>
        <w:rFonts w:hint="default"/>
        <w:lang w:val="ru-RU" w:eastAsia="en-US" w:bidi="ar-SA"/>
      </w:rPr>
    </w:lvl>
  </w:abstractNum>
  <w:abstractNum w:abstractNumId="130" w15:restartNumberingAfterBreak="0">
    <w:nsid w:val="6B1E3337"/>
    <w:multiLevelType w:val="hybridMultilevel"/>
    <w:tmpl w:val="EEA00F4A"/>
    <w:lvl w:ilvl="0" w:tplc="EB80292A">
      <w:numFmt w:val="bullet"/>
      <w:lvlText w:val=""/>
      <w:lvlJc w:val="left"/>
      <w:pPr>
        <w:ind w:left="107" w:hanging="253"/>
      </w:pPr>
      <w:rPr>
        <w:rFonts w:ascii="Wingdings" w:eastAsia="Wingdings" w:hAnsi="Wingdings" w:cs="Wingdings" w:hint="default"/>
        <w:w w:val="100"/>
        <w:sz w:val="24"/>
        <w:szCs w:val="24"/>
        <w:lang w:val="ru-RU" w:eastAsia="en-US" w:bidi="ar-SA"/>
      </w:rPr>
    </w:lvl>
    <w:lvl w:ilvl="1" w:tplc="8F567604">
      <w:numFmt w:val="bullet"/>
      <w:lvlText w:val="•"/>
      <w:lvlJc w:val="left"/>
      <w:pPr>
        <w:ind w:left="939" w:hanging="253"/>
      </w:pPr>
      <w:rPr>
        <w:rFonts w:hint="default"/>
        <w:lang w:val="ru-RU" w:eastAsia="en-US" w:bidi="ar-SA"/>
      </w:rPr>
    </w:lvl>
    <w:lvl w:ilvl="2" w:tplc="F1D88C1E">
      <w:numFmt w:val="bullet"/>
      <w:lvlText w:val="•"/>
      <w:lvlJc w:val="left"/>
      <w:pPr>
        <w:ind w:left="1779" w:hanging="253"/>
      </w:pPr>
      <w:rPr>
        <w:rFonts w:hint="default"/>
        <w:lang w:val="ru-RU" w:eastAsia="en-US" w:bidi="ar-SA"/>
      </w:rPr>
    </w:lvl>
    <w:lvl w:ilvl="3" w:tplc="07360EC4">
      <w:numFmt w:val="bullet"/>
      <w:lvlText w:val="•"/>
      <w:lvlJc w:val="left"/>
      <w:pPr>
        <w:ind w:left="2619" w:hanging="253"/>
      </w:pPr>
      <w:rPr>
        <w:rFonts w:hint="default"/>
        <w:lang w:val="ru-RU" w:eastAsia="en-US" w:bidi="ar-SA"/>
      </w:rPr>
    </w:lvl>
    <w:lvl w:ilvl="4" w:tplc="C7104144">
      <w:numFmt w:val="bullet"/>
      <w:lvlText w:val="•"/>
      <w:lvlJc w:val="left"/>
      <w:pPr>
        <w:ind w:left="3458" w:hanging="253"/>
      </w:pPr>
      <w:rPr>
        <w:rFonts w:hint="default"/>
        <w:lang w:val="ru-RU" w:eastAsia="en-US" w:bidi="ar-SA"/>
      </w:rPr>
    </w:lvl>
    <w:lvl w:ilvl="5" w:tplc="4678BAB8">
      <w:numFmt w:val="bullet"/>
      <w:lvlText w:val="•"/>
      <w:lvlJc w:val="left"/>
      <w:pPr>
        <w:ind w:left="4298" w:hanging="253"/>
      </w:pPr>
      <w:rPr>
        <w:rFonts w:hint="default"/>
        <w:lang w:val="ru-RU" w:eastAsia="en-US" w:bidi="ar-SA"/>
      </w:rPr>
    </w:lvl>
    <w:lvl w:ilvl="6" w:tplc="D4AC8944">
      <w:numFmt w:val="bullet"/>
      <w:lvlText w:val="•"/>
      <w:lvlJc w:val="left"/>
      <w:pPr>
        <w:ind w:left="5138" w:hanging="253"/>
      </w:pPr>
      <w:rPr>
        <w:rFonts w:hint="default"/>
        <w:lang w:val="ru-RU" w:eastAsia="en-US" w:bidi="ar-SA"/>
      </w:rPr>
    </w:lvl>
    <w:lvl w:ilvl="7" w:tplc="7CBE24EA">
      <w:numFmt w:val="bullet"/>
      <w:lvlText w:val="•"/>
      <w:lvlJc w:val="left"/>
      <w:pPr>
        <w:ind w:left="5977" w:hanging="253"/>
      </w:pPr>
      <w:rPr>
        <w:rFonts w:hint="default"/>
        <w:lang w:val="ru-RU" w:eastAsia="en-US" w:bidi="ar-SA"/>
      </w:rPr>
    </w:lvl>
    <w:lvl w:ilvl="8" w:tplc="A1CEDA6C">
      <w:numFmt w:val="bullet"/>
      <w:lvlText w:val="•"/>
      <w:lvlJc w:val="left"/>
      <w:pPr>
        <w:ind w:left="6817" w:hanging="253"/>
      </w:pPr>
      <w:rPr>
        <w:rFonts w:hint="default"/>
        <w:lang w:val="ru-RU" w:eastAsia="en-US" w:bidi="ar-SA"/>
      </w:rPr>
    </w:lvl>
  </w:abstractNum>
  <w:abstractNum w:abstractNumId="131" w15:restartNumberingAfterBreak="0">
    <w:nsid w:val="6BB66340"/>
    <w:multiLevelType w:val="hybridMultilevel"/>
    <w:tmpl w:val="B24ED722"/>
    <w:lvl w:ilvl="0" w:tplc="BC4AFFFC">
      <w:numFmt w:val="bullet"/>
      <w:lvlText w:val=""/>
      <w:lvlJc w:val="left"/>
      <w:pPr>
        <w:ind w:left="444" w:hanging="337"/>
      </w:pPr>
      <w:rPr>
        <w:rFonts w:ascii="Wingdings" w:eastAsia="Wingdings" w:hAnsi="Wingdings" w:cs="Wingdings" w:hint="default"/>
        <w:w w:val="100"/>
        <w:sz w:val="24"/>
        <w:szCs w:val="24"/>
        <w:lang w:val="ru-RU" w:eastAsia="en-US" w:bidi="ar-SA"/>
      </w:rPr>
    </w:lvl>
    <w:lvl w:ilvl="1" w:tplc="28188CCC">
      <w:numFmt w:val="bullet"/>
      <w:lvlText w:val="•"/>
      <w:lvlJc w:val="left"/>
      <w:pPr>
        <w:ind w:left="1245" w:hanging="337"/>
      </w:pPr>
      <w:rPr>
        <w:rFonts w:hint="default"/>
        <w:lang w:val="ru-RU" w:eastAsia="en-US" w:bidi="ar-SA"/>
      </w:rPr>
    </w:lvl>
    <w:lvl w:ilvl="2" w:tplc="15FE195E">
      <w:numFmt w:val="bullet"/>
      <w:lvlText w:val="•"/>
      <w:lvlJc w:val="left"/>
      <w:pPr>
        <w:ind w:left="2051" w:hanging="337"/>
      </w:pPr>
      <w:rPr>
        <w:rFonts w:hint="default"/>
        <w:lang w:val="ru-RU" w:eastAsia="en-US" w:bidi="ar-SA"/>
      </w:rPr>
    </w:lvl>
    <w:lvl w:ilvl="3" w:tplc="71EE2E46">
      <w:numFmt w:val="bullet"/>
      <w:lvlText w:val="•"/>
      <w:lvlJc w:val="left"/>
      <w:pPr>
        <w:ind w:left="2857" w:hanging="337"/>
      </w:pPr>
      <w:rPr>
        <w:rFonts w:hint="default"/>
        <w:lang w:val="ru-RU" w:eastAsia="en-US" w:bidi="ar-SA"/>
      </w:rPr>
    </w:lvl>
    <w:lvl w:ilvl="4" w:tplc="B8B473DC">
      <w:numFmt w:val="bullet"/>
      <w:lvlText w:val="•"/>
      <w:lvlJc w:val="left"/>
      <w:pPr>
        <w:ind w:left="3662" w:hanging="337"/>
      </w:pPr>
      <w:rPr>
        <w:rFonts w:hint="default"/>
        <w:lang w:val="ru-RU" w:eastAsia="en-US" w:bidi="ar-SA"/>
      </w:rPr>
    </w:lvl>
    <w:lvl w:ilvl="5" w:tplc="2040C274">
      <w:numFmt w:val="bullet"/>
      <w:lvlText w:val="•"/>
      <w:lvlJc w:val="left"/>
      <w:pPr>
        <w:ind w:left="4468" w:hanging="337"/>
      </w:pPr>
      <w:rPr>
        <w:rFonts w:hint="default"/>
        <w:lang w:val="ru-RU" w:eastAsia="en-US" w:bidi="ar-SA"/>
      </w:rPr>
    </w:lvl>
    <w:lvl w:ilvl="6" w:tplc="69CC306E">
      <w:numFmt w:val="bullet"/>
      <w:lvlText w:val="•"/>
      <w:lvlJc w:val="left"/>
      <w:pPr>
        <w:ind w:left="5274" w:hanging="337"/>
      </w:pPr>
      <w:rPr>
        <w:rFonts w:hint="default"/>
        <w:lang w:val="ru-RU" w:eastAsia="en-US" w:bidi="ar-SA"/>
      </w:rPr>
    </w:lvl>
    <w:lvl w:ilvl="7" w:tplc="6E7CF54E">
      <w:numFmt w:val="bullet"/>
      <w:lvlText w:val="•"/>
      <w:lvlJc w:val="left"/>
      <w:pPr>
        <w:ind w:left="6079" w:hanging="337"/>
      </w:pPr>
      <w:rPr>
        <w:rFonts w:hint="default"/>
        <w:lang w:val="ru-RU" w:eastAsia="en-US" w:bidi="ar-SA"/>
      </w:rPr>
    </w:lvl>
    <w:lvl w:ilvl="8" w:tplc="645A57F8">
      <w:numFmt w:val="bullet"/>
      <w:lvlText w:val="•"/>
      <w:lvlJc w:val="left"/>
      <w:pPr>
        <w:ind w:left="6885" w:hanging="337"/>
      </w:pPr>
      <w:rPr>
        <w:rFonts w:hint="default"/>
        <w:lang w:val="ru-RU" w:eastAsia="en-US" w:bidi="ar-SA"/>
      </w:rPr>
    </w:lvl>
  </w:abstractNum>
  <w:abstractNum w:abstractNumId="132" w15:restartNumberingAfterBreak="0">
    <w:nsid w:val="6CC3440C"/>
    <w:multiLevelType w:val="hybridMultilevel"/>
    <w:tmpl w:val="A5DC6234"/>
    <w:lvl w:ilvl="0" w:tplc="FD30E5C0">
      <w:start w:val="1"/>
      <w:numFmt w:val="decimal"/>
      <w:lvlText w:val="%1"/>
      <w:lvlJc w:val="left"/>
      <w:pPr>
        <w:ind w:left="290" w:hanging="180"/>
      </w:pPr>
      <w:rPr>
        <w:rFonts w:ascii="Times New Roman" w:eastAsia="Times New Roman" w:hAnsi="Times New Roman" w:cs="Times New Roman" w:hint="default"/>
        <w:w w:val="100"/>
        <w:sz w:val="24"/>
        <w:szCs w:val="24"/>
        <w:lang w:val="ru-RU" w:eastAsia="en-US" w:bidi="ar-SA"/>
      </w:rPr>
    </w:lvl>
    <w:lvl w:ilvl="1" w:tplc="B0E24FAC">
      <w:numFmt w:val="bullet"/>
      <w:lvlText w:val="•"/>
      <w:lvlJc w:val="left"/>
      <w:pPr>
        <w:ind w:left="1006" w:hanging="180"/>
      </w:pPr>
      <w:rPr>
        <w:rFonts w:hint="default"/>
        <w:lang w:val="ru-RU" w:eastAsia="en-US" w:bidi="ar-SA"/>
      </w:rPr>
    </w:lvl>
    <w:lvl w:ilvl="2" w:tplc="DD3247D6">
      <w:numFmt w:val="bullet"/>
      <w:lvlText w:val="•"/>
      <w:lvlJc w:val="left"/>
      <w:pPr>
        <w:ind w:left="1712" w:hanging="180"/>
      </w:pPr>
      <w:rPr>
        <w:rFonts w:hint="default"/>
        <w:lang w:val="ru-RU" w:eastAsia="en-US" w:bidi="ar-SA"/>
      </w:rPr>
    </w:lvl>
    <w:lvl w:ilvl="3" w:tplc="4884751A">
      <w:numFmt w:val="bullet"/>
      <w:lvlText w:val="•"/>
      <w:lvlJc w:val="left"/>
      <w:pPr>
        <w:ind w:left="2419" w:hanging="180"/>
      </w:pPr>
      <w:rPr>
        <w:rFonts w:hint="default"/>
        <w:lang w:val="ru-RU" w:eastAsia="en-US" w:bidi="ar-SA"/>
      </w:rPr>
    </w:lvl>
    <w:lvl w:ilvl="4" w:tplc="E902A630">
      <w:numFmt w:val="bullet"/>
      <w:lvlText w:val="•"/>
      <w:lvlJc w:val="left"/>
      <w:pPr>
        <w:ind w:left="3125" w:hanging="180"/>
      </w:pPr>
      <w:rPr>
        <w:rFonts w:hint="default"/>
        <w:lang w:val="ru-RU" w:eastAsia="en-US" w:bidi="ar-SA"/>
      </w:rPr>
    </w:lvl>
    <w:lvl w:ilvl="5" w:tplc="FEBAE91C">
      <w:numFmt w:val="bullet"/>
      <w:lvlText w:val="•"/>
      <w:lvlJc w:val="left"/>
      <w:pPr>
        <w:ind w:left="3832" w:hanging="180"/>
      </w:pPr>
      <w:rPr>
        <w:rFonts w:hint="default"/>
        <w:lang w:val="ru-RU" w:eastAsia="en-US" w:bidi="ar-SA"/>
      </w:rPr>
    </w:lvl>
    <w:lvl w:ilvl="6" w:tplc="718A1C7A">
      <w:numFmt w:val="bullet"/>
      <w:lvlText w:val="•"/>
      <w:lvlJc w:val="left"/>
      <w:pPr>
        <w:ind w:left="4538" w:hanging="180"/>
      </w:pPr>
      <w:rPr>
        <w:rFonts w:hint="default"/>
        <w:lang w:val="ru-RU" w:eastAsia="en-US" w:bidi="ar-SA"/>
      </w:rPr>
    </w:lvl>
    <w:lvl w:ilvl="7" w:tplc="E162EED4">
      <w:numFmt w:val="bullet"/>
      <w:lvlText w:val="•"/>
      <w:lvlJc w:val="left"/>
      <w:pPr>
        <w:ind w:left="5244" w:hanging="180"/>
      </w:pPr>
      <w:rPr>
        <w:rFonts w:hint="default"/>
        <w:lang w:val="ru-RU" w:eastAsia="en-US" w:bidi="ar-SA"/>
      </w:rPr>
    </w:lvl>
    <w:lvl w:ilvl="8" w:tplc="C934686E">
      <w:numFmt w:val="bullet"/>
      <w:lvlText w:val="•"/>
      <w:lvlJc w:val="left"/>
      <w:pPr>
        <w:ind w:left="5951" w:hanging="180"/>
      </w:pPr>
      <w:rPr>
        <w:rFonts w:hint="default"/>
        <w:lang w:val="ru-RU" w:eastAsia="en-US" w:bidi="ar-SA"/>
      </w:rPr>
    </w:lvl>
  </w:abstractNum>
  <w:abstractNum w:abstractNumId="133" w15:restartNumberingAfterBreak="0">
    <w:nsid w:val="6DDA1191"/>
    <w:multiLevelType w:val="hybridMultilevel"/>
    <w:tmpl w:val="2EE8C624"/>
    <w:lvl w:ilvl="0" w:tplc="D54A2AEE">
      <w:numFmt w:val="bullet"/>
      <w:lvlText w:val=""/>
      <w:lvlJc w:val="left"/>
      <w:pPr>
        <w:ind w:left="107" w:hanging="265"/>
      </w:pPr>
      <w:rPr>
        <w:rFonts w:ascii="Wingdings" w:eastAsia="Wingdings" w:hAnsi="Wingdings" w:cs="Wingdings" w:hint="default"/>
        <w:w w:val="100"/>
        <w:sz w:val="24"/>
        <w:szCs w:val="24"/>
        <w:lang w:val="ru-RU" w:eastAsia="en-US" w:bidi="ar-SA"/>
      </w:rPr>
    </w:lvl>
    <w:lvl w:ilvl="1" w:tplc="680CF714">
      <w:numFmt w:val="bullet"/>
      <w:lvlText w:val="•"/>
      <w:lvlJc w:val="left"/>
      <w:pPr>
        <w:ind w:left="939" w:hanging="265"/>
      </w:pPr>
      <w:rPr>
        <w:rFonts w:hint="default"/>
        <w:lang w:val="ru-RU" w:eastAsia="en-US" w:bidi="ar-SA"/>
      </w:rPr>
    </w:lvl>
    <w:lvl w:ilvl="2" w:tplc="4546F7D0">
      <w:numFmt w:val="bullet"/>
      <w:lvlText w:val="•"/>
      <w:lvlJc w:val="left"/>
      <w:pPr>
        <w:ind w:left="1779" w:hanging="265"/>
      </w:pPr>
      <w:rPr>
        <w:rFonts w:hint="default"/>
        <w:lang w:val="ru-RU" w:eastAsia="en-US" w:bidi="ar-SA"/>
      </w:rPr>
    </w:lvl>
    <w:lvl w:ilvl="3" w:tplc="96D28708">
      <w:numFmt w:val="bullet"/>
      <w:lvlText w:val="•"/>
      <w:lvlJc w:val="left"/>
      <w:pPr>
        <w:ind w:left="2619" w:hanging="265"/>
      </w:pPr>
      <w:rPr>
        <w:rFonts w:hint="default"/>
        <w:lang w:val="ru-RU" w:eastAsia="en-US" w:bidi="ar-SA"/>
      </w:rPr>
    </w:lvl>
    <w:lvl w:ilvl="4" w:tplc="D6AAB294">
      <w:numFmt w:val="bullet"/>
      <w:lvlText w:val="•"/>
      <w:lvlJc w:val="left"/>
      <w:pPr>
        <w:ind w:left="3458" w:hanging="265"/>
      </w:pPr>
      <w:rPr>
        <w:rFonts w:hint="default"/>
        <w:lang w:val="ru-RU" w:eastAsia="en-US" w:bidi="ar-SA"/>
      </w:rPr>
    </w:lvl>
    <w:lvl w:ilvl="5" w:tplc="735E4ADE">
      <w:numFmt w:val="bullet"/>
      <w:lvlText w:val="•"/>
      <w:lvlJc w:val="left"/>
      <w:pPr>
        <w:ind w:left="4298" w:hanging="265"/>
      </w:pPr>
      <w:rPr>
        <w:rFonts w:hint="default"/>
        <w:lang w:val="ru-RU" w:eastAsia="en-US" w:bidi="ar-SA"/>
      </w:rPr>
    </w:lvl>
    <w:lvl w:ilvl="6" w:tplc="A7F852EE">
      <w:numFmt w:val="bullet"/>
      <w:lvlText w:val="•"/>
      <w:lvlJc w:val="left"/>
      <w:pPr>
        <w:ind w:left="5138" w:hanging="265"/>
      </w:pPr>
      <w:rPr>
        <w:rFonts w:hint="default"/>
        <w:lang w:val="ru-RU" w:eastAsia="en-US" w:bidi="ar-SA"/>
      </w:rPr>
    </w:lvl>
    <w:lvl w:ilvl="7" w:tplc="D9D449C0">
      <w:numFmt w:val="bullet"/>
      <w:lvlText w:val="•"/>
      <w:lvlJc w:val="left"/>
      <w:pPr>
        <w:ind w:left="5977" w:hanging="265"/>
      </w:pPr>
      <w:rPr>
        <w:rFonts w:hint="default"/>
        <w:lang w:val="ru-RU" w:eastAsia="en-US" w:bidi="ar-SA"/>
      </w:rPr>
    </w:lvl>
    <w:lvl w:ilvl="8" w:tplc="C270C4D6">
      <w:numFmt w:val="bullet"/>
      <w:lvlText w:val="•"/>
      <w:lvlJc w:val="left"/>
      <w:pPr>
        <w:ind w:left="6817" w:hanging="265"/>
      </w:pPr>
      <w:rPr>
        <w:rFonts w:hint="default"/>
        <w:lang w:val="ru-RU" w:eastAsia="en-US" w:bidi="ar-SA"/>
      </w:rPr>
    </w:lvl>
  </w:abstractNum>
  <w:abstractNum w:abstractNumId="134" w15:restartNumberingAfterBreak="0">
    <w:nsid w:val="6E311F43"/>
    <w:multiLevelType w:val="hybridMultilevel"/>
    <w:tmpl w:val="EB025F34"/>
    <w:lvl w:ilvl="0" w:tplc="DA62661E">
      <w:numFmt w:val="bullet"/>
      <w:lvlText w:val=""/>
      <w:lvlJc w:val="left"/>
      <w:pPr>
        <w:ind w:left="107" w:hanging="265"/>
      </w:pPr>
      <w:rPr>
        <w:rFonts w:ascii="Wingdings" w:eastAsia="Wingdings" w:hAnsi="Wingdings" w:cs="Wingdings" w:hint="default"/>
        <w:w w:val="100"/>
        <w:sz w:val="24"/>
        <w:szCs w:val="24"/>
        <w:lang w:val="ru-RU" w:eastAsia="en-US" w:bidi="ar-SA"/>
      </w:rPr>
    </w:lvl>
    <w:lvl w:ilvl="1" w:tplc="FFCE08EA">
      <w:numFmt w:val="bullet"/>
      <w:lvlText w:val="•"/>
      <w:lvlJc w:val="left"/>
      <w:pPr>
        <w:ind w:left="939" w:hanging="265"/>
      </w:pPr>
      <w:rPr>
        <w:rFonts w:hint="default"/>
        <w:lang w:val="ru-RU" w:eastAsia="en-US" w:bidi="ar-SA"/>
      </w:rPr>
    </w:lvl>
    <w:lvl w:ilvl="2" w:tplc="71D21ED4">
      <w:numFmt w:val="bullet"/>
      <w:lvlText w:val="•"/>
      <w:lvlJc w:val="left"/>
      <w:pPr>
        <w:ind w:left="1779" w:hanging="265"/>
      </w:pPr>
      <w:rPr>
        <w:rFonts w:hint="default"/>
        <w:lang w:val="ru-RU" w:eastAsia="en-US" w:bidi="ar-SA"/>
      </w:rPr>
    </w:lvl>
    <w:lvl w:ilvl="3" w:tplc="35A699FA">
      <w:numFmt w:val="bullet"/>
      <w:lvlText w:val="•"/>
      <w:lvlJc w:val="left"/>
      <w:pPr>
        <w:ind w:left="2619" w:hanging="265"/>
      </w:pPr>
      <w:rPr>
        <w:rFonts w:hint="default"/>
        <w:lang w:val="ru-RU" w:eastAsia="en-US" w:bidi="ar-SA"/>
      </w:rPr>
    </w:lvl>
    <w:lvl w:ilvl="4" w:tplc="BC5A4DA0">
      <w:numFmt w:val="bullet"/>
      <w:lvlText w:val="•"/>
      <w:lvlJc w:val="left"/>
      <w:pPr>
        <w:ind w:left="3458" w:hanging="265"/>
      </w:pPr>
      <w:rPr>
        <w:rFonts w:hint="default"/>
        <w:lang w:val="ru-RU" w:eastAsia="en-US" w:bidi="ar-SA"/>
      </w:rPr>
    </w:lvl>
    <w:lvl w:ilvl="5" w:tplc="8A6A9B2C">
      <w:numFmt w:val="bullet"/>
      <w:lvlText w:val="•"/>
      <w:lvlJc w:val="left"/>
      <w:pPr>
        <w:ind w:left="4298" w:hanging="265"/>
      </w:pPr>
      <w:rPr>
        <w:rFonts w:hint="default"/>
        <w:lang w:val="ru-RU" w:eastAsia="en-US" w:bidi="ar-SA"/>
      </w:rPr>
    </w:lvl>
    <w:lvl w:ilvl="6" w:tplc="817E3BFE">
      <w:numFmt w:val="bullet"/>
      <w:lvlText w:val="•"/>
      <w:lvlJc w:val="left"/>
      <w:pPr>
        <w:ind w:left="5138" w:hanging="265"/>
      </w:pPr>
      <w:rPr>
        <w:rFonts w:hint="default"/>
        <w:lang w:val="ru-RU" w:eastAsia="en-US" w:bidi="ar-SA"/>
      </w:rPr>
    </w:lvl>
    <w:lvl w:ilvl="7" w:tplc="DD5A76C8">
      <w:numFmt w:val="bullet"/>
      <w:lvlText w:val="•"/>
      <w:lvlJc w:val="left"/>
      <w:pPr>
        <w:ind w:left="5977" w:hanging="265"/>
      </w:pPr>
      <w:rPr>
        <w:rFonts w:hint="default"/>
        <w:lang w:val="ru-RU" w:eastAsia="en-US" w:bidi="ar-SA"/>
      </w:rPr>
    </w:lvl>
    <w:lvl w:ilvl="8" w:tplc="40C8CAC0">
      <w:numFmt w:val="bullet"/>
      <w:lvlText w:val="•"/>
      <w:lvlJc w:val="left"/>
      <w:pPr>
        <w:ind w:left="6817" w:hanging="265"/>
      </w:pPr>
      <w:rPr>
        <w:rFonts w:hint="default"/>
        <w:lang w:val="ru-RU" w:eastAsia="en-US" w:bidi="ar-SA"/>
      </w:rPr>
    </w:lvl>
  </w:abstractNum>
  <w:abstractNum w:abstractNumId="135" w15:restartNumberingAfterBreak="0">
    <w:nsid w:val="6ED47F69"/>
    <w:multiLevelType w:val="hybridMultilevel"/>
    <w:tmpl w:val="77CA1DE8"/>
    <w:lvl w:ilvl="0" w:tplc="98325918">
      <w:numFmt w:val="bullet"/>
      <w:lvlText w:val=""/>
      <w:lvlJc w:val="left"/>
      <w:pPr>
        <w:ind w:left="107" w:hanging="306"/>
      </w:pPr>
      <w:rPr>
        <w:rFonts w:ascii="Wingdings" w:eastAsia="Wingdings" w:hAnsi="Wingdings" w:cs="Wingdings" w:hint="default"/>
        <w:w w:val="100"/>
        <w:sz w:val="24"/>
        <w:szCs w:val="24"/>
        <w:lang w:val="ru-RU" w:eastAsia="en-US" w:bidi="ar-SA"/>
      </w:rPr>
    </w:lvl>
    <w:lvl w:ilvl="1" w:tplc="5C720242">
      <w:numFmt w:val="bullet"/>
      <w:lvlText w:val="•"/>
      <w:lvlJc w:val="left"/>
      <w:pPr>
        <w:ind w:left="939" w:hanging="306"/>
      </w:pPr>
      <w:rPr>
        <w:rFonts w:hint="default"/>
        <w:lang w:val="ru-RU" w:eastAsia="en-US" w:bidi="ar-SA"/>
      </w:rPr>
    </w:lvl>
    <w:lvl w:ilvl="2" w:tplc="EA8200E4">
      <w:numFmt w:val="bullet"/>
      <w:lvlText w:val="•"/>
      <w:lvlJc w:val="left"/>
      <w:pPr>
        <w:ind w:left="1779" w:hanging="306"/>
      </w:pPr>
      <w:rPr>
        <w:rFonts w:hint="default"/>
        <w:lang w:val="ru-RU" w:eastAsia="en-US" w:bidi="ar-SA"/>
      </w:rPr>
    </w:lvl>
    <w:lvl w:ilvl="3" w:tplc="9398B7B4">
      <w:numFmt w:val="bullet"/>
      <w:lvlText w:val="•"/>
      <w:lvlJc w:val="left"/>
      <w:pPr>
        <w:ind w:left="2619" w:hanging="306"/>
      </w:pPr>
      <w:rPr>
        <w:rFonts w:hint="default"/>
        <w:lang w:val="ru-RU" w:eastAsia="en-US" w:bidi="ar-SA"/>
      </w:rPr>
    </w:lvl>
    <w:lvl w:ilvl="4" w:tplc="034A762C">
      <w:numFmt w:val="bullet"/>
      <w:lvlText w:val="•"/>
      <w:lvlJc w:val="left"/>
      <w:pPr>
        <w:ind w:left="3458" w:hanging="306"/>
      </w:pPr>
      <w:rPr>
        <w:rFonts w:hint="default"/>
        <w:lang w:val="ru-RU" w:eastAsia="en-US" w:bidi="ar-SA"/>
      </w:rPr>
    </w:lvl>
    <w:lvl w:ilvl="5" w:tplc="DF2AFED8">
      <w:numFmt w:val="bullet"/>
      <w:lvlText w:val="•"/>
      <w:lvlJc w:val="left"/>
      <w:pPr>
        <w:ind w:left="4298" w:hanging="306"/>
      </w:pPr>
      <w:rPr>
        <w:rFonts w:hint="default"/>
        <w:lang w:val="ru-RU" w:eastAsia="en-US" w:bidi="ar-SA"/>
      </w:rPr>
    </w:lvl>
    <w:lvl w:ilvl="6" w:tplc="38289E1E">
      <w:numFmt w:val="bullet"/>
      <w:lvlText w:val="•"/>
      <w:lvlJc w:val="left"/>
      <w:pPr>
        <w:ind w:left="5138" w:hanging="306"/>
      </w:pPr>
      <w:rPr>
        <w:rFonts w:hint="default"/>
        <w:lang w:val="ru-RU" w:eastAsia="en-US" w:bidi="ar-SA"/>
      </w:rPr>
    </w:lvl>
    <w:lvl w:ilvl="7" w:tplc="8FC0253E">
      <w:numFmt w:val="bullet"/>
      <w:lvlText w:val="•"/>
      <w:lvlJc w:val="left"/>
      <w:pPr>
        <w:ind w:left="5977" w:hanging="306"/>
      </w:pPr>
      <w:rPr>
        <w:rFonts w:hint="default"/>
        <w:lang w:val="ru-RU" w:eastAsia="en-US" w:bidi="ar-SA"/>
      </w:rPr>
    </w:lvl>
    <w:lvl w:ilvl="8" w:tplc="0410152E">
      <w:numFmt w:val="bullet"/>
      <w:lvlText w:val="•"/>
      <w:lvlJc w:val="left"/>
      <w:pPr>
        <w:ind w:left="6817" w:hanging="306"/>
      </w:pPr>
      <w:rPr>
        <w:rFonts w:hint="default"/>
        <w:lang w:val="ru-RU" w:eastAsia="en-US" w:bidi="ar-SA"/>
      </w:rPr>
    </w:lvl>
  </w:abstractNum>
  <w:abstractNum w:abstractNumId="136" w15:restartNumberingAfterBreak="0">
    <w:nsid w:val="6F5D0419"/>
    <w:multiLevelType w:val="hybridMultilevel"/>
    <w:tmpl w:val="C88C384E"/>
    <w:lvl w:ilvl="0" w:tplc="7A022948">
      <w:start w:val="1"/>
      <w:numFmt w:val="decimal"/>
      <w:lvlText w:val="%1"/>
      <w:lvlJc w:val="left"/>
      <w:pPr>
        <w:ind w:left="307" w:hanging="195"/>
      </w:pPr>
      <w:rPr>
        <w:rFonts w:ascii="Times New Roman" w:eastAsia="Times New Roman" w:hAnsi="Times New Roman" w:cs="Times New Roman" w:hint="default"/>
        <w:b/>
        <w:bCs/>
        <w:w w:val="99"/>
        <w:sz w:val="26"/>
        <w:szCs w:val="26"/>
        <w:u w:val="thick" w:color="000000"/>
        <w:lang w:val="ru-RU" w:eastAsia="en-US" w:bidi="ar-SA"/>
      </w:rPr>
    </w:lvl>
    <w:lvl w:ilvl="1" w:tplc="31E0BB34">
      <w:numFmt w:val="bullet"/>
      <w:lvlText w:val="•"/>
      <w:lvlJc w:val="left"/>
      <w:pPr>
        <w:ind w:left="1286" w:hanging="195"/>
      </w:pPr>
      <w:rPr>
        <w:rFonts w:hint="default"/>
        <w:lang w:val="ru-RU" w:eastAsia="en-US" w:bidi="ar-SA"/>
      </w:rPr>
    </w:lvl>
    <w:lvl w:ilvl="2" w:tplc="6EFEA5A2">
      <w:numFmt w:val="bullet"/>
      <w:lvlText w:val="•"/>
      <w:lvlJc w:val="left"/>
      <w:pPr>
        <w:ind w:left="2273" w:hanging="195"/>
      </w:pPr>
      <w:rPr>
        <w:rFonts w:hint="default"/>
        <w:lang w:val="ru-RU" w:eastAsia="en-US" w:bidi="ar-SA"/>
      </w:rPr>
    </w:lvl>
    <w:lvl w:ilvl="3" w:tplc="B7FEF9F0">
      <w:numFmt w:val="bullet"/>
      <w:lvlText w:val="•"/>
      <w:lvlJc w:val="left"/>
      <w:pPr>
        <w:ind w:left="3259" w:hanging="195"/>
      </w:pPr>
      <w:rPr>
        <w:rFonts w:hint="default"/>
        <w:lang w:val="ru-RU" w:eastAsia="en-US" w:bidi="ar-SA"/>
      </w:rPr>
    </w:lvl>
    <w:lvl w:ilvl="4" w:tplc="0888CAD2">
      <w:numFmt w:val="bullet"/>
      <w:lvlText w:val="•"/>
      <w:lvlJc w:val="left"/>
      <w:pPr>
        <w:ind w:left="4246" w:hanging="195"/>
      </w:pPr>
      <w:rPr>
        <w:rFonts w:hint="default"/>
        <w:lang w:val="ru-RU" w:eastAsia="en-US" w:bidi="ar-SA"/>
      </w:rPr>
    </w:lvl>
    <w:lvl w:ilvl="5" w:tplc="4F283C7A">
      <w:numFmt w:val="bullet"/>
      <w:lvlText w:val="•"/>
      <w:lvlJc w:val="left"/>
      <w:pPr>
        <w:ind w:left="5233" w:hanging="195"/>
      </w:pPr>
      <w:rPr>
        <w:rFonts w:hint="default"/>
        <w:lang w:val="ru-RU" w:eastAsia="en-US" w:bidi="ar-SA"/>
      </w:rPr>
    </w:lvl>
    <w:lvl w:ilvl="6" w:tplc="A52899AA">
      <w:numFmt w:val="bullet"/>
      <w:lvlText w:val="•"/>
      <w:lvlJc w:val="left"/>
      <w:pPr>
        <w:ind w:left="6219" w:hanging="195"/>
      </w:pPr>
      <w:rPr>
        <w:rFonts w:hint="default"/>
        <w:lang w:val="ru-RU" w:eastAsia="en-US" w:bidi="ar-SA"/>
      </w:rPr>
    </w:lvl>
    <w:lvl w:ilvl="7" w:tplc="9E76A07C">
      <w:numFmt w:val="bullet"/>
      <w:lvlText w:val="•"/>
      <w:lvlJc w:val="left"/>
      <w:pPr>
        <w:ind w:left="7206" w:hanging="195"/>
      </w:pPr>
      <w:rPr>
        <w:rFonts w:hint="default"/>
        <w:lang w:val="ru-RU" w:eastAsia="en-US" w:bidi="ar-SA"/>
      </w:rPr>
    </w:lvl>
    <w:lvl w:ilvl="8" w:tplc="2E2E25FA">
      <w:numFmt w:val="bullet"/>
      <w:lvlText w:val="•"/>
      <w:lvlJc w:val="left"/>
      <w:pPr>
        <w:ind w:left="8193" w:hanging="195"/>
      </w:pPr>
      <w:rPr>
        <w:rFonts w:hint="default"/>
        <w:lang w:val="ru-RU" w:eastAsia="en-US" w:bidi="ar-SA"/>
      </w:rPr>
    </w:lvl>
  </w:abstractNum>
  <w:abstractNum w:abstractNumId="137" w15:restartNumberingAfterBreak="0">
    <w:nsid w:val="716F7C57"/>
    <w:multiLevelType w:val="hybridMultilevel"/>
    <w:tmpl w:val="D7D8185A"/>
    <w:lvl w:ilvl="0" w:tplc="B410462A">
      <w:numFmt w:val="bullet"/>
      <w:lvlText w:val=""/>
      <w:lvlJc w:val="left"/>
      <w:pPr>
        <w:ind w:left="453" w:hanging="344"/>
      </w:pPr>
      <w:rPr>
        <w:rFonts w:ascii="Wingdings" w:eastAsia="Wingdings" w:hAnsi="Wingdings" w:cs="Wingdings" w:hint="default"/>
        <w:w w:val="100"/>
        <w:sz w:val="24"/>
        <w:szCs w:val="24"/>
        <w:lang w:val="ru-RU" w:eastAsia="en-US" w:bidi="ar-SA"/>
      </w:rPr>
    </w:lvl>
    <w:lvl w:ilvl="1" w:tplc="4776DE74">
      <w:numFmt w:val="bullet"/>
      <w:lvlText w:val="•"/>
      <w:lvlJc w:val="left"/>
      <w:pPr>
        <w:ind w:left="1150" w:hanging="344"/>
      </w:pPr>
      <w:rPr>
        <w:rFonts w:hint="default"/>
        <w:lang w:val="ru-RU" w:eastAsia="en-US" w:bidi="ar-SA"/>
      </w:rPr>
    </w:lvl>
    <w:lvl w:ilvl="2" w:tplc="C5DC466A">
      <w:numFmt w:val="bullet"/>
      <w:lvlText w:val="•"/>
      <w:lvlJc w:val="left"/>
      <w:pPr>
        <w:ind w:left="1840" w:hanging="344"/>
      </w:pPr>
      <w:rPr>
        <w:rFonts w:hint="default"/>
        <w:lang w:val="ru-RU" w:eastAsia="en-US" w:bidi="ar-SA"/>
      </w:rPr>
    </w:lvl>
    <w:lvl w:ilvl="3" w:tplc="D474DE6E">
      <w:numFmt w:val="bullet"/>
      <w:lvlText w:val="•"/>
      <w:lvlJc w:val="left"/>
      <w:pPr>
        <w:ind w:left="2531" w:hanging="344"/>
      </w:pPr>
      <w:rPr>
        <w:rFonts w:hint="default"/>
        <w:lang w:val="ru-RU" w:eastAsia="en-US" w:bidi="ar-SA"/>
      </w:rPr>
    </w:lvl>
    <w:lvl w:ilvl="4" w:tplc="C5E0DF80">
      <w:numFmt w:val="bullet"/>
      <w:lvlText w:val="•"/>
      <w:lvlJc w:val="left"/>
      <w:pPr>
        <w:ind w:left="3221" w:hanging="344"/>
      </w:pPr>
      <w:rPr>
        <w:rFonts w:hint="default"/>
        <w:lang w:val="ru-RU" w:eastAsia="en-US" w:bidi="ar-SA"/>
      </w:rPr>
    </w:lvl>
    <w:lvl w:ilvl="5" w:tplc="F64E931C">
      <w:numFmt w:val="bullet"/>
      <w:lvlText w:val="•"/>
      <w:lvlJc w:val="left"/>
      <w:pPr>
        <w:ind w:left="3912" w:hanging="344"/>
      </w:pPr>
      <w:rPr>
        <w:rFonts w:hint="default"/>
        <w:lang w:val="ru-RU" w:eastAsia="en-US" w:bidi="ar-SA"/>
      </w:rPr>
    </w:lvl>
    <w:lvl w:ilvl="6" w:tplc="3D9AB4E4">
      <w:numFmt w:val="bullet"/>
      <w:lvlText w:val="•"/>
      <w:lvlJc w:val="left"/>
      <w:pPr>
        <w:ind w:left="4602" w:hanging="344"/>
      </w:pPr>
      <w:rPr>
        <w:rFonts w:hint="default"/>
        <w:lang w:val="ru-RU" w:eastAsia="en-US" w:bidi="ar-SA"/>
      </w:rPr>
    </w:lvl>
    <w:lvl w:ilvl="7" w:tplc="41A6EC74">
      <w:numFmt w:val="bullet"/>
      <w:lvlText w:val="•"/>
      <w:lvlJc w:val="left"/>
      <w:pPr>
        <w:ind w:left="5292" w:hanging="344"/>
      </w:pPr>
      <w:rPr>
        <w:rFonts w:hint="default"/>
        <w:lang w:val="ru-RU" w:eastAsia="en-US" w:bidi="ar-SA"/>
      </w:rPr>
    </w:lvl>
    <w:lvl w:ilvl="8" w:tplc="B7388BDA">
      <w:numFmt w:val="bullet"/>
      <w:lvlText w:val="•"/>
      <w:lvlJc w:val="left"/>
      <w:pPr>
        <w:ind w:left="5983" w:hanging="344"/>
      </w:pPr>
      <w:rPr>
        <w:rFonts w:hint="default"/>
        <w:lang w:val="ru-RU" w:eastAsia="en-US" w:bidi="ar-SA"/>
      </w:rPr>
    </w:lvl>
  </w:abstractNum>
  <w:abstractNum w:abstractNumId="138" w15:restartNumberingAfterBreak="0">
    <w:nsid w:val="71C43E77"/>
    <w:multiLevelType w:val="hybridMultilevel"/>
    <w:tmpl w:val="4D1C8598"/>
    <w:lvl w:ilvl="0" w:tplc="83B05DC2">
      <w:numFmt w:val="bullet"/>
      <w:lvlText w:val=""/>
      <w:lvlJc w:val="left"/>
      <w:pPr>
        <w:ind w:left="454" w:hanging="347"/>
      </w:pPr>
      <w:rPr>
        <w:rFonts w:ascii="Wingdings" w:eastAsia="Wingdings" w:hAnsi="Wingdings" w:cs="Wingdings" w:hint="default"/>
        <w:w w:val="100"/>
        <w:sz w:val="24"/>
        <w:szCs w:val="24"/>
        <w:lang w:val="ru-RU" w:eastAsia="en-US" w:bidi="ar-SA"/>
      </w:rPr>
    </w:lvl>
    <w:lvl w:ilvl="1" w:tplc="4A900492">
      <w:numFmt w:val="bullet"/>
      <w:lvlText w:val="•"/>
      <w:lvlJc w:val="left"/>
      <w:pPr>
        <w:ind w:left="1263" w:hanging="347"/>
      </w:pPr>
      <w:rPr>
        <w:rFonts w:hint="default"/>
        <w:lang w:val="ru-RU" w:eastAsia="en-US" w:bidi="ar-SA"/>
      </w:rPr>
    </w:lvl>
    <w:lvl w:ilvl="2" w:tplc="AF2E2468">
      <w:numFmt w:val="bullet"/>
      <w:lvlText w:val="•"/>
      <w:lvlJc w:val="left"/>
      <w:pPr>
        <w:ind w:left="2067" w:hanging="347"/>
      </w:pPr>
      <w:rPr>
        <w:rFonts w:hint="default"/>
        <w:lang w:val="ru-RU" w:eastAsia="en-US" w:bidi="ar-SA"/>
      </w:rPr>
    </w:lvl>
    <w:lvl w:ilvl="3" w:tplc="271E35A4">
      <w:numFmt w:val="bullet"/>
      <w:lvlText w:val="•"/>
      <w:lvlJc w:val="left"/>
      <w:pPr>
        <w:ind w:left="2871" w:hanging="347"/>
      </w:pPr>
      <w:rPr>
        <w:rFonts w:hint="default"/>
        <w:lang w:val="ru-RU" w:eastAsia="en-US" w:bidi="ar-SA"/>
      </w:rPr>
    </w:lvl>
    <w:lvl w:ilvl="4" w:tplc="2C204A6C">
      <w:numFmt w:val="bullet"/>
      <w:lvlText w:val="•"/>
      <w:lvlJc w:val="left"/>
      <w:pPr>
        <w:ind w:left="3674" w:hanging="347"/>
      </w:pPr>
      <w:rPr>
        <w:rFonts w:hint="default"/>
        <w:lang w:val="ru-RU" w:eastAsia="en-US" w:bidi="ar-SA"/>
      </w:rPr>
    </w:lvl>
    <w:lvl w:ilvl="5" w:tplc="96164C72">
      <w:numFmt w:val="bullet"/>
      <w:lvlText w:val="•"/>
      <w:lvlJc w:val="left"/>
      <w:pPr>
        <w:ind w:left="4478" w:hanging="347"/>
      </w:pPr>
      <w:rPr>
        <w:rFonts w:hint="default"/>
        <w:lang w:val="ru-RU" w:eastAsia="en-US" w:bidi="ar-SA"/>
      </w:rPr>
    </w:lvl>
    <w:lvl w:ilvl="6" w:tplc="20187D3A">
      <w:numFmt w:val="bullet"/>
      <w:lvlText w:val="•"/>
      <w:lvlJc w:val="left"/>
      <w:pPr>
        <w:ind w:left="5282" w:hanging="347"/>
      </w:pPr>
      <w:rPr>
        <w:rFonts w:hint="default"/>
        <w:lang w:val="ru-RU" w:eastAsia="en-US" w:bidi="ar-SA"/>
      </w:rPr>
    </w:lvl>
    <w:lvl w:ilvl="7" w:tplc="B07E77EE">
      <w:numFmt w:val="bullet"/>
      <w:lvlText w:val="•"/>
      <w:lvlJc w:val="left"/>
      <w:pPr>
        <w:ind w:left="6085" w:hanging="347"/>
      </w:pPr>
      <w:rPr>
        <w:rFonts w:hint="default"/>
        <w:lang w:val="ru-RU" w:eastAsia="en-US" w:bidi="ar-SA"/>
      </w:rPr>
    </w:lvl>
    <w:lvl w:ilvl="8" w:tplc="4F061C54">
      <w:numFmt w:val="bullet"/>
      <w:lvlText w:val="•"/>
      <w:lvlJc w:val="left"/>
      <w:pPr>
        <w:ind w:left="6889" w:hanging="347"/>
      </w:pPr>
      <w:rPr>
        <w:rFonts w:hint="default"/>
        <w:lang w:val="ru-RU" w:eastAsia="en-US" w:bidi="ar-SA"/>
      </w:rPr>
    </w:lvl>
  </w:abstractNum>
  <w:abstractNum w:abstractNumId="139" w15:restartNumberingAfterBreak="0">
    <w:nsid w:val="726900FB"/>
    <w:multiLevelType w:val="hybridMultilevel"/>
    <w:tmpl w:val="B6161E3A"/>
    <w:lvl w:ilvl="0" w:tplc="149AD954">
      <w:numFmt w:val="bullet"/>
      <w:lvlText w:val=""/>
      <w:lvlJc w:val="left"/>
      <w:pPr>
        <w:ind w:left="381" w:hanging="272"/>
      </w:pPr>
      <w:rPr>
        <w:rFonts w:ascii="Wingdings" w:eastAsia="Wingdings" w:hAnsi="Wingdings" w:cs="Wingdings" w:hint="default"/>
        <w:w w:val="100"/>
        <w:sz w:val="24"/>
        <w:szCs w:val="24"/>
        <w:lang w:val="ru-RU" w:eastAsia="en-US" w:bidi="ar-SA"/>
      </w:rPr>
    </w:lvl>
    <w:lvl w:ilvl="1" w:tplc="02FAB23C">
      <w:numFmt w:val="bullet"/>
      <w:lvlText w:val="•"/>
      <w:lvlJc w:val="left"/>
      <w:pPr>
        <w:ind w:left="1078" w:hanging="272"/>
      </w:pPr>
      <w:rPr>
        <w:rFonts w:hint="default"/>
        <w:lang w:val="ru-RU" w:eastAsia="en-US" w:bidi="ar-SA"/>
      </w:rPr>
    </w:lvl>
    <w:lvl w:ilvl="2" w:tplc="4C5E1122">
      <w:numFmt w:val="bullet"/>
      <w:lvlText w:val="•"/>
      <w:lvlJc w:val="left"/>
      <w:pPr>
        <w:ind w:left="1776" w:hanging="272"/>
      </w:pPr>
      <w:rPr>
        <w:rFonts w:hint="default"/>
        <w:lang w:val="ru-RU" w:eastAsia="en-US" w:bidi="ar-SA"/>
      </w:rPr>
    </w:lvl>
    <w:lvl w:ilvl="3" w:tplc="B7FEFA54">
      <w:numFmt w:val="bullet"/>
      <w:lvlText w:val="•"/>
      <w:lvlJc w:val="left"/>
      <w:pPr>
        <w:ind w:left="2475" w:hanging="272"/>
      </w:pPr>
      <w:rPr>
        <w:rFonts w:hint="default"/>
        <w:lang w:val="ru-RU" w:eastAsia="en-US" w:bidi="ar-SA"/>
      </w:rPr>
    </w:lvl>
    <w:lvl w:ilvl="4" w:tplc="05B8A66C">
      <w:numFmt w:val="bullet"/>
      <w:lvlText w:val="•"/>
      <w:lvlJc w:val="left"/>
      <w:pPr>
        <w:ind w:left="3173" w:hanging="272"/>
      </w:pPr>
      <w:rPr>
        <w:rFonts w:hint="default"/>
        <w:lang w:val="ru-RU" w:eastAsia="en-US" w:bidi="ar-SA"/>
      </w:rPr>
    </w:lvl>
    <w:lvl w:ilvl="5" w:tplc="F63E6084">
      <w:numFmt w:val="bullet"/>
      <w:lvlText w:val="•"/>
      <w:lvlJc w:val="left"/>
      <w:pPr>
        <w:ind w:left="3872" w:hanging="272"/>
      </w:pPr>
      <w:rPr>
        <w:rFonts w:hint="default"/>
        <w:lang w:val="ru-RU" w:eastAsia="en-US" w:bidi="ar-SA"/>
      </w:rPr>
    </w:lvl>
    <w:lvl w:ilvl="6" w:tplc="2960C2A8">
      <w:numFmt w:val="bullet"/>
      <w:lvlText w:val="•"/>
      <w:lvlJc w:val="left"/>
      <w:pPr>
        <w:ind w:left="4570" w:hanging="272"/>
      </w:pPr>
      <w:rPr>
        <w:rFonts w:hint="default"/>
        <w:lang w:val="ru-RU" w:eastAsia="en-US" w:bidi="ar-SA"/>
      </w:rPr>
    </w:lvl>
    <w:lvl w:ilvl="7" w:tplc="3CCCAFE6">
      <w:numFmt w:val="bullet"/>
      <w:lvlText w:val="•"/>
      <w:lvlJc w:val="left"/>
      <w:pPr>
        <w:ind w:left="5268" w:hanging="272"/>
      </w:pPr>
      <w:rPr>
        <w:rFonts w:hint="default"/>
        <w:lang w:val="ru-RU" w:eastAsia="en-US" w:bidi="ar-SA"/>
      </w:rPr>
    </w:lvl>
    <w:lvl w:ilvl="8" w:tplc="AE267216">
      <w:numFmt w:val="bullet"/>
      <w:lvlText w:val="•"/>
      <w:lvlJc w:val="left"/>
      <w:pPr>
        <w:ind w:left="5967" w:hanging="272"/>
      </w:pPr>
      <w:rPr>
        <w:rFonts w:hint="default"/>
        <w:lang w:val="ru-RU" w:eastAsia="en-US" w:bidi="ar-SA"/>
      </w:rPr>
    </w:lvl>
  </w:abstractNum>
  <w:abstractNum w:abstractNumId="140" w15:restartNumberingAfterBreak="0">
    <w:nsid w:val="726C6B6E"/>
    <w:multiLevelType w:val="hybridMultilevel"/>
    <w:tmpl w:val="2E4EAF52"/>
    <w:lvl w:ilvl="0" w:tplc="7A00B342">
      <w:numFmt w:val="bullet"/>
      <w:lvlText w:val=""/>
      <w:lvlJc w:val="left"/>
      <w:pPr>
        <w:ind w:left="110" w:hanging="233"/>
      </w:pPr>
      <w:rPr>
        <w:rFonts w:ascii="Wingdings" w:eastAsia="Wingdings" w:hAnsi="Wingdings" w:cs="Wingdings" w:hint="default"/>
        <w:w w:val="100"/>
        <w:sz w:val="24"/>
        <w:szCs w:val="24"/>
        <w:lang w:val="ru-RU" w:eastAsia="en-US" w:bidi="ar-SA"/>
      </w:rPr>
    </w:lvl>
    <w:lvl w:ilvl="1" w:tplc="9A58B6F2">
      <w:numFmt w:val="bullet"/>
      <w:lvlText w:val="•"/>
      <w:lvlJc w:val="left"/>
      <w:pPr>
        <w:ind w:left="858" w:hanging="233"/>
      </w:pPr>
      <w:rPr>
        <w:rFonts w:hint="default"/>
        <w:lang w:val="ru-RU" w:eastAsia="en-US" w:bidi="ar-SA"/>
      </w:rPr>
    </w:lvl>
    <w:lvl w:ilvl="2" w:tplc="E138A28A">
      <w:numFmt w:val="bullet"/>
      <w:lvlText w:val="•"/>
      <w:lvlJc w:val="left"/>
      <w:pPr>
        <w:ind w:left="1597" w:hanging="233"/>
      </w:pPr>
      <w:rPr>
        <w:rFonts w:hint="default"/>
        <w:lang w:val="ru-RU" w:eastAsia="en-US" w:bidi="ar-SA"/>
      </w:rPr>
    </w:lvl>
    <w:lvl w:ilvl="3" w:tplc="2F30CB7C">
      <w:numFmt w:val="bullet"/>
      <w:lvlText w:val="•"/>
      <w:lvlJc w:val="left"/>
      <w:pPr>
        <w:ind w:left="2335" w:hanging="233"/>
      </w:pPr>
      <w:rPr>
        <w:rFonts w:hint="default"/>
        <w:lang w:val="ru-RU" w:eastAsia="en-US" w:bidi="ar-SA"/>
      </w:rPr>
    </w:lvl>
    <w:lvl w:ilvl="4" w:tplc="DEA859A0">
      <w:numFmt w:val="bullet"/>
      <w:lvlText w:val="•"/>
      <w:lvlJc w:val="left"/>
      <w:pPr>
        <w:ind w:left="3074" w:hanging="233"/>
      </w:pPr>
      <w:rPr>
        <w:rFonts w:hint="default"/>
        <w:lang w:val="ru-RU" w:eastAsia="en-US" w:bidi="ar-SA"/>
      </w:rPr>
    </w:lvl>
    <w:lvl w:ilvl="5" w:tplc="E21AB972">
      <w:numFmt w:val="bullet"/>
      <w:lvlText w:val="•"/>
      <w:lvlJc w:val="left"/>
      <w:pPr>
        <w:ind w:left="3812" w:hanging="233"/>
      </w:pPr>
      <w:rPr>
        <w:rFonts w:hint="default"/>
        <w:lang w:val="ru-RU" w:eastAsia="en-US" w:bidi="ar-SA"/>
      </w:rPr>
    </w:lvl>
    <w:lvl w:ilvl="6" w:tplc="CE401740">
      <w:numFmt w:val="bullet"/>
      <w:lvlText w:val="•"/>
      <w:lvlJc w:val="left"/>
      <w:pPr>
        <w:ind w:left="4551" w:hanging="233"/>
      </w:pPr>
      <w:rPr>
        <w:rFonts w:hint="default"/>
        <w:lang w:val="ru-RU" w:eastAsia="en-US" w:bidi="ar-SA"/>
      </w:rPr>
    </w:lvl>
    <w:lvl w:ilvl="7" w:tplc="69BA911A">
      <w:numFmt w:val="bullet"/>
      <w:lvlText w:val="•"/>
      <w:lvlJc w:val="left"/>
      <w:pPr>
        <w:ind w:left="5289" w:hanging="233"/>
      </w:pPr>
      <w:rPr>
        <w:rFonts w:hint="default"/>
        <w:lang w:val="ru-RU" w:eastAsia="en-US" w:bidi="ar-SA"/>
      </w:rPr>
    </w:lvl>
    <w:lvl w:ilvl="8" w:tplc="0522411C">
      <w:numFmt w:val="bullet"/>
      <w:lvlText w:val="•"/>
      <w:lvlJc w:val="left"/>
      <w:pPr>
        <w:ind w:left="6028" w:hanging="233"/>
      </w:pPr>
      <w:rPr>
        <w:rFonts w:hint="default"/>
        <w:lang w:val="ru-RU" w:eastAsia="en-US" w:bidi="ar-SA"/>
      </w:rPr>
    </w:lvl>
  </w:abstractNum>
  <w:abstractNum w:abstractNumId="141" w15:restartNumberingAfterBreak="0">
    <w:nsid w:val="72ED4ADC"/>
    <w:multiLevelType w:val="hybridMultilevel"/>
    <w:tmpl w:val="2D26569A"/>
    <w:lvl w:ilvl="0" w:tplc="DD6E5946">
      <w:numFmt w:val="bullet"/>
      <w:lvlText w:val=""/>
      <w:lvlJc w:val="left"/>
      <w:pPr>
        <w:ind w:left="494" w:hanging="353"/>
      </w:pPr>
      <w:rPr>
        <w:rFonts w:ascii="Wingdings" w:eastAsia="Wingdings" w:hAnsi="Wingdings" w:cs="Wingdings" w:hint="default"/>
        <w:w w:val="100"/>
        <w:sz w:val="24"/>
        <w:szCs w:val="24"/>
        <w:lang w:val="ru-RU" w:eastAsia="en-US" w:bidi="ar-SA"/>
      </w:rPr>
    </w:lvl>
    <w:lvl w:ilvl="1" w:tplc="4906DB8A">
      <w:numFmt w:val="bullet"/>
      <w:lvlText w:val="•"/>
      <w:lvlJc w:val="left"/>
      <w:pPr>
        <w:ind w:left="1186" w:hanging="353"/>
      </w:pPr>
      <w:rPr>
        <w:rFonts w:hint="default"/>
        <w:lang w:val="ru-RU" w:eastAsia="en-US" w:bidi="ar-SA"/>
      </w:rPr>
    </w:lvl>
    <w:lvl w:ilvl="2" w:tplc="F67C78CA">
      <w:numFmt w:val="bullet"/>
      <w:lvlText w:val="•"/>
      <w:lvlJc w:val="left"/>
      <w:pPr>
        <w:ind w:left="1872" w:hanging="353"/>
      </w:pPr>
      <w:rPr>
        <w:rFonts w:hint="default"/>
        <w:lang w:val="ru-RU" w:eastAsia="en-US" w:bidi="ar-SA"/>
      </w:rPr>
    </w:lvl>
    <w:lvl w:ilvl="3" w:tplc="7B10A9CA">
      <w:numFmt w:val="bullet"/>
      <w:lvlText w:val="•"/>
      <w:lvlJc w:val="left"/>
      <w:pPr>
        <w:ind w:left="2559" w:hanging="353"/>
      </w:pPr>
      <w:rPr>
        <w:rFonts w:hint="default"/>
        <w:lang w:val="ru-RU" w:eastAsia="en-US" w:bidi="ar-SA"/>
      </w:rPr>
    </w:lvl>
    <w:lvl w:ilvl="4" w:tplc="523AD314">
      <w:numFmt w:val="bullet"/>
      <w:lvlText w:val="•"/>
      <w:lvlJc w:val="left"/>
      <w:pPr>
        <w:ind w:left="3245" w:hanging="353"/>
      </w:pPr>
      <w:rPr>
        <w:rFonts w:hint="default"/>
        <w:lang w:val="ru-RU" w:eastAsia="en-US" w:bidi="ar-SA"/>
      </w:rPr>
    </w:lvl>
    <w:lvl w:ilvl="5" w:tplc="2F8C6DEC">
      <w:numFmt w:val="bullet"/>
      <w:lvlText w:val="•"/>
      <w:lvlJc w:val="left"/>
      <w:pPr>
        <w:ind w:left="3932" w:hanging="353"/>
      </w:pPr>
      <w:rPr>
        <w:rFonts w:hint="default"/>
        <w:lang w:val="ru-RU" w:eastAsia="en-US" w:bidi="ar-SA"/>
      </w:rPr>
    </w:lvl>
    <w:lvl w:ilvl="6" w:tplc="661E2CBE">
      <w:numFmt w:val="bullet"/>
      <w:lvlText w:val="•"/>
      <w:lvlJc w:val="left"/>
      <w:pPr>
        <w:ind w:left="4618" w:hanging="353"/>
      </w:pPr>
      <w:rPr>
        <w:rFonts w:hint="default"/>
        <w:lang w:val="ru-RU" w:eastAsia="en-US" w:bidi="ar-SA"/>
      </w:rPr>
    </w:lvl>
    <w:lvl w:ilvl="7" w:tplc="E39EB072">
      <w:numFmt w:val="bullet"/>
      <w:lvlText w:val="•"/>
      <w:lvlJc w:val="left"/>
      <w:pPr>
        <w:ind w:left="5304" w:hanging="353"/>
      </w:pPr>
      <w:rPr>
        <w:rFonts w:hint="default"/>
        <w:lang w:val="ru-RU" w:eastAsia="en-US" w:bidi="ar-SA"/>
      </w:rPr>
    </w:lvl>
    <w:lvl w:ilvl="8" w:tplc="9BF8E090">
      <w:numFmt w:val="bullet"/>
      <w:lvlText w:val="•"/>
      <w:lvlJc w:val="left"/>
      <w:pPr>
        <w:ind w:left="5991" w:hanging="353"/>
      </w:pPr>
      <w:rPr>
        <w:rFonts w:hint="default"/>
        <w:lang w:val="ru-RU" w:eastAsia="en-US" w:bidi="ar-SA"/>
      </w:rPr>
    </w:lvl>
  </w:abstractNum>
  <w:abstractNum w:abstractNumId="142" w15:restartNumberingAfterBreak="0">
    <w:nsid w:val="733E5A95"/>
    <w:multiLevelType w:val="hybridMultilevel"/>
    <w:tmpl w:val="8174A8B6"/>
    <w:lvl w:ilvl="0" w:tplc="D60E7020">
      <w:numFmt w:val="bullet"/>
      <w:lvlText w:val=""/>
      <w:lvlJc w:val="left"/>
      <w:pPr>
        <w:ind w:left="391" w:hanging="284"/>
      </w:pPr>
      <w:rPr>
        <w:rFonts w:ascii="Wingdings" w:eastAsia="Wingdings" w:hAnsi="Wingdings" w:cs="Wingdings" w:hint="default"/>
        <w:w w:val="100"/>
        <w:sz w:val="24"/>
        <w:szCs w:val="24"/>
        <w:lang w:val="ru-RU" w:eastAsia="en-US" w:bidi="ar-SA"/>
      </w:rPr>
    </w:lvl>
    <w:lvl w:ilvl="1" w:tplc="050E621A">
      <w:numFmt w:val="bullet"/>
      <w:lvlText w:val="•"/>
      <w:lvlJc w:val="left"/>
      <w:pPr>
        <w:ind w:left="1209" w:hanging="284"/>
      </w:pPr>
      <w:rPr>
        <w:rFonts w:hint="default"/>
        <w:lang w:val="ru-RU" w:eastAsia="en-US" w:bidi="ar-SA"/>
      </w:rPr>
    </w:lvl>
    <w:lvl w:ilvl="2" w:tplc="E87A55DA">
      <w:numFmt w:val="bullet"/>
      <w:lvlText w:val="•"/>
      <w:lvlJc w:val="left"/>
      <w:pPr>
        <w:ind w:left="2019" w:hanging="284"/>
      </w:pPr>
      <w:rPr>
        <w:rFonts w:hint="default"/>
        <w:lang w:val="ru-RU" w:eastAsia="en-US" w:bidi="ar-SA"/>
      </w:rPr>
    </w:lvl>
    <w:lvl w:ilvl="3" w:tplc="E5CA0DA8">
      <w:numFmt w:val="bullet"/>
      <w:lvlText w:val="•"/>
      <w:lvlJc w:val="left"/>
      <w:pPr>
        <w:ind w:left="2829" w:hanging="284"/>
      </w:pPr>
      <w:rPr>
        <w:rFonts w:hint="default"/>
        <w:lang w:val="ru-RU" w:eastAsia="en-US" w:bidi="ar-SA"/>
      </w:rPr>
    </w:lvl>
    <w:lvl w:ilvl="4" w:tplc="542695FC">
      <w:numFmt w:val="bullet"/>
      <w:lvlText w:val="•"/>
      <w:lvlJc w:val="left"/>
      <w:pPr>
        <w:ind w:left="3638" w:hanging="284"/>
      </w:pPr>
      <w:rPr>
        <w:rFonts w:hint="default"/>
        <w:lang w:val="ru-RU" w:eastAsia="en-US" w:bidi="ar-SA"/>
      </w:rPr>
    </w:lvl>
    <w:lvl w:ilvl="5" w:tplc="7CD445E8">
      <w:numFmt w:val="bullet"/>
      <w:lvlText w:val="•"/>
      <w:lvlJc w:val="left"/>
      <w:pPr>
        <w:ind w:left="4448" w:hanging="284"/>
      </w:pPr>
      <w:rPr>
        <w:rFonts w:hint="default"/>
        <w:lang w:val="ru-RU" w:eastAsia="en-US" w:bidi="ar-SA"/>
      </w:rPr>
    </w:lvl>
    <w:lvl w:ilvl="6" w:tplc="278ED152">
      <w:numFmt w:val="bullet"/>
      <w:lvlText w:val="•"/>
      <w:lvlJc w:val="left"/>
      <w:pPr>
        <w:ind w:left="5258" w:hanging="284"/>
      </w:pPr>
      <w:rPr>
        <w:rFonts w:hint="default"/>
        <w:lang w:val="ru-RU" w:eastAsia="en-US" w:bidi="ar-SA"/>
      </w:rPr>
    </w:lvl>
    <w:lvl w:ilvl="7" w:tplc="CD84F696">
      <w:numFmt w:val="bullet"/>
      <w:lvlText w:val="•"/>
      <w:lvlJc w:val="left"/>
      <w:pPr>
        <w:ind w:left="6067" w:hanging="284"/>
      </w:pPr>
      <w:rPr>
        <w:rFonts w:hint="default"/>
        <w:lang w:val="ru-RU" w:eastAsia="en-US" w:bidi="ar-SA"/>
      </w:rPr>
    </w:lvl>
    <w:lvl w:ilvl="8" w:tplc="9F1C7ED6">
      <w:numFmt w:val="bullet"/>
      <w:lvlText w:val="•"/>
      <w:lvlJc w:val="left"/>
      <w:pPr>
        <w:ind w:left="6877" w:hanging="284"/>
      </w:pPr>
      <w:rPr>
        <w:rFonts w:hint="default"/>
        <w:lang w:val="ru-RU" w:eastAsia="en-US" w:bidi="ar-SA"/>
      </w:rPr>
    </w:lvl>
  </w:abstractNum>
  <w:abstractNum w:abstractNumId="143" w15:restartNumberingAfterBreak="0">
    <w:nsid w:val="735A1632"/>
    <w:multiLevelType w:val="hybridMultilevel"/>
    <w:tmpl w:val="6EF63254"/>
    <w:lvl w:ilvl="0" w:tplc="41361914">
      <w:numFmt w:val="bullet"/>
      <w:lvlText w:val=""/>
      <w:lvlJc w:val="left"/>
      <w:pPr>
        <w:ind w:left="110" w:hanging="303"/>
      </w:pPr>
      <w:rPr>
        <w:rFonts w:ascii="Wingdings" w:eastAsia="Wingdings" w:hAnsi="Wingdings" w:cs="Wingdings" w:hint="default"/>
        <w:w w:val="100"/>
        <w:sz w:val="24"/>
        <w:szCs w:val="24"/>
        <w:lang w:val="ru-RU" w:eastAsia="en-US" w:bidi="ar-SA"/>
      </w:rPr>
    </w:lvl>
    <w:lvl w:ilvl="1" w:tplc="7200EFE2">
      <w:numFmt w:val="bullet"/>
      <w:lvlText w:val="•"/>
      <w:lvlJc w:val="left"/>
      <w:pPr>
        <w:ind w:left="844" w:hanging="303"/>
      </w:pPr>
      <w:rPr>
        <w:rFonts w:hint="default"/>
        <w:lang w:val="ru-RU" w:eastAsia="en-US" w:bidi="ar-SA"/>
      </w:rPr>
    </w:lvl>
    <w:lvl w:ilvl="2" w:tplc="4E4C1A40">
      <w:numFmt w:val="bullet"/>
      <w:lvlText w:val="•"/>
      <w:lvlJc w:val="left"/>
      <w:pPr>
        <w:ind w:left="1568" w:hanging="303"/>
      </w:pPr>
      <w:rPr>
        <w:rFonts w:hint="default"/>
        <w:lang w:val="ru-RU" w:eastAsia="en-US" w:bidi="ar-SA"/>
      </w:rPr>
    </w:lvl>
    <w:lvl w:ilvl="3" w:tplc="72E6708C">
      <w:numFmt w:val="bullet"/>
      <w:lvlText w:val="•"/>
      <w:lvlJc w:val="left"/>
      <w:pPr>
        <w:ind w:left="2293" w:hanging="303"/>
      </w:pPr>
      <w:rPr>
        <w:rFonts w:hint="default"/>
        <w:lang w:val="ru-RU" w:eastAsia="en-US" w:bidi="ar-SA"/>
      </w:rPr>
    </w:lvl>
    <w:lvl w:ilvl="4" w:tplc="23CA447E">
      <w:numFmt w:val="bullet"/>
      <w:lvlText w:val="•"/>
      <w:lvlJc w:val="left"/>
      <w:pPr>
        <w:ind w:left="3017" w:hanging="303"/>
      </w:pPr>
      <w:rPr>
        <w:rFonts w:hint="default"/>
        <w:lang w:val="ru-RU" w:eastAsia="en-US" w:bidi="ar-SA"/>
      </w:rPr>
    </w:lvl>
    <w:lvl w:ilvl="5" w:tplc="258A75F6">
      <w:numFmt w:val="bullet"/>
      <w:lvlText w:val="•"/>
      <w:lvlJc w:val="left"/>
      <w:pPr>
        <w:ind w:left="3742" w:hanging="303"/>
      </w:pPr>
      <w:rPr>
        <w:rFonts w:hint="default"/>
        <w:lang w:val="ru-RU" w:eastAsia="en-US" w:bidi="ar-SA"/>
      </w:rPr>
    </w:lvl>
    <w:lvl w:ilvl="6" w:tplc="BB149B44">
      <w:numFmt w:val="bullet"/>
      <w:lvlText w:val="•"/>
      <w:lvlJc w:val="left"/>
      <w:pPr>
        <w:ind w:left="4466" w:hanging="303"/>
      </w:pPr>
      <w:rPr>
        <w:rFonts w:hint="default"/>
        <w:lang w:val="ru-RU" w:eastAsia="en-US" w:bidi="ar-SA"/>
      </w:rPr>
    </w:lvl>
    <w:lvl w:ilvl="7" w:tplc="EB105A32">
      <w:numFmt w:val="bullet"/>
      <w:lvlText w:val="•"/>
      <w:lvlJc w:val="left"/>
      <w:pPr>
        <w:ind w:left="5190" w:hanging="303"/>
      </w:pPr>
      <w:rPr>
        <w:rFonts w:hint="default"/>
        <w:lang w:val="ru-RU" w:eastAsia="en-US" w:bidi="ar-SA"/>
      </w:rPr>
    </w:lvl>
    <w:lvl w:ilvl="8" w:tplc="9E98DE9A">
      <w:numFmt w:val="bullet"/>
      <w:lvlText w:val="•"/>
      <w:lvlJc w:val="left"/>
      <w:pPr>
        <w:ind w:left="5915" w:hanging="303"/>
      </w:pPr>
      <w:rPr>
        <w:rFonts w:hint="default"/>
        <w:lang w:val="ru-RU" w:eastAsia="en-US" w:bidi="ar-SA"/>
      </w:rPr>
    </w:lvl>
  </w:abstractNum>
  <w:abstractNum w:abstractNumId="144" w15:restartNumberingAfterBreak="0">
    <w:nsid w:val="73D91C9C"/>
    <w:multiLevelType w:val="hybridMultilevel"/>
    <w:tmpl w:val="97EA9074"/>
    <w:lvl w:ilvl="0" w:tplc="25769B3A">
      <w:start w:val="5"/>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7BA29D3E">
      <w:numFmt w:val="bullet"/>
      <w:lvlText w:val="•"/>
      <w:lvlJc w:val="left"/>
      <w:pPr>
        <w:ind w:left="858" w:hanging="180"/>
      </w:pPr>
      <w:rPr>
        <w:rFonts w:hint="default"/>
        <w:lang w:val="ru-RU" w:eastAsia="en-US" w:bidi="ar-SA"/>
      </w:rPr>
    </w:lvl>
    <w:lvl w:ilvl="2" w:tplc="C264EA02">
      <w:numFmt w:val="bullet"/>
      <w:lvlText w:val="•"/>
      <w:lvlJc w:val="left"/>
      <w:pPr>
        <w:ind w:left="1597" w:hanging="180"/>
      </w:pPr>
      <w:rPr>
        <w:rFonts w:hint="default"/>
        <w:lang w:val="ru-RU" w:eastAsia="en-US" w:bidi="ar-SA"/>
      </w:rPr>
    </w:lvl>
    <w:lvl w:ilvl="3" w:tplc="EFE27018">
      <w:numFmt w:val="bullet"/>
      <w:lvlText w:val="•"/>
      <w:lvlJc w:val="left"/>
      <w:pPr>
        <w:ind w:left="2335" w:hanging="180"/>
      </w:pPr>
      <w:rPr>
        <w:rFonts w:hint="default"/>
        <w:lang w:val="ru-RU" w:eastAsia="en-US" w:bidi="ar-SA"/>
      </w:rPr>
    </w:lvl>
    <w:lvl w:ilvl="4" w:tplc="DC66C0EC">
      <w:numFmt w:val="bullet"/>
      <w:lvlText w:val="•"/>
      <w:lvlJc w:val="left"/>
      <w:pPr>
        <w:ind w:left="3074" w:hanging="180"/>
      </w:pPr>
      <w:rPr>
        <w:rFonts w:hint="default"/>
        <w:lang w:val="ru-RU" w:eastAsia="en-US" w:bidi="ar-SA"/>
      </w:rPr>
    </w:lvl>
    <w:lvl w:ilvl="5" w:tplc="D722CDCE">
      <w:numFmt w:val="bullet"/>
      <w:lvlText w:val="•"/>
      <w:lvlJc w:val="left"/>
      <w:pPr>
        <w:ind w:left="3812" w:hanging="180"/>
      </w:pPr>
      <w:rPr>
        <w:rFonts w:hint="default"/>
        <w:lang w:val="ru-RU" w:eastAsia="en-US" w:bidi="ar-SA"/>
      </w:rPr>
    </w:lvl>
    <w:lvl w:ilvl="6" w:tplc="16587804">
      <w:numFmt w:val="bullet"/>
      <w:lvlText w:val="•"/>
      <w:lvlJc w:val="left"/>
      <w:pPr>
        <w:ind w:left="4551" w:hanging="180"/>
      </w:pPr>
      <w:rPr>
        <w:rFonts w:hint="default"/>
        <w:lang w:val="ru-RU" w:eastAsia="en-US" w:bidi="ar-SA"/>
      </w:rPr>
    </w:lvl>
    <w:lvl w:ilvl="7" w:tplc="CA328D62">
      <w:numFmt w:val="bullet"/>
      <w:lvlText w:val="•"/>
      <w:lvlJc w:val="left"/>
      <w:pPr>
        <w:ind w:left="5289" w:hanging="180"/>
      </w:pPr>
      <w:rPr>
        <w:rFonts w:hint="default"/>
        <w:lang w:val="ru-RU" w:eastAsia="en-US" w:bidi="ar-SA"/>
      </w:rPr>
    </w:lvl>
    <w:lvl w:ilvl="8" w:tplc="7FDA2EA2">
      <w:numFmt w:val="bullet"/>
      <w:lvlText w:val="•"/>
      <w:lvlJc w:val="left"/>
      <w:pPr>
        <w:ind w:left="6028" w:hanging="180"/>
      </w:pPr>
      <w:rPr>
        <w:rFonts w:hint="default"/>
        <w:lang w:val="ru-RU" w:eastAsia="en-US" w:bidi="ar-SA"/>
      </w:rPr>
    </w:lvl>
  </w:abstractNum>
  <w:abstractNum w:abstractNumId="145" w15:restartNumberingAfterBreak="0">
    <w:nsid w:val="75C31D75"/>
    <w:multiLevelType w:val="hybridMultilevel"/>
    <w:tmpl w:val="A4F01EB2"/>
    <w:lvl w:ilvl="0" w:tplc="1590928E">
      <w:numFmt w:val="bullet"/>
      <w:lvlText w:val=""/>
      <w:lvlJc w:val="left"/>
      <w:pPr>
        <w:ind w:left="454" w:hanging="347"/>
      </w:pPr>
      <w:rPr>
        <w:rFonts w:ascii="Wingdings" w:eastAsia="Wingdings" w:hAnsi="Wingdings" w:cs="Wingdings" w:hint="default"/>
        <w:w w:val="100"/>
        <w:sz w:val="24"/>
        <w:szCs w:val="24"/>
        <w:lang w:val="ru-RU" w:eastAsia="en-US" w:bidi="ar-SA"/>
      </w:rPr>
    </w:lvl>
    <w:lvl w:ilvl="1" w:tplc="D070E44C">
      <w:numFmt w:val="bullet"/>
      <w:lvlText w:val="•"/>
      <w:lvlJc w:val="left"/>
      <w:pPr>
        <w:ind w:left="1263" w:hanging="347"/>
      </w:pPr>
      <w:rPr>
        <w:rFonts w:hint="default"/>
        <w:lang w:val="ru-RU" w:eastAsia="en-US" w:bidi="ar-SA"/>
      </w:rPr>
    </w:lvl>
    <w:lvl w:ilvl="2" w:tplc="F1B8DC26">
      <w:numFmt w:val="bullet"/>
      <w:lvlText w:val="•"/>
      <w:lvlJc w:val="left"/>
      <w:pPr>
        <w:ind w:left="2067" w:hanging="347"/>
      </w:pPr>
      <w:rPr>
        <w:rFonts w:hint="default"/>
        <w:lang w:val="ru-RU" w:eastAsia="en-US" w:bidi="ar-SA"/>
      </w:rPr>
    </w:lvl>
    <w:lvl w:ilvl="3" w:tplc="566AB8C8">
      <w:numFmt w:val="bullet"/>
      <w:lvlText w:val="•"/>
      <w:lvlJc w:val="left"/>
      <w:pPr>
        <w:ind w:left="2871" w:hanging="347"/>
      </w:pPr>
      <w:rPr>
        <w:rFonts w:hint="default"/>
        <w:lang w:val="ru-RU" w:eastAsia="en-US" w:bidi="ar-SA"/>
      </w:rPr>
    </w:lvl>
    <w:lvl w:ilvl="4" w:tplc="4C0600F8">
      <w:numFmt w:val="bullet"/>
      <w:lvlText w:val="•"/>
      <w:lvlJc w:val="left"/>
      <w:pPr>
        <w:ind w:left="3674" w:hanging="347"/>
      </w:pPr>
      <w:rPr>
        <w:rFonts w:hint="default"/>
        <w:lang w:val="ru-RU" w:eastAsia="en-US" w:bidi="ar-SA"/>
      </w:rPr>
    </w:lvl>
    <w:lvl w:ilvl="5" w:tplc="9438C0CC">
      <w:numFmt w:val="bullet"/>
      <w:lvlText w:val="•"/>
      <w:lvlJc w:val="left"/>
      <w:pPr>
        <w:ind w:left="4478" w:hanging="347"/>
      </w:pPr>
      <w:rPr>
        <w:rFonts w:hint="default"/>
        <w:lang w:val="ru-RU" w:eastAsia="en-US" w:bidi="ar-SA"/>
      </w:rPr>
    </w:lvl>
    <w:lvl w:ilvl="6" w:tplc="DE52927A">
      <w:numFmt w:val="bullet"/>
      <w:lvlText w:val="•"/>
      <w:lvlJc w:val="left"/>
      <w:pPr>
        <w:ind w:left="5282" w:hanging="347"/>
      </w:pPr>
      <w:rPr>
        <w:rFonts w:hint="default"/>
        <w:lang w:val="ru-RU" w:eastAsia="en-US" w:bidi="ar-SA"/>
      </w:rPr>
    </w:lvl>
    <w:lvl w:ilvl="7" w:tplc="D51C4824">
      <w:numFmt w:val="bullet"/>
      <w:lvlText w:val="•"/>
      <w:lvlJc w:val="left"/>
      <w:pPr>
        <w:ind w:left="6085" w:hanging="347"/>
      </w:pPr>
      <w:rPr>
        <w:rFonts w:hint="default"/>
        <w:lang w:val="ru-RU" w:eastAsia="en-US" w:bidi="ar-SA"/>
      </w:rPr>
    </w:lvl>
    <w:lvl w:ilvl="8" w:tplc="075E1202">
      <w:numFmt w:val="bullet"/>
      <w:lvlText w:val="•"/>
      <w:lvlJc w:val="left"/>
      <w:pPr>
        <w:ind w:left="6889" w:hanging="347"/>
      </w:pPr>
      <w:rPr>
        <w:rFonts w:hint="default"/>
        <w:lang w:val="ru-RU" w:eastAsia="en-US" w:bidi="ar-SA"/>
      </w:rPr>
    </w:lvl>
  </w:abstractNum>
  <w:abstractNum w:abstractNumId="146" w15:restartNumberingAfterBreak="0">
    <w:nsid w:val="767E1A78"/>
    <w:multiLevelType w:val="hybridMultilevel"/>
    <w:tmpl w:val="4F6E7DE2"/>
    <w:lvl w:ilvl="0" w:tplc="B5CCC106">
      <w:numFmt w:val="bullet"/>
      <w:lvlText w:val=""/>
      <w:lvlJc w:val="left"/>
      <w:pPr>
        <w:ind w:left="110" w:hanging="324"/>
      </w:pPr>
      <w:rPr>
        <w:rFonts w:ascii="Wingdings" w:eastAsia="Wingdings" w:hAnsi="Wingdings" w:cs="Wingdings" w:hint="default"/>
        <w:w w:val="100"/>
        <w:sz w:val="24"/>
        <w:szCs w:val="24"/>
        <w:lang w:val="ru-RU" w:eastAsia="en-US" w:bidi="ar-SA"/>
      </w:rPr>
    </w:lvl>
    <w:lvl w:ilvl="1" w:tplc="98F47792">
      <w:numFmt w:val="bullet"/>
      <w:lvlText w:val="•"/>
      <w:lvlJc w:val="left"/>
      <w:pPr>
        <w:ind w:left="844" w:hanging="324"/>
      </w:pPr>
      <w:rPr>
        <w:rFonts w:hint="default"/>
        <w:lang w:val="ru-RU" w:eastAsia="en-US" w:bidi="ar-SA"/>
      </w:rPr>
    </w:lvl>
    <w:lvl w:ilvl="2" w:tplc="A6FED476">
      <w:numFmt w:val="bullet"/>
      <w:lvlText w:val="•"/>
      <w:lvlJc w:val="left"/>
      <w:pPr>
        <w:ind w:left="1568" w:hanging="324"/>
      </w:pPr>
      <w:rPr>
        <w:rFonts w:hint="default"/>
        <w:lang w:val="ru-RU" w:eastAsia="en-US" w:bidi="ar-SA"/>
      </w:rPr>
    </w:lvl>
    <w:lvl w:ilvl="3" w:tplc="667AB886">
      <w:numFmt w:val="bullet"/>
      <w:lvlText w:val="•"/>
      <w:lvlJc w:val="left"/>
      <w:pPr>
        <w:ind w:left="2293" w:hanging="324"/>
      </w:pPr>
      <w:rPr>
        <w:rFonts w:hint="default"/>
        <w:lang w:val="ru-RU" w:eastAsia="en-US" w:bidi="ar-SA"/>
      </w:rPr>
    </w:lvl>
    <w:lvl w:ilvl="4" w:tplc="5CC6961E">
      <w:numFmt w:val="bullet"/>
      <w:lvlText w:val="•"/>
      <w:lvlJc w:val="left"/>
      <w:pPr>
        <w:ind w:left="3017" w:hanging="324"/>
      </w:pPr>
      <w:rPr>
        <w:rFonts w:hint="default"/>
        <w:lang w:val="ru-RU" w:eastAsia="en-US" w:bidi="ar-SA"/>
      </w:rPr>
    </w:lvl>
    <w:lvl w:ilvl="5" w:tplc="7A30FCDC">
      <w:numFmt w:val="bullet"/>
      <w:lvlText w:val="•"/>
      <w:lvlJc w:val="left"/>
      <w:pPr>
        <w:ind w:left="3742" w:hanging="324"/>
      </w:pPr>
      <w:rPr>
        <w:rFonts w:hint="default"/>
        <w:lang w:val="ru-RU" w:eastAsia="en-US" w:bidi="ar-SA"/>
      </w:rPr>
    </w:lvl>
    <w:lvl w:ilvl="6" w:tplc="332A2410">
      <w:numFmt w:val="bullet"/>
      <w:lvlText w:val="•"/>
      <w:lvlJc w:val="left"/>
      <w:pPr>
        <w:ind w:left="4466" w:hanging="324"/>
      </w:pPr>
      <w:rPr>
        <w:rFonts w:hint="default"/>
        <w:lang w:val="ru-RU" w:eastAsia="en-US" w:bidi="ar-SA"/>
      </w:rPr>
    </w:lvl>
    <w:lvl w:ilvl="7" w:tplc="BFC2EEDA">
      <w:numFmt w:val="bullet"/>
      <w:lvlText w:val="•"/>
      <w:lvlJc w:val="left"/>
      <w:pPr>
        <w:ind w:left="5190" w:hanging="324"/>
      </w:pPr>
      <w:rPr>
        <w:rFonts w:hint="default"/>
        <w:lang w:val="ru-RU" w:eastAsia="en-US" w:bidi="ar-SA"/>
      </w:rPr>
    </w:lvl>
    <w:lvl w:ilvl="8" w:tplc="C326299E">
      <w:numFmt w:val="bullet"/>
      <w:lvlText w:val="•"/>
      <w:lvlJc w:val="left"/>
      <w:pPr>
        <w:ind w:left="5915" w:hanging="324"/>
      </w:pPr>
      <w:rPr>
        <w:rFonts w:hint="default"/>
        <w:lang w:val="ru-RU" w:eastAsia="en-US" w:bidi="ar-SA"/>
      </w:rPr>
    </w:lvl>
  </w:abstractNum>
  <w:abstractNum w:abstractNumId="147" w15:restartNumberingAfterBreak="0">
    <w:nsid w:val="768219A0"/>
    <w:multiLevelType w:val="hybridMultilevel"/>
    <w:tmpl w:val="A93A8C66"/>
    <w:lvl w:ilvl="0" w:tplc="CAC4362E">
      <w:start w:val="1"/>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FC444BCE">
      <w:numFmt w:val="bullet"/>
      <w:lvlText w:val="•"/>
      <w:lvlJc w:val="left"/>
      <w:pPr>
        <w:ind w:left="858" w:hanging="180"/>
      </w:pPr>
      <w:rPr>
        <w:rFonts w:hint="default"/>
        <w:lang w:val="ru-RU" w:eastAsia="en-US" w:bidi="ar-SA"/>
      </w:rPr>
    </w:lvl>
    <w:lvl w:ilvl="2" w:tplc="701A1D56">
      <w:numFmt w:val="bullet"/>
      <w:lvlText w:val="•"/>
      <w:lvlJc w:val="left"/>
      <w:pPr>
        <w:ind w:left="1597" w:hanging="180"/>
      </w:pPr>
      <w:rPr>
        <w:rFonts w:hint="default"/>
        <w:lang w:val="ru-RU" w:eastAsia="en-US" w:bidi="ar-SA"/>
      </w:rPr>
    </w:lvl>
    <w:lvl w:ilvl="3" w:tplc="F3A480FE">
      <w:numFmt w:val="bullet"/>
      <w:lvlText w:val="•"/>
      <w:lvlJc w:val="left"/>
      <w:pPr>
        <w:ind w:left="2335" w:hanging="180"/>
      </w:pPr>
      <w:rPr>
        <w:rFonts w:hint="default"/>
        <w:lang w:val="ru-RU" w:eastAsia="en-US" w:bidi="ar-SA"/>
      </w:rPr>
    </w:lvl>
    <w:lvl w:ilvl="4" w:tplc="F6A000D2">
      <w:numFmt w:val="bullet"/>
      <w:lvlText w:val="•"/>
      <w:lvlJc w:val="left"/>
      <w:pPr>
        <w:ind w:left="3074" w:hanging="180"/>
      </w:pPr>
      <w:rPr>
        <w:rFonts w:hint="default"/>
        <w:lang w:val="ru-RU" w:eastAsia="en-US" w:bidi="ar-SA"/>
      </w:rPr>
    </w:lvl>
    <w:lvl w:ilvl="5" w:tplc="C47AF308">
      <w:numFmt w:val="bullet"/>
      <w:lvlText w:val="•"/>
      <w:lvlJc w:val="left"/>
      <w:pPr>
        <w:ind w:left="3812" w:hanging="180"/>
      </w:pPr>
      <w:rPr>
        <w:rFonts w:hint="default"/>
        <w:lang w:val="ru-RU" w:eastAsia="en-US" w:bidi="ar-SA"/>
      </w:rPr>
    </w:lvl>
    <w:lvl w:ilvl="6" w:tplc="117C27B6">
      <w:numFmt w:val="bullet"/>
      <w:lvlText w:val="•"/>
      <w:lvlJc w:val="left"/>
      <w:pPr>
        <w:ind w:left="4551" w:hanging="180"/>
      </w:pPr>
      <w:rPr>
        <w:rFonts w:hint="default"/>
        <w:lang w:val="ru-RU" w:eastAsia="en-US" w:bidi="ar-SA"/>
      </w:rPr>
    </w:lvl>
    <w:lvl w:ilvl="7" w:tplc="D160FD42">
      <w:numFmt w:val="bullet"/>
      <w:lvlText w:val="•"/>
      <w:lvlJc w:val="left"/>
      <w:pPr>
        <w:ind w:left="5289" w:hanging="180"/>
      </w:pPr>
      <w:rPr>
        <w:rFonts w:hint="default"/>
        <w:lang w:val="ru-RU" w:eastAsia="en-US" w:bidi="ar-SA"/>
      </w:rPr>
    </w:lvl>
    <w:lvl w:ilvl="8" w:tplc="8FC05E3A">
      <w:numFmt w:val="bullet"/>
      <w:lvlText w:val="•"/>
      <w:lvlJc w:val="left"/>
      <w:pPr>
        <w:ind w:left="6028" w:hanging="180"/>
      </w:pPr>
      <w:rPr>
        <w:rFonts w:hint="default"/>
        <w:lang w:val="ru-RU" w:eastAsia="en-US" w:bidi="ar-SA"/>
      </w:rPr>
    </w:lvl>
  </w:abstractNum>
  <w:abstractNum w:abstractNumId="148" w15:restartNumberingAfterBreak="0">
    <w:nsid w:val="76CE0E71"/>
    <w:multiLevelType w:val="hybridMultilevel"/>
    <w:tmpl w:val="60063782"/>
    <w:lvl w:ilvl="0" w:tplc="C376049E">
      <w:start w:val="1"/>
      <w:numFmt w:val="decimal"/>
      <w:lvlText w:val="%1"/>
      <w:lvlJc w:val="left"/>
      <w:pPr>
        <w:ind w:left="290" w:hanging="180"/>
      </w:pPr>
      <w:rPr>
        <w:rFonts w:ascii="Times New Roman" w:eastAsia="Times New Roman" w:hAnsi="Times New Roman" w:cs="Times New Roman" w:hint="default"/>
        <w:w w:val="100"/>
        <w:sz w:val="24"/>
        <w:szCs w:val="24"/>
        <w:lang w:val="ru-RU" w:eastAsia="en-US" w:bidi="ar-SA"/>
      </w:rPr>
    </w:lvl>
    <w:lvl w:ilvl="1" w:tplc="5BD44C18">
      <w:numFmt w:val="bullet"/>
      <w:lvlText w:val="•"/>
      <w:lvlJc w:val="left"/>
      <w:pPr>
        <w:ind w:left="1020" w:hanging="180"/>
      </w:pPr>
      <w:rPr>
        <w:rFonts w:hint="default"/>
        <w:lang w:val="ru-RU" w:eastAsia="en-US" w:bidi="ar-SA"/>
      </w:rPr>
    </w:lvl>
    <w:lvl w:ilvl="2" w:tplc="8B98CDA2">
      <w:numFmt w:val="bullet"/>
      <w:lvlText w:val="•"/>
      <w:lvlJc w:val="left"/>
      <w:pPr>
        <w:ind w:left="1741" w:hanging="180"/>
      </w:pPr>
      <w:rPr>
        <w:rFonts w:hint="default"/>
        <w:lang w:val="ru-RU" w:eastAsia="en-US" w:bidi="ar-SA"/>
      </w:rPr>
    </w:lvl>
    <w:lvl w:ilvl="3" w:tplc="4AFAB86A">
      <w:numFmt w:val="bullet"/>
      <w:lvlText w:val="•"/>
      <w:lvlJc w:val="left"/>
      <w:pPr>
        <w:ind w:left="2461" w:hanging="180"/>
      </w:pPr>
      <w:rPr>
        <w:rFonts w:hint="default"/>
        <w:lang w:val="ru-RU" w:eastAsia="en-US" w:bidi="ar-SA"/>
      </w:rPr>
    </w:lvl>
    <w:lvl w:ilvl="4" w:tplc="54243B00">
      <w:numFmt w:val="bullet"/>
      <w:lvlText w:val="•"/>
      <w:lvlJc w:val="left"/>
      <w:pPr>
        <w:ind w:left="3182" w:hanging="180"/>
      </w:pPr>
      <w:rPr>
        <w:rFonts w:hint="default"/>
        <w:lang w:val="ru-RU" w:eastAsia="en-US" w:bidi="ar-SA"/>
      </w:rPr>
    </w:lvl>
    <w:lvl w:ilvl="5" w:tplc="FFBEDC8C">
      <w:numFmt w:val="bullet"/>
      <w:lvlText w:val="•"/>
      <w:lvlJc w:val="left"/>
      <w:pPr>
        <w:ind w:left="3902" w:hanging="180"/>
      </w:pPr>
      <w:rPr>
        <w:rFonts w:hint="default"/>
        <w:lang w:val="ru-RU" w:eastAsia="en-US" w:bidi="ar-SA"/>
      </w:rPr>
    </w:lvl>
    <w:lvl w:ilvl="6" w:tplc="99B8A0CE">
      <w:numFmt w:val="bullet"/>
      <w:lvlText w:val="•"/>
      <w:lvlJc w:val="left"/>
      <w:pPr>
        <w:ind w:left="4623" w:hanging="180"/>
      </w:pPr>
      <w:rPr>
        <w:rFonts w:hint="default"/>
        <w:lang w:val="ru-RU" w:eastAsia="en-US" w:bidi="ar-SA"/>
      </w:rPr>
    </w:lvl>
    <w:lvl w:ilvl="7" w:tplc="A364CDF0">
      <w:numFmt w:val="bullet"/>
      <w:lvlText w:val="•"/>
      <w:lvlJc w:val="left"/>
      <w:pPr>
        <w:ind w:left="5343" w:hanging="180"/>
      </w:pPr>
      <w:rPr>
        <w:rFonts w:hint="default"/>
        <w:lang w:val="ru-RU" w:eastAsia="en-US" w:bidi="ar-SA"/>
      </w:rPr>
    </w:lvl>
    <w:lvl w:ilvl="8" w:tplc="FB0E0674">
      <w:numFmt w:val="bullet"/>
      <w:lvlText w:val="•"/>
      <w:lvlJc w:val="left"/>
      <w:pPr>
        <w:ind w:left="6064" w:hanging="180"/>
      </w:pPr>
      <w:rPr>
        <w:rFonts w:hint="default"/>
        <w:lang w:val="ru-RU" w:eastAsia="en-US" w:bidi="ar-SA"/>
      </w:rPr>
    </w:lvl>
  </w:abstractNum>
  <w:abstractNum w:abstractNumId="149" w15:restartNumberingAfterBreak="0">
    <w:nsid w:val="77C358CA"/>
    <w:multiLevelType w:val="hybridMultilevel"/>
    <w:tmpl w:val="146CCF3E"/>
    <w:lvl w:ilvl="0" w:tplc="1F2ADA8E">
      <w:numFmt w:val="bullet"/>
      <w:lvlText w:val=""/>
      <w:lvlJc w:val="left"/>
      <w:pPr>
        <w:ind w:left="110" w:hanging="243"/>
      </w:pPr>
      <w:rPr>
        <w:rFonts w:ascii="Wingdings" w:eastAsia="Wingdings" w:hAnsi="Wingdings" w:cs="Wingdings" w:hint="default"/>
        <w:w w:val="100"/>
        <w:sz w:val="24"/>
        <w:szCs w:val="24"/>
        <w:lang w:val="ru-RU" w:eastAsia="en-US" w:bidi="ar-SA"/>
      </w:rPr>
    </w:lvl>
    <w:lvl w:ilvl="1" w:tplc="25ACA980">
      <w:numFmt w:val="bullet"/>
      <w:lvlText w:val="•"/>
      <w:lvlJc w:val="left"/>
      <w:pPr>
        <w:ind w:left="952" w:hanging="243"/>
      </w:pPr>
      <w:rPr>
        <w:rFonts w:hint="default"/>
        <w:lang w:val="ru-RU" w:eastAsia="en-US" w:bidi="ar-SA"/>
      </w:rPr>
    </w:lvl>
    <w:lvl w:ilvl="2" w:tplc="05C0FB00">
      <w:numFmt w:val="bullet"/>
      <w:lvlText w:val="•"/>
      <w:lvlJc w:val="left"/>
      <w:pPr>
        <w:ind w:left="1785" w:hanging="243"/>
      </w:pPr>
      <w:rPr>
        <w:rFonts w:hint="default"/>
        <w:lang w:val="ru-RU" w:eastAsia="en-US" w:bidi="ar-SA"/>
      </w:rPr>
    </w:lvl>
    <w:lvl w:ilvl="3" w:tplc="EC3ECBF4">
      <w:numFmt w:val="bullet"/>
      <w:lvlText w:val="•"/>
      <w:lvlJc w:val="left"/>
      <w:pPr>
        <w:ind w:left="2618" w:hanging="243"/>
      </w:pPr>
      <w:rPr>
        <w:rFonts w:hint="default"/>
        <w:lang w:val="ru-RU" w:eastAsia="en-US" w:bidi="ar-SA"/>
      </w:rPr>
    </w:lvl>
    <w:lvl w:ilvl="4" w:tplc="FF760F5E">
      <w:numFmt w:val="bullet"/>
      <w:lvlText w:val="•"/>
      <w:lvlJc w:val="left"/>
      <w:pPr>
        <w:ind w:left="3450" w:hanging="243"/>
      </w:pPr>
      <w:rPr>
        <w:rFonts w:hint="default"/>
        <w:lang w:val="ru-RU" w:eastAsia="en-US" w:bidi="ar-SA"/>
      </w:rPr>
    </w:lvl>
    <w:lvl w:ilvl="5" w:tplc="C3D8D7C0">
      <w:numFmt w:val="bullet"/>
      <w:lvlText w:val="•"/>
      <w:lvlJc w:val="left"/>
      <w:pPr>
        <w:ind w:left="4283" w:hanging="243"/>
      </w:pPr>
      <w:rPr>
        <w:rFonts w:hint="default"/>
        <w:lang w:val="ru-RU" w:eastAsia="en-US" w:bidi="ar-SA"/>
      </w:rPr>
    </w:lvl>
    <w:lvl w:ilvl="6" w:tplc="7A1E5F0A">
      <w:numFmt w:val="bullet"/>
      <w:lvlText w:val="•"/>
      <w:lvlJc w:val="left"/>
      <w:pPr>
        <w:ind w:left="5116" w:hanging="243"/>
      </w:pPr>
      <w:rPr>
        <w:rFonts w:hint="default"/>
        <w:lang w:val="ru-RU" w:eastAsia="en-US" w:bidi="ar-SA"/>
      </w:rPr>
    </w:lvl>
    <w:lvl w:ilvl="7" w:tplc="7CB6DC04">
      <w:numFmt w:val="bullet"/>
      <w:lvlText w:val="•"/>
      <w:lvlJc w:val="left"/>
      <w:pPr>
        <w:ind w:left="5948" w:hanging="243"/>
      </w:pPr>
      <w:rPr>
        <w:rFonts w:hint="default"/>
        <w:lang w:val="ru-RU" w:eastAsia="en-US" w:bidi="ar-SA"/>
      </w:rPr>
    </w:lvl>
    <w:lvl w:ilvl="8" w:tplc="3F5045F6">
      <w:numFmt w:val="bullet"/>
      <w:lvlText w:val="•"/>
      <w:lvlJc w:val="left"/>
      <w:pPr>
        <w:ind w:left="6781" w:hanging="243"/>
      </w:pPr>
      <w:rPr>
        <w:rFonts w:hint="default"/>
        <w:lang w:val="ru-RU" w:eastAsia="en-US" w:bidi="ar-SA"/>
      </w:rPr>
    </w:lvl>
  </w:abstractNum>
  <w:abstractNum w:abstractNumId="150" w15:restartNumberingAfterBreak="0">
    <w:nsid w:val="783A16B5"/>
    <w:multiLevelType w:val="hybridMultilevel"/>
    <w:tmpl w:val="81AAC576"/>
    <w:lvl w:ilvl="0" w:tplc="E2D6AAEE">
      <w:numFmt w:val="bullet"/>
      <w:lvlText w:val=""/>
      <w:lvlJc w:val="left"/>
      <w:pPr>
        <w:ind w:left="110" w:hanging="262"/>
      </w:pPr>
      <w:rPr>
        <w:rFonts w:ascii="Wingdings" w:eastAsia="Wingdings" w:hAnsi="Wingdings" w:cs="Wingdings" w:hint="default"/>
        <w:w w:val="100"/>
        <w:sz w:val="24"/>
        <w:szCs w:val="24"/>
        <w:lang w:val="ru-RU" w:eastAsia="en-US" w:bidi="ar-SA"/>
      </w:rPr>
    </w:lvl>
    <w:lvl w:ilvl="1" w:tplc="ED4648E2">
      <w:numFmt w:val="bullet"/>
      <w:lvlText w:val="•"/>
      <w:lvlJc w:val="left"/>
      <w:pPr>
        <w:ind w:left="844" w:hanging="262"/>
      </w:pPr>
      <w:rPr>
        <w:rFonts w:hint="default"/>
        <w:lang w:val="ru-RU" w:eastAsia="en-US" w:bidi="ar-SA"/>
      </w:rPr>
    </w:lvl>
    <w:lvl w:ilvl="2" w:tplc="6BF058C8">
      <w:numFmt w:val="bullet"/>
      <w:lvlText w:val="•"/>
      <w:lvlJc w:val="left"/>
      <w:pPr>
        <w:ind w:left="1568" w:hanging="262"/>
      </w:pPr>
      <w:rPr>
        <w:rFonts w:hint="default"/>
        <w:lang w:val="ru-RU" w:eastAsia="en-US" w:bidi="ar-SA"/>
      </w:rPr>
    </w:lvl>
    <w:lvl w:ilvl="3" w:tplc="7820F4CE">
      <w:numFmt w:val="bullet"/>
      <w:lvlText w:val="•"/>
      <w:lvlJc w:val="left"/>
      <w:pPr>
        <w:ind w:left="2293" w:hanging="262"/>
      </w:pPr>
      <w:rPr>
        <w:rFonts w:hint="default"/>
        <w:lang w:val="ru-RU" w:eastAsia="en-US" w:bidi="ar-SA"/>
      </w:rPr>
    </w:lvl>
    <w:lvl w:ilvl="4" w:tplc="0B3C57F6">
      <w:numFmt w:val="bullet"/>
      <w:lvlText w:val="•"/>
      <w:lvlJc w:val="left"/>
      <w:pPr>
        <w:ind w:left="3017" w:hanging="262"/>
      </w:pPr>
      <w:rPr>
        <w:rFonts w:hint="default"/>
        <w:lang w:val="ru-RU" w:eastAsia="en-US" w:bidi="ar-SA"/>
      </w:rPr>
    </w:lvl>
    <w:lvl w:ilvl="5" w:tplc="DFEC0098">
      <w:numFmt w:val="bullet"/>
      <w:lvlText w:val="•"/>
      <w:lvlJc w:val="left"/>
      <w:pPr>
        <w:ind w:left="3742" w:hanging="262"/>
      </w:pPr>
      <w:rPr>
        <w:rFonts w:hint="default"/>
        <w:lang w:val="ru-RU" w:eastAsia="en-US" w:bidi="ar-SA"/>
      </w:rPr>
    </w:lvl>
    <w:lvl w:ilvl="6" w:tplc="14FA401E">
      <w:numFmt w:val="bullet"/>
      <w:lvlText w:val="•"/>
      <w:lvlJc w:val="left"/>
      <w:pPr>
        <w:ind w:left="4466" w:hanging="262"/>
      </w:pPr>
      <w:rPr>
        <w:rFonts w:hint="default"/>
        <w:lang w:val="ru-RU" w:eastAsia="en-US" w:bidi="ar-SA"/>
      </w:rPr>
    </w:lvl>
    <w:lvl w:ilvl="7" w:tplc="2FE0183C">
      <w:numFmt w:val="bullet"/>
      <w:lvlText w:val="•"/>
      <w:lvlJc w:val="left"/>
      <w:pPr>
        <w:ind w:left="5190" w:hanging="262"/>
      </w:pPr>
      <w:rPr>
        <w:rFonts w:hint="default"/>
        <w:lang w:val="ru-RU" w:eastAsia="en-US" w:bidi="ar-SA"/>
      </w:rPr>
    </w:lvl>
    <w:lvl w:ilvl="8" w:tplc="2678420A">
      <w:numFmt w:val="bullet"/>
      <w:lvlText w:val="•"/>
      <w:lvlJc w:val="left"/>
      <w:pPr>
        <w:ind w:left="5915" w:hanging="262"/>
      </w:pPr>
      <w:rPr>
        <w:rFonts w:hint="default"/>
        <w:lang w:val="ru-RU" w:eastAsia="en-US" w:bidi="ar-SA"/>
      </w:rPr>
    </w:lvl>
  </w:abstractNum>
  <w:abstractNum w:abstractNumId="151" w15:restartNumberingAfterBreak="0">
    <w:nsid w:val="792A136A"/>
    <w:multiLevelType w:val="hybridMultilevel"/>
    <w:tmpl w:val="16426278"/>
    <w:lvl w:ilvl="0" w:tplc="024A207A">
      <w:start w:val="5"/>
      <w:numFmt w:val="decimal"/>
      <w:lvlText w:val="%1)"/>
      <w:lvlJc w:val="left"/>
      <w:pPr>
        <w:ind w:left="110" w:hanging="240"/>
      </w:pPr>
      <w:rPr>
        <w:rFonts w:ascii="Times New Roman" w:eastAsia="Times New Roman" w:hAnsi="Times New Roman" w:cs="Times New Roman" w:hint="default"/>
        <w:w w:val="100"/>
        <w:sz w:val="22"/>
        <w:szCs w:val="22"/>
        <w:lang w:val="ru-RU" w:eastAsia="en-US" w:bidi="ar-SA"/>
      </w:rPr>
    </w:lvl>
    <w:lvl w:ilvl="1" w:tplc="5A9212F2">
      <w:numFmt w:val="bullet"/>
      <w:lvlText w:val="•"/>
      <w:lvlJc w:val="left"/>
      <w:pPr>
        <w:ind w:left="858" w:hanging="240"/>
      </w:pPr>
      <w:rPr>
        <w:rFonts w:hint="default"/>
        <w:lang w:val="ru-RU" w:eastAsia="en-US" w:bidi="ar-SA"/>
      </w:rPr>
    </w:lvl>
    <w:lvl w:ilvl="2" w:tplc="1BC47A6C">
      <w:numFmt w:val="bullet"/>
      <w:lvlText w:val="•"/>
      <w:lvlJc w:val="left"/>
      <w:pPr>
        <w:ind w:left="1597" w:hanging="240"/>
      </w:pPr>
      <w:rPr>
        <w:rFonts w:hint="default"/>
        <w:lang w:val="ru-RU" w:eastAsia="en-US" w:bidi="ar-SA"/>
      </w:rPr>
    </w:lvl>
    <w:lvl w:ilvl="3" w:tplc="E95AAEAA">
      <w:numFmt w:val="bullet"/>
      <w:lvlText w:val="•"/>
      <w:lvlJc w:val="left"/>
      <w:pPr>
        <w:ind w:left="2335" w:hanging="240"/>
      </w:pPr>
      <w:rPr>
        <w:rFonts w:hint="default"/>
        <w:lang w:val="ru-RU" w:eastAsia="en-US" w:bidi="ar-SA"/>
      </w:rPr>
    </w:lvl>
    <w:lvl w:ilvl="4" w:tplc="64628A46">
      <w:numFmt w:val="bullet"/>
      <w:lvlText w:val="•"/>
      <w:lvlJc w:val="left"/>
      <w:pPr>
        <w:ind w:left="3074" w:hanging="240"/>
      </w:pPr>
      <w:rPr>
        <w:rFonts w:hint="default"/>
        <w:lang w:val="ru-RU" w:eastAsia="en-US" w:bidi="ar-SA"/>
      </w:rPr>
    </w:lvl>
    <w:lvl w:ilvl="5" w:tplc="1362D8BA">
      <w:numFmt w:val="bullet"/>
      <w:lvlText w:val="•"/>
      <w:lvlJc w:val="left"/>
      <w:pPr>
        <w:ind w:left="3812" w:hanging="240"/>
      </w:pPr>
      <w:rPr>
        <w:rFonts w:hint="default"/>
        <w:lang w:val="ru-RU" w:eastAsia="en-US" w:bidi="ar-SA"/>
      </w:rPr>
    </w:lvl>
    <w:lvl w:ilvl="6" w:tplc="D1BE1AB0">
      <w:numFmt w:val="bullet"/>
      <w:lvlText w:val="•"/>
      <w:lvlJc w:val="left"/>
      <w:pPr>
        <w:ind w:left="4551" w:hanging="240"/>
      </w:pPr>
      <w:rPr>
        <w:rFonts w:hint="default"/>
        <w:lang w:val="ru-RU" w:eastAsia="en-US" w:bidi="ar-SA"/>
      </w:rPr>
    </w:lvl>
    <w:lvl w:ilvl="7" w:tplc="14FEBFDE">
      <w:numFmt w:val="bullet"/>
      <w:lvlText w:val="•"/>
      <w:lvlJc w:val="left"/>
      <w:pPr>
        <w:ind w:left="5289" w:hanging="240"/>
      </w:pPr>
      <w:rPr>
        <w:rFonts w:hint="default"/>
        <w:lang w:val="ru-RU" w:eastAsia="en-US" w:bidi="ar-SA"/>
      </w:rPr>
    </w:lvl>
    <w:lvl w:ilvl="8" w:tplc="1DC0ADC0">
      <w:numFmt w:val="bullet"/>
      <w:lvlText w:val="•"/>
      <w:lvlJc w:val="left"/>
      <w:pPr>
        <w:ind w:left="6028" w:hanging="240"/>
      </w:pPr>
      <w:rPr>
        <w:rFonts w:hint="default"/>
        <w:lang w:val="ru-RU" w:eastAsia="en-US" w:bidi="ar-SA"/>
      </w:rPr>
    </w:lvl>
  </w:abstractNum>
  <w:abstractNum w:abstractNumId="152" w15:restartNumberingAfterBreak="0">
    <w:nsid w:val="79B84E4A"/>
    <w:multiLevelType w:val="hybridMultilevel"/>
    <w:tmpl w:val="7B6A1CE8"/>
    <w:lvl w:ilvl="0" w:tplc="315052A4">
      <w:numFmt w:val="bullet"/>
      <w:lvlText w:val=""/>
      <w:lvlJc w:val="left"/>
      <w:pPr>
        <w:ind w:left="107" w:hanging="287"/>
      </w:pPr>
      <w:rPr>
        <w:rFonts w:ascii="Wingdings" w:eastAsia="Wingdings" w:hAnsi="Wingdings" w:cs="Wingdings" w:hint="default"/>
        <w:w w:val="100"/>
        <w:sz w:val="24"/>
        <w:szCs w:val="24"/>
        <w:lang w:val="ru-RU" w:eastAsia="en-US" w:bidi="ar-SA"/>
      </w:rPr>
    </w:lvl>
    <w:lvl w:ilvl="1" w:tplc="ADC299E8">
      <w:numFmt w:val="bullet"/>
      <w:lvlText w:val="•"/>
      <w:lvlJc w:val="left"/>
      <w:pPr>
        <w:ind w:left="939" w:hanging="287"/>
      </w:pPr>
      <w:rPr>
        <w:rFonts w:hint="default"/>
        <w:lang w:val="ru-RU" w:eastAsia="en-US" w:bidi="ar-SA"/>
      </w:rPr>
    </w:lvl>
    <w:lvl w:ilvl="2" w:tplc="05087840">
      <w:numFmt w:val="bullet"/>
      <w:lvlText w:val="•"/>
      <w:lvlJc w:val="left"/>
      <w:pPr>
        <w:ind w:left="1779" w:hanging="287"/>
      </w:pPr>
      <w:rPr>
        <w:rFonts w:hint="default"/>
        <w:lang w:val="ru-RU" w:eastAsia="en-US" w:bidi="ar-SA"/>
      </w:rPr>
    </w:lvl>
    <w:lvl w:ilvl="3" w:tplc="C158C92A">
      <w:numFmt w:val="bullet"/>
      <w:lvlText w:val="•"/>
      <w:lvlJc w:val="left"/>
      <w:pPr>
        <w:ind w:left="2619" w:hanging="287"/>
      </w:pPr>
      <w:rPr>
        <w:rFonts w:hint="default"/>
        <w:lang w:val="ru-RU" w:eastAsia="en-US" w:bidi="ar-SA"/>
      </w:rPr>
    </w:lvl>
    <w:lvl w:ilvl="4" w:tplc="D5744266">
      <w:numFmt w:val="bullet"/>
      <w:lvlText w:val="•"/>
      <w:lvlJc w:val="left"/>
      <w:pPr>
        <w:ind w:left="3458" w:hanging="287"/>
      </w:pPr>
      <w:rPr>
        <w:rFonts w:hint="default"/>
        <w:lang w:val="ru-RU" w:eastAsia="en-US" w:bidi="ar-SA"/>
      </w:rPr>
    </w:lvl>
    <w:lvl w:ilvl="5" w:tplc="95323612">
      <w:numFmt w:val="bullet"/>
      <w:lvlText w:val="•"/>
      <w:lvlJc w:val="left"/>
      <w:pPr>
        <w:ind w:left="4298" w:hanging="287"/>
      </w:pPr>
      <w:rPr>
        <w:rFonts w:hint="default"/>
        <w:lang w:val="ru-RU" w:eastAsia="en-US" w:bidi="ar-SA"/>
      </w:rPr>
    </w:lvl>
    <w:lvl w:ilvl="6" w:tplc="D082AC34">
      <w:numFmt w:val="bullet"/>
      <w:lvlText w:val="•"/>
      <w:lvlJc w:val="left"/>
      <w:pPr>
        <w:ind w:left="5138" w:hanging="287"/>
      </w:pPr>
      <w:rPr>
        <w:rFonts w:hint="default"/>
        <w:lang w:val="ru-RU" w:eastAsia="en-US" w:bidi="ar-SA"/>
      </w:rPr>
    </w:lvl>
    <w:lvl w:ilvl="7" w:tplc="BA32C28C">
      <w:numFmt w:val="bullet"/>
      <w:lvlText w:val="•"/>
      <w:lvlJc w:val="left"/>
      <w:pPr>
        <w:ind w:left="5977" w:hanging="287"/>
      </w:pPr>
      <w:rPr>
        <w:rFonts w:hint="default"/>
        <w:lang w:val="ru-RU" w:eastAsia="en-US" w:bidi="ar-SA"/>
      </w:rPr>
    </w:lvl>
    <w:lvl w:ilvl="8" w:tplc="F74495DA">
      <w:numFmt w:val="bullet"/>
      <w:lvlText w:val="•"/>
      <w:lvlJc w:val="left"/>
      <w:pPr>
        <w:ind w:left="6817" w:hanging="287"/>
      </w:pPr>
      <w:rPr>
        <w:rFonts w:hint="default"/>
        <w:lang w:val="ru-RU" w:eastAsia="en-US" w:bidi="ar-SA"/>
      </w:rPr>
    </w:lvl>
  </w:abstractNum>
  <w:abstractNum w:abstractNumId="153" w15:restartNumberingAfterBreak="0">
    <w:nsid w:val="7A80542C"/>
    <w:multiLevelType w:val="hybridMultilevel"/>
    <w:tmpl w:val="D7267B8A"/>
    <w:lvl w:ilvl="0" w:tplc="CDB2C1C2">
      <w:start w:val="1"/>
      <w:numFmt w:val="decimal"/>
      <w:lvlText w:val="%1"/>
      <w:lvlJc w:val="left"/>
      <w:pPr>
        <w:ind w:left="110" w:hanging="180"/>
      </w:pPr>
      <w:rPr>
        <w:rFonts w:ascii="Times New Roman" w:eastAsia="Times New Roman" w:hAnsi="Times New Roman" w:cs="Times New Roman" w:hint="default"/>
        <w:w w:val="100"/>
        <w:sz w:val="24"/>
        <w:szCs w:val="24"/>
        <w:lang w:val="ru-RU" w:eastAsia="en-US" w:bidi="ar-SA"/>
      </w:rPr>
    </w:lvl>
    <w:lvl w:ilvl="1" w:tplc="E7A42364">
      <w:numFmt w:val="bullet"/>
      <w:lvlText w:val="•"/>
      <w:lvlJc w:val="left"/>
      <w:pPr>
        <w:ind w:left="844" w:hanging="180"/>
      </w:pPr>
      <w:rPr>
        <w:rFonts w:hint="default"/>
        <w:lang w:val="ru-RU" w:eastAsia="en-US" w:bidi="ar-SA"/>
      </w:rPr>
    </w:lvl>
    <w:lvl w:ilvl="2" w:tplc="0FF6D65A">
      <w:numFmt w:val="bullet"/>
      <w:lvlText w:val="•"/>
      <w:lvlJc w:val="left"/>
      <w:pPr>
        <w:ind w:left="1568" w:hanging="180"/>
      </w:pPr>
      <w:rPr>
        <w:rFonts w:hint="default"/>
        <w:lang w:val="ru-RU" w:eastAsia="en-US" w:bidi="ar-SA"/>
      </w:rPr>
    </w:lvl>
    <w:lvl w:ilvl="3" w:tplc="F3BC1BB8">
      <w:numFmt w:val="bullet"/>
      <w:lvlText w:val="•"/>
      <w:lvlJc w:val="left"/>
      <w:pPr>
        <w:ind w:left="2293" w:hanging="180"/>
      </w:pPr>
      <w:rPr>
        <w:rFonts w:hint="default"/>
        <w:lang w:val="ru-RU" w:eastAsia="en-US" w:bidi="ar-SA"/>
      </w:rPr>
    </w:lvl>
    <w:lvl w:ilvl="4" w:tplc="C6BC8F62">
      <w:numFmt w:val="bullet"/>
      <w:lvlText w:val="•"/>
      <w:lvlJc w:val="left"/>
      <w:pPr>
        <w:ind w:left="3017" w:hanging="180"/>
      </w:pPr>
      <w:rPr>
        <w:rFonts w:hint="default"/>
        <w:lang w:val="ru-RU" w:eastAsia="en-US" w:bidi="ar-SA"/>
      </w:rPr>
    </w:lvl>
    <w:lvl w:ilvl="5" w:tplc="48B4A3C0">
      <w:numFmt w:val="bullet"/>
      <w:lvlText w:val="•"/>
      <w:lvlJc w:val="left"/>
      <w:pPr>
        <w:ind w:left="3742" w:hanging="180"/>
      </w:pPr>
      <w:rPr>
        <w:rFonts w:hint="default"/>
        <w:lang w:val="ru-RU" w:eastAsia="en-US" w:bidi="ar-SA"/>
      </w:rPr>
    </w:lvl>
    <w:lvl w:ilvl="6" w:tplc="81C0274E">
      <w:numFmt w:val="bullet"/>
      <w:lvlText w:val="•"/>
      <w:lvlJc w:val="left"/>
      <w:pPr>
        <w:ind w:left="4466" w:hanging="180"/>
      </w:pPr>
      <w:rPr>
        <w:rFonts w:hint="default"/>
        <w:lang w:val="ru-RU" w:eastAsia="en-US" w:bidi="ar-SA"/>
      </w:rPr>
    </w:lvl>
    <w:lvl w:ilvl="7" w:tplc="4C9A4304">
      <w:numFmt w:val="bullet"/>
      <w:lvlText w:val="•"/>
      <w:lvlJc w:val="left"/>
      <w:pPr>
        <w:ind w:left="5190" w:hanging="180"/>
      </w:pPr>
      <w:rPr>
        <w:rFonts w:hint="default"/>
        <w:lang w:val="ru-RU" w:eastAsia="en-US" w:bidi="ar-SA"/>
      </w:rPr>
    </w:lvl>
    <w:lvl w:ilvl="8" w:tplc="77CAE1EA">
      <w:numFmt w:val="bullet"/>
      <w:lvlText w:val="•"/>
      <w:lvlJc w:val="left"/>
      <w:pPr>
        <w:ind w:left="5915" w:hanging="180"/>
      </w:pPr>
      <w:rPr>
        <w:rFonts w:hint="default"/>
        <w:lang w:val="ru-RU" w:eastAsia="en-US" w:bidi="ar-SA"/>
      </w:rPr>
    </w:lvl>
  </w:abstractNum>
  <w:abstractNum w:abstractNumId="154" w15:restartNumberingAfterBreak="0">
    <w:nsid w:val="7BCC221B"/>
    <w:multiLevelType w:val="hybridMultilevel"/>
    <w:tmpl w:val="1A14C584"/>
    <w:lvl w:ilvl="0" w:tplc="CAFA9700">
      <w:numFmt w:val="bullet"/>
      <w:lvlText w:val=""/>
      <w:lvlJc w:val="left"/>
      <w:pPr>
        <w:ind w:left="110" w:hanging="245"/>
      </w:pPr>
      <w:rPr>
        <w:rFonts w:ascii="Wingdings" w:eastAsia="Wingdings" w:hAnsi="Wingdings" w:cs="Wingdings" w:hint="default"/>
        <w:w w:val="100"/>
        <w:sz w:val="24"/>
        <w:szCs w:val="24"/>
        <w:lang w:val="ru-RU" w:eastAsia="en-US" w:bidi="ar-SA"/>
      </w:rPr>
    </w:lvl>
    <w:lvl w:ilvl="1" w:tplc="7DDA7C8C">
      <w:numFmt w:val="bullet"/>
      <w:lvlText w:val="•"/>
      <w:lvlJc w:val="left"/>
      <w:pPr>
        <w:ind w:left="858" w:hanging="245"/>
      </w:pPr>
      <w:rPr>
        <w:rFonts w:hint="default"/>
        <w:lang w:val="ru-RU" w:eastAsia="en-US" w:bidi="ar-SA"/>
      </w:rPr>
    </w:lvl>
    <w:lvl w:ilvl="2" w:tplc="6D1C2BAE">
      <w:numFmt w:val="bullet"/>
      <w:lvlText w:val="•"/>
      <w:lvlJc w:val="left"/>
      <w:pPr>
        <w:ind w:left="1597" w:hanging="245"/>
      </w:pPr>
      <w:rPr>
        <w:rFonts w:hint="default"/>
        <w:lang w:val="ru-RU" w:eastAsia="en-US" w:bidi="ar-SA"/>
      </w:rPr>
    </w:lvl>
    <w:lvl w:ilvl="3" w:tplc="3CAE3308">
      <w:numFmt w:val="bullet"/>
      <w:lvlText w:val="•"/>
      <w:lvlJc w:val="left"/>
      <w:pPr>
        <w:ind w:left="2335" w:hanging="245"/>
      </w:pPr>
      <w:rPr>
        <w:rFonts w:hint="default"/>
        <w:lang w:val="ru-RU" w:eastAsia="en-US" w:bidi="ar-SA"/>
      </w:rPr>
    </w:lvl>
    <w:lvl w:ilvl="4" w:tplc="104C82AA">
      <w:numFmt w:val="bullet"/>
      <w:lvlText w:val="•"/>
      <w:lvlJc w:val="left"/>
      <w:pPr>
        <w:ind w:left="3074" w:hanging="245"/>
      </w:pPr>
      <w:rPr>
        <w:rFonts w:hint="default"/>
        <w:lang w:val="ru-RU" w:eastAsia="en-US" w:bidi="ar-SA"/>
      </w:rPr>
    </w:lvl>
    <w:lvl w:ilvl="5" w:tplc="246213F6">
      <w:numFmt w:val="bullet"/>
      <w:lvlText w:val="•"/>
      <w:lvlJc w:val="left"/>
      <w:pPr>
        <w:ind w:left="3812" w:hanging="245"/>
      </w:pPr>
      <w:rPr>
        <w:rFonts w:hint="default"/>
        <w:lang w:val="ru-RU" w:eastAsia="en-US" w:bidi="ar-SA"/>
      </w:rPr>
    </w:lvl>
    <w:lvl w:ilvl="6" w:tplc="27D23168">
      <w:numFmt w:val="bullet"/>
      <w:lvlText w:val="•"/>
      <w:lvlJc w:val="left"/>
      <w:pPr>
        <w:ind w:left="4551" w:hanging="245"/>
      </w:pPr>
      <w:rPr>
        <w:rFonts w:hint="default"/>
        <w:lang w:val="ru-RU" w:eastAsia="en-US" w:bidi="ar-SA"/>
      </w:rPr>
    </w:lvl>
    <w:lvl w:ilvl="7" w:tplc="E410CE86">
      <w:numFmt w:val="bullet"/>
      <w:lvlText w:val="•"/>
      <w:lvlJc w:val="left"/>
      <w:pPr>
        <w:ind w:left="5289" w:hanging="245"/>
      </w:pPr>
      <w:rPr>
        <w:rFonts w:hint="default"/>
        <w:lang w:val="ru-RU" w:eastAsia="en-US" w:bidi="ar-SA"/>
      </w:rPr>
    </w:lvl>
    <w:lvl w:ilvl="8" w:tplc="A59E1D24">
      <w:numFmt w:val="bullet"/>
      <w:lvlText w:val="•"/>
      <w:lvlJc w:val="left"/>
      <w:pPr>
        <w:ind w:left="6028" w:hanging="245"/>
      </w:pPr>
      <w:rPr>
        <w:rFonts w:hint="default"/>
        <w:lang w:val="ru-RU" w:eastAsia="en-US" w:bidi="ar-SA"/>
      </w:rPr>
    </w:lvl>
  </w:abstractNum>
  <w:abstractNum w:abstractNumId="155" w15:restartNumberingAfterBreak="0">
    <w:nsid w:val="7C964E0C"/>
    <w:multiLevelType w:val="hybridMultilevel"/>
    <w:tmpl w:val="EB5CE048"/>
    <w:lvl w:ilvl="0" w:tplc="E5127546">
      <w:numFmt w:val="bullet"/>
      <w:lvlText w:val=""/>
      <w:lvlJc w:val="left"/>
      <w:pPr>
        <w:ind w:left="352" w:hanging="243"/>
      </w:pPr>
      <w:rPr>
        <w:rFonts w:ascii="Wingdings" w:eastAsia="Wingdings" w:hAnsi="Wingdings" w:cs="Wingdings" w:hint="default"/>
        <w:w w:val="100"/>
        <w:sz w:val="24"/>
        <w:szCs w:val="24"/>
        <w:lang w:val="ru-RU" w:eastAsia="en-US" w:bidi="ar-SA"/>
      </w:rPr>
    </w:lvl>
    <w:lvl w:ilvl="1" w:tplc="8B526F06">
      <w:numFmt w:val="bullet"/>
      <w:lvlText w:val="•"/>
      <w:lvlJc w:val="left"/>
      <w:pPr>
        <w:ind w:left="1074" w:hanging="243"/>
      </w:pPr>
      <w:rPr>
        <w:rFonts w:hint="default"/>
        <w:lang w:val="ru-RU" w:eastAsia="en-US" w:bidi="ar-SA"/>
      </w:rPr>
    </w:lvl>
    <w:lvl w:ilvl="2" w:tplc="9648B018">
      <w:numFmt w:val="bullet"/>
      <w:lvlText w:val="•"/>
      <w:lvlJc w:val="left"/>
      <w:pPr>
        <w:ind w:left="1789" w:hanging="243"/>
      </w:pPr>
      <w:rPr>
        <w:rFonts w:hint="default"/>
        <w:lang w:val="ru-RU" w:eastAsia="en-US" w:bidi="ar-SA"/>
      </w:rPr>
    </w:lvl>
    <w:lvl w:ilvl="3" w:tplc="37809162">
      <w:numFmt w:val="bullet"/>
      <w:lvlText w:val="•"/>
      <w:lvlJc w:val="left"/>
      <w:pPr>
        <w:ind w:left="2503" w:hanging="243"/>
      </w:pPr>
      <w:rPr>
        <w:rFonts w:hint="default"/>
        <w:lang w:val="ru-RU" w:eastAsia="en-US" w:bidi="ar-SA"/>
      </w:rPr>
    </w:lvl>
    <w:lvl w:ilvl="4" w:tplc="E2BCE76E">
      <w:numFmt w:val="bullet"/>
      <w:lvlText w:val="•"/>
      <w:lvlJc w:val="left"/>
      <w:pPr>
        <w:ind w:left="3218" w:hanging="243"/>
      </w:pPr>
      <w:rPr>
        <w:rFonts w:hint="default"/>
        <w:lang w:val="ru-RU" w:eastAsia="en-US" w:bidi="ar-SA"/>
      </w:rPr>
    </w:lvl>
    <w:lvl w:ilvl="5" w:tplc="2BAE19B2">
      <w:numFmt w:val="bullet"/>
      <w:lvlText w:val="•"/>
      <w:lvlJc w:val="left"/>
      <w:pPr>
        <w:ind w:left="3932" w:hanging="243"/>
      </w:pPr>
      <w:rPr>
        <w:rFonts w:hint="default"/>
        <w:lang w:val="ru-RU" w:eastAsia="en-US" w:bidi="ar-SA"/>
      </w:rPr>
    </w:lvl>
    <w:lvl w:ilvl="6" w:tplc="413C194C">
      <w:numFmt w:val="bullet"/>
      <w:lvlText w:val="•"/>
      <w:lvlJc w:val="left"/>
      <w:pPr>
        <w:ind w:left="4647" w:hanging="243"/>
      </w:pPr>
      <w:rPr>
        <w:rFonts w:hint="default"/>
        <w:lang w:val="ru-RU" w:eastAsia="en-US" w:bidi="ar-SA"/>
      </w:rPr>
    </w:lvl>
    <w:lvl w:ilvl="7" w:tplc="C980B35E">
      <w:numFmt w:val="bullet"/>
      <w:lvlText w:val="•"/>
      <w:lvlJc w:val="left"/>
      <w:pPr>
        <w:ind w:left="5361" w:hanging="243"/>
      </w:pPr>
      <w:rPr>
        <w:rFonts w:hint="default"/>
        <w:lang w:val="ru-RU" w:eastAsia="en-US" w:bidi="ar-SA"/>
      </w:rPr>
    </w:lvl>
    <w:lvl w:ilvl="8" w:tplc="9790DD48">
      <w:numFmt w:val="bullet"/>
      <w:lvlText w:val="•"/>
      <w:lvlJc w:val="left"/>
      <w:pPr>
        <w:ind w:left="6076" w:hanging="243"/>
      </w:pPr>
      <w:rPr>
        <w:rFonts w:hint="default"/>
        <w:lang w:val="ru-RU" w:eastAsia="en-US" w:bidi="ar-SA"/>
      </w:rPr>
    </w:lvl>
  </w:abstractNum>
  <w:abstractNum w:abstractNumId="156" w15:restartNumberingAfterBreak="0">
    <w:nsid w:val="7F21655E"/>
    <w:multiLevelType w:val="hybridMultilevel"/>
    <w:tmpl w:val="254AEF7E"/>
    <w:lvl w:ilvl="0" w:tplc="6DB061E2">
      <w:numFmt w:val="bullet"/>
      <w:lvlText w:val=""/>
      <w:lvlJc w:val="left"/>
      <w:pPr>
        <w:ind w:left="69" w:hanging="293"/>
      </w:pPr>
      <w:rPr>
        <w:rFonts w:ascii="Wingdings" w:eastAsia="Wingdings" w:hAnsi="Wingdings" w:cs="Wingdings" w:hint="default"/>
        <w:w w:val="100"/>
        <w:sz w:val="24"/>
        <w:szCs w:val="24"/>
        <w:lang w:val="ru-RU" w:eastAsia="en-US" w:bidi="ar-SA"/>
      </w:rPr>
    </w:lvl>
    <w:lvl w:ilvl="1" w:tplc="A9B6352A">
      <w:numFmt w:val="bullet"/>
      <w:lvlText w:val="•"/>
      <w:lvlJc w:val="left"/>
      <w:pPr>
        <w:ind w:left="804" w:hanging="293"/>
      </w:pPr>
      <w:rPr>
        <w:rFonts w:hint="default"/>
        <w:lang w:val="ru-RU" w:eastAsia="en-US" w:bidi="ar-SA"/>
      </w:rPr>
    </w:lvl>
    <w:lvl w:ilvl="2" w:tplc="FF9CA658">
      <w:numFmt w:val="bullet"/>
      <w:lvlText w:val="•"/>
      <w:lvlJc w:val="left"/>
      <w:pPr>
        <w:ind w:left="1549" w:hanging="293"/>
      </w:pPr>
      <w:rPr>
        <w:rFonts w:hint="default"/>
        <w:lang w:val="ru-RU" w:eastAsia="en-US" w:bidi="ar-SA"/>
      </w:rPr>
    </w:lvl>
    <w:lvl w:ilvl="3" w:tplc="00308D6E">
      <w:numFmt w:val="bullet"/>
      <w:lvlText w:val="•"/>
      <w:lvlJc w:val="left"/>
      <w:pPr>
        <w:ind w:left="2293" w:hanging="293"/>
      </w:pPr>
      <w:rPr>
        <w:rFonts w:hint="default"/>
        <w:lang w:val="ru-RU" w:eastAsia="en-US" w:bidi="ar-SA"/>
      </w:rPr>
    </w:lvl>
    <w:lvl w:ilvl="4" w:tplc="1C041348">
      <w:numFmt w:val="bullet"/>
      <w:lvlText w:val="•"/>
      <w:lvlJc w:val="left"/>
      <w:pPr>
        <w:ind w:left="3038" w:hanging="293"/>
      </w:pPr>
      <w:rPr>
        <w:rFonts w:hint="default"/>
        <w:lang w:val="ru-RU" w:eastAsia="en-US" w:bidi="ar-SA"/>
      </w:rPr>
    </w:lvl>
    <w:lvl w:ilvl="5" w:tplc="377AB982">
      <w:numFmt w:val="bullet"/>
      <w:lvlText w:val="•"/>
      <w:lvlJc w:val="left"/>
      <w:pPr>
        <w:ind w:left="3782" w:hanging="293"/>
      </w:pPr>
      <w:rPr>
        <w:rFonts w:hint="default"/>
        <w:lang w:val="ru-RU" w:eastAsia="en-US" w:bidi="ar-SA"/>
      </w:rPr>
    </w:lvl>
    <w:lvl w:ilvl="6" w:tplc="6500378E">
      <w:numFmt w:val="bullet"/>
      <w:lvlText w:val="•"/>
      <w:lvlJc w:val="left"/>
      <w:pPr>
        <w:ind w:left="4527" w:hanging="293"/>
      </w:pPr>
      <w:rPr>
        <w:rFonts w:hint="default"/>
        <w:lang w:val="ru-RU" w:eastAsia="en-US" w:bidi="ar-SA"/>
      </w:rPr>
    </w:lvl>
    <w:lvl w:ilvl="7" w:tplc="8D021A42">
      <w:numFmt w:val="bullet"/>
      <w:lvlText w:val="•"/>
      <w:lvlJc w:val="left"/>
      <w:pPr>
        <w:ind w:left="5271" w:hanging="293"/>
      </w:pPr>
      <w:rPr>
        <w:rFonts w:hint="default"/>
        <w:lang w:val="ru-RU" w:eastAsia="en-US" w:bidi="ar-SA"/>
      </w:rPr>
    </w:lvl>
    <w:lvl w:ilvl="8" w:tplc="BFD61B78">
      <w:numFmt w:val="bullet"/>
      <w:lvlText w:val="•"/>
      <w:lvlJc w:val="left"/>
      <w:pPr>
        <w:ind w:left="6016" w:hanging="293"/>
      </w:pPr>
      <w:rPr>
        <w:rFonts w:hint="default"/>
        <w:lang w:val="ru-RU" w:eastAsia="en-US" w:bidi="ar-SA"/>
      </w:rPr>
    </w:lvl>
  </w:abstractNum>
  <w:num w:numId="1">
    <w:abstractNumId w:val="109"/>
  </w:num>
  <w:num w:numId="2">
    <w:abstractNumId w:val="0"/>
  </w:num>
  <w:num w:numId="3">
    <w:abstractNumId w:val="100"/>
  </w:num>
  <w:num w:numId="4">
    <w:abstractNumId w:val="113"/>
  </w:num>
  <w:num w:numId="5">
    <w:abstractNumId w:val="13"/>
  </w:num>
  <w:num w:numId="6">
    <w:abstractNumId w:val="48"/>
  </w:num>
  <w:num w:numId="7">
    <w:abstractNumId w:val="17"/>
  </w:num>
  <w:num w:numId="8">
    <w:abstractNumId w:val="42"/>
  </w:num>
  <w:num w:numId="9">
    <w:abstractNumId w:val="41"/>
  </w:num>
  <w:num w:numId="10">
    <w:abstractNumId w:val="45"/>
  </w:num>
  <w:num w:numId="11">
    <w:abstractNumId w:val="147"/>
  </w:num>
  <w:num w:numId="12">
    <w:abstractNumId w:val="58"/>
  </w:num>
  <w:num w:numId="13">
    <w:abstractNumId w:val="148"/>
  </w:num>
  <w:num w:numId="14">
    <w:abstractNumId w:val="127"/>
  </w:num>
  <w:num w:numId="15">
    <w:abstractNumId w:val="72"/>
  </w:num>
  <w:num w:numId="16">
    <w:abstractNumId w:val="97"/>
  </w:num>
  <w:num w:numId="17">
    <w:abstractNumId w:val="18"/>
  </w:num>
  <w:num w:numId="18">
    <w:abstractNumId w:val="71"/>
  </w:num>
  <w:num w:numId="19">
    <w:abstractNumId w:val="88"/>
  </w:num>
  <w:num w:numId="20">
    <w:abstractNumId w:val="155"/>
  </w:num>
  <w:num w:numId="21">
    <w:abstractNumId w:val="110"/>
  </w:num>
  <w:num w:numId="22">
    <w:abstractNumId w:val="38"/>
  </w:num>
  <w:num w:numId="23">
    <w:abstractNumId w:val="154"/>
  </w:num>
  <w:num w:numId="24">
    <w:abstractNumId w:val="66"/>
  </w:num>
  <w:num w:numId="25">
    <w:abstractNumId w:val="144"/>
  </w:num>
  <w:num w:numId="26">
    <w:abstractNumId w:val="55"/>
  </w:num>
  <w:num w:numId="27">
    <w:abstractNumId w:val="78"/>
  </w:num>
  <w:num w:numId="28">
    <w:abstractNumId w:val="123"/>
  </w:num>
  <w:num w:numId="29">
    <w:abstractNumId w:val="156"/>
  </w:num>
  <w:num w:numId="30">
    <w:abstractNumId w:val="30"/>
  </w:num>
  <w:num w:numId="31">
    <w:abstractNumId w:val="151"/>
  </w:num>
  <w:num w:numId="32">
    <w:abstractNumId w:val="33"/>
  </w:num>
  <w:num w:numId="33">
    <w:abstractNumId w:val="104"/>
  </w:num>
  <w:num w:numId="34">
    <w:abstractNumId w:val="64"/>
  </w:num>
  <w:num w:numId="35">
    <w:abstractNumId w:val="93"/>
  </w:num>
  <w:num w:numId="36">
    <w:abstractNumId w:val="39"/>
  </w:num>
  <w:num w:numId="37">
    <w:abstractNumId w:val="32"/>
  </w:num>
  <w:num w:numId="38">
    <w:abstractNumId w:val="75"/>
  </w:num>
  <w:num w:numId="39">
    <w:abstractNumId w:val="122"/>
  </w:num>
  <w:num w:numId="40">
    <w:abstractNumId w:val="44"/>
  </w:num>
  <w:num w:numId="41">
    <w:abstractNumId w:val="61"/>
  </w:num>
  <w:num w:numId="42">
    <w:abstractNumId w:val="140"/>
  </w:num>
  <w:num w:numId="43">
    <w:abstractNumId w:val="43"/>
  </w:num>
  <w:num w:numId="44">
    <w:abstractNumId w:val="28"/>
  </w:num>
  <w:num w:numId="45">
    <w:abstractNumId w:val="27"/>
  </w:num>
  <w:num w:numId="46">
    <w:abstractNumId w:val="80"/>
  </w:num>
  <w:num w:numId="47">
    <w:abstractNumId w:val="146"/>
  </w:num>
  <w:num w:numId="48">
    <w:abstractNumId w:val="132"/>
  </w:num>
  <w:num w:numId="49">
    <w:abstractNumId w:val="124"/>
  </w:num>
  <w:num w:numId="50">
    <w:abstractNumId w:val="143"/>
  </w:num>
  <w:num w:numId="51">
    <w:abstractNumId w:val="62"/>
  </w:num>
  <w:num w:numId="52">
    <w:abstractNumId w:val="86"/>
  </w:num>
  <w:num w:numId="53">
    <w:abstractNumId w:val="95"/>
  </w:num>
  <w:num w:numId="54">
    <w:abstractNumId w:val="68"/>
  </w:num>
  <w:num w:numId="55">
    <w:abstractNumId w:val="37"/>
  </w:num>
  <w:num w:numId="56">
    <w:abstractNumId w:val="121"/>
  </w:num>
  <w:num w:numId="57">
    <w:abstractNumId w:val="94"/>
  </w:num>
  <w:num w:numId="58">
    <w:abstractNumId w:val="150"/>
  </w:num>
  <w:num w:numId="59">
    <w:abstractNumId w:val="120"/>
  </w:num>
  <w:num w:numId="60">
    <w:abstractNumId w:val="128"/>
  </w:num>
  <w:num w:numId="61">
    <w:abstractNumId w:val="67"/>
  </w:num>
  <w:num w:numId="62">
    <w:abstractNumId w:val="19"/>
  </w:num>
  <w:num w:numId="63">
    <w:abstractNumId w:val="153"/>
  </w:num>
  <w:num w:numId="64">
    <w:abstractNumId w:val="52"/>
  </w:num>
  <w:num w:numId="65">
    <w:abstractNumId w:val="16"/>
  </w:num>
  <w:num w:numId="66">
    <w:abstractNumId w:val="141"/>
  </w:num>
  <w:num w:numId="67">
    <w:abstractNumId w:val="96"/>
  </w:num>
  <w:num w:numId="68">
    <w:abstractNumId w:val="35"/>
  </w:num>
  <w:num w:numId="69">
    <w:abstractNumId w:val="81"/>
  </w:num>
  <w:num w:numId="70">
    <w:abstractNumId w:val="84"/>
  </w:num>
  <w:num w:numId="71">
    <w:abstractNumId w:val="83"/>
  </w:num>
  <w:num w:numId="72">
    <w:abstractNumId w:val="105"/>
  </w:num>
  <w:num w:numId="73">
    <w:abstractNumId w:val="65"/>
  </w:num>
  <w:num w:numId="74">
    <w:abstractNumId w:val="26"/>
  </w:num>
  <w:num w:numId="75">
    <w:abstractNumId w:val="76"/>
  </w:num>
  <w:num w:numId="76">
    <w:abstractNumId w:val="82"/>
  </w:num>
  <w:num w:numId="77">
    <w:abstractNumId w:val="20"/>
  </w:num>
  <w:num w:numId="78">
    <w:abstractNumId w:val="92"/>
  </w:num>
  <w:num w:numId="79">
    <w:abstractNumId w:val="139"/>
  </w:num>
  <w:num w:numId="80">
    <w:abstractNumId w:val="31"/>
  </w:num>
  <w:num w:numId="81">
    <w:abstractNumId w:val="79"/>
  </w:num>
  <w:num w:numId="82">
    <w:abstractNumId w:val="89"/>
  </w:num>
  <w:num w:numId="83">
    <w:abstractNumId w:val="29"/>
  </w:num>
  <w:num w:numId="84">
    <w:abstractNumId w:val="69"/>
  </w:num>
  <w:num w:numId="85">
    <w:abstractNumId w:val="49"/>
  </w:num>
  <w:num w:numId="86">
    <w:abstractNumId w:val="137"/>
  </w:num>
  <w:num w:numId="87">
    <w:abstractNumId w:val="103"/>
  </w:num>
  <w:num w:numId="88">
    <w:abstractNumId w:val="56"/>
  </w:num>
  <w:num w:numId="89">
    <w:abstractNumId w:val="60"/>
  </w:num>
  <w:num w:numId="90">
    <w:abstractNumId w:val="134"/>
  </w:num>
  <w:num w:numId="91">
    <w:abstractNumId w:val="133"/>
  </w:num>
  <w:num w:numId="92">
    <w:abstractNumId w:val="129"/>
  </w:num>
  <w:num w:numId="93">
    <w:abstractNumId w:val="90"/>
  </w:num>
  <w:num w:numId="94">
    <w:abstractNumId w:val="9"/>
  </w:num>
  <w:num w:numId="95">
    <w:abstractNumId w:val="54"/>
  </w:num>
  <w:num w:numId="96">
    <w:abstractNumId w:val="24"/>
  </w:num>
  <w:num w:numId="97">
    <w:abstractNumId w:val="21"/>
  </w:num>
  <w:num w:numId="98">
    <w:abstractNumId w:val="98"/>
  </w:num>
  <w:num w:numId="99">
    <w:abstractNumId w:val="142"/>
  </w:num>
  <w:num w:numId="100">
    <w:abstractNumId w:val="73"/>
  </w:num>
  <w:num w:numId="101">
    <w:abstractNumId w:val="87"/>
  </w:num>
  <w:num w:numId="102">
    <w:abstractNumId w:val="111"/>
  </w:num>
  <w:num w:numId="103">
    <w:abstractNumId w:val="126"/>
  </w:num>
  <w:num w:numId="104">
    <w:abstractNumId w:val="131"/>
  </w:num>
  <w:num w:numId="105">
    <w:abstractNumId w:val="22"/>
  </w:num>
  <w:num w:numId="106">
    <w:abstractNumId w:val="47"/>
  </w:num>
  <w:num w:numId="107">
    <w:abstractNumId w:val="101"/>
  </w:num>
  <w:num w:numId="108">
    <w:abstractNumId w:val="114"/>
  </w:num>
  <w:num w:numId="109">
    <w:abstractNumId w:val="118"/>
  </w:num>
  <w:num w:numId="110">
    <w:abstractNumId w:val="57"/>
  </w:num>
  <w:num w:numId="111">
    <w:abstractNumId w:val="107"/>
  </w:num>
  <w:num w:numId="112">
    <w:abstractNumId w:val="50"/>
  </w:num>
  <w:num w:numId="113">
    <w:abstractNumId w:val="119"/>
  </w:num>
  <w:num w:numId="114">
    <w:abstractNumId w:val="91"/>
  </w:num>
  <w:num w:numId="115">
    <w:abstractNumId w:val="145"/>
  </w:num>
  <w:num w:numId="116">
    <w:abstractNumId w:val="63"/>
  </w:num>
  <w:num w:numId="117">
    <w:abstractNumId w:val="15"/>
  </w:num>
  <w:num w:numId="118">
    <w:abstractNumId w:val="34"/>
  </w:num>
  <w:num w:numId="119">
    <w:abstractNumId w:val="10"/>
  </w:num>
  <w:num w:numId="120">
    <w:abstractNumId w:val="138"/>
  </w:num>
  <w:num w:numId="121">
    <w:abstractNumId w:val="40"/>
  </w:num>
  <w:num w:numId="122">
    <w:abstractNumId w:val="99"/>
  </w:num>
  <w:num w:numId="123">
    <w:abstractNumId w:val="12"/>
  </w:num>
  <w:num w:numId="124">
    <w:abstractNumId w:val="59"/>
  </w:num>
  <w:num w:numId="125">
    <w:abstractNumId w:val="53"/>
  </w:num>
  <w:num w:numId="126">
    <w:abstractNumId w:val="11"/>
  </w:num>
  <w:num w:numId="127">
    <w:abstractNumId w:val="112"/>
  </w:num>
  <w:num w:numId="128">
    <w:abstractNumId w:val="46"/>
  </w:num>
  <w:num w:numId="129">
    <w:abstractNumId w:val="130"/>
  </w:num>
  <w:num w:numId="130">
    <w:abstractNumId w:val="152"/>
  </w:num>
  <w:num w:numId="131">
    <w:abstractNumId w:val="77"/>
  </w:num>
  <w:num w:numId="132">
    <w:abstractNumId w:val="51"/>
  </w:num>
  <w:num w:numId="133">
    <w:abstractNumId w:val="125"/>
  </w:num>
  <w:num w:numId="134">
    <w:abstractNumId w:val="135"/>
  </w:num>
  <w:num w:numId="135">
    <w:abstractNumId w:val="14"/>
  </w:num>
  <w:num w:numId="136">
    <w:abstractNumId w:val="25"/>
  </w:num>
  <w:num w:numId="137">
    <w:abstractNumId w:val="36"/>
  </w:num>
  <w:num w:numId="138">
    <w:abstractNumId w:val="149"/>
  </w:num>
  <w:num w:numId="139">
    <w:abstractNumId w:val="85"/>
  </w:num>
  <w:num w:numId="140">
    <w:abstractNumId w:val="106"/>
  </w:num>
  <w:num w:numId="141">
    <w:abstractNumId w:val="74"/>
  </w:num>
  <w:num w:numId="142">
    <w:abstractNumId w:val="117"/>
  </w:num>
  <w:num w:numId="143">
    <w:abstractNumId w:val="115"/>
  </w:num>
  <w:num w:numId="144">
    <w:abstractNumId w:val="23"/>
  </w:num>
  <w:num w:numId="145">
    <w:abstractNumId w:val="116"/>
  </w:num>
  <w:num w:numId="146">
    <w:abstractNumId w:val="102"/>
  </w:num>
  <w:num w:numId="147">
    <w:abstractNumId w:val="136"/>
  </w:num>
  <w:num w:numId="148">
    <w:abstractNumId w:val="70"/>
  </w:num>
  <w:num w:numId="149">
    <w:abstractNumId w:val="108"/>
  </w:num>
  <w:num w:numId="150">
    <w:abstractNumId w:val="6"/>
  </w:num>
  <w:num w:numId="151">
    <w:abstractNumId w:val="4"/>
  </w:num>
  <w:num w:numId="152">
    <w:abstractNumId w:val="3"/>
  </w:num>
  <w:num w:numId="153">
    <w:abstractNumId w:val="5"/>
  </w:num>
  <w:num w:numId="154">
    <w:abstractNumId w:val="2"/>
  </w:num>
  <w:num w:numId="155">
    <w:abstractNumId w:val="1"/>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19F"/>
    <w:rsid w:val="00075079"/>
    <w:rsid w:val="004642C5"/>
    <w:rsid w:val="00D14ADE"/>
    <w:rsid w:val="00D27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68E160-DBF6-4BEA-A27F-FA8CC1676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1">
    <w:name w:val="heading 1"/>
    <w:basedOn w:val="a"/>
    <w:next w:val="a"/>
    <w:link w:val="12"/>
    <w:uiPriority w:val="1"/>
    <w:qFormat/>
    <w:rsid w:val="00D2719F"/>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1"/>
    <w:qFormat/>
    <w:rsid w:val="00D2719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qFormat/>
    <w:rsid w:val="00D2719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D2719F"/>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D2719F"/>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uiPriority w:val="9"/>
    <w:semiHidden/>
    <w:unhideWhenUsed/>
    <w:qFormat/>
    <w:rsid w:val="00D2719F"/>
    <w:pPr>
      <w:keepNext/>
      <w:keepLines/>
      <w:spacing w:before="40" w:after="0"/>
      <w:outlineLvl w:val="5"/>
    </w:pPr>
    <w:rPr>
      <w:rFonts w:ascii="Cambria" w:eastAsia="Times New Roman" w:hAnsi="Cambria" w:cs="Times New Roman"/>
      <w:i/>
      <w:iCs/>
      <w:color w:val="243F60"/>
    </w:rPr>
  </w:style>
  <w:style w:type="paragraph" w:styleId="7">
    <w:name w:val="heading 7"/>
    <w:basedOn w:val="a"/>
    <w:next w:val="a"/>
    <w:link w:val="70"/>
    <w:uiPriority w:val="9"/>
    <w:semiHidden/>
    <w:unhideWhenUsed/>
    <w:qFormat/>
    <w:rsid w:val="00D2719F"/>
    <w:pPr>
      <w:keepNext/>
      <w:keepLines/>
      <w:spacing w:before="4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D2719F"/>
    <w:pPr>
      <w:keepNext/>
      <w:keepLines/>
      <w:spacing w:before="40" w:after="0"/>
      <w:outlineLvl w:val="7"/>
    </w:pPr>
    <w:rPr>
      <w:rFonts w:ascii="Cambria" w:eastAsia="Times New Roman" w:hAnsi="Cambria" w:cs="Times New Roman"/>
      <w:color w:val="4F81BD"/>
      <w:sz w:val="20"/>
      <w:szCs w:val="20"/>
    </w:rPr>
  </w:style>
  <w:style w:type="paragraph" w:styleId="9">
    <w:name w:val="heading 9"/>
    <w:basedOn w:val="a"/>
    <w:next w:val="a"/>
    <w:link w:val="90"/>
    <w:uiPriority w:val="9"/>
    <w:semiHidden/>
    <w:unhideWhenUsed/>
    <w:qFormat/>
    <w:rsid w:val="00D2719F"/>
    <w:pPr>
      <w:keepNext/>
      <w:keepLines/>
      <w:spacing w:before="4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D2719F"/>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D2719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D2719F"/>
    <w:rPr>
      <w:rFonts w:ascii="Times New Roman" w:eastAsia="Times New Roman" w:hAnsi="Times New Roman" w:cs="Times New Roman"/>
      <w:b/>
      <w:bCs/>
      <w:sz w:val="27"/>
      <w:szCs w:val="27"/>
      <w:lang w:eastAsia="ru-RU"/>
    </w:rPr>
  </w:style>
  <w:style w:type="paragraph" w:customStyle="1" w:styleId="41">
    <w:name w:val="Заголовок 41"/>
    <w:basedOn w:val="a"/>
    <w:next w:val="a"/>
    <w:uiPriority w:val="9"/>
    <w:unhideWhenUsed/>
    <w:qFormat/>
    <w:rsid w:val="00D2719F"/>
    <w:pPr>
      <w:keepNext/>
      <w:keepLines/>
      <w:spacing w:before="200" w:after="0" w:line="276" w:lineRule="auto"/>
      <w:outlineLvl w:val="3"/>
    </w:pPr>
    <w:rPr>
      <w:rFonts w:ascii="Cambria" w:eastAsia="Times New Roman" w:hAnsi="Cambria" w:cs="Times New Roman"/>
      <w:b/>
      <w:bCs/>
      <w:i/>
      <w:iCs/>
      <w:color w:val="4F81BD"/>
      <w:lang w:val="en-US"/>
    </w:rPr>
  </w:style>
  <w:style w:type="paragraph" w:customStyle="1" w:styleId="51">
    <w:name w:val="Заголовок 51"/>
    <w:basedOn w:val="a"/>
    <w:next w:val="a"/>
    <w:uiPriority w:val="9"/>
    <w:semiHidden/>
    <w:unhideWhenUsed/>
    <w:qFormat/>
    <w:rsid w:val="00D2719F"/>
    <w:pPr>
      <w:keepNext/>
      <w:keepLines/>
      <w:spacing w:before="200" w:after="0" w:line="276" w:lineRule="auto"/>
      <w:outlineLvl w:val="4"/>
    </w:pPr>
    <w:rPr>
      <w:rFonts w:ascii="Cambria" w:eastAsia="Times New Roman" w:hAnsi="Cambria" w:cs="Times New Roman"/>
      <w:color w:val="243F60"/>
      <w:lang w:val="en-US"/>
    </w:rPr>
  </w:style>
  <w:style w:type="paragraph" w:customStyle="1" w:styleId="61">
    <w:name w:val="Заголовок 61"/>
    <w:basedOn w:val="a"/>
    <w:next w:val="a"/>
    <w:uiPriority w:val="9"/>
    <w:semiHidden/>
    <w:unhideWhenUsed/>
    <w:qFormat/>
    <w:rsid w:val="00D2719F"/>
    <w:pPr>
      <w:keepNext/>
      <w:keepLines/>
      <w:spacing w:before="200" w:after="0" w:line="276" w:lineRule="auto"/>
      <w:outlineLvl w:val="5"/>
    </w:pPr>
    <w:rPr>
      <w:rFonts w:ascii="Cambria" w:eastAsia="Times New Roman" w:hAnsi="Cambria" w:cs="Times New Roman"/>
      <w:i/>
      <w:iCs/>
      <w:color w:val="243F60"/>
      <w:lang w:val="en-US"/>
    </w:rPr>
  </w:style>
  <w:style w:type="paragraph" w:customStyle="1" w:styleId="71">
    <w:name w:val="Заголовок 71"/>
    <w:basedOn w:val="a"/>
    <w:next w:val="a"/>
    <w:uiPriority w:val="9"/>
    <w:semiHidden/>
    <w:unhideWhenUsed/>
    <w:qFormat/>
    <w:rsid w:val="00D2719F"/>
    <w:pPr>
      <w:keepNext/>
      <w:keepLines/>
      <w:spacing w:before="200" w:after="0" w:line="276" w:lineRule="auto"/>
      <w:outlineLvl w:val="6"/>
    </w:pPr>
    <w:rPr>
      <w:rFonts w:ascii="Cambria" w:eastAsia="Times New Roman" w:hAnsi="Cambria" w:cs="Times New Roman"/>
      <w:i/>
      <w:iCs/>
      <w:color w:val="404040"/>
      <w:lang w:val="en-US"/>
    </w:rPr>
  </w:style>
  <w:style w:type="paragraph" w:customStyle="1" w:styleId="81">
    <w:name w:val="Заголовок 81"/>
    <w:basedOn w:val="a"/>
    <w:next w:val="a"/>
    <w:uiPriority w:val="9"/>
    <w:semiHidden/>
    <w:unhideWhenUsed/>
    <w:qFormat/>
    <w:rsid w:val="00D2719F"/>
    <w:pPr>
      <w:keepNext/>
      <w:keepLines/>
      <w:spacing w:before="200" w:after="0" w:line="276" w:lineRule="auto"/>
      <w:outlineLvl w:val="7"/>
    </w:pPr>
    <w:rPr>
      <w:rFonts w:ascii="Cambria" w:eastAsia="Times New Roman" w:hAnsi="Cambria" w:cs="Times New Roman"/>
      <w:color w:val="4F81BD"/>
      <w:sz w:val="20"/>
      <w:szCs w:val="20"/>
      <w:lang w:val="en-US"/>
    </w:rPr>
  </w:style>
  <w:style w:type="paragraph" w:customStyle="1" w:styleId="91">
    <w:name w:val="Заголовок 91"/>
    <w:basedOn w:val="a"/>
    <w:next w:val="a"/>
    <w:uiPriority w:val="9"/>
    <w:semiHidden/>
    <w:unhideWhenUsed/>
    <w:qFormat/>
    <w:rsid w:val="00D2719F"/>
    <w:pPr>
      <w:keepNext/>
      <w:keepLines/>
      <w:spacing w:before="200" w:after="0" w:line="276" w:lineRule="auto"/>
      <w:outlineLvl w:val="8"/>
    </w:pPr>
    <w:rPr>
      <w:rFonts w:ascii="Cambria" w:eastAsia="Times New Roman" w:hAnsi="Cambria" w:cs="Times New Roman"/>
      <w:i/>
      <w:iCs/>
      <w:color w:val="404040"/>
      <w:sz w:val="20"/>
      <w:szCs w:val="20"/>
      <w:lang w:val="en-US"/>
    </w:rPr>
  </w:style>
  <w:style w:type="numbering" w:customStyle="1" w:styleId="13">
    <w:name w:val="Нет списка1"/>
    <w:next w:val="a2"/>
    <w:uiPriority w:val="99"/>
    <w:semiHidden/>
    <w:unhideWhenUsed/>
    <w:rsid w:val="00D2719F"/>
  </w:style>
  <w:style w:type="character" w:customStyle="1" w:styleId="12">
    <w:name w:val="Заголовок 1 Знак"/>
    <w:basedOn w:val="a0"/>
    <w:link w:val="11"/>
    <w:uiPriority w:val="1"/>
    <w:rsid w:val="00D2719F"/>
    <w:rPr>
      <w:rFonts w:ascii="Cambria" w:eastAsia="Times New Roman" w:hAnsi="Cambria" w:cs="Times New Roman"/>
      <w:b/>
      <w:bCs/>
      <w:color w:val="365F91"/>
      <w:sz w:val="28"/>
      <w:szCs w:val="28"/>
      <w:lang w:val="ru-RU"/>
    </w:rPr>
  </w:style>
  <w:style w:type="character" w:customStyle="1" w:styleId="40">
    <w:name w:val="Заголовок 4 Знак"/>
    <w:basedOn w:val="a0"/>
    <w:link w:val="4"/>
    <w:uiPriority w:val="9"/>
    <w:rsid w:val="00D2719F"/>
    <w:rPr>
      <w:rFonts w:ascii="Cambria" w:eastAsia="Times New Roman" w:hAnsi="Cambria" w:cs="Times New Roman"/>
      <w:b/>
      <w:bCs/>
      <w:i/>
      <w:iCs/>
      <w:color w:val="4F81BD"/>
    </w:rPr>
  </w:style>
  <w:style w:type="character" w:customStyle="1" w:styleId="50">
    <w:name w:val="Заголовок 5 Знак"/>
    <w:basedOn w:val="a0"/>
    <w:link w:val="5"/>
    <w:uiPriority w:val="9"/>
    <w:semiHidden/>
    <w:rsid w:val="00D2719F"/>
    <w:rPr>
      <w:rFonts w:ascii="Cambria" w:eastAsia="Times New Roman" w:hAnsi="Cambria" w:cs="Times New Roman"/>
      <w:color w:val="243F60"/>
    </w:rPr>
  </w:style>
  <w:style w:type="character" w:customStyle="1" w:styleId="60">
    <w:name w:val="Заголовок 6 Знак"/>
    <w:basedOn w:val="a0"/>
    <w:link w:val="6"/>
    <w:uiPriority w:val="9"/>
    <w:semiHidden/>
    <w:rsid w:val="00D2719F"/>
    <w:rPr>
      <w:rFonts w:ascii="Cambria" w:eastAsia="Times New Roman" w:hAnsi="Cambria" w:cs="Times New Roman"/>
      <w:i/>
      <w:iCs/>
      <w:color w:val="243F60"/>
    </w:rPr>
  </w:style>
  <w:style w:type="character" w:customStyle="1" w:styleId="70">
    <w:name w:val="Заголовок 7 Знак"/>
    <w:basedOn w:val="a0"/>
    <w:link w:val="7"/>
    <w:uiPriority w:val="9"/>
    <w:semiHidden/>
    <w:rsid w:val="00D2719F"/>
    <w:rPr>
      <w:rFonts w:ascii="Cambria" w:eastAsia="Times New Roman" w:hAnsi="Cambria" w:cs="Times New Roman"/>
      <w:i/>
      <w:iCs/>
      <w:color w:val="404040"/>
    </w:rPr>
  </w:style>
  <w:style w:type="character" w:customStyle="1" w:styleId="80">
    <w:name w:val="Заголовок 8 Знак"/>
    <w:basedOn w:val="a0"/>
    <w:link w:val="8"/>
    <w:uiPriority w:val="9"/>
    <w:semiHidden/>
    <w:rsid w:val="00D2719F"/>
    <w:rPr>
      <w:rFonts w:ascii="Cambria" w:eastAsia="Times New Roman" w:hAnsi="Cambria" w:cs="Times New Roman"/>
      <w:color w:val="4F81BD"/>
      <w:sz w:val="20"/>
      <w:szCs w:val="20"/>
    </w:rPr>
  </w:style>
  <w:style w:type="character" w:customStyle="1" w:styleId="90">
    <w:name w:val="Заголовок 9 Знак"/>
    <w:basedOn w:val="a0"/>
    <w:link w:val="9"/>
    <w:uiPriority w:val="9"/>
    <w:semiHidden/>
    <w:rsid w:val="00D2719F"/>
    <w:rPr>
      <w:rFonts w:ascii="Cambria" w:eastAsia="Times New Roman" w:hAnsi="Cambria" w:cs="Times New Roman"/>
      <w:i/>
      <w:iCs/>
      <w:color w:val="404040"/>
      <w:sz w:val="20"/>
      <w:szCs w:val="20"/>
    </w:rPr>
  </w:style>
  <w:style w:type="table" w:customStyle="1" w:styleId="TableNormal">
    <w:name w:val="Table Normal"/>
    <w:uiPriority w:val="2"/>
    <w:semiHidden/>
    <w:unhideWhenUsed/>
    <w:qFormat/>
    <w:rsid w:val="00D271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D2719F"/>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a4">
    <w:name w:val="Основной текст Знак"/>
    <w:basedOn w:val="a0"/>
    <w:link w:val="a3"/>
    <w:uiPriority w:val="1"/>
    <w:rsid w:val="00D2719F"/>
    <w:rPr>
      <w:rFonts w:ascii="Times New Roman" w:eastAsia="Times New Roman" w:hAnsi="Times New Roman" w:cs="Times New Roman"/>
      <w:sz w:val="18"/>
      <w:szCs w:val="18"/>
    </w:rPr>
  </w:style>
  <w:style w:type="paragraph" w:styleId="a5">
    <w:name w:val="Title"/>
    <w:basedOn w:val="a"/>
    <w:link w:val="a6"/>
    <w:uiPriority w:val="10"/>
    <w:qFormat/>
    <w:rsid w:val="00D2719F"/>
    <w:pPr>
      <w:widowControl w:val="0"/>
      <w:autoSpaceDE w:val="0"/>
      <w:autoSpaceDN w:val="0"/>
      <w:spacing w:before="68" w:after="0" w:line="240" w:lineRule="auto"/>
      <w:ind w:left="3816" w:right="721" w:hanging="3189"/>
    </w:pPr>
    <w:rPr>
      <w:rFonts w:ascii="Times New Roman" w:eastAsia="Times New Roman" w:hAnsi="Times New Roman" w:cs="Times New Roman"/>
      <w:b/>
      <w:bCs/>
      <w:sz w:val="27"/>
      <w:szCs w:val="27"/>
    </w:rPr>
  </w:style>
  <w:style w:type="character" w:customStyle="1" w:styleId="a6">
    <w:name w:val="Заголовок Знак"/>
    <w:basedOn w:val="a0"/>
    <w:link w:val="a5"/>
    <w:uiPriority w:val="10"/>
    <w:rsid w:val="00D2719F"/>
    <w:rPr>
      <w:rFonts w:ascii="Times New Roman" w:eastAsia="Times New Roman" w:hAnsi="Times New Roman" w:cs="Times New Roman"/>
      <w:b/>
      <w:bCs/>
      <w:sz w:val="27"/>
      <w:szCs w:val="27"/>
    </w:rPr>
  </w:style>
  <w:style w:type="paragraph" w:styleId="a7">
    <w:name w:val="List Paragraph"/>
    <w:basedOn w:val="a"/>
    <w:uiPriority w:val="99"/>
    <w:qFormat/>
    <w:rsid w:val="00D2719F"/>
    <w:pPr>
      <w:widowControl w:val="0"/>
      <w:autoSpaceDE w:val="0"/>
      <w:autoSpaceDN w:val="0"/>
      <w:spacing w:after="0" w:line="240" w:lineRule="auto"/>
      <w:ind w:left="239" w:right="297" w:hanging="2"/>
      <w:jc w:val="both"/>
    </w:pPr>
    <w:rPr>
      <w:rFonts w:ascii="Times New Roman" w:eastAsia="Times New Roman" w:hAnsi="Times New Roman" w:cs="Times New Roman"/>
    </w:rPr>
  </w:style>
  <w:style w:type="paragraph" w:customStyle="1" w:styleId="TableParagraph">
    <w:name w:val="Table Paragraph"/>
    <w:basedOn w:val="a"/>
    <w:uiPriority w:val="1"/>
    <w:qFormat/>
    <w:rsid w:val="00D2719F"/>
    <w:pPr>
      <w:widowControl w:val="0"/>
      <w:autoSpaceDE w:val="0"/>
      <w:autoSpaceDN w:val="0"/>
      <w:spacing w:after="0" w:line="240" w:lineRule="auto"/>
      <w:ind w:left="120"/>
    </w:pPr>
    <w:rPr>
      <w:rFonts w:ascii="Times New Roman" w:eastAsia="Times New Roman" w:hAnsi="Times New Roman" w:cs="Times New Roman"/>
    </w:rPr>
  </w:style>
  <w:style w:type="paragraph" w:styleId="a8">
    <w:name w:val="header"/>
    <w:basedOn w:val="a"/>
    <w:link w:val="a9"/>
    <w:uiPriority w:val="99"/>
    <w:unhideWhenUsed/>
    <w:rsid w:val="00D2719F"/>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Верхний колонтитул Знак"/>
    <w:basedOn w:val="a0"/>
    <w:link w:val="a8"/>
    <w:uiPriority w:val="99"/>
    <w:rsid w:val="00D2719F"/>
    <w:rPr>
      <w:rFonts w:ascii="Times New Roman" w:eastAsia="Times New Roman" w:hAnsi="Times New Roman" w:cs="Times New Roman"/>
    </w:rPr>
  </w:style>
  <w:style w:type="paragraph" w:styleId="aa">
    <w:name w:val="footer"/>
    <w:basedOn w:val="a"/>
    <w:link w:val="ab"/>
    <w:uiPriority w:val="99"/>
    <w:unhideWhenUsed/>
    <w:rsid w:val="00D2719F"/>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b">
    <w:name w:val="Нижний колонтитул Знак"/>
    <w:basedOn w:val="a0"/>
    <w:link w:val="aa"/>
    <w:uiPriority w:val="99"/>
    <w:rsid w:val="00D2719F"/>
    <w:rPr>
      <w:rFonts w:ascii="Times New Roman" w:eastAsia="Times New Roman" w:hAnsi="Times New Roman" w:cs="Times New Roman"/>
    </w:rPr>
  </w:style>
  <w:style w:type="table" w:customStyle="1" w:styleId="14">
    <w:name w:val="Сетка таблицы1"/>
    <w:basedOn w:val="a1"/>
    <w:next w:val="ac"/>
    <w:uiPriority w:val="59"/>
    <w:rsid w:val="00D2719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D271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D2719F"/>
  </w:style>
  <w:style w:type="paragraph" w:customStyle="1" w:styleId="body">
    <w:name w:val="body"/>
    <w:basedOn w:val="a"/>
    <w:uiPriority w:val="99"/>
    <w:rsid w:val="00D2719F"/>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D2719F"/>
    <w:rPr>
      <w:i/>
      <w:iCs/>
    </w:rPr>
  </w:style>
  <w:style w:type="paragraph" w:customStyle="1" w:styleId="p11">
    <w:name w:val="p11"/>
    <w:basedOn w:val="a"/>
    <w:uiPriority w:val="99"/>
    <w:rsid w:val="00D271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footnote text"/>
    <w:basedOn w:val="a"/>
    <w:link w:val="af"/>
    <w:unhideWhenUsed/>
    <w:rsid w:val="00D2719F"/>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rsid w:val="00D2719F"/>
    <w:rPr>
      <w:rFonts w:ascii="Calibri" w:eastAsia="Calibri" w:hAnsi="Calibri" w:cs="Times New Roman"/>
      <w:sz w:val="20"/>
      <w:szCs w:val="20"/>
    </w:rPr>
  </w:style>
  <w:style w:type="character" w:styleId="af0">
    <w:name w:val="footnote reference"/>
    <w:basedOn w:val="a0"/>
    <w:uiPriority w:val="99"/>
    <w:unhideWhenUsed/>
    <w:rsid w:val="00D2719F"/>
    <w:rPr>
      <w:vertAlign w:val="superscript"/>
    </w:rPr>
  </w:style>
  <w:style w:type="paragraph" w:styleId="af1">
    <w:name w:val="Balloon Text"/>
    <w:basedOn w:val="a"/>
    <w:link w:val="af2"/>
    <w:uiPriority w:val="99"/>
    <w:semiHidden/>
    <w:unhideWhenUsed/>
    <w:rsid w:val="00D2719F"/>
    <w:pPr>
      <w:widowControl w:val="0"/>
      <w:autoSpaceDE w:val="0"/>
      <w:autoSpaceDN w:val="0"/>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semiHidden/>
    <w:rsid w:val="00D2719F"/>
    <w:rPr>
      <w:rFonts w:ascii="Tahoma" w:eastAsia="Times New Roman" w:hAnsi="Tahoma" w:cs="Tahoma"/>
      <w:sz w:val="16"/>
      <w:szCs w:val="16"/>
    </w:rPr>
  </w:style>
  <w:style w:type="table" w:customStyle="1" w:styleId="TableGrid">
    <w:name w:val="TableGrid"/>
    <w:rsid w:val="00D2719F"/>
    <w:pPr>
      <w:spacing w:after="0" w:line="240" w:lineRule="auto"/>
    </w:pPr>
    <w:rPr>
      <w:rFonts w:eastAsia="Times New Roman"/>
      <w:lang w:eastAsia="ru-RU"/>
    </w:rPr>
    <w:tblPr>
      <w:tblCellMar>
        <w:top w:w="0" w:type="dxa"/>
        <w:left w:w="0" w:type="dxa"/>
        <w:bottom w:w="0" w:type="dxa"/>
        <w:right w:w="0" w:type="dxa"/>
      </w:tblCellMar>
    </w:tblPr>
  </w:style>
  <w:style w:type="paragraph" w:styleId="af3">
    <w:name w:val="No Spacing"/>
    <w:link w:val="af4"/>
    <w:uiPriority w:val="1"/>
    <w:qFormat/>
    <w:rsid w:val="00D2719F"/>
    <w:pPr>
      <w:spacing w:after="0" w:line="240" w:lineRule="auto"/>
    </w:pPr>
    <w:rPr>
      <w:rFonts w:ascii="Calibri" w:eastAsia="Calibri" w:hAnsi="Calibri" w:cs="Times New Roman"/>
    </w:rPr>
  </w:style>
  <w:style w:type="character" w:customStyle="1" w:styleId="af4">
    <w:name w:val="Без интервала Знак"/>
    <w:basedOn w:val="a0"/>
    <w:link w:val="af3"/>
    <w:uiPriority w:val="1"/>
    <w:rsid w:val="00D2719F"/>
    <w:rPr>
      <w:rFonts w:ascii="Calibri" w:eastAsia="Calibri" w:hAnsi="Calibri" w:cs="Times New Roman"/>
    </w:rPr>
  </w:style>
  <w:style w:type="paragraph" w:customStyle="1" w:styleId="ConsPlusNormal">
    <w:name w:val="ConsPlusNormal"/>
    <w:rsid w:val="00D2719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ld">
    <w:name w:val="Bold"/>
    <w:uiPriority w:val="99"/>
    <w:rsid w:val="00D2719F"/>
    <w:rPr>
      <w:rFonts w:ascii="Times New Roman" w:hAnsi="Times New Roman"/>
      <w:b/>
      <w:bCs/>
    </w:rPr>
  </w:style>
  <w:style w:type="character" w:customStyle="1" w:styleId="CharAttribute501">
    <w:name w:val="CharAttribute501"/>
    <w:uiPriority w:val="99"/>
    <w:rsid w:val="00D2719F"/>
    <w:rPr>
      <w:rFonts w:ascii="Times New Roman" w:eastAsia="Times New Roman"/>
      <w:i/>
      <w:sz w:val="28"/>
      <w:u w:val="single"/>
    </w:rPr>
  </w:style>
  <w:style w:type="paragraph" w:customStyle="1" w:styleId="af5">
    <w:name w:val="Основной"/>
    <w:basedOn w:val="a"/>
    <w:link w:val="af6"/>
    <w:rsid w:val="00D2719F"/>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21">
    <w:name w:val="Средняя сетка 21"/>
    <w:basedOn w:val="a"/>
    <w:uiPriority w:val="1"/>
    <w:qFormat/>
    <w:rsid w:val="00D2719F"/>
    <w:pPr>
      <w:numPr>
        <w:numId w:val="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6">
    <w:name w:val="Основной Знак"/>
    <w:link w:val="af5"/>
    <w:rsid w:val="00D2719F"/>
    <w:rPr>
      <w:rFonts w:ascii="NewtonCSanPin" w:eastAsia="Times New Roman" w:hAnsi="NewtonCSanPin" w:cs="Times New Roman"/>
      <w:color w:val="000000"/>
      <w:sz w:val="21"/>
      <w:szCs w:val="21"/>
      <w:lang w:eastAsia="ru-RU"/>
    </w:rPr>
  </w:style>
  <w:style w:type="paragraph" w:customStyle="1" w:styleId="Body0">
    <w:name w:val="Body"/>
    <w:basedOn w:val="a"/>
    <w:next w:val="a"/>
    <w:uiPriority w:val="99"/>
    <w:rsid w:val="00D2719F"/>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15">
    <w:name w:val="Гиперссылка1"/>
    <w:basedOn w:val="a0"/>
    <w:uiPriority w:val="99"/>
    <w:unhideWhenUsed/>
    <w:rsid w:val="00D2719F"/>
    <w:rPr>
      <w:color w:val="0000FF"/>
      <w:u w:val="single"/>
    </w:rPr>
  </w:style>
  <w:style w:type="paragraph" w:customStyle="1" w:styleId="af7">
    <w:name w:val="А_основной"/>
    <w:basedOn w:val="a"/>
    <w:link w:val="af8"/>
    <w:uiPriority w:val="99"/>
    <w:qFormat/>
    <w:rsid w:val="00D2719F"/>
    <w:pPr>
      <w:spacing w:before="120" w:after="120" w:line="240" w:lineRule="auto"/>
      <w:ind w:firstLine="454"/>
      <w:jc w:val="both"/>
    </w:pPr>
    <w:rPr>
      <w:rFonts w:ascii="Times New Roman" w:eastAsia="Calibri" w:hAnsi="Times New Roman" w:cs="Times New Roman"/>
      <w:sz w:val="28"/>
      <w:szCs w:val="20"/>
    </w:rPr>
  </w:style>
  <w:style w:type="character" w:customStyle="1" w:styleId="af8">
    <w:name w:val="А_основной Знак"/>
    <w:link w:val="af7"/>
    <w:uiPriority w:val="99"/>
    <w:locked/>
    <w:rsid w:val="00D2719F"/>
    <w:rPr>
      <w:rFonts w:ascii="Times New Roman" w:eastAsia="Calibri" w:hAnsi="Times New Roman" w:cs="Times New Roman"/>
      <w:sz w:val="28"/>
      <w:szCs w:val="20"/>
    </w:rPr>
  </w:style>
  <w:style w:type="paragraph" w:customStyle="1" w:styleId="16">
    <w:name w:val="Заголовок оглавления1"/>
    <w:basedOn w:val="11"/>
    <w:next w:val="a"/>
    <w:uiPriority w:val="39"/>
    <w:unhideWhenUsed/>
    <w:qFormat/>
    <w:rsid w:val="00D2719F"/>
  </w:style>
  <w:style w:type="paragraph" w:styleId="22">
    <w:name w:val="toc 2"/>
    <w:basedOn w:val="a"/>
    <w:next w:val="a"/>
    <w:autoRedefine/>
    <w:uiPriority w:val="1"/>
    <w:unhideWhenUsed/>
    <w:qFormat/>
    <w:rsid w:val="00D2719F"/>
    <w:pPr>
      <w:widowControl w:val="0"/>
      <w:autoSpaceDE w:val="0"/>
      <w:autoSpaceDN w:val="0"/>
      <w:spacing w:after="100" w:line="240" w:lineRule="auto"/>
      <w:ind w:left="220"/>
    </w:pPr>
    <w:rPr>
      <w:rFonts w:ascii="Times New Roman" w:eastAsia="Times New Roman" w:hAnsi="Times New Roman" w:cs="Times New Roman"/>
    </w:rPr>
  </w:style>
  <w:style w:type="paragraph" w:styleId="32">
    <w:name w:val="toc 3"/>
    <w:basedOn w:val="a"/>
    <w:next w:val="a"/>
    <w:autoRedefine/>
    <w:uiPriority w:val="39"/>
    <w:unhideWhenUsed/>
    <w:rsid w:val="00D2719F"/>
    <w:pPr>
      <w:widowControl w:val="0"/>
      <w:tabs>
        <w:tab w:val="right" w:leader="dot" w:pos="10042"/>
      </w:tabs>
      <w:autoSpaceDE w:val="0"/>
      <w:autoSpaceDN w:val="0"/>
      <w:spacing w:after="100" w:line="240" w:lineRule="auto"/>
      <w:ind w:left="284"/>
      <w:jc w:val="both"/>
    </w:pPr>
    <w:rPr>
      <w:rFonts w:ascii="Times New Roman" w:eastAsia="Times New Roman" w:hAnsi="Times New Roman" w:cs="Times New Roman"/>
    </w:rPr>
  </w:style>
  <w:style w:type="paragraph" w:customStyle="1" w:styleId="no-indent">
    <w:name w:val="no-indent"/>
    <w:basedOn w:val="a"/>
    <w:rsid w:val="00D271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D2719F"/>
    <w:rPr>
      <w:rFonts w:ascii="Times New Roman" w:hAnsi="Times New Roman"/>
      <w:sz w:val="24"/>
      <w:u w:val="none"/>
      <w:effect w:val="none"/>
    </w:rPr>
  </w:style>
  <w:style w:type="paragraph" w:customStyle="1" w:styleId="NoParagraphStyle">
    <w:name w:val="[No Paragraph Style]"/>
    <w:rsid w:val="00D2719F"/>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
    <w:uiPriority w:val="99"/>
    <w:rsid w:val="00D2719F"/>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D2719F"/>
    <w:pPr>
      <w:numPr>
        <w:numId w:val="5"/>
      </w:numPr>
      <w:ind w:left="567" w:hanging="340"/>
    </w:pPr>
  </w:style>
  <w:style w:type="paragraph" w:customStyle="1" w:styleId="table-head">
    <w:name w:val="table-head"/>
    <w:basedOn w:val="a"/>
    <w:uiPriority w:val="99"/>
    <w:rsid w:val="00D2719F"/>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D2719F"/>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D2719F"/>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D2719F"/>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17">
    <w:name w:val="toc 1"/>
    <w:basedOn w:val="a"/>
    <w:next w:val="a"/>
    <w:autoRedefine/>
    <w:uiPriority w:val="1"/>
    <w:unhideWhenUsed/>
    <w:qFormat/>
    <w:rsid w:val="00D2719F"/>
    <w:pPr>
      <w:widowControl w:val="0"/>
      <w:autoSpaceDE w:val="0"/>
      <w:autoSpaceDN w:val="0"/>
      <w:spacing w:after="100" w:line="240" w:lineRule="auto"/>
    </w:pPr>
    <w:rPr>
      <w:rFonts w:ascii="Times New Roman" w:eastAsia="Times New Roman" w:hAnsi="Times New Roman" w:cs="Times New Roman"/>
    </w:rPr>
  </w:style>
  <w:style w:type="numbering" w:customStyle="1" w:styleId="111">
    <w:name w:val="Нет списка11"/>
    <w:next w:val="a2"/>
    <w:uiPriority w:val="99"/>
    <w:semiHidden/>
    <w:unhideWhenUsed/>
    <w:rsid w:val="00D2719F"/>
  </w:style>
  <w:style w:type="paragraph" w:customStyle="1" w:styleId="c4">
    <w:name w:val="c4"/>
    <w:basedOn w:val="a"/>
    <w:rsid w:val="00D271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D2719F"/>
  </w:style>
  <w:style w:type="paragraph" w:customStyle="1" w:styleId="c1">
    <w:name w:val="c1"/>
    <w:basedOn w:val="a"/>
    <w:uiPriority w:val="99"/>
    <w:rsid w:val="00D2719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6">
    <w:name w:val="Сетка таблицы46"/>
    <w:basedOn w:val="a1"/>
    <w:next w:val="ac"/>
    <w:uiPriority w:val="99"/>
    <w:rsid w:val="00D2719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D2719F"/>
  </w:style>
  <w:style w:type="table" w:customStyle="1" w:styleId="TableNormal1">
    <w:name w:val="Table Normal1"/>
    <w:uiPriority w:val="2"/>
    <w:semiHidden/>
    <w:unhideWhenUsed/>
    <w:qFormat/>
    <w:rsid w:val="00D271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3">
    <w:name w:val="Нет списка3"/>
    <w:next w:val="a2"/>
    <w:uiPriority w:val="99"/>
    <w:semiHidden/>
    <w:unhideWhenUsed/>
    <w:rsid w:val="00D2719F"/>
  </w:style>
  <w:style w:type="table" w:customStyle="1" w:styleId="TableNormal2">
    <w:name w:val="Table Normal2"/>
    <w:uiPriority w:val="2"/>
    <w:semiHidden/>
    <w:unhideWhenUsed/>
    <w:qFormat/>
    <w:rsid w:val="00D271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basedOn w:val="a0"/>
    <w:uiPriority w:val="20"/>
    <w:qFormat/>
    <w:rsid w:val="00D2719F"/>
    <w:rPr>
      <w:i/>
      <w:iCs/>
    </w:rPr>
  </w:style>
  <w:style w:type="character" w:styleId="afa">
    <w:name w:val="Strong"/>
    <w:basedOn w:val="a0"/>
    <w:uiPriority w:val="22"/>
    <w:qFormat/>
    <w:rsid w:val="00D2719F"/>
    <w:rPr>
      <w:b/>
      <w:bCs/>
    </w:rPr>
  </w:style>
  <w:style w:type="paragraph" w:customStyle="1" w:styleId="msonormal0">
    <w:name w:val="msonormal"/>
    <w:basedOn w:val="a"/>
    <w:rsid w:val="00D271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2719F"/>
  </w:style>
  <w:style w:type="paragraph" w:customStyle="1" w:styleId="18">
    <w:name w:val="Подзаголовок1"/>
    <w:basedOn w:val="a"/>
    <w:next w:val="a"/>
    <w:uiPriority w:val="11"/>
    <w:qFormat/>
    <w:rsid w:val="00D2719F"/>
    <w:pPr>
      <w:numPr>
        <w:ilvl w:val="1"/>
      </w:numPr>
      <w:spacing w:after="200" w:line="276" w:lineRule="auto"/>
    </w:pPr>
    <w:rPr>
      <w:rFonts w:ascii="Cambria" w:eastAsia="Times New Roman" w:hAnsi="Cambria" w:cs="Times New Roman"/>
      <w:i/>
      <w:iCs/>
      <w:color w:val="4F81BD"/>
      <w:spacing w:val="15"/>
      <w:sz w:val="24"/>
      <w:szCs w:val="24"/>
      <w:lang w:val="en-US"/>
    </w:rPr>
  </w:style>
  <w:style w:type="character" w:customStyle="1" w:styleId="afb">
    <w:name w:val="Подзаголовок Знак"/>
    <w:basedOn w:val="a0"/>
    <w:link w:val="afc"/>
    <w:uiPriority w:val="11"/>
    <w:rsid w:val="00D2719F"/>
    <w:rPr>
      <w:rFonts w:ascii="Cambria" w:eastAsia="Times New Roman" w:hAnsi="Cambria" w:cs="Times New Roman"/>
      <w:i/>
      <w:iCs/>
      <w:color w:val="4F81BD"/>
      <w:spacing w:val="15"/>
      <w:sz w:val="24"/>
      <w:szCs w:val="24"/>
    </w:rPr>
  </w:style>
  <w:style w:type="paragraph" w:customStyle="1" w:styleId="212">
    <w:name w:val="Основной текст 21"/>
    <w:basedOn w:val="a"/>
    <w:next w:val="24"/>
    <w:link w:val="25"/>
    <w:uiPriority w:val="99"/>
    <w:unhideWhenUsed/>
    <w:rsid w:val="00D2719F"/>
    <w:pPr>
      <w:spacing w:after="120" w:line="480" w:lineRule="auto"/>
    </w:pPr>
    <w:rPr>
      <w:rFonts w:eastAsia="Times New Roman"/>
    </w:rPr>
  </w:style>
  <w:style w:type="character" w:customStyle="1" w:styleId="25">
    <w:name w:val="Основной текст 2 Знак"/>
    <w:basedOn w:val="a0"/>
    <w:link w:val="212"/>
    <w:uiPriority w:val="99"/>
    <w:rsid w:val="00D2719F"/>
    <w:rPr>
      <w:rFonts w:eastAsia="Times New Roman"/>
    </w:rPr>
  </w:style>
  <w:style w:type="paragraph" w:customStyle="1" w:styleId="311">
    <w:name w:val="Основной текст 31"/>
    <w:basedOn w:val="a"/>
    <w:next w:val="34"/>
    <w:link w:val="35"/>
    <w:uiPriority w:val="99"/>
    <w:unhideWhenUsed/>
    <w:rsid w:val="00D2719F"/>
    <w:pPr>
      <w:spacing w:after="120" w:line="276" w:lineRule="auto"/>
    </w:pPr>
    <w:rPr>
      <w:rFonts w:eastAsia="Times New Roman"/>
      <w:sz w:val="16"/>
      <w:szCs w:val="16"/>
    </w:rPr>
  </w:style>
  <w:style w:type="character" w:customStyle="1" w:styleId="35">
    <w:name w:val="Основной текст 3 Знак"/>
    <w:basedOn w:val="a0"/>
    <w:link w:val="311"/>
    <w:uiPriority w:val="99"/>
    <w:rsid w:val="00D2719F"/>
    <w:rPr>
      <w:rFonts w:eastAsia="Times New Roman"/>
      <w:sz w:val="16"/>
      <w:szCs w:val="16"/>
    </w:rPr>
  </w:style>
  <w:style w:type="paragraph" w:customStyle="1" w:styleId="19">
    <w:name w:val="Список1"/>
    <w:basedOn w:val="a"/>
    <w:next w:val="afd"/>
    <w:uiPriority w:val="99"/>
    <w:unhideWhenUsed/>
    <w:rsid w:val="00D2719F"/>
    <w:pPr>
      <w:spacing w:after="200" w:line="276" w:lineRule="auto"/>
      <w:ind w:left="360" w:hanging="360"/>
      <w:contextualSpacing/>
    </w:pPr>
    <w:rPr>
      <w:rFonts w:eastAsia="Times New Roman"/>
      <w:lang w:val="en-US"/>
    </w:rPr>
  </w:style>
  <w:style w:type="paragraph" w:customStyle="1" w:styleId="213">
    <w:name w:val="Список 21"/>
    <w:basedOn w:val="a"/>
    <w:next w:val="26"/>
    <w:uiPriority w:val="99"/>
    <w:unhideWhenUsed/>
    <w:rsid w:val="00D2719F"/>
    <w:pPr>
      <w:spacing w:after="200" w:line="276" w:lineRule="auto"/>
      <w:ind w:left="720" w:hanging="360"/>
      <w:contextualSpacing/>
    </w:pPr>
    <w:rPr>
      <w:rFonts w:eastAsia="Times New Roman"/>
      <w:lang w:val="en-US"/>
    </w:rPr>
  </w:style>
  <w:style w:type="paragraph" w:customStyle="1" w:styleId="312">
    <w:name w:val="Список 31"/>
    <w:basedOn w:val="a"/>
    <w:next w:val="36"/>
    <w:uiPriority w:val="99"/>
    <w:unhideWhenUsed/>
    <w:rsid w:val="00D2719F"/>
    <w:pPr>
      <w:spacing w:after="200" w:line="276" w:lineRule="auto"/>
      <w:ind w:left="1080" w:hanging="360"/>
      <w:contextualSpacing/>
    </w:pPr>
    <w:rPr>
      <w:rFonts w:eastAsia="Times New Roman"/>
      <w:lang w:val="en-US"/>
    </w:rPr>
  </w:style>
  <w:style w:type="paragraph" w:customStyle="1" w:styleId="10">
    <w:name w:val="Маркированный список1"/>
    <w:basedOn w:val="a"/>
    <w:next w:val="afe"/>
    <w:uiPriority w:val="99"/>
    <w:unhideWhenUsed/>
    <w:rsid w:val="00D2719F"/>
    <w:pPr>
      <w:numPr>
        <w:numId w:val="150"/>
      </w:numPr>
      <w:spacing w:after="200" w:line="276" w:lineRule="auto"/>
      <w:contextualSpacing/>
    </w:pPr>
    <w:rPr>
      <w:rFonts w:eastAsia="Times New Roman"/>
      <w:lang w:val="en-US"/>
    </w:rPr>
  </w:style>
  <w:style w:type="paragraph" w:customStyle="1" w:styleId="211">
    <w:name w:val="Маркированный список 21"/>
    <w:basedOn w:val="a"/>
    <w:next w:val="27"/>
    <w:uiPriority w:val="99"/>
    <w:unhideWhenUsed/>
    <w:rsid w:val="00D2719F"/>
    <w:pPr>
      <w:numPr>
        <w:numId w:val="151"/>
      </w:numPr>
      <w:spacing w:after="200" w:line="276" w:lineRule="auto"/>
      <w:contextualSpacing/>
    </w:pPr>
    <w:rPr>
      <w:rFonts w:eastAsia="Times New Roman"/>
      <w:lang w:val="en-US"/>
    </w:rPr>
  </w:style>
  <w:style w:type="paragraph" w:customStyle="1" w:styleId="310">
    <w:name w:val="Маркированный список 31"/>
    <w:basedOn w:val="a"/>
    <w:next w:val="37"/>
    <w:uiPriority w:val="99"/>
    <w:unhideWhenUsed/>
    <w:rsid w:val="00D2719F"/>
    <w:pPr>
      <w:numPr>
        <w:numId w:val="152"/>
      </w:numPr>
      <w:spacing w:after="200" w:line="276" w:lineRule="auto"/>
      <w:contextualSpacing/>
    </w:pPr>
    <w:rPr>
      <w:rFonts w:eastAsia="Times New Roman"/>
      <w:lang w:val="en-US"/>
    </w:rPr>
  </w:style>
  <w:style w:type="paragraph" w:customStyle="1" w:styleId="1">
    <w:name w:val="Нумерованный список1"/>
    <w:basedOn w:val="a"/>
    <w:next w:val="aff"/>
    <w:uiPriority w:val="99"/>
    <w:unhideWhenUsed/>
    <w:rsid w:val="00D2719F"/>
    <w:pPr>
      <w:numPr>
        <w:numId w:val="153"/>
      </w:numPr>
      <w:spacing w:after="200" w:line="276" w:lineRule="auto"/>
      <w:contextualSpacing/>
    </w:pPr>
    <w:rPr>
      <w:rFonts w:eastAsia="Times New Roman"/>
      <w:lang w:val="en-US"/>
    </w:rPr>
  </w:style>
  <w:style w:type="paragraph" w:customStyle="1" w:styleId="210">
    <w:name w:val="Нумерованный список 21"/>
    <w:basedOn w:val="a"/>
    <w:next w:val="28"/>
    <w:uiPriority w:val="99"/>
    <w:unhideWhenUsed/>
    <w:rsid w:val="00D2719F"/>
    <w:pPr>
      <w:numPr>
        <w:numId w:val="154"/>
      </w:numPr>
      <w:spacing w:after="200" w:line="276" w:lineRule="auto"/>
      <w:contextualSpacing/>
    </w:pPr>
    <w:rPr>
      <w:rFonts w:eastAsia="Times New Roman"/>
      <w:lang w:val="en-US"/>
    </w:rPr>
  </w:style>
  <w:style w:type="paragraph" w:customStyle="1" w:styleId="31">
    <w:name w:val="Нумерованный список 31"/>
    <w:basedOn w:val="a"/>
    <w:next w:val="38"/>
    <w:uiPriority w:val="99"/>
    <w:unhideWhenUsed/>
    <w:rsid w:val="00D2719F"/>
    <w:pPr>
      <w:numPr>
        <w:numId w:val="155"/>
      </w:numPr>
      <w:spacing w:after="200" w:line="276" w:lineRule="auto"/>
      <w:contextualSpacing/>
    </w:pPr>
    <w:rPr>
      <w:rFonts w:eastAsia="Times New Roman"/>
      <w:lang w:val="en-US"/>
    </w:rPr>
  </w:style>
  <w:style w:type="paragraph" w:customStyle="1" w:styleId="1a">
    <w:name w:val="Продолжение списка1"/>
    <w:basedOn w:val="a"/>
    <w:next w:val="aff0"/>
    <w:uiPriority w:val="99"/>
    <w:unhideWhenUsed/>
    <w:rsid w:val="00D2719F"/>
    <w:pPr>
      <w:spacing w:after="120" w:line="276" w:lineRule="auto"/>
      <w:ind w:left="360"/>
      <w:contextualSpacing/>
    </w:pPr>
    <w:rPr>
      <w:rFonts w:eastAsia="Times New Roman"/>
      <w:lang w:val="en-US"/>
    </w:rPr>
  </w:style>
  <w:style w:type="paragraph" w:customStyle="1" w:styleId="214">
    <w:name w:val="Продолжение списка 21"/>
    <w:basedOn w:val="a"/>
    <w:next w:val="29"/>
    <w:uiPriority w:val="99"/>
    <w:unhideWhenUsed/>
    <w:rsid w:val="00D2719F"/>
    <w:pPr>
      <w:spacing w:after="120" w:line="276" w:lineRule="auto"/>
      <w:ind w:left="720"/>
      <w:contextualSpacing/>
    </w:pPr>
    <w:rPr>
      <w:rFonts w:eastAsia="Times New Roman"/>
      <w:lang w:val="en-US"/>
    </w:rPr>
  </w:style>
  <w:style w:type="paragraph" w:customStyle="1" w:styleId="313">
    <w:name w:val="Продолжение списка 31"/>
    <w:basedOn w:val="a"/>
    <w:next w:val="39"/>
    <w:uiPriority w:val="99"/>
    <w:unhideWhenUsed/>
    <w:rsid w:val="00D2719F"/>
    <w:pPr>
      <w:spacing w:after="120" w:line="276" w:lineRule="auto"/>
      <w:ind w:left="1080"/>
      <w:contextualSpacing/>
    </w:pPr>
    <w:rPr>
      <w:rFonts w:eastAsia="Times New Roman"/>
      <w:lang w:val="en-US"/>
    </w:rPr>
  </w:style>
  <w:style w:type="paragraph" w:customStyle="1" w:styleId="1b">
    <w:name w:val="Текст макроса1"/>
    <w:next w:val="aff1"/>
    <w:link w:val="aff2"/>
    <w:uiPriority w:val="99"/>
    <w:unhideWhenUsed/>
    <w:rsid w:val="00D2719F"/>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sz w:val="20"/>
      <w:szCs w:val="20"/>
    </w:rPr>
  </w:style>
  <w:style w:type="character" w:customStyle="1" w:styleId="aff2">
    <w:name w:val="Текст макроса Знак"/>
    <w:basedOn w:val="a0"/>
    <w:link w:val="1b"/>
    <w:uiPriority w:val="99"/>
    <w:rsid w:val="00D2719F"/>
    <w:rPr>
      <w:rFonts w:ascii="Courier" w:eastAsia="Times New Roman" w:hAnsi="Courier"/>
      <w:sz w:val="20"/>
      <w:szCs w:val="20"/>
    </w:rPr>
  </w:style>
  <w:style w:type="paragraph" w:customStyle="1" w:styleId="215">
    <w:name w:val="Цитата 21"/>
    <w:basedOn w:val="a"/>
    <w:next w:val="a"/>
    <w:uiPriority w:val="29"/>
    <w:qFormat/>
    <w:rsid w:val="00D2719F"/>
    <w:pPr>
      <w:spacing w:after="200" w:line="276" w:lineRule="auto"/>
    </w:pPr>
    <w:rPr>
      <w:rFonts w:eastAsia="Times New Roman"/>
      <w:i/>
      <w:iCs/>
      <w:color w:val="000000"/>
      <w:lang w:val="en-US"/>
    </w:rPr>
  </w:style>
  <w:style w:type="character" w:customStyle="1" w:styleId="2a">
    <w:name w:val="Цитата 2 Знак"/>
    <w:basedOn w:val="a0"/>
    <w:link w:val="2b"/>
    <w:uiPriority w:val="29"/>
    <w:rsid w:val="00D2719F"/>
    <w:rPr>
      <w:rFonts w:eastAsia="Times New Roman"/>
      <w:i/>
      <w:iCs/>
      <w:color w:val="000000"/>
    </w:rPr>
  </w:style>
  <w:style w:type="paragraph" w:customStyle="1" w:styleId="1c">
    <w:name w:val="Название объекта1"/>
    <w:basedOn w:val="a"/>
    <w:next w:val="a"/>
    <w:uiPriority w:val="35"/>
    <w:semiHidden/>
    <w:unhideWhenUsed/>
    <w:qFormat/>
    <w:rsid w:val="00D2719F"/>
    <w:pPr>
      <w:spacing w:after="200" w:line="240" w:lineRule="auto"/>
    </w:pPr>
    <w:rPr>
      <w:rFonts w:eastAsia="Times New Roman"/>
      <w:b/>
      <w:bCs/>
      <w:color w:val="4F81BD"/>
      <w:sz w:val="18"/>
      <w:szCs w:val="18"/>
      <w:lang w:val="en-US"/>
    </w:rPr>
  </w:style>
  <w:style w:type="paragraph" w:customStyle="1" w:styleId="1d">
    <w:name w:val="Выделенная цитата1"/>
    <w:basedOn w:val="a"/>
    <w:next w:val="a"/>
    <w:uiPriority w:val="30"/>
    <w:qFormat/>
    <w:rsid w:val="00D2719F"/>
    <w:pPr>
      <w:pBdr>
        <w:bottom w:val="single" w:sz="4" w:space="4" w:color="4F81BD"/>
      </w:pBdr>
      <w:spacing w:before="200" w:after="280" w:line="276" w:lineRule="auto"/>
      <w:ind w:left="936" w:right="936"/>
    </w:pPr>
    <w:rPr>
      <w:rFonts w:eastAsia="Times New Roman"/>
      <w:b/>
      <w:bCs/>
      <w:i/>
      <w:iCs/>
      <w:color w:val="4F81BD"/>
      <w:lang w:val="en-US"/>
    </w:rPr>
  </w:style>
  <w:style w:type="character" w:customStyle="1" w:styleId="aff3">
    <w:name w:val="Выделенная цитата Знак"/>
    <w:basedOn w:val="a0"/>
    <w:link w:val="aff4"/>
    <w:uiPriority w:val="30"/>
    <w:rsid w:val="00D2719F"/>
    <w:rPr>
      <w:rFonts w:eastAsia="Times New Roman"/>
      <w:b/>
      <w:bCs/>
      <w:i/>
      <w:iCs/>
      <w:color w:val="4F81BD"/>
    </w:rPr>
  </w:style>
  <w:style w:type="character" w:customStyle="1" w:styleId="1e">
    <w:name w:val="Слабое выделение1"/>
    <w:basedOn w:val="a0"/>
    <w:uiPriority w:val="19"/>
    <w:qFormat/>
    <w:rsid w:val="00D2719F"/>
    <w:rPr>
      <w:i/>
      <w:iCs/>
      <w:color w:val="808080"/>
    </w:rPr>
  </w:style>
  <w:style w:type="character" w:customStyle="1" w:styleId="1f">
    <w:name w:val="Сильное выделение1"/>
    <w:basedOn w:val="a0"/>
    <w:uiPriority w:val="21"/>
    <w:qFormat/>
    <w:rsid w:val="00D2719F"/>
    <w:rPr>
      <w:b/>
      <w:bCs/>
      <w:i/>
      <w:iCs/>
      <w:color w:val="4F81BD"/>
    </w:rPr>
  </w:style>
  <w:style w:type="character" w:customStyle="1" w:styleId="1f0">
    <w:name w:val="Слабая ссылка1"/>
    <w:basedOn w:val="a0"/>
    <w:uiPriority w:val="31"/>
    <w:qFormat/>
    <w:rsid w:val="00D2719F"/>
    <w:rPr>
      <w:smallCaps/>
      <w:color w:val="C0504D"/>
      <w:u w:val="single"/>
    </w:rPr>
  </w:style>
  <w:style w:type="character" w:customStyle="1" w:styleId="1f1">
    <w:name w:val="Сильная ссылка1"/>
    <w:basedOn w:val="a0"/>
    <w:uiPriority w:val="32"/>
    <w:qFormat/>
    <w:rsid w:val="00D2719F"/>
    <w:rPr>
      <w:b/>
      <w:bCs/>
      <w:smallCaps/>
      <w:color w:val="C0504D"/>
      <w:spacing w:val="5"/>
      <w:u w:val="single"/>
    </w:rPr>
  </w:style>
  <w:style w:type="character" w:styleId="aff5">
    <w:name w:val="Book Title"/>
    <w:basedOn w:val="a0"/>
    <w:uiPriority w:val="33"/>
    <w:qFormat/>
    <w:rsid w:val="00D2719F"/>
    <w:rPr>
      <w:b/>
      <w:bCs/>
      <w:smallCaps/>
      <w:spacing w:val="5"/>
    </w:rPr>
  </w:style>
  <w:style w:type="table" w:customStyle="1" w:styleId="1f2">
    <w:name w:val="Светлая заливка1"/>
    <w:basedOn w:val="a1"/>
    <w:next w:val="aff6"/>
    <w:uiPriority w:val="60"/>
    <w:rsid w:val="00D2719F"/>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D2719F"/>
    <w:pPr>
      <w:spacing w:after="0" w:line="240" w:lineRule="auto"/>
    </w:pPr>
    <w:rPr>
      <w:rFonts w:eastAsia="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D2719F"/>
    <w:pPr>
      <w:spacing w:after="0" w:line="240" w:lineRule="auto"/>
    </w:pPr>
    <w:rPr>
      <w:rFonts w:eastAsia="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D2719F"/>
    <w:pPr>
      <w:spacing w:after="0" w:line="240" w:lineRule="auto"/>
    </w:pPr>
    <w:rPr>
      <w:rFonts w:eastAsia="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D2719F"/>
    <w:pPr>
      <w:spacing w:after="0" w:line="240" w:lineRule="auto"/>
    </w:pPr>
    <w:rPr>
      <w:rFonts w:eastAsia="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D2719F"/>
    <w:pPr>
      <w:spacing w:after="0" w:line="240" w:lineRule="auto"/>
    </w:pPr>
    <w:rPr>
      <w:rFonts w:eastAsia="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D2719F"/>
    <w:pPr>
      <w:spacing w:after="0" w:line="240" w:lineRule="auto"/>
    </w:pPr>
    <w:rPr>
      <w:rFonts w:eastAsia="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3">
    <w:name w:val="Светлый список1"/>
    <w:basedOn w:val="a1"/>
    <w:next w:val="aff7"/>
    <w:uiPriority w:val="61"/>
    <w:rsid w:val="00D2719F"/>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D2719F"/>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D2719F"/>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D2719F"/>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D2719F"/>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D2719F"/>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D2719F"/>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4">
    <w:name w:val="Светлая сетка1"/>
    <w:basedOn w:val="a1"/>
    <w:next w:val="aff8"/>
    <w:uiPriority w:val="62"/>
    <w:rsid w:val="00D2719F"/>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D2719F"/>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D2719F"/>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D2719F"/>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D2719F"/>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D2719F"/>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D2719F"/>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1"/>
    <w:next w:val="1f5"/>
    <w:uiPriority w:val="63"/>
    <w:rsid w:val="00D2719F"/>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D2719F"/>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D2719F"/>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D2719F"/>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D2719F"/>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D2719F"/>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D2719F"/>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c"/>
    <w:uiPriority w:val="64"/>
    <w:rsid w:val="00D2719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D2719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D2719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D2719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D2719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D2719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D2719F"/>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1"/>
    <w:next w:val="1f6"/>
    <w:uiPriority w:val="65"/>
    <w:rsid w:val="00D2719F"/>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D2719F"/>
    <w:pPr>
      <w:spacing w:after="0" w:line="240" w:lineRule="auto"/>
    </w:pPr>
    <w:rPr>
      <w:rFonts w:eastAsia="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D2719F"/>
    <w:pPr>
      <w:spacing w:after="0" w:line="240" w:lineRule="auto"/>
    </w:pPr>
    <w:rPr>
      <w:rFonts w:eastAsia="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D2719F"/>
    <w:pPr>
      <w:spacing w:after="0" w:line="240" w:lineRule="auto"/>
    </w:pPr>
    <w:rPr>
      <w:rFonts w:eastAsia="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D2719F"/>
    <w:pPr>
      <w:spacing w:after="0" w:line="240" w:lineRule="auto"/>
    </w:pPr>
    <w:rPr>
      <w:rFonts w:eastAsia="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D2719F"/>
    <w:pPr>
      <w:spacing w:after="0" w:line="240" w:lineRule="auto"/>
    </w:pPr>
    <w:rPr>
      <w:rFonts w:eastAsia="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D2719F"/>
    <w:pPr>
      <w:spacing w:after="0" w:line="240" w:lineRule="auto"/>
    </w:pPr>
    <w:rPr>
      <w:rFonts w:eastAsia="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d"/>
    <w:uiPriority w:val="66"/>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1"/>
    <w:next w:val="1f7"/>
    <w:uiPriority w:val="67"/>
    <w:rsid w:val="00D2719F"/>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D2719F"/>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D2719F"/>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D2719F"/>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D2719F"/>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D2719F"/>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D2719F"/>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0">
    <w:name w:val="Средняя сетка 22"/>
    <w:basedOn w:val="a1"/>
    <w:next w:val="2e"/>
    <w:uiPriority w:val="68"/>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D2719F"/>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4">
    <w:name w:val="Средняя сетка 31"/>
    <w:basedOn w:val="a1"/>
    <w:next w:val="3a"/>
    <w:uiPriority w:val="69"/>
    <w:rsid w:val="00D2719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D2719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D2719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D2719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D2719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D2719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D2719F"/>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8">
    <w:name w:val="Темный список1"/>
    <w:basedOn w:val="a1"/>
    <w:next w:val="aff9"/>
    <w:uiPriority w:val="70"/>
    <w:rsid w:val="00D2719F"/>
    <w:pPr>
      <w:spacing w:after="0" w:line="240" w:lineRule="auto"/>
    </w:pPr>
    <w:rPr>
      <w:rFonts w:eastAsia="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D2719F"/>
    <w:pPr>
      <w:spacing w:after="0" w:line="240" w:lineRule="auto"/>
    </w:pPr>
    <w:rPr>
      <w:rFonts w:eastAsia="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D2719F"/>
    <w:pPr>
      <w:spacing w:after="0" w:line="240" w:lineRule="auto"/>
    </w:pPr>
    <w:rPr>
      <w:rFonts w:eastAsia="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D2719F"/>
    <w:pPr>
      <w:spacing w:after="0" w:line="240" w:lineRule="auto"/>
    </w:pPr>
    <w:rPr>
      <w:rFonts w:eastAsia="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D2719F"/>
    <w:pPr>
      <w:spacing w:after="0" w:line="240" w:lineRule="auto"/>
    </w:pPr>
    <w:rPr>
      <w:rFonts w:eastAsia="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D2719F"/>
    <w:pPr>
      <w:spacing w:after="0" w:line="240" w:lineRule="auto"/>
    </w:pPr>
    <w:rPr>
      <w:rFonts w:eastAsia="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D2719F"/>
    <w:pPr>
      <w:spacing w:after="0" w:line="240" w:lineRule="auto"/>
    </w:pPr>
    <w:rPr>
      <w:rFonts w:eastAsia="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9">
    <w:name w:val="Цветная заливка1"/>
    <w:basedOn w:val="a1"/>
    <w:next w:val="affa"/>
    <w:uiPriority w:val="71"/>
    <w:rsid w:val="00D2719F"/>
    <w:pPr>
      <w:spacing w:after="0" w:line="240" w:lineRule="auto"/>
    </w:pPr>
    <w:rPr>
      <w:rFonts w:eastAsia="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D2719F"/>
    <w:pPr>
      <w:spacing w:after="0" w:line="240" w:lineRule="auto"/>
    </w:pPr>
    <w:rPr>
      <w:rFonts w:eastAsia="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D2719F"/>
    <w:pPr>
      <w:spacing w:after="0" w:line="240" w:lineRule="auto"/>
    </w:pPr>
    <w:rPr>
      <w:rFonts w:eastAsia="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D2719F"/>
    <w:pPr>
      <w:spacing w:after="0" w:line="240" w:lineRule="auto"/>
    </w:pPr>
    <w:rPr>
      <w:rFonts w:eastAsia="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D2719F"/>
    <w:pPr>
      <w:spacing w:after="0" w:line="240" w:lineRule="auto"/>
    </w:pPr>
    <w:rPr>
      <w:rFonts w:eastAsia="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D2719F"/>
    <w:pPr>
      <w:spacing w:after="0" w:line="240" w:lineRule="auto"/>
    </w:pPr>
    <w:rPr>
      <w:rFonts w:eastAsia="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D2719F"/>
    <w:pPr>
      <w:spacing w:after="0" w:line="240" w:lineRule="auto"/>
    </w:pPr>
    <w:rPr>
      <w:rFonts w:eastAsia="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a">
    <w:name w:val="Цветной список1"/>
    <w:basedOn w:val="a1"/>
    <w:next w:val="affb"/>
    <w:uiPriority w:val="72"/>
    <w:rsid w:val="00D2719F"/>
    <w:pPr>
      <w:spacing w:after="0" w:line="240" w:lineRule="auto"/>
    </w:pPr>
    <w:rPr>
      <w:rFonts w:eastAsia="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D2719F"/>
    <w:pPr>
      <w:spacing w:after="0" w:line="240" w:lineRule="auto"/>
    </w:pPr>
    <w:rPr>
      <w:rFonts w:eastAsia="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D2719F"/>
    <w:pPr>
      <w:spacing w:after="0" w:line="240" w:lineRule="auto"/>
    </w:pPr>
    <w:rPr>
      <w:rFonts w:eastAsia="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D2719F"/>
    <w:pPr>
      <w:spacing w:after="0" w:line="240" w:lineRule="auto"/>
    </w:pPr>
    <w:rPr>
      <w:rFonts w:eastAsia="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D2719F"/>
    <w:pPr>
      <w:spacing w:after="0" w:line="240" w:lineRule="auto"/>
    </w:pPr>
    <w:rPr>
      <w:rFonts w:eastAsia="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D2719F"/>
    <w:pPr>
      <w:spacing w:after="0" w:line="240" w:lineRule="auto"/>
    </w:pPr>
    <w:rPr>
      <w:rFonts w:eastAsia="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D2719F"/>
    <w:pPr>
      <w:spacing w:after="0" w:line="240" w:lineRule="auto"/>
    </w:pPr>
    <w:rPr>
      <w:rFonts w:eastAsia="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b">
    <w:name w:val="Цветная сетка1"/>
    <w:basedOn w:val="a1"/>
    <w:next w:val="affc"/>
    <w:uiPriority w:val="73"/>
    <w:rsid w:val="00D2719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D2719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D2719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D2719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D2719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D2719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D2719F"/>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affd">
    <w:name w:val="annotation reference"/>
    <w:basedOn w:val="a0"/>
    <w:uiPriority w:val="99"/>
    <w:semiHidden/>
    <w:unhideWhenUsed/>
    <w:rsid w:val="00D2719F"/>
    <w:rPr>
      <w:sz w:val="16"/>
      <w:szCs w:val="16"/>
    </w:rPr>
  </w:style>
  <w:style w:type="paragraph" w:customStyle="1" w:styleId="1fc">
    <w:name w:val="Текст примечания1"/>
    <w:basedOn w:val="a"/>
    <w:next w:val="affe"/>
    <w:link w:val="afff"/>
    <w:uiPriority w:val="99"/>
    <w:unhideWhenUsed/>
    <w:rsid w:val="00D2719F"/>
    <w:pPr>
      <w:spacing w:after="200" w:line="240" w:lineRule="auto"/>
    </w:pPr>
    <w:rPr>
      <w:rFonts w:eastAsia="Times New Roman"/>
      <w:sz w:val="20"/>
      <w:szCs w:val="20"/>
    </w:rPr>
  </w:style>
  <w:style w:type="character" w:customStyle="1" w:styleId="afff">
    <w:name w:val="Текст примечания Знак"/>
    <w:basedOn w:val="a0"/>
    <w:link w:val="1fc"/>
    <w:uiPriority w:val="99"/>
    <w:rsid w:val="00D2719F"/>
    <w:rPr>
      <w:rFonts w:eastAsia="Times New Roman"/>
      <w:sz w:val="20"/>
      <w:szCs w:val="20"/>
    </w:rPr>
  </w:style>
  <w:style w:type="paragraph" w:customStyle="1" w:styleId="1fd">
    <w:name w:val="Тема примечания1"/>
    <w:basedOn w:val="affe"/>
    <w:next w:val="affe"/>
    <w:uiPriority w:val="99"/>
    <w:semiHidden/>
    <w:unhideWhenUsed/>
    <w:rsid w:val="00D2719F"/>
    <w:pPr>
      <w:spacing w:after="200"/>
    </w:pPr>
    <w:rPr>
      <w:rFonts w:eastAsia="Times New Roman"/>
      <w:b/>
      <w:bCs/>
      <w:lang w:val="en-US"/>
    </w:rPr>
  </w:style>
  <w:style w:type="character" w:customStyle="1" w:styleId="afff0">
    <w:name w:val="Тема примечания Знак"/>
    <w:basedOn w:val="afff"/>
    <w:link w:val="afff1"/>
    <w:uiPriority w:val="99"/>
    <w:semiHidden/>
    <w:rsid w:val="00D2719F"/>
    <w:rPr>
      <w:rFonts w:eastAsia="Times New Roman"/>
      <w:b/>
      <w:bCs/>
      <w:sz w:val="20"/>
      <w:szCs w:val="20"/>
    </w:rPr>
  </w:style>
  <w:style w:type="numbering" w:customStyle="1" w:styleId="42">
    <w:name w:val="Нет списка4"/>
    <w:next w:val="a2"/>
    <w:uiPriority w:val="99"/>
    <w:semiHidden/>
    <w:unhideWhenUsed/>
    <w:rsid w:val="00D2719F"/>
  </w:style>
  <w:style w:type="table" w:customStyle="1" w:styleId="TableNormal3">
    <w:name w:val="Table Normal3"/>
    <w:uiPriority w:val="2"/>
    <w:semiHidden/>
    <w:unhideWhenUsed/>
    <w:qFormat/>
    <w:rsid w:val="00D271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idgetinline">
    <w:name w:val="_widgetinline"/>
    <w:basedOn w:val="a0"/>
    <w:rsid w:val="00D2719F"/>
  </w:style>
  <w:style w:type="character" w:styleId="afff2">
    <w:name w:val="FollowedHyperlink"/>
    <w:basedOn w:val="a0"/>
    <w:uiPriority w:val="99"/>
    <w:semiHidden/>
    <w:unhideWhenUsed/>
    <w:rsid w:val="00D2719F"/>
    <w:rPr>
      <w:color w:val="800080"/>
      <w:u w:val="single"/>
    </w:rPr>
  </w:style>
  <w:style w:type="character" w:customStyle="1" w:styleId="afff3">
    <w:name w:val="Нет"/>
    <w:rsid w:val="00D2719F"/>
  </w:style>
  <w:style w:type="numbering" w:customStyle="1" w:styleId="1110">
    <w:name w:val="Нет списка111"/>
    <w:next w:val="a2"/>
    <w:uiPriority w:val="99"/>
    <w:semiHidden/>
    <w:unhideWhenUsed/>
    <w:rsid w:val="00D2719F"/>
  </w:style>
  <w:style w:type="numbering" w:customStyle="1" w:styleId="1111">
    <w:name w:val="Нет списка1111"/>
    <w:next w:val="a2"/>
    <w:uiPriority w:val="99"/>
    <w:semiHidden/>
    <w:unhideWhenUsed/>
    <w:rsid w:val="00D2719F"/>
  </w:style>
  <w:style w:type="character" w:customStyle="1" w:styleId="FontStyle19">
    <w:name w:val="Font Style19"/>
    <w:rsid w:val="00D2719F"/>
    <w:rPr>
      <w:rFonts w:ascii="Times New Roman" w:hAnsi="Times New Roman" w:cs="Times New Roman"/>
      <w:sz w:val="22"/>
      <w:szCs w:val="22"/>
    </w:rPr>
  </w:style>
  <w:style w:type="character" w:customStyle="1" w:styleId="c12">
    <w:name w:val="c12"/>
    <w:basedOn w:val="a0"/>
    <w:uiPriority w:val="99"/>
    <w:rsid w:val="00D2719F"/>
  </w:style>
  <w:style w:type="character" w:customStyle="1" w:styleId="FontStyle25">
    <w:name w:val="Font Style25"/>
    <w:uiPriority w:val="99"/>
    <w:rsid w:val="00D2719F"/>
    <w:rPr>
      <w:rFonts w:ascii="Franklin Gothic Demi" w:hAnsi="Franklin Gothic Demi" w:cs="Franklin Gothic Demi"/>
      <w:b/>
      <w:bCs/>
      <w:sz w:val="30"/>
      <w:szCs w:val="30"/>
    </w:rPr>
  </w:style>
  <w:style w:type="character" w:customStyle="1" w:styleId="FontStyle22">
    <w:name w:val="Font Style22"/>
    <w:uiPriority w:val="99"/>
    <w:rsid w:val="00D2719F"/>
    <w:rPr>
      <w:rFonts w:ascii="Times New Roman" w:hAnsi="Times New Roman" w:cs="Times New Roman"/>
      <w:b/>
      <w:bCs/>
      <w:sz w:val="22"/>
      <w:szCs w:val="22"/>
    </w:rPr>
  </w:style>
  <w:style w:type="paragraph" w:customStyle="1" w:styleId="1fe">
    <w:name w:val="Заголовок1"/>
    <w:basedOn w:val="a"/>
    <w:next w:val="a3"/>
    <w:rsid w:val="00D2719F"/>
    <w:pPr>
      <w:keepNext/>
      <w:spacing w:before="240" w:after="120" w:line="276" w:lineRule="auto"/>
    </w:pPr>
    <w:rPr>
      <w:rFonts w:ascii="Liberation Sans" w:eastAsia="Microsoft YaHei" w:hAnsi="Liberation Sans" w:cs="Liberation Sans"/>
      <w:sz w:val="28"/>
      <w:szCs w:val="28"/>
      <w:lang w:eastAsia="ru-RU"/>
    </w:rPr>
  </w:style>
  <w:style w:type="character" w:customStyle="1" w:styleId="1ff">
    <w:name w:val="Основной текст Знак1"/>
    <w:basedOn w:val="a0"/>
    <w:uiPriority w:val="99"/>
    <w:rsid w:val="00D2719F"/>
    <w:rPr>
      <w:rFonts w:ascii="Times New Roman" w:eastAsia="Times New Roman" w:hAnsi="Times New Roman" w:cs="Times New Roman"/>
      <w:sz w:val="24"/>
      <w:szCs w:val="24"/>
    </w:rPr>
  </w:style>
  <w:style w:type="paragraph" w:customStyle="1" w:styleId="Caption1">
    <w:name w:val="Caption1"/>
    <w:basedOn w:val="a"/>
    <w:uiPriority w:val="99"/>
    <w:rsid w:val="00D2719F"/>
    <w:pPr>
      <w:suppressLineNumbers/>
      <w:spacing w:before="120" w:after="120" w:line="276" w:lineRule="auto"/>
    </w:pPr>
    <w:rPr>
      <w:rFonts w:ascii="Calibri" w:eastAsia="Times New Roman" w:hAnsi="Calibri" w:cs="Calibri"/>
      <w:i/>
      <w:iCs/>
      <w:sz w:val="24"/>
      <w:szCs w:val="24"/>
      <w:lang w:eastAsia="ru-RU"/>
    </w:rPr>
  </w:style>
  <w:style w:type="paragraph" w:styleId="1ff0">
    <w:name w:val="index 1"/>
    <w:basedOn w:val="a"/>
    <w:next w:val="a"/>
    <w:autoRedefine/>
    <w:uiPriority w:val="99"/>
    <w:semiHidden/>
    <w:rsid w:val="00D2719F"/>
    <w:pPr>
      <w:spacing w:after="200" w:line="276" w:lineRule="auto"/>
      <w:ind w:left="220" w:hanging="220"/>
    </w:pPr>
    <w:rPr>
      <w:rFonts w:ascii="Calibri" w:eastAsia="Times New Roman" w:hAnsi="Calibri" w:cs="Calibri"/>
      <w:lang w:eastAsia="ru-RU"/>
    </w:rPr>
  </w:style>
  <w:style w:type="paragraph" w:styleId="afff4">
    <w:name w:val="index heading"/>
    <w:basedOn w:val="a"/>
    <w:uiPriority w:val="99"/>
    <w:semiHidden/>
    <w:rsid w:val="00D2719F"/>
    <w:pPr>
      <w:suppressLineNumbers/>
      <w:spacing w:after="200" w:line="276" w:lineRule="auto"/>
    </w:pPr>
    <w:rPr>
      <w:rFonts w:ascii="Calibri" w:eastAsia="Times New Roman" w:hAnsi="Calibri" w:cs="Calibri"/>
      <w:lang w:eastAsia="ru-RU"/>
    </w:rPr>
  </w:style>
  <w:style w:type="paragraph" w:customStyle="1" w:styleId="c23">
    <w:name w:val="c23"/>
    <w:basedOn w:val="a"/>
    <w:uiPriority w:val="99"/>
    <w:rsid w:val="00D2719F"/>
    <w:pPr>
      <w:spacing w:beforeAutospacing="1" w:after="200" w:afterAutospacing="1" w:line="240" w:lineRule="auto"/>
    </w:pPr>
    <w:rPr>
      <w:rFonts w:ascii="Calibri" w:eastAsia="Times New Roman" w:hAnsi="Calibri" w:cs="Times New Roman"/>
      <w:sz w:val="24"/>
      <w:szCs w:val="24"/>
      <w:lang w:eastAsia="ru-RU"/>
    </w:rPr>
  </w:style>
  <w:style w:type="paragraph" w:customStyle="1" w:styleId="Style1">
    <w:name w:val="Style1"/>
    <w:basedOn w:val="a"/>
    <w:uiPriority w:val="99"/>
    <w:rsid w:val="00D2719F"/>
    <w:pPr>
      <w:widowControl w:val="0"/>
      <w:spacing w:after="0" w:line="302" w:lineRule="exact"/>
      <w:jc w:val="both"/>
    </w:pPr>
    <w:rPr>
      <w:rFonts w:ascii="Franklin Gothic Demi" w:eastAsia="Times New Roman" w:hAnsi="Franklin Gothic Demi" w:cs="Franklin Gothic Demi"/>
      <w:sz w:val="24"/>
      <w:szCs w:val="24"/>
      <w:lang w:eastAsia="ru-RU"/>
    </w:rPr>
  </w:style>
  <w:style w:type="character" w:customStyle="1" w:styleId="afff5">
    <w:name w:val="Основной текст_"/>
    <w:link w:val="2f"/>
    <w:uiPriority w:val="99"/>
    <w:locked/>
    <w:rsid w:val="00D2719F"/>
    <w:rPr>
      <w:rFonts w:ascii="Times New Roman" w:hAnsi="Times New Roman"/>
      <w:sz w:val="27"/>
      <w:szCs w:val="27"/>
      <w:shd w:val="clear" w:color="auto" w:fill="FFFFFF"/>
    </w:rPr>
  </w:style>
  <w:style w:type="paragraph" w:customStyle="1" w:styleId="2f">
    <w:name w:val="Основной текст2"/>
    <w:basedOn w:val="a"/>
    <w:link w:val="afff5"/>
    <w:uiPriority w:val="99"/>
    <w:rsid w:val="00D2719F"/>
    <w:pPr>
      <w:widowControl w:val="0"/>
      <w:shd w:val="clear" w:color="auto" w:fill="FFFFFF"/>
      <w:spacing w:after="1320" w:line="317" w:lineRule="exact"/>
    </w:pPr>
    <w:rPr>
      <w:rFonts w:ascii="Times New Roman" w:hAnsi="Times New Roman"/>
      <w:sz w:val="27"/>
      <w:szCs w:val="27"/>
    </w:rPr>
  </w:style>
  <w:style w:type="character" w:customStyle="1" w:styleId="43">
    <w:name w:val="Основной текст (4)_"/>
    <w:link w:val="44"/>
    <w:uiPriority w:val="99"/>
    <w:locked/>
    <w:rsid w:val="00D2719F"/>
    <w:rPr>
      <w:rFonts w:ascii="Times New Roman" w:hAnsi="Times New Roman"/>
      <w:i/>
      <w:iCs/>
      <w:sz w:val="27"/>
      <w:szCs w:val="27"/>
      <w:shd w:val="clear" w:color="auto" w:fill="FFFFFF"/>
    </w:rPr>
  </w:style>
  <w:style w:type="character" w:customStyle="1" w:styleId="45">
    <w:name w:val="Основной текст (4) + Не курсив"/>
    <w:uiPriority w:val="99"/>
    <w:rsid w:val="00D2719F"/>
    <w:rPr>
      <w:rFonts w:ascii="Times New Roman" w:hAnsi="Times New Roman" w:cs="Times New Roman"/>
      <w:i/>
      <w:iCs/>
      <w:color w:val="000000"/>
      <w:spacing w:val="0"/>
      <w:w w:val="100"/>
      <w:position w:val="0"/>
      <w:sz w:val="27"/>
      <w:szCs w:val="27"/>
      <w:shd w:val="clear" w:color="auto" w:fill="FFFFFF"/>
      <w:lang w:val="ru-RU"/>
    </w:rPr>
  </w:style>
  <w:style w:type="paragraph" w:customStyle="1" w:styleId="44">
    <w:name w:val="Основной текст (4)"/>
    <w:basedOn w:val="a"/>
    <w:link w:val="43"/>
    <w:uiPriority w:val="99"/>
    <w:rsid w:val="00D2719F"/>
    <w:pPr>
      <w:widowControl w:val="0"/>
      <w:shd w:val="clear" w:color="auto" w:fill="FFFFFF"/>
      <w:spacing w:after="0" w:line="480" w:lineRule="exact"/>
      <w:ind w:hanging="580"/>
      <w:jc w:val="both"/>
    </w:pPr>
    <w:rPr>
      <w:rFonts w:ascii="Times New Roman" w:hAnsi="Times New Roman"/>
      <w:i/>
      <w:iCs/>
      <w:sz w:val="27"/>
      <w:szCs w:val="27"/>
    </w:rPr>
  </w:style>
  <w:style w:type="paragraph" w:customStyle="1" w:styleId="ParagraphStyle">
    <w:name w:val="Paragraph Style"/>
    <w:uiPriority w:val="99"/>
    <w:rsid w:val="00D2719F"/>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
    <w:uiPriority w:val="99"/>
    <w:rsid w:val="00D2719F"/>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uiPriority w:val="99"/>
    <w:rsid w:val="00D2719F"/>
  </w:style>
  <w:style w:type="paragraph" w:customStyle="1" w:styleId="u-2-msonormal">
    <w:name w:val="u-2-msonormal"/>
    <w:basedOn w:val="a"/>
    <w:uiPriority w:val="99"/>
    <w:rsid w:val="00D271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D2719F"/>
    <w:pPr>
      <w:widowControl w:val="0"/>
      <w:autoSpaceDE w:val="0"/>
      <w:autoSpaceDN w:val="0"/>
      <w:adjustRightInd w:val="0"/>
      <w:spacing w:after="0" w:line="240" w:lineRule="auto"/>
    </w:pPr>
    <w:rPr>
      <w:rFonts w:ascii="Century Schoolbook" w:eastAsia="Calibri" w:hAnsi="Century Schoolbook" w:cs="Times New Roman"/>
      <w:sz w:val="24"/>
      <w:szCs w:val="24"/>
      <w:lang w:eastAsia="ru-RU"/>
    </w:rPr>
  </w:style>
  <w:style w:type="paragraph" w:customStyle="1" w:styleId="msg-header-from">
    <w:name w:val="msg-header-from"/>
    <w:basedOn w:val="a"/>
    <w:uiPriority w:val="99"/>
    <w:rsid w:val="00D271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1">
    <w:name w:val="Абзац списка1"/>
    <w:basedOn w:val="a"/>
    <w:uiPriority w:val="99"/>
    <w:rsid w:val="00D2719F"/>
    <w:pPr>
      <w:spacing w:after="200" w:line="276" w:lineRule="auto"/>
      <w:ind w:left="720"/>
    </w:pPr>
    <w:rPr>
      <w:rFonts w:ascii="Calibri" w:eastAsia="Times New Roman" w:hAnsi="Calibri" w:cs="Times New Roman"/>
      <w:lang w:eastAsia="ru-RU"/>
    </w:rPr>
  </w:style>
  <w:style w:type="paragraph" w:customStyle="1" w:styleId="1ff2">
    <w:name w:val="Верхний колонтитул1"/>
    <w:basedOn w:val="a"/>
    <w:next w:val="a8"/>
    <w:uiPriority w:val="99"/>
    <w:unhideWhenUsed/>
    <w:rsid w:val="00D2719F"/>
    <w:pPr>
      <w:tabs>
        <w:tab w:val="center" w:pos="4677"/>
        <w:tab w:val="right" w:pos="9355"/>
      </w:tabs>
      <w:spacing w:after="0" w:line="240" w:lineRule="auto"/>
    </w:pPr>
    <w:rPr>
      <w:rFonts w:ascii="Calibri" w:eastAsia="Calibri" w:hAnsi="Calibri" w:cs="Times New Roman"/>
    </w:rPr>
  </w:style>
  <w:style w:type="paragraph" w:customStyle="1" w:styleId="1ff3">
    <w:name w:val="Нижний колонтитул1"/>
    <w:basedOn w:val="a"/>
    <w:next w:val="aa"/>
    <w:uiPriority w:val="99"/>
    <w:unhideWhenUsed/>
    <w:rsid w:val="00D2719F"/>
    <w:pPr>
      <w:tabs>
        <w:tab w:val="center" w:pos="4677"/>
        <w:tab w:val="right" w:pos="9355"/>
      </w:tabs>
      <w:spacing w:after="0" w:line="240" w:lineRule="auto"/>
    </w:pPr>
    <w:rPr>
      <w:rFonts w:ascii="Calibri" w:eastAsia="Calibri" w:hAnsi="Calibri" w:cs="Times New Roman"/>
    </w:rPr>
  </w:style>
  <w:style w:type="paragraph" w:customStyle="1" w:styleId="Style7">
    <w:name w:val="Style7"/>
    <w:basedOn w:val="a"/>
    <w:uiPriority w:val="99"/>
    <w:rsid w:val="00D2719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D2719F"/>
    <w:rPr>
      <w:rFonts w:ascii="Times New Roman" w:hAnsi="Times New Roman" w:cs="Times New Roman"/>
      <w:sz w:val="16"/>
      <w:szCs w:val="16"/>
    </w:rPr>
  </w:style>
  <w:style w:type="character" w:customStyle="1" w:styleId="FontStyle52">
    <w:name w:val="Font Style52"/>
    <w:basedOn w:val="a0"/>
    <w:uiPriority w:val="99"/>
    <w:rsid w:val="00D2719F"/>
    <w:rPr>
      <w:rFonts w:ascii="Times New Roman" w:hAnsi="Times New Roman" w:cs="Times New Roman"/>
      <w:b/>
      <w:bCs/>
      <w:sz w:val="16"/>
      <w:szCs w:val="16"/>
    </w:rPr>
  </w:style>
  <w:style w:type="character" w:customStyle="1" w:styleId="FontStyle43">
    <w:name w:val="Font Style43"/>
    <w:basedOn w:val="a0"/>
    <w:uiPriority w:val="99"/>
    <w:rsid w:val="00D2719F"/>
    <w:rPr>
      <w:rFonts w:ascii="Times New Roman" w:hAnsi="Times New Roman" w:cs="Times New Roman"/>
      <w:i/>
      <w:iCs/>
      <w:sz w:val="16"/>
      <w:szCs w:val="16"/>
    </w:rPr>
  </w:style>
  <w:style w:type="character" w:customStyle="1" w:styleId="FontStyle56">
    <w:name w:val="Font Style56"/>
    <w:basedOn w:val="a0"/>
    <w:uiPriority w:val="99"/>
    <w:rsid w:val="00D2719F"/>
    <w:rPr>
      <w:rFonts w:ascii="Times New Roman" w:hAnsi="Times New Roman" w:cs="Times New Roman"/>
      <w:b/>
      <w:bCs/>
      <w:sz w:val="18"/>
      <w:szCs w:val="18"/>
    </w:rPr>
  </w:style>
  <w:style w:type="paragraph" w:customStyle="1" w:styleId="Style9">
    <w:name w:val="Style9"/>
    <w:basedOn w:val="a"/>
    <w:uiPriority w:val="99"/>
    <w:rsid w:val="00D2719F"/>
    <w:pPr>
      <w:widowControl w:val="0"/>
      <w:autoSpaceDE w:val="0"/>
      <w:autoSpaceDN w:val="0"/>
      <w:adjustRightInd w:val="0"/>
      <w:spacing w:after="0" w:line="187"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D2719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D2719F"/>
    <w:pPr>
      <w:widowControl w:val="0"/>
      <w:autoSpaceDE w:val="0"/>
      <w:autoSpaceDN w:val="0"/>
      <w:adjustRightInd w:val="0"/>
      <w:spacing w:after="0" w:line="190"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rsid w:val="00D2719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basedOn w:val="a0"/>
    <w:uiPriority w:val="99"/>
    <w:rsid w:val="00D2719F"/>
    <w:rPr>
      <w:rFonts w:ascii="Times New Roman" w:hAnsi="Times New Roman" w:cs="Times New Roman"/>
      <w:spacing w:val="-10"/>
      <w:sz w:val="20"/>
      <w:szCs w:val="20"/>
    </w:rPr>
  </w:style>
  <w:style w:type="paragraph" w:customStyle="1" w:styleId="Style21">
    <w:name w:val="Style21"/>
    <w:basedOn w:val="a"/>
    <w:uiPriority w:val="99"/>
    <w:rsid w:val="00D2719F"/>
    <w:pPr>
      <w:widowControl w:val="0"/>
      <w:autoSpaceDE w:val="0"/>
      <w:autoSpaceDN w:val="0"/>
      <w:adjustRightInd w:val="0"/>
      <w:spacing w:after="0" w:line="187"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D2719F"/>
    <w:pPr>
      <w:widowControl w:val="0"/>
      <w:autoSpaceDE w:val="0"/>
      <w:autoSpaceDN w:val="0"/>
      <w:adjustRightInd w:val="0"/>
      <w:spacing w:after="0" w:line="192"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D2719F"/>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D2719F"/>
    <w:rPr>
      <w:rFonts w:ascii="Times New Roman" w:hAnsi="Times New Roman" w:cs="Times New Roman"/>
      <w:b/>
      <w:bCs/>
      <w:i/>
      <w:iCs/>
      <w:sz w:val="18"/>
      <w:szCs w:val="18"/>
    </w:rPr>
  </w:style>
  <w:style w:type="paragraph" w:customStyle="1" w:styleId="Style20">
    <w:name w:val="Style20"/>
    <w:basedOn w:val="a"/>
    <w:uiPriority w:val="99"/>
    <w:rsid w:val="00D2719F"/>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0">
    <w:name w:val="Font Style40"/>
    <w:basedOn w:val="a0"/>
    <w:uiPriority w:val="99"/>
    <w:rsid w:val="00D2719F"/>
    <w:rPr>
      <w:rFonts w:ascii="Microsoft Sans Serif" w:hAnsi="Microsoft Sans Serif" w:cs="Microsoft Sans Serif"/>
      <w:b/>
      <w:bCs/>
      <w:sz w:val="14"/>
      <w:szCs w:val="14"/>
    </w:rPr>
  </w:style>
  <w:style w:type="character" w:customStyle="1" w:styleId="FontStyle58">
    <w:name w:val="Font Style58"/>
    <w:basedOn w:val="a0"/>
    <w:uiPriority w:val="99"/>
    <w:rsid w:val="00D2719F"/>
    <w:rPr>
      <w:rFonts w:ascii="Constantia" w:hAnsi="Constantia" w:cs="Constantia"/>
      <w:b/>
      <w:bCs/>
      <w:smallCaps/>
      <w:spacing w:val="20"/>
      <w:sz w:val="8"/>
      <w:szCs w:val="8"/>
    </w:rPr>
  </w:style>
  <w:style w:type="paragraph" w:customStyle="1" w:styleId="Style34">
    <w:name w:val="Style34"/>
    <w:basedOn w:val="a"/>
    <w:uiPriority w:val="99"/>
    <w:rsid w:val="00D2719F"/>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23">
    <w:name w:val="Style23"/>
    <w:basedOn w:val="a"/>
    <w:uiPriority w:val="99"/>
    <w:rsid w:val="00D2719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D2719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D2719F"/>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68">
    <w:name w:val="Font Style68"/>
    <w:basedOn w:val="a0"/>
    <w:uiPriority w:val="99"/>
    <w:rsid w:val="00D2719F"/>
    <w:rPr>
      <w:rFonts w:ascii="Times New Roman" w:hAnsi="Times New Roman" w:cs="Times New Roman"/>
      <w:sz w:val="16"/>
      <w:szCs w:val="16"/>
    </w:rPr>
  </w:style>
  <w:style w:type="character" w:customStyle="1" w:styleId="FontStyle71">
    <w:name w:val="Font Style71"/>
    <w:basedOn w:val="a0"/>
    <w:uiPriority w:val="99"/>
    <w:rsid w:val="00D2719F"/>
    <w:rPr>
      <w:rFonts w:ascii="Times New Roman" w:hAnsi="Times New Roman" w:cs="Times New Roman"/>
      <w:b/>
      <w:bCs/>
      <w:sz w:val="16"/>
      <w:szCs w:val="16"/>
    </w:rPr>
  </w:style>
  <w:style w:type="character" w:customStyle="1" w:styleId="FontStyle36">
    <w:name w:val="Font Style36"/>
    <w:basedOn w:val="a0"/>
    <w:uiPriority w:val="99"/>
    <w:rsid w:val="00D2719F"/>
    <w:rPr>
      <w:rFonts w:ascii="Bookman Old Style" w:hAnsi="Bookman Old Style" w:cs="Bookman Old Style"/>
      <w:i/>
      <w:iCs/>
      <w:sz w:val="14"/>
      <w:szCs w:val="14"/>
    </w:rPr>
  </w:style>
  <w:style w:type="character" w:customStyle="1" w:styleId="FontStyle41">
    <w:name w:val="Font Style41"/>
    <w:basedOn w:val="a0"/>
    <w:uiPriority w:val="99"/>
    <w:rsid w:val="00D2719F"/>
    <w:rPr>
      <w:rFonts w:ascii="Bookman Old Style" w:hAnsi="Bookman Old Style" w:cs="Bookman Old Style"/>
      <w:i/>
      <w:iCs/>
      <w:spacing w:val="-10"/>
      <w:sz w:val="16"/>
      <w:szCs w:val="16"/>
    </w:rPr>
  </w:style>
  <w:style w:type="paragraph" w:customStyle="1" w:styleId="Style8">
    <w:name w:val="Style8"/>
    <w:basedOn w:val="a"/>
    <w:uiPriority w:val="99"/>
    <w:rsid w:val="00D2719F"/>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11">
    <w:name w:val="Style11"/>
    <w:basedOn w:val="a"/>
    <w:uiPriority w:val="99"/>
    <w:rsid w:val="00D2719F"/>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62">
    <w:name w:val="Font Style62"/>
    <w:basedOn w:val="a0"/>
    <w:uiPriority w:val="99"/>
    <w:rsid w:val="00D2719F"/>
    <w:rPr>
      <w:rFonts w:ascii="Bookman Old Style" w:hAnsi="Bookman Old Style" w:cs="Bookman Old Style"/>
      <w:sz w:val="16"/>
      <w:szCs w:val="16"/>
    </w:rPr>
  </w:style>
  <w:style w:type="paragraph" w:customStyle="1" w:styleId="Style18">
    <w:name w:val="Style18"/>
    <w:basedOn w:val="a"/>
    <w:uiPriority w:val="99"/>
    <w:rsid w:val="00D2719F"/>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29">
    <w:name w:val="Style29"/>
    <w:basedOn w:val="a"/>
    <w:uiPriority w:val="99"/>
    <w:rsid w:val="00D2719F"/>
    <w:pPr>
      <w:widowControl w:val="0"/>
      <w:autoSpaceDE w:val="0"/>
      <w:autoSpaceDN w:val="0"/>
      <w:adjustRightInd w:val="0"/>
      <w:spacing w:after="0" w:line="317" w:lineRule="exact"/>
    </w:pPr>
    <w:rPr>
      <w:rFonts w:ascii="Bookman Old Style" w:eastAsia="Times New Roman" w:hAnsi="Bookman Old Style" w:cs="Times New Roman"/>
      <w:sz w:val="24"/>
      <w:szCs w:val="24"/>
      <w:lang w:eastAsia="ru-RU"/>
    </w:rPr>
  </w:style>
  <w:style w:type="paragraph" w:customStyle="1" w:styleId="Style30">
    <w:name w:val="Style30"/>
    <w:basedOn w:val="a"/>
    <w:uiPriority w:val="99"/>
    <w:rsid w:val="00D2719F"/>
    <w:pPr>
      <w:widowControl w:val="0"/>
      <w:autoSpaceDE w:val="0"/>
      <w:autoSpaceDN w:val="0"/>
      <w:adjustRightInd w:val="0"/>
      <w:spacing w:after="0" w:line="187" w:lineRule="exact"/>
      <w:jc w:val="both"/>
    </w:pPr>
    <w:rPr>
      <w:rFonts w:ascii="Bookman Old Style" w:eastAsia="Times New Roman" w:hAnsi="Bookman Old Style" w:cs="Times New Roman"/>
      <w:sz w:val="24"/>
      <w:szCs w:val="24"/>
      <w:lang w:eastAsia="ru-RU"/>
    </w:rPr>
  </w:style>
  <w:style w:type="character" w:customStyle="1" w:styleId="FontStyle48">
    <w:name w:val="Font Style48"/>
    <w:basedOn w:val="a0"/>
    <w:uiPriority w:val="99"/>
    <w:rsid w:val="00D2719F"/>
    <w:rPr>
      <w:rFonts w:ascii="Bookman Old Style" w:hAnsi="Bookman Old Style" w:cs="Bookman Old Style"/>
      <w:b/>
      <w:bCs/>
      <w:sz w:val="14"/>
      <w:szCs w:val="14"/>
    </w:rPr>
  </w:style>
  <w:style w:type="character" w:customStyle="1" w:styleId="FontStyle51">
    <w:name w:val="Font Style51"/>
    <w:basedOn w:val="a0"/>
    <w:rsid w:val="00D2719F"/>
    <w:rPr>
      <w:rFonts w:ascii="Bookman Old Style" w:hAnsi="Bookman Old Style" w:cs="Bookman Old Style"/>
      <w:i/>
      <w:iCs/>
      <w:sz w:val="14"/>
      <w:szCs w:val="14"/>
    </w:rPr>
  </w:style>
  <w:style w:type="paragraph" w:customStyle="1" w:styleId="Style26">
    <w:name w:val="Style26"/>
    <w:basedOn w:val="a"/>
    <w:uiPriority w:val="99"/>
    <w:rsid w:val="00D2719F"/>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65">
    <w:name w:val="Font Style65"/>
    <w:basedOn w:val="a0"/>
    <w:uiPriority w:val="99"/>
    <w:rsid w:val="00D2719F"/>
    <w:rPr>
      <w:rFonts w:ascii="Bookman Old Style" w:hAnsi="Bookman Old Style" w:cs="Bookman Old Style"/>
      <w:smallCaps/>
      <w:spacing w:val="20"/>
      <w:sz w:val="10"/>
      <w:szCs w:val="10"/>
    </w:rPr>
  </w:style>
  <w:style w:type="paragraph" w:customStyle="1" w:styleId="Style22">
    <w:name w:val="Style22"/>
    <w:basedOn w:val="a"/>
    <w:uiPriority w:val="99"/>
    <w:rsid w:val="00D2719F"/>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55">
    <w:name w:val="Font Style55"/>
    <w:basedOn w:val="a0"/>
    <w:uiPriority w:val="99"/>
    <w:rsid w:val="00D2719F"/>
    <w:rPr>
      <w:rFonts w:ascii="Bookman Old Style" w:hAnsi="Bookman Old Style" w:cs="Bookman Old Style"/>
      <w:b/>
      <w:bCs/>
      <w:i/>
      <w:iCs/>
      <w:sz w:val="14"/>
      <w:szCs w:val="14"/>
    </w:rPr>
  </w:style>
  <w:style w:type="paragraph" w:customStyle="1" w:styleId="Style12">
    <w:name w:val="Style12"/>
    <w:basedOn w:val="a"/>
    <w:uiPriority w:val="99"/>
    <w:rsid w:val="00D2719F"/>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70">
    <w:name w:val="Font Style70"/>
    <w:basedOn w:val="a0"/>
    <w:uiPriority w:val="99"/>
    <w:rsid w:val="00D2719F"/>
    <w:rPr>
      <w:rFonts w:ascii="Bookman Old Style" w:hAnsi="Bookman Old Style" w:cs="Bookman Old Style"/>
      <w:sz w:val="16"/>
      <w:szCs w:val="16"/>
    </w:rPr>
  </w:style>
  <w:style w:type="character" w:customStyle="1" w:styleId="FontStyle63">
    <w:name w:val="Font Style63"/>
    <w:basedOn w:val="a0"/>
    <w:uiPriority w:val="99"/>
    <w:rsid w:val="00D2719F"/>
    <w:rPr>
      <w:rFonts w:ascii="Bookman Old Style" w:hAnsi="Bookman Old Style" w:cs="Bookman Old Style"/>
      <w:b/>
      <w:bCs/>
      <w:spacing w:val="-20"/>
      <w:sz w:val="16"/>
      <w:szCs w:val="16"/>
    </w:rPr>
  </w:style>
  <w:style w:type="character" w:customStyle="1" w:styleId="FontStyle64">
    <w:name w:val="Font Style64"/>
    <w:basedOn w:val="a0"/>
    <w:uiPriority w:val="99"/>
    <w:rsid w:val="00D2719F"/>
    <w:rPr>
      <w:rFonts w:ascii="Arial Black" w:hAnsi="Arial Black" w:cs="Arial Black"/>
      <w:smallCaps/>
      <w:sz w:val="14"/>
      <w:szCs w:val="14"/>
    </w:rPr>
  </w:style>
  <w:style w:type="character" w:customStyle="1" w:styleId="FontStyle38">
    <w:name w:val="Font Style38"/>
    <w:basedOn w:val="a0"/>
    <w:uiPriority w:val="99"/>
    <w:rsid w:val="00D2719F"/>
    <w:rPr>
      <w:rFonts w:ascii="Arial Black" w:hAnsi="Arial Black" w:cs="Arial Black"/>
      <w:sz w:val="12"/>
      <w:szCs w:val="12"/>
    </w:rPr>
  </w:style>
  <w:style w:type="character" w:customStyle="1" w:styleId="FontStyle49">
    <w:name w:val="Font Style49"/>
    <w:rsid w:val="00D2719F"/>
    <w:rPr>
      <w:rFonts w:ascii="Arial Black" w:hAnsi="Arial Black" w:cs="Arial Black"/>
      <w:sz w:val="12"/>
      <w:szCs w:val="12"/>
    </w:rPr>
  </w:style>
  <w:style w:type="character" w:customStyle="1" w:styleId="115">
    <w:name w:val="Заголовок 1 Знак1"/>
    <w:basedOn w:val="a0"/>
    <w:uiPriority w:val="9"/>
    <w:rsid w:val="00D2719F"/>
    <w:rPr>
      <w:rFonts w:ascii="Calibri Light" w:eastAsia="Times New Roman" w:hAnsi="Calibri Light" w:cs="Times New Roman"/>
      <w:color w:val="2E74B5"/>
      <w:sz w:val="32"/>
      <w:szCs w:val="32"/>
    </w:rPr>
  </w:style>
  <w:style w:type="paragraph" w:customStyle="1" w:styleId="2f0">
    <w:name w:val="Верхний колонтитул2"/>
    <w:basedOn w:val="a"/>
    <w:next w:val="a8"/>
    <w:link w:val="1ff4"/>
    <w:uiPriority w:val="99"/>
    <w:semiHidden/>
    <w:unhideWhenUsed/>
    <w:rsid w:val="00D2719F"/>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4">
    <w:name w:val="Верхний колонтитул Знак1"/>
    <w:basedOn w:val="a0"/>
    <w:link w:val="2f0"/>
    <w:uiPriority w:val="99"/>
    <w:semiHidden/>
    <w:rsid w:val="00D2719F"/>
    <w:rPr>
      <w:rFonts w:ascii="Calibri" w:eastAsia="Calibri" w:hAnsi="Calibri" w:cs="Times New Roman"/>
      <w:sz w:val="20"/>
      <w:szCs w:val="20"/>
      <w:lang w:eastAsia="ru-RU"/>
    </w:rPr>
  </w:style>
  <w:style w:type="paragraph" w:customStyle="1" w:styleId="2f1">
    <w:name w:val="Нижний колонтитул2"/>
    <w:basedOn w:val="a"/>
    <w:next w:val="aa"/>
    <w:link w:val="1ff5"/>
    <w:uiPriority w:val="99"/>
    <w:semiHidden/>
    <w:unhideWhenUsed/>
    <w:rsid w:val="00D2719F"/>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5">
    <w:name w:val="Нижний колонтитул Знак1"/>
    <w:basedOn w:val="a0"/>
    <w:link w:val="2f1"/>
    <w:uiPriority w:val="99"/>
    <w:semiHidden/>
    <w:rsid w:val="00D2719F"/>
    <w:rPr>
      <w:rFonts w:ascii="Calibri" w:eastAsia="Calibri" w:hAnsi="Calibri" w:cs="Times New Roman"/>
      <w:sz w:val="20"/>
      <w:szCs w:val="20"/>
      <w:lang w:eastAsia="ru-RU"/>
    </w:rPr>
  </w:style>
  <w:style w:type="character" w:customStyle="1" w:styleId="2f2">
    <w:name w:val="Верхний колонтитул Знак2"/>
    <w:basedOn w:val="a0"/>
    <w:uiPriority w:val="99"/>
    <w:rsid w:val="00D2719F"/>
    <w:rPr>
      <w:rFonts w:ascii="Times New Roman" w:eastAsia="Times New Roman" w:hAnsi="Times New Roman" w:cs="Times New Roman"/>
    </w:rPr>
  </w:style>
  <w:style w:type="character" w:customStyle="1" w:styleId="2f3">
    <w:name w:val="Нижний колонтитул Знак2"/>
    <w:basedOn w:val="a0"/>
    <w:uiPriority w:val="99"/>
    <w:rsid w:val="00D2719F"/>
    <w:rPr>
      <w:rFonts w:ascii="Times New Roman" w:eastAsia="Times New Roman" w:hAnsi="Times New Roman" w:cs="Times New Roman"/>
    </w:rPr>
  </w:style>
  <w:style w:type="character" w:customStyle="1" w:styleId="afff6">
    <w:name w:val="пж"/>
    <w:rsid w:val="00D2719F"/>
    <w:rPr>
      <w:b/>
      <w:bCs/>
      <w:i w:val="0"/>
      <w:iCs w:val="0"/>
      <w:color w:val="000000"/>
      <w14:textOutline w14:w="0" w14:cap="rnd" w14:cmpd="sng" w14:algn="ctr">
        <w14:noFill/>
        <w14:prstDash w14:val="solid"/>
        <w14:bevel/>
      </w14:textOutline>
    </w:rPr>
  </w:style>
  <w:style w:type="character" w:customStyle="1" w:styleId="afff7">
    <w:name w:val="курсив"/>
    <w:rsid w:val="00D2719F"/>
    <w:rPr>
      <w:b w:val="0"/>
      <w:bCs w:val="0"/>
      <w:i/>
      <w:iCs/>
    </w:rPr>
  </w:style>
  <w:style w:type="character" w:customStyle="1" w:styleId="afff8">
    <w:name w:val="пж курсив"/>
    <w:rsid w:val="00D2719F"/>
    <w:rPr>
      <w:b/>
      <w:bCs/>
      <w:i/>
      <w:iCs/>
    </w:rPr>
  </w:style>
  <w:style w:type="character" w:customStyle="1" w:styleId="afff9">
    <w:name w:val="Символ сноски"/>
    <w:rsid w:val="00D2719F"/>
  </w:style>
  <w:style w:type="character" w:customStyle="1" w:styleId="afffa">
    <w:name w:val="трекинг сноски"/>
    <w:rsid w:val="00D2719F"/>
  </w:style>
  <w:style w:type="character" w:customStyle="1" w:styleId="afffb">
    <w:name w:val="трекинг"/>
    <w:rsid w:val="00D2719F"/>
  </w:style>
  <w:style w:type="character" w:styleId="afffc">
    <w:name w:val="endnote reference"/>
    <w:rsid w:val="00D2719F"/>
    <w:rPr>
      <w:vertAlign w:val="superscript"/>
    </w:rPr>
  </w:style>
  <w:style w:type="character" w:customStyle="1" w:styleId="afffd">
    <w:name w:val="Символы концевой сноски"/>
    <w:rsid w:val="00D2719F"/>
  </w:style>
  <w:style w:type="paragraph" w:customStyle="1" w:styleId="1ff6">
    <w:name w:val="Название1"/>
    <w:basedOn w:val="a"/>
    <w:uiPriority w:val="10"/>
    <w:qFormat/>
    <w:rsid w:val="00D2719F"/>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ff7">
    <w:name w:val="Указатель1"/>
    <w:basedOn w:val="a"/>
    <w:rsid w:val="00D2719F"/>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e">
    <w:name w:val="[Без стиля]"/>
    <w:link w:val="affff"/>
    <w:rsid w:val="00D2719F"/>
    <w:pPr>
      <w:widowControl w:val="0"/>
      <w:suppressAutoHyphens/>
      <w:autoSpaceDE w:val="0"/>
      <w:spacing w:after="0" w:line="288" w:lineRule="auto"/>
      <w:textAlignment w:val="center"/>
    </w:pPr>
    <w:rPr>
      <w:rFonts w:ascii="FreeSetC" w:eastAsia="FreeSetC" w:hAnsi="FreeSetC" w:cs="FreeSetC"/>
      <w:color w:val="000000"/>
      <w:kern w:val="1"/>
      <w:sz w:val="24"/>
      <w:szCs w:val="24"/>
      <w:lang w:val="en-GB" w:eastAsia="hi-IN" w:bidi="hi-IN"/>
    </w:rPr>
  </w:style>
  <w:style w:type="paragraph" w:customStyle="1" w:styleId="affff0">
    <w:name w:val="осн текст"/>
    <w:basedOn w:val="afffe"/>
    <w:rsid w:val="00D2719F"/>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ff8">
    <w:name w:val="заголовок 1"/>
    <w:basedOn w:val="afffe"/>
    <w:link w:val="1ff9"/>
    <w:rsid w:val="00D2719F"/>
    <w:pPr>
      <w:spacing w:after="227" w:line="344" w:lineRule="atLeast"/>
      <w:jc w:val="center"/>
    </w:pPr>
    <w:rPr>
      <w:b/>
      <w:bCs/>
      <w:caps/>
      <w:sz w:val="30"/>
      <w:szCs w:val="30"/>
      <w:lang w:val="ru-RU"/>
    </w:rPr>
  </w:style>
  <w:style w:type="paragraph" w:customStyle="1" w:styleId="affff1">
    <w:name w:val="осн текст отступ"/>
    <w:basedOn w:val="affff0"/>
    <w:uiPriority w:val="99"/>
    <w:rsid w:val="00D2719F"/>
    <w:pPr>
      <w:ind w:left="340" w:firstLine="0"/>
    </w:pPr>
  </w:style>
  <w:style w:type="paragraph" w:customStyle="1" w:styleId="2f4">
    <w:name w:val="заголовок 2"/>
    <w:basedOn w:val="afffe"/>
    <w:link w:val="2f5"/>
    <w:rsid w:val="00D2719F"/>
    <w:pPr>
      <w:spacing w:before="340" w:after="227" w:line="344" w:lineRule="atLeast"/>
      <w:jc w:val="center"/>
    </w:pPr>
    <w:rPr>
      <w:b/>
      <w:bCs/>
      <w:sz w:val="30"/>
      <w:szCs w:val="30"/>
      <w:lang w:val="ru-RU"/>
    </w:rPr>
  </w:style>
  <w:style w:type="paragraph" w:customStyle="1" w:styleId="affff2">
    <w:name w:val="мелкий кегель"/>
    <w:basedOn w:val="afffe"/>
    <w:uiPriority w:val="99"/>
    <w:rsid w:val="00D2719F"/>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ff3">
    <w:name w:val="мелкий кегель отступ"/>
    <w:basedOn w:val="affff2"/>
    <w:uiPriority w:val="99"/>
    <w:rsid w:val="00D2719F"/>
    <w:pPr>
      <w:tabs>
        <w:tab w:val="left" w:pos="510"/>
      </w:tabs>
      <w:spacing w:line="194" w:lineRule="atLeast"/>
      <w:ind w:left="340" w:firstLine="0"/>
    </w:pPr>
  </w:style>
  <w:style w:type="paragraph" w:customStyle="1" w:styleId="affff4">
    <w:name w:val="сноски"/>
    <w:basedOn w:val="afffe"/>
    <w:uiPriority w:val="99"/>
    <w:rsid w:val="00D2719F"/>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b">
    <w:name w:val="заголовок 3"/>
    <w:basedOn w:val="afffe"/>
    <w:uiPriority w:val="99"/>
    <w:rsid w:val="00D2719F"/>
    <w:pPr>
      <w:spacing w:before="283" w:after="170" w:line="302" w:lineRule="atLeast"/>
      <w:jc w:val="center"/>
    </w:pPr>
    <w:rPr>
      <w:b/>
      <w:bCs/>
      <w:sz w:val="25"/>
      <w:szCs w:val="25"/>
      <w:lang w:val="ru-RU"/>
    </w:rPr>
  </w:style>
  <w:style w:type="paragraph" w:customStyle="1" w:styleId="affff5">
    <w:name w:val="[основной абзац]"/>
    <w:basedOn w:val="afffe"/>
    <w:rsid w:val="00D2719F"/>
  </w:style>
  <w:style w:type="paragraph" w:customStyle="1" w:styleId="affff6">
    <w:name w:val="доп текст таблица"/>
    <w:basedOn w:val="afffe"/>
    <w:uiPriority w:val="99"/>
    <w:rsid w:val="00D2719F"/>
    <w:pPr>
      <w:spacing w:line="213" w:lineRule="atLeast"/>
      <w:ind w:left="113" w:right="113"/>
      <w:jc w:val="both"/>
    </w:pPr>
    <w:rPr>
      <w:sz w:val="19"/>
      <w:szCs w:val="19"/>
      <w:lang w:val="ru-RU"/>
    </w:rPr>
  </w:style>
  <w:style w:type="paragraph" w:customStyle="1" w:styleId="affff7">
    <w:name w:val="Содержимое таблицы"/>
    <w:basedOn w:val="a"/>
    <w:rsid w:val="00D2719F"/>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f8">
    <w:name w:val="Заголовок таблицы"/>
    <w:basedOn w:val="affff7"/>
    <w:rsid w:val="00D2719F"/>
    <w:pPr>
      <w:jc w:val="center"/>
    </w:pPr>
    <w:rPr>
      <w:b/>
      <w:bCs/>
    </w:rPr>
  </w:style>
  <w:style w:type="paragraph" w:customStyle="1" w:styleId="52">
    <w:name w:val="заголовок 5"/>
    <w:basedOn w:val="afffe"/>
    <w:uiPriority w:val="99"/>
    <w:rsid w:val="00D2719F"/>
    <w:pPr>
      <w:spacing w:line="213" w:lineRule="atLeast"/>
      <w:jc w:val="center"/>
    </w:pPr>
    <w:rPr>
      <w:rFonts w:ascii="SchoolBookCSanPin" w:eastAsia="SchoolBookCSanPin" w:hAnsi="SchoolBookCSanPin" w:cs="SchoolBookCSanPin"/>
      <w:sz w:val="21"/>
      <w:szCs w:val="21"/>
      <w:lang w:val="ru-RU"/>
    </w:rPr>
  </w:style>
  <w:style w:type="paragraph" w:customStyle="1" w:styleId="47">
    <w:name w:val="заголовок 4"/>
    <w:basedOn w:val="afffe"/>
    <w:uiPriority w:val="99"/>
    <w:rsid w:val="00D2719F"/>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f6"/>
    <w:uiPriority w:val="99"/>
    <w:rsid w:val="00D2719F"/>
    <w:pPr>
      <w:spacing w:before="283"/>
    </w:pPr>
    <w:rPr>
      <w:spacing w:val="-4"/>
    </w:rPr>
  </w:style>
  <w:style w:type="paragraph" w:customStyle="1" w:styleId="affff9">
    <w:name w:val="галка мелкий кегель"/>
    <w:basedOn w:val="affff3"/>
    <w:uiPriority w:val="99"/>
    <w:rsid w:val="00D2719F"/>
    <w:pPr>
      <w:ind w:left="737"/>
    </w:pPr>
  </w:style>
  <w:style w:type="paragraph" w:customStyle="1" w:styleId="PreformattedText">
    <w:name w:val="Preformatted Text"/>
    <w:basedOn w:val="a"/>
    <w:rsid w:val="00D2719F"/>
    <w:pPr>
      <w:widowControl w:val="0"/>
      <w:suppressAutoHyphens/>
      <w:spacing w:after="0" w:line="240" w:lineRule="auto"/>
    </w:pPr>
    <w:rPr>
      <w:rFonts w:ascii="Liberation Mono" w:eastAsia="Droid Sans Fallback" w:hAnsi="Liberation Mono" w:cs="Liberation Mono"/>
      <w:sz w:val="20"/>
      <w:szCs w:val="20"/>
      <w:lang w:eastAsia="zh-CN" w:bidi="hi-IN"/>
    </w:rPr>
  </w:style>
  <w:style w:type="character" w:customStyle="1" w:styleId="TXT">
    <w:name w:val="TXT"/>
    <w:rsid w:val="00D2719F"/>
  </w:style>
  <w:style w:type="character" w:customStyle="1" w:styleId="Snoska">
    <w:name w:val="Snoska"/>
    <w:rsid w:val="00D2719F"/>
    <w:rPr>
      <w:rFonts w:ascii="SchoolBookCSanPin" w:eastAsia="SchoolBookCSanPin" w:hAnsi="SchoolBookCSanPin" w:cs="SchoolBookCSanPin"/>
      <w:sz w:val="17"/>
      <w:szCs w:val="17"/>
      <w:lang w:val="ru-RU"/>
    </w:rPr>
  </w:style>
  <w:style w:type="character" w:customStyle="1" w:styleId="TABLZAG">
    <w:name w:val="TABL_ZAG"/>
    <w:rsid w:val="00D2719F"/>
  </w:style>
  <w:style w:type="paragraph" w:customStyle="1" w:styleId="03">
    <w:name w:val="Стиль03"/>
    <w:basedOn w:val="a5"/>
    <w:link w:val="030"/>
    <w:qFormat/>
    <w:rsid w:val="00D2719F"/>
    <w:pPr>
      <w:suppressAutoHyphens/>
      <w:autoSpaceDE/>
      <w:autoSpaceDN/>
      <w:spacing w:before="0" w:line="360" w:lineRule="auto"/>
      <w:ind w:left="0" w:right="0" w:firstLine="0"/>
      <w:jc w:val="center"/>
      <w:outlineLvl w:val="0"/>
    </w:pPr>
    <w:rPr>
      <w:rFonts w:ascii="Calibri" w:hAnsi="Calibri" w:cs="Calibri"/>
      <w:kern w:val="28"/>
      <w:sz w:val="32"/>
      <w:szCs w:val="32"/>
      <w:lang w:eastAsia="hi-IN" w:bidi="hi-IN"/>
    </w:rPr>
  </w:style>
  <w:style w:type="paragraph" w:customStyle="1" w:styleId="1ffa">
    <w:name w:val="Стиль1"/>
    <w:basedOn w:val="1ff8"/>
    <w:link w:val="1ffb"/>
    <w:qFormat/>
    <w:rsid w:val="00D2719F"/>
    <w:pPr>
      <w:spacing w:after="0" w:line="360" w:lineRule="auto"/>
    </w:pPr>
    <w:rPr>
      <w:rFonts w:ascii="Calibri" w:hAnsi="Calibri" w:cs="Calibri"/>
      <w:color w:val="auto"/>
      <w:sz w:val="32"/>
      <w:szCs w:val="32"/>
    </w:rPr>
  </w:style>
  <w:style w:type="character" w:customStyle="1" w:styleId="030">
    <w:name w:val="Стиль03 Знак"/>
    <w:link w:val="03"/>
    <w:rsid w:val="00D2719F"/>
    <w:rPr>
      <w:rFonts w:ascii="Calibri" w:eastAsia="Times New Roman" w:hAnsi="Calibri" w:cs="Calibri"/>
      <w:b/>
      <w:bCs/>
      <w:kern w:val="28"/>
      <w:sz w:val="32"/>
      <w:szCs w:val="32"/>
      <w:lang w:eastAsia="hi-IN" w:bidi="hi-IN"/>
    </w:rPr>
  </w:style>
  <w:style w:type="paragraph" w:customStyle="1" w:styleId="2f6">
    <w:name w:val="Стиль2"/>
    <w:basedOn w:val="2f4"/>
    <w:link w:val="2f7"/>
    <w:qFormat/>
    <w:rsid w:val="00D2719F"/>
    <w:pPr>
      <w:spacing w:before="0" w:after="0" w:line="360" w:lineRule="auto"/>
    </w:pPr>
    <w:rPr>
      <w:rFonts w:ascii="Calibri" w:hAnsi="Calibri" w:cs="Calibri"/>
      <w:color w:val="595959"/>
      <w:sz w:val="28"/>
      <w:szCs w:val="28"/>
    </w:rPr>
  </w:style>
  <w:style w:type="character" w:customStyle="1" w:styleId="affff">
    <w:name w:val="[Без стиля] Знак"/>
    <w:link w:val="afffe"/>
    <w:rsid w:val="00D2719F"/>
    <w:rPr>
      <w:rFonts w:ascii="FreeSetC" w:eastAsia="FreeSetC" w:hAnsi="FreeSetC" w:cs="FreeSetC"/>
      <w:color w:val="000000"/>
      <w:kern w:val="1"/>
      <w:sz w:val="24"/>
      <w:szCs w:val="24"/>
      <w:lang w:val="en-GB" w:eastAsia="hi-IN" w:bidi="hi-IN"/>
    </w:rPr>
  </w:style>
  <w:style w:type="character" w:customStyle="1" w:styleId="1ff9">
    <w:name w:val="заголовок 1 Знак"/>
    <w:link w:val="1ff8"/>
    <w:rsid w:val="00D2719F"/>
    <w:rPr>
      <w:rFonts w:ascii="FreeSetC" w:eastAsia="FreeSetC" w:hAnsi="FreeSetC" w:cs="FreeSetC"/>
      <w:b/>
      <w:bCs/>
      <w:caps/>
      <w:color w:val="000000"/>
      <w:kern w:val="1"/>
      <w:sz w:val="30"/>
      <w:szCs w:val="30"/>
      <w:lang w:eastAsia="hi-IN" w:bidi="hi-IN"/>
    </w:rPr>
  </w:style>
  <w:style w:type="character" w:customStyle="1" w:styleId="1ffb">
    <w:name w:val="Стиль1 Знак"/>
    <w:link w:val="1ffa"/>
    <w:rsid w:val="00D2719F"/>
    <w:rPr>
      <w:rFonts w:ascii="Calibri" w:eastAsia="FreeSetC" w:hAnsi="Calibri" w:cs="Calibri"/>
      <w:b/>
      <w:bCs/>
      <w:caps/>
      <w:kern w:val="1"/>
      <w:sz w:val="32"/>
      <w:szCs w:val="32"/>
      <w:lang w:eastAsia="hi-IN" w:bidi="hi-IN"/>
    </w:rPr>
  </w:style>
  <w:style w:type="paragraph" w:customStyle="1" w:styleId="3c">
    <w:name w:val="Стиль3"/>
    <w:basedOn w:val="2f4"/>
    <w:link w:val="3d"/>
    <w:qFormat/>
    <w:rsid w:val="00D2719F"/>
    <w:pPr>
      <w:spacing w:before="0" w:after="0" w:line="360" w:lineRule="auto"/>
    </w:pPr>
    <w:rPr>
      <w:rFonts w:ascii="Calibri" w:hAnsi="Calibri" w:cs="Calibri"/>
      <w:color w:val="auto"/>
      <w:sz w:val="28"/>
      <w:szCs w:val="28"/>
    </w:rPr>
  </w:style>
  <w:style w:type="character" w:customStyle="1" w:styleId="2f5">
    <w:name w:val="заголовок 2 Знак"/>
    <w:link w:val="2f4"/>
    <w:rsid w:val="00D2719F"/>
    <w:rPr>
      <w:rFonts w:ascii="FreeSetC" w:eastAsia="FreeSetC" w:hAnsi="FreeSetC" w:cs="FreeSetC"/>
      <w:b/>
      <w:bCs/>
      <w:color w:val="000000"/>
      <w:kern w:val="1"/>
      <w:sz w:val="30"/>
      <w:szCs w:val="30"/>
      <w:lang w:eastAsia="hi-IN" w:bidi="hi-IN"/>
    </w:rPr>
  </w:style>
  <w:style w:type="character" w:customStyle="1" w:styleId="2f7">
    <w:name w:val="Стиль2 Знак"/>
    <w:link w:val="2f6"/>
    <w:rsid w:val="00D2719F"/>
    <w:rPr>
      <w:rFonts w:ascii="Calibri" w:eastAsia="FreeSetC" w:hAnsi="Calibri" w:cs="Calibri"/>
      <w:b/>
      <w:bCs/>
      <w:color w:val="595959"/>
      <w:kern w:val="1"/>
      <w:sz w:val="28"/>
      <w:szCs w:val="28"/>
      <w:lang w:eastAsia="hi-IN" w:bidi="hi-IN"/>
    </w:rPr>
  </w:style>
  <w:style w:type="character" w:customStyle="1" w:styleId="3d">
    <w:name w:val="Стиль3 Знак"/>
    <w:link w:val="3c"/>
    <w:rsid w:val="00D2719F"/>
    <w:rPr>
      <w:rFonts w:ascii="Calibri" w:eastAsia="FreeSetC" w:hAnsi="Calibri" w:cs="Calibri"/>
      <w:b/>
      <w:bCs/>
      <w:kern w:val="1"/>
      <w:sz w:val="28"/>
      <w:szCs w:val="28"/>
      <w:lang w:eastAsia="hi-IN" w:bidi="hi-IN"/>
    </w:rPr>
  </w:style>
  <w:style w:type="character" w:customStyle="1" w:styleId="1ffc">
    <w:name w:val="Просмотренная гиперссылка1"/>
    <w:basedOn w:val="a0"/>
    <w:uiPriority w:val="99"/>
    <w:semiHidden/>
    <w:unhideWhenUsed/>
    <w:rsid w:val="00D2719F"/>
    <w:rPr>
      <w:color w:val="800080"/>
      <w:u w:val="single"/>
    </w:rPr>
  </w:style>
  <w:style w:type="paragraph" w:customStyle="1" w:styleId="218">
    <w:name w:val="Заголовок 21"/>
    <w:basedOn w:val="a"/>
    <w:uiPriority w:val="9"/>
    <w:qFormat/>
    <w:rsid w:val="00D2719F"/>
    <w:pPr>
      <w:widowControl w:val="0"/>
      <w:autoSpaceDE w:val="0"/>
      <w:autoSpaceDN w:val="0"/>
      <w:spacing w:after="0" w:line="240" w:lineRule="auto"/>
      <w:ind w:left="534"/>
      <w:outlineLvl w:val="2"/>
    </w:pPr>
    <w:rPr>
      <w:rFonts w:ascii="Times New Roman" w:eastAsia="Times New Roman" w:hAnsi="Times New Roman" w:cs="Times New Roman"/>
      <w:b/>
      <w:bCs/>
      <w:sz w:val="25"/>
      <w:szCs w:val="25"/>
    </w:rPr>
  </w:style>
  <w:style w:type="paragraph" w:customStyle="1" w:styleId="affffa">
    <w:name w:val="Инна"/>
    <w:basedOn w:val="a"/>
    <w:qFormat/>
    <w:rsid w:val="00D2719F"/>
    <w:pPr>
      <w:spacing w:after="0" w:line="240" w:lineRule="auto"/>
      <w:jc w:val="center"/>
    </w:pPr>
    <w:rPr>
      <w:rFonts w:ascii="Times New Roman" w:eastAsia="Times New Roman" w:hAnsi="Times New Roman" w:cs="Times New Roman"/>
      <w:sz w:val="24"/>
      <w:szCs w:val="24"/>
    </w:rPr>
  </w:style>
  <w:style w:type="character" w:customStyle="1" w:styleId="Osnovnoytext">
    <w:name w:val="Osnovnoy_text Знак"/>
    <w:link w:val="Osnovnoytext0"/>
    <w:locked/>
    <w:rsid w:val="00D2719F"/>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fe"/>
    <w:link w:val="Osnovnoytext"/>
    <w:rsid w:val="00D2719F"/>
    <w:pPr>
      <w:tabs>
        <w:tab w:val="left" w:pos="510"/>
      </w:tabs>
      <w:spacing w:line="213" w:lineRule="atLeast"/>
      <w:ind w:firstLine="340"/>
      <w:jc w:val="both"/>
      <w:textAlignment w:val="auto"/>
    </w:pPr>
    <w:rPr>
      <w:rFonts w:ascii="SchoolBookCSanPin" w:eastAsia="SchoolBookCSanPin" w:hAnsi="SchoolBookCSanPin" w:cs="SchoolBookCSanPin"/>
      <w:kern w:val="2"/>
      <w:sz w:val="21"/>
      <w:szCs w:val="21"/>
      <w:lang w:val="ru-RU"/>
    </w:rPr>
  </w:style>
  <w:style w:type="character" w:customStyle="1" w:styleId="Zagolovok1">
    <w:name w:val="Zagolovok_1 Знак"/>
    <w:link w:val="Zagolovok10"/>
    <w:locked/>
    <w:rsid w:val="00D2719F"/>
    <w:rPr>
      <w:rFonts w:ascii="FreeSetC" w:eastAsia="FreeSetC" w:hAnsi="FreeSetC" w:cs="FreeSetC"/>
      <w:b/>
      <w:bCs/>
      <w:caps/>
      <w:color w:val="000000"/>
      <w:kern w:val="2"/>
      <w:sz w:val="30"/>
      <w:szCs w:val="30"/>
      <w:lang w:eastAsia="hi-IN" w:bidi="hi-IN"/>
    </w:rPr>
  </w:style>
  <w:style w:type="paragraph" w:customStyle="1" w:styleId="Zagolovok10">
    <w:name w:val="Zagolovok_1"/>
    <w:basedOn w:val="afffe"/>
    <w:link w:val="Zagolovok1"/>
    <w:rsid w:val="00D2719F"/>
    <w:pPr>
      <w:spacing w:after="227" w:line="344" w:lineRule="atLeast"/>
      <w:jc w:val="center"/>
      <w:textAlignment w:val="auto"/>
    </w:pPr>
    <w:rPr>
      <w:b/>
      <w:bCs/>
      <w:caps/>
      <w:kern w:val="2"/>
      <w:sz w:val="30"/>
      <w:szCs w:val="30"/>
      <w:lang w:val="ru-RU"/>
    </w:rPr>
  </w:style>
  <w:style w:type="paragraph" w:customStyle="1" w:styleId="Osnovnoytextvvv1">
    <w:name w:val="Osnovnoy_text vvv1"/>
    <w:basedOn w:val="afffe"/>
    <w:rsid w:val="00D2719F"/>
    <w:pPr>
      <w:tabs>
        <w:tab w:val="left" w:pos="510"/>
      </w:tabs>
      <w:spacing w:line="213" w:lineRule="atLeast"/>
      <w:ind w:left="340"/>
      <w:jc w:val="both"/>
      <w:textAlignment w:val="auto"/>
    </w:pPr>
    <w:rPr>
      <w:rFonts w:ascii="SchoolBookCSanPin" w:eastAsia="SchoolBookCSanPin" w:hAnsi="SchoolBookCSanPin" w:cs="SchoolBookCSanPin"/>
      <w:kern w:val="2"/>
      <w:sz w:val="21"/>
      <w:szCs w:val="21"/>
      <w:lang w:val="ru-RU"/>
    </w:rPr>
  </w:style>
  <w:style w:type="paragraph" w:customStyle="1" w:styleId="Zagolovok2">
    <w:name w:val="Zagolovok_2"/>
    <w:basedOn w:val="afffe"/>
    <w:rsid w:val="00D2719F"/>
    <w:pPr>
      <w:spacing w:before="397" w:after="227" w:line="344" w:lineRule="atLeast"/>
      <w:jc w:val="center"/>
      <w:textAlignment w:val="auto"/>
    </w:pPr>
    <w:rPr>
      <w:b/>
      <w:bCs/>
      <w:kern w:val="2"/>
      <w:sz w:val="30"/>
      <w:szCs w:val="30"/>
      <w:lang w:val="ru-RU"/>
    </w:rPr>
  </w:style>
  <w:style w:type="paragraph" w:customStyle="1" w:styleId="Osnovnoytextdop8">
    <w:name w:val="Osnovnoy_text dop 8"/>
    <w:basedOn w:val="afffe"/>
    <w:rsid w:val="00D2719F"/>
    <w:pPr>
      <w:tabs>
        <w:tab w:val="left" w:pos="510"/>
      </w:tabs>
      <w:spacing w:line="213" w:lineRule="atLeast"/>
      <w:ind w:firstLine="340"/>
      <w:jc w:val="both"/>
      <w:textAlignment w:val="auto"/>
    </w:pPr>
    <w:rPr>
      <w:rFonts w:ascii="SchoolBookCSanPin" w:eastAsia="SchoolBookCSanPin" w:hAnsi="SchoolBookCSanPin" w:cs="SchoolBookCSanPin"/>
      <w:kern w:val="2"/>
      <w:sz w:val="17"/>
      <w:szCs w:val="17"/>
      <w:lang w:val="ru-RU"/>
    </w:rPr>
  </w:style>
  <w:style w:type="paragraph" w:customStyle="1" w:styleId="Zagolovok3">
    <w:name w:val="Zagolovok_3"/>
    <w:basedOn w:val="afffe"/>
    <w:rsid w:val="00D2719F"/>
    <w:pPr>
      <w:spacing w:before="283" w:after="170" w:line="302" w:lineRule="atLeast"/>
      <w:jc w:val="center"/>
      <w:textAlignment w:val="auto"/>
    </w:pPr>
    <w:rPr>
      <w:b/>
      <w:bCs/>
      <w:kern w:val="2"/>
      <w:sz w:val="26"/>
      <w:szCs w:val="26"/>
      <w:lang w:val="ru-RU"/>
    </w:rPr>
  </w:style>
  <w:style w:type="paragraph" w:customStyle="1" w:styleId="Zagolovok4">
    <w:name w:val="Zagolovok_4"/>
    <w:basedOn w:val="afffe"/>
    <w:rsid w:val="00D2719F"/>
    <w:pPr>
      <w:spacing w:line="214" w:lineRule="atLeast"/>
      <w:jc w:val="center"/>
      <w:textAlignment w:val="auto"/>
    </w:pPr>
    <w:rPr>
      <w:rFonts w:ascii="SchoolBookCSanPin" w:eastAsia="SchoolBookCSanPin" w:hAnsi="SchoolBookCSanPin" w:cs="SchoolBookCSanPin"/>
      <w:b/>
      <w:bCs/>
      <w:caps/>
      <w:kern w:val="2"/>
      <w:sz w:val="21"/>
      <w:szCs w:val="21"/>
      <w:lang w:val="ru-RU"/>
    </w:rPr>
  </w:style>
  <w:style w:type="paragraph" w:customStyle="1" w:styleId="Osnovnoytextvvv1kursiv">
    <w:name w:val="Osnovnoy_text vvv1 kursiv"/>
    <w:basedOn w:val="afffe"/>
    <w:rsid w:val="00D2719F"/>
    <w:pPr>
      <w:tabs>
        <w:tab w:val="left" w:pos="510"/>
      </w:tabs>
      <w:spacing w:line="213" w:lineRule="atLeast"/>
      <w:ind w:left="340"/>
      <w:jc w:val="both"/>
      <w:textAlignment w:val="auto"/>
    </w:pPr>
    <w:rPr>
      <w:rFonts w:ascii="SchoolBookCSanPin" w:eastAsia="SchoolBookCSanPin" w:hAnsi="SchoolBookCSanPin" w:cs="SchoolBookCSanPin"/>
      <w:i/>
      <w:iCs/>
      <w:kern w:val="2"/>
      <w:sz w:val="21"/>
      <w:szCs w:val="21"/>
      <w:lang w:val="ru-RU"/>
    </w:rPr>
  </w:style>
  <w:style w:type="paragraph" w:customStyle="1" w:styleId="Osnovnoytextvvv1galka">
    <w:name w:val="Osnovnoy_text vvv1 galka"/>
    <w:basedOn w:val="afffe"/>
    <w:rsid w:val="00D2719F"/>
    <w:pPr>
      <w:tabs>
        <w:tab w:val="left" w:pos="510"/>
        <w:tab w:val="left" w:pos="680"/>
        <w:tab w:val="left" w:pos="907"/>
      </w:tabs>
      <w:spacing w:line="213" w:lineRule="atLeast"/>
      <w:ind w:left="510"/>
      <w:jc w:val="both"/>
      <w:textAlignment w:val="auto"/>
    </w:pPr>
    <w:rPr>
      <w:rFonts w:ascii="SchoolBookCSanPin" w:eastAsia="SchoolBookCSanPin" w:hAnsi="SchoolBookCSanPin" w:cs="SchoolBookCSanPin"/>
      <w:kern w:val="2"/>
      <w:sz w:val="21"/>
      <w:szCs w:val="21"/>
      <w:lang w:val="ru-RU"/>
    </w:rPr>
  </w:style>
  <w:style w:type="paragraph" w:customStyle="1" w:styleId="Snoski">
    <w:name w:val="Snoski"/>
    <w:basedOn w:val="afffe"/>
    <w:rsid w:val="00D2719F"/>
    <w:pPr>
      <w:tabs>
        <w:tab w:val="left" w:pos="794"/>
      </w:tabs>
      <w:spacing w:line="174" w:lineRule="atLeast"/>
      <w:ind w:left="227" w:firstLine="340"/>
      <w:jc w:val="both"/>
      <w:textAlignment w:val="auto"/>
    </w:pPr>
    <w:rPr>
      <w:rFonts w:ascii="SchoolBookCSanPin" w:eastAsia="SchoolBookCSanPin" w:hAnsi="SchoolBookCSanPin" w:cs="SchoolBookCSanPin"/>
      <w:kern w:val="2"/>
      <w:sz w:val="17"/>
      <w:szCs w:val="17"/>
      <w:lang w:val="ru-RU"/>
    </w:rPr>
  </w:style>
  <w:style w:type="paragraph" w:customStyle="1" w:styleId="Dopolnittekst">
    <w:name w:val="Dopolnit_tekst"/>
    <w:basedOn w:val="afffe"/>
    <w:rsid w:val="00D2719F"/>
    <w:pPr>
      <w:spacing w:line="213" w:lineRule="atLeast"/>
      <w:ind w:left="113" w:right="113"/>
      <w:jc w:val="both"/>
      <w:textAlignment w:val="auto"/>
    </w:pPr>
    <w:rPr>
      <w:kern w:val="2"/>
      <w:sz w:val="19"/>
      <w:szCs w:val="19"/>
      <w:lang w:val="ru-RU"/>
    </w:rPr>
  </w:style>
  <w:style w:type="character" w:customStyle="1" w:styleId="Hyperlink0">
    <w:name w:val="Hyperlink.0"/>
    <w:basedOn w:val="a0"/>
    <w:rsid w:val="00D2719F"/>
    <w:rPr>
      <w:color w:val="0070C0"/>
      <w:u w:val="single" w:color="0070C0"/>
      <w:lang w:val="en-US"/>
    </w:rPr>
  </w:style>
  <w:style w:type="character" w:customStyle="1" w:styleId="FontStyle46">
    <w:name w:val="Font Style46"/>
    <w:uiPriority w:val="99"/>
    <w:rsid w:val="00D2719F"/>
    <w:rPr>
      <w:rFonts w:ascii="Times New Roman" w:hAnsi="Times New Roman" w:cs="Times New Roman" w:hint="default"/>
      <w:color w:val="000000"/>
      <w:sz w:val="22"/>
      <w:szCs w:val="22"/>
    </w:rPr>
  </w:style>
  <w:style w:type="character" w:customStyle="1" w:styleId="snoskazifra">
    <w:name w:val="snoska zifra"/>
    <w:rsid w:val="00D2719F"/>
    <w:rPr>
      <w:position w:val="1"/>
      <w:sz w:val="22"/>
      <w:szCs w:val="22"/>
    </w:rPr>
  </w:style>
  <w:style w:type="character" w:customStyle="1" w:styleId="affffb">
    <w:name w:val="ч"/>
    <w:rsid w:val="00D2719F"/>
    <w:rPr>
      <w:caps w:val="0"/>
      <w:smallCaps w:val="0"/>
    </w:rPr>
  </w:style>
  <w:style w:type="paragraph" w:customStyle="1" w:styleId="315">
    <w:name w:val="Заголовок 31"/>
    <w:basedOn w:val="a"/>
    <w:next w:val="a"/>
    <w:uiPriority w:val="9"/>
    <w:qFormat/>
    <w:rsid w:val="00D2719F"/>
    <w:pPr>
      <w:keepNext/>
      <w:keepLines/>
      <w:spacing w:before="200" w:after="0" w:line="276" w:lineRule="auto"/>
      <w:outlineLvl w:val="2"/>
    </w:pPr>
    <w:rPr>
      <w:rFonts w:ascii="Calibri" w:eastAsia="MS Gothic" w:hAnsi="Calibri" w:cs="Times New Roman"/>
      <w:b/>
      <w:bCs/>
      <w:color w:val="4F81BD"/>
      <w:lang w:val="en-US"/>
    </w:rPr>
  </w:style>
  <w:style w:type="character" w:customStyle="1" w:styleId="2f8">
    <w:name w:val="Основной текст (2)_"/>
    <w:link w:val="2f9"/>
    <w:uiPriority w:val="99"/>
    <w:locked/>
    <w:rsid w:val="00D2719F"/>
    <w:rPr>
      <w:sz w:val="28"/>
      <w:shd w:val="clear" w:color="auto" w:fill="FFFFFF"/>
    </w:rPr>
  </w:style>
  <w:style w:type="paragraph" w:customStyle="1" w:styleId="2f9">
    <w:name w:val="Основной текст (2)"/>
    <w:basedOn w:val="a"/>
    <w:link w:val="2f8"/>
    <w:uiPriority w:val="99"/>
    <w:rsid w:val="00D2719F"/>
    <w:pPr>
      <w:widowControl w:val="0"/>
      <w:shd w:val="clear" w:color="auto" w:fill="FFFFFF"/>
      <w:spacing w:after="240" w:line="322" w:lineRule="exact"/>
    </w:pPr>
    <w:rPr>
      <w:sz w:val="28"/>
    </w:rPr>
  </w:style>
  <w:style w:type="character" w:customStyle="1" w:styleId="snippet-info">
    <w:name w:val="snippet-info"/>
    <w:basedOn w:val="a0"/>
    <w:rsid w:val="00D2719F"/>
  </w:style>
  <w:style w:type="character" w:customStyle="1" w:styleId="fontstyle01">
    <w:name w:val="fontstyle01"/>
    <w:basedOn w:val="a0"/>
    <w:rsid w:val="00D2719F"/>
    <w:rPr>
      <w:rFonts w:ascii="NewtonCSanPin-Regular" w:hAnsi="NewtonCSanPin-Regular" w:hint="default"/>
      <w:b w:val="0"/>
      <w:bCs w:val="0"/>
      <w:i w:val="0"/>
      <w:iCs w:val="0"/>
      <w:color w:val="242021"/>
      <w:sz w:val="18"/>
      <w:szCs w:val="18"/>
    </w:rPr>
  </w:style>
  <w:style w:type="character" w:customStyle="1" w:styleId="219">
    <w:name w:val="Заголовок 2 Знак1"/>
    <w:basedOn w:val="a0"/>
    <w:uiPriority w:val="9"/>
    <w:semiHidden/>
    <w:rsid w:val="00D2719F"/>
    <w:rPr>
      <w:rFonts w:ascii="Cambria" w:eastAsia="Times New Roman" w:hAnsi="Cambria" w:cs="Times New Roman" w:hint="default"/>
      <w:b/>
      <w:bCs/>
      <w:color w:val="4F81BD"/>
      <w:sz w:val="26"/>
      <w:szCs w:val="26"/>
    </w:rPr>
  </w:style>
  <w:style w:type="character" w:customStyle="1" w:styleId="316">
    <w:name w:val="Заголовок 3 Знак1"/>
    <w:basedOn w:val="a0"/>
    <w:uiPriority w:val="9"/>
    <w:semiHidden/>
    <w:rsid w:val="00D2719F"/>
    <w:rPr>
      <w:rFonts w:ascii="Cambria" w:eastAsia="Times New Roman" w:hAnsi="Cambria" w:cs="Times New Roman" w:hint="default"/>
      <w:b/>
      <w:bCs/>
      <w:color w:val="4F81BD"/>
    </w:rPr>
  </w:style>
  <w:style w:type="character" w:customStyle="1" w:styleId="1ffd">
    <w:name w:val="Название Знак1"/>
    <w:basedOn w:val="a0"/>
    <w:uiPriority w:val="10"/>
    <w:rsid w:val="00D2719F"/>
    <w:rPr>
      <w:rFonts w:ascii="Cambria" w:eastAsia="Times New Roman" w:hAnsi="Cambria" w:cs="Times New Roman" w:hint="default"/>
      <w:color w:val="17365D"/>
      <w:spacing w:val="5"/>
      <w:kern w:val="28"/>
      <w:sz w:val="52"/>
      <w:szCs w:val="52"/>
    </w:rPr>
  </w:style>
  <w:style w:type="character" w:customStyle="1" w:styleId="1ffe">
    <w:name w:val="Подзаголовок Знак1"/>
    <w:basedOn w:val="a0"/>
    <w:uiPriority w:val="11"/>
    <w:rsid w:val="00D2719F"/>
    <w:rPr>
      <w:rFonts w:ascii="Cambria" w:eastAsia="Times New Roman" w:hAnsi="Cambria" w:cs="Times New Roman" w:hint="default"/>
      <w:i/>
      <w:iCs/>
      <w:color w:val="4F81BD"/>
      <w:spacing w:val="15"/>
      <w:sz w:val="24"/>
      <w:szCs w:val="24"/>
    </w:rPr>
  </w:style>
  <w:style w:type="character" w:customStyle="1" w:styleId="21a">
    <w:name w:val="Цитата 2 Знак1"/>
    <w:basedOn w:val="a0"/>
    <w:uiPriority w:val="29"/>
    <w:rsid w:val="00D2719F"/>
    <w:rPr>
      <w:i/>
      <w:iCs/>
      <w:color w:val="000000"/>
    </w:rPr>
  </w:style>
  <w:style w:type="character" w:customStyle="1" w:styleId="410">
    <w:name w:val="Заголовок 4 Знак1"/>
    <w:basedOn w:val="a0"/>
    <w:uiPriority w:val="9"/>
    <w:semiHidden/>
    <w:rsid w:val="00D2719F"/>
    <w:rPr>
      <w:rFonts w:ascii="Cambria" w:eastAsia="Times New Roman" w:hAnsi="Cambria" w:cs="Times New Roman" w:hint="default"/>
      <w:b/>
      <w:bCs/>
      <w:i/>
      <w:iCs/>
      <w:color w:val="4F81BD"/>
    </w:rPr>
  </w:style>
  <w:style w:type="character" w:customStyle="1" w:styleId="510">
    <w:name w:val="Заголовок 5 Знак1"/>
    <w:basedOn w:val="a0"/>
    <w:uiPriority w:val="9"/>
    <w:semiHidden/>
    <w:rsid w:val="00D2719F"/>
    <w:rPr>
      <w:rFonts w:ascii="Cambria" w:eastAsia="Times New Roman" w:hAnsi="Cambria" w:cs="Times New Roman" w:hint="default"/>
      <w:color w:val="243F60"/>
    </w:rPr>
  </w:style>
  <w:style w:type="character" w:customStyle="1" w:styleId="610">
    <w:name w:val="Заголовок 6 Знак1"/>
    <w:basedOn w:val="a0"/>
    <w:uiPriority w:val="9"/>
    <w:semiHidden/>
    <w:rsid w:val="00D2719F"/>
    <w:rPr>
      <w:rFonts w:ascii="Cambria" w:eastAsia="Times New Roman" w:hAnsi="Cambria" w:cs="Times New Roman" w:hint="default"/>
      <w:i/>
      <w:iCs/>
      <w:color w:val="243F60"/>
    </w:rPr>
  </w:style>
  <w:style w:type="character" w:customStyle="1" w:styleId="710">
    <w:name w:val="Заголовок 7 Знак1"/>
    <w:basedOn w:val="a0"/>
    <w:uiPriority w:val="9"/>
    <w:semiHidden/>
    <w:rsid w:val="00D2719F"/>
    <w:rPr>
      <w:rFonts w:ascii="Cambria" w:eastAsia="Times New Roman" w:hAnsi="Cambria" w:cs="Times New Roman" w:hint="default"/>
      <w:i/>
      <w:iCs/>
      <w:color w:val="404040"/>
    </w:rPr>
  </w:style>
  <w:style w:type="character" w:customStyle="1" w:styleId="810">
    <w:name w:val="Заголовок 8 Знак1"/>
    <w:basedOn w:val="a0"/>
    <w:uiPriority w:val="9"/>
    <w:semiHidden/>
    <w:rsid w:val="00D2719F"/>
    <w:rPr>
      <w:rFonts w:ascii="Cambria" w:eastAsia="Times New Roman" w:hAnsi="Cambria" w:cs="Times New Roman" w:hint="default"/>
      <w:color w:val="404040"/>
      <w:sz w:val="20"/>
      <w:szCs w:val="20"/>
    </w:rPr>
  </w:style>
  <w:style w:type="character" w:customStyle="1" w:styleId="910">
    <w:name w:val="Заголовок 9 Знак1"/>
    <w:basedOn w:val="a0"/>
    <w:uiPriority w:val="9"/>
    <w:semiHidden/>
    <w:rsid w:val="00D2719F"/>
    <w:rPr>
      <w:rFonts w:ascii="Cambria" w:eastAsia="Times New Roman" w:hAnsi="Cambria" w:cs="Times New Roman" w:hint="default"/>
      <w:i/>
      <w:iCs/>
      <w:color w:val="404040"/>
      <w:sz w:val="20"/>
      <w:szCs w:val="20"/>
    </w:rPr>
  </w:style>
  <w:style w:type="character" w:customStyle="1" w:styleId="1fff">
    <w:name w:val="Выделенная цитата Знак1"/>
    <w:basedOn w:val="a0"/>
    <w:uiPriority w:val="30"/>
    <w:rsid w:val="00D2719F"/>
    <w:rPr>
      <w:b/>
      <w:bCs/>
      <w:i/>
      <w:iCs/>
      <w:color w:val="4F81BD"/>
    </w:rPr>
  </w:style>
  <w:style w:type="table" w:customStyle="1" w:styleId="116">
    <w:name w:val="Светлая заливка11"/>
    <w:basedOn w:val="a1"/>
    <w:uiPriority w:val="60"/>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D2719F"/>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1"/>
    <w:uiPriority w:val="60"/>
    <w:rsid w:val="00D2719F"/>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1"/>
    <w:uiPriority w:val="60"/>
    <w:rsid w:val="00D2719F"/>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1"/>
    <w:uiPriority w:val="60"/>
    <w:rsid w:val="00D2719F"/>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1"/>
    <w:uiPriority w:val="60"/>
    <w:rsid w:val="00D2719F"/>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1"/>
    <w:uiPriority w:val="60"/>
    <w:rsid w:val="00D2719F"/>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1"/>
    <w:uiPriority w:val="61"/>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1"/>
    <w:uiPriority w:val="61"/>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1"/>
    <w:uiPriority w:val="61"/>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1"/>
    <w:uiPriority w:val="61"/>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1"/>
    <w:uiPriority w:val="61"/>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1"/>
    <w:uiPriority w:val="61"/>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1"/>
    <w:uiPriority w:val="61"/>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1"/>
    <w:uiPriority w:val="62"/>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1"/>
    <w:uiPriority w:val="62"/>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1"/>
    <w:uiPriority w:val="62"/>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1"/>
    <w:uiPriority w:val="62"/>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1"/>
    <w:uiPriority w:val="62"/>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1"/>
    <w:uiPriority w:val="62"/>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1"/>
    <w:uiPriority w:val="62"/>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2">
    <w:name w:val="Средняя заливка 111"/>
    <w:basedOn w:val="a1"/>
    <w:uiPriority w:val="63"/>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1"/>
    <w:uiPriority w:val="63"/>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1"/>
    <w:uiPriority w:val="63"/>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1"/>
    <w:uiPriority w:val="63"/>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1"/>
    <w:uiPriority w:val="63"/>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1"/>
    <w:uiPriority w:val="63"/>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1"/>
    <w:uiPriority w:val="63"/>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1"/>
    <w:uiPriority w:val="64"/>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1"/>
    <w:uiPriority w:val="64"/>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1"/>
    <w:uiPriority w:val="64"/>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1"/>
    <w:uiPriority w:val="64"/>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1"/>
    <w:uiPriority w:val="64"/>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1"/>
    <w:uiPriority w:val="64"/>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1"/>
    <w:uiPriority w:val="64"/>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Средний список 111"/>
    <w:basedOn w:val="a1"/>
    <w:uiPriority w:val="65"/>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1"/>
    <w:uiPriority w:val="65"/>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1"/>
    <w:uiPriority w:val="65"/>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1"/>
    <w:uiPriority w:val="65"/>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1"/>
    <w:uiPriority w:val="65"/>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1"/>
    <w:uiPriority w:val="65"/>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1"/>
    <w:uiPriority w:val="65"/>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1">
    <w:name w:val="Средний список 211"/>
    <w:basedOn w:val="a1"/>
    <w:uiPriority w:val="66"/>
    <w:rsid w:val="00D2719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Средний список 2 - Акцент 111"/>
    <w:basedOn w:val="a1"/>
    <w:uiPriority w:val="66"/>
    <w:rsid w:val="00D2719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1">
    <w:name w:val="Средний список 2 - Акцент 211"/>
    <w:basedOn w:val="a1"/>
    <w:uiPriority w:val="66"/>
    <w:rsid w:val="00D2719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1">
    <w:name w:val="Средний список 2 - Акцент 311"/>
    <w:basedOn w:val="a1"/>
    <w:uiPriority w:val="66"/>
    <w:rsid w:val="00D2719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1">
    <w:name w:val="Средний список 2 - Акцент 411"/>
    <w:basedOn w:val="a1"/>
    <w:uiPriority w:val="66"/>
    <w:rsid w:val="00D2719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1">
    <w:name w:val="Средний список 2 - Акцент 511"/>
    <w:basedOn w:val="a1"/>
    <w:uiPriority w:val="66"/>
    <w:rsid w:val="00D2719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1">
    <w:name w:val="Средний список 2 - Акцент 611"/>
    <w:basedOn w:val="a1"/>
    <w:uiPriority w:val="66"/>
    <w:rsid w:val="00D2719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14">
    <w:name w:val="Средняя сетка 111"/>
    <w:basedOn w:val="a1"/>
    <w:uiPriority w:val="67"/>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1"/>
    <w:uiPriority w:val="67"/>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1"/>
    <w:uiPriority w:val="67"/>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1"/>
    <w:uiPriority w:val="67"/>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1"/>
    <w:uiPriority w:val="67"/>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1"/>
    <w:uiPriority w:val="67"/>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1"/>
    <w:uiPriority w:val="67"/>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12">
    <w:name w:val="Средняя сетка 2 - Акцент 111"/>
    <w:basedOn w:val="a1"/>
    <w:uiPriority w:val="68"/>
    <w:rsid w:val="00D2719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2">
    <w:name w:val="Средняя сетка 2 - Акцент 211"/>
    <w:basedOn w:val="a1"/>
    <w:uiPriority w:val="68"/>
    <w:rsid w:val="00D2719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2">
    <w:name w:val="Средняя сетка 2 - Акцент 311"/>
    <w:basedOn w:val="a1"/>
    <w:uiPriority w:val="68"/>
    <w:rsid w:val="00D2719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2">
    <w:name w:val="Средняя сетка 2 - Акцент 411"/>
    <w:basedOn w:val="a1"/>
    <w:uiPriority w:val="68"/>
    <w:rsid w:val="00D2719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2">
    <w:name w:val="Средняя сетка 2 - Акцент 511"/>
    <w:basedOn w:val="a1"/>
    <w:uiPriority w:val="68"/>
    <w:rsid w:val="00D2719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2">
    <w:name w:val="Средняя сетка 2 - Акцент 611"/>
    <w:basedOn w:val="a1"/>
    <w:uiPriority w:val="68"/>
    <w:rsid w:val="00D2719F"/>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0">
    <w:name w:val="Средняя сетка 311"/>
    <w:basedOn w:val="a1"/>
    <w:uiPriority w:val="69"/>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1"/>
    <w:uiPriority w:val="69"/>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1"/>
    <w:uiPriority w:val="69"/>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1"/>
    <w:uiPriority w:val="69"/>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1"/>
    <w:uiPriority w:val="69"/>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1"/>
    <w:uiPriority w:val="69"/>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1"/>
    <w:uiPriority w:val="69"/>
    <w:rsid w:val="00D2719F"/>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1"/>
    <w:uiPriority w:val="70"/>
    <w:rsid w:val="00D2719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1"/>
    <w:uiPriority w:val="70"/>
    <w:rsid w:val="00D2719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1"/>
    <w:uiPriority w:val="70"/>
    <w:rsid w:val="00D2719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1"/>
    <w:uiPriority w:val="70"/>
    <w:rsid w:val="00D2719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1"/>
    <w:uiPriority w:val="70"/>
    <w:rsid w:val="00D2719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1"/>
    <w:uiPriority w:val="70"/>
    <w:rsid w:val="00D2719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1"/>
    <w:uiPriority w:val="70"/>
    <w:rsid w:val="00D2719F"/>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1"/>
    <w:uiPriority w:val="71"/>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1"/>
    <w:uiPriority w:val="71"/>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1"/>
    <w:uiPriority w:val="71"/>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1"/>
    <w:uiPriority w:val="71"/>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1"/>
    <w:uiPriority w:val="71"/>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1"/>
    <w:uiPriority w:val="71"/>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1"/>
    <w:uiPriority w:val="71"/>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1"/>
    <w:uiPriority w:val="72"/>
    <w:rsid w:val="00D2719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1"/>
    <w:uiPriority w:val="72"/>
    <w:rsid w:val="00D2719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1"/>
    <w:uiPriority w:val="72"/>
    <w:rsid w:val="00D2719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1"/>
    <w:uiPriority w:val="72"/>
    <w:rsid w:val="00D2719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1"/>
    <w:uiPriority w:val="72"/>
    <w:rsid w:val="00D2719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1"/>
    <w:uiPriority w:val="72"/>
    <w:rsid w:val="00D2719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1"/>
    <w:uiPriority w:val="72"/>
    <w:rsid w:val="00D2719F"/>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1"/>
    <w:uiPriority w:val="73"/>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1"/>
    <w:uiPriority w:val="73"/>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1"/>
    <w:uiPriority w:val="73"/>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1"/>
    <w:uiPriority w:val="73"/>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1"/>
    <w:uiPriority w:val="73"/>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1"/>
    <w:uiPriority w:val="73"/>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1"/>
    <w:uiPriority w:val="73"/>
    <w:rsid w:val="00D2719F"/>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53">
    <w:name w:val="Нет списка5"/>
    <w:next w:val="a2"/>
    <w:uiPriority w:val="99"/>
    <w:semiHidden/>
    <w:unhideWhenUsed/>
    <w:rsid w:val="00D2719F"/>
  </w:style>
  <w:style w:type="table" w:customStyle="1" w:styleId="TableNormal4">
    <w:name w:val="Table Normal4"/>
    <w:uiPriority w:val="2"/>
    <w:semiHidden/>
    <w:unhideWhenUsed/>
    <w:qFormat/>
    <w:rsid w:val="00D271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62">
    <w:name w:val="Нет списка6"/>
    <w:next w:val="a2"/>
    <w:uiPriority w:val="99"/>
    <w:semiHidden/>
    <w:unhideWhenUsed/>
    <w:rsid w:val="00D2719F"/>
  </w:style>
  <w:style w:type="table" w:customStyle="1" w:styleId="TableNormal5">
    <w:name w:val="Table Normal5"/>
    <w:uiPriority w:val="2"/>
    <w:semiHidden/>
    <w:unhideWhenUsed/>
    <w:qFormat/>
    <w:rsid w:val="00D271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D2719F"/>
  </w:style>
  <w:style w:type="table" w:customStyle="1" w:styleId="11d">
    <w:name w:val="Сетка таблицы11"/>
    <w:basedOn w:val="a1"/>
    <w:next w:val="ac"/>
    <w:uiPriority w:val="99"/>
    <w:rsid w:val="00D2719F"/>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Body Text Indent"/>
    <w:basedOn w:val="a"/>
    <w:link w:val="affffd"/>
    <w:uiPriority w:val="99"/>
    <w:semiHidden/>
    <w:rsid w:val="00D2719F"/>
    <w:pPr>
      <w:spacing w:after="0" w:line="240" w:lineRule="auto"/>
      <w:ind w:firstLine="720"/>
      <w:jc w:val="both"/>
    </w:pPr>
    <w:rPr>
      <w:rFonts w:ascii="Times New Roman" w:eastAsia="Times New Roman" w:hAnsi="Times New Roman" w:cs="Times New Roman"/>
      <w:color w:val="000000"/>
      <w:sz w:val="28"/>
      <w:szCs w:val="28"/>
      <w:lang w:eastAsia="ru-RU"/>
    </w:rPr>
  </w:style>
  <w:style w:type="character" w:customStyle="1" w:styleId="affffd">
    <w:name w:val="Основной текст с отступом Знак"/>
    <w:basedOn w:val="a0"/>
    <w:link w:val="affffc"/>
    <w:uiPriority w:val="99"/>
    <w:semiHidden/>
    <w:rsid w:val="00D2719F"/>
    <w:rPr>
      <w:rFonts w:ascii="Times New Roman" w:eastAsia="Times New Roman" w:hAnsi="Times New Roman" w:cs="Times New Roman"/>
      <w:color w:val="000000"/>
      <w:sz w:val="28"/>
      <w:szCs w:val="28"/>
      <w:lang w:eastAsia="ru-RU"/>
    </w:rPr>
  </w:style>
  <w:style w:type="character" w:customStyle="1" w:styleId="120">
    <w:name w:val="Заголовок 1 Знак2"/>
    <w:basedOn w:val="a0"/>
    <w:link w:val="11"/>
    <w:uiPriority w:val="9"/>
    <w:rsid w:val="00D2719F"/>
    <w:rPr>
      <w:rFonts w:asciiTheme="majorHAnsi" w:eastAsiaTheme="majorEastAsia" w:hAnsiTheme="majorHAnsi" w:cstheme="majorBidi"/>
      <w:color w:val="2E74B5" w:themeColor="accent1" w:themeShade="BF"/>
      <w:sz w:val="32"/>
      <w:szCs w:val="32"/>
    </w:rPr>
  </w:style>
  <w:style w:type="character" w:customStyle="1" w:styleId="420">
    <w:name w:val="Заголовок 4 Знак2"/>
    <w:basedOn w:val="a0"/>
    <w:link w:val="4"/>
    <w:uiPriority w:val="9"/>
    <w:semiHidden/>
    <w:rsid w:val="00D2719F"/>
    <w:rPr>
      <w:rFonts w:asciiTheme="majorHAnsi" w:eastAsiaTheme="majorEastAsia" w:hAnsiTheme="majorHAnsi" w:cstheme="majorBidi"/>
      <w:i/>
      <w:iCs/>
      <w:color w:val="2E74B5" w:themeColor="accent1" w:themeShade="BF"/>
    </w:rPr>
  </w:style>
  <w:style w:type="character" w:customStyle="1" w:styleId="520">
    <w:name w:val="Заголовок 5 Знак2"/>
    <w:basedOn w:val="a0"/>
    <w:link w:val="5"/>
    <w:uiPriority w:val="9"/>
    <w:semiHidden/>
    <w:rsid w:val="00D2719F"/>
    <w:rPr>
      <w:rFonts w:asciiTheme="majorHAnsi" w:eastAsiaTheme="majorEastAsia" w:hAnsiTheme="majorHAnsi" w:cstheme="majorBidi"/>
      <w:color w:val="2E74B5" w:themeColor="accent1" w:themeShade="BF"/>
    </w:rPr>
  </w:style>
  <w:style w:type="character" w:customStyle="1" w:styleId="620">
    <w:name w:val="Заголовок 6 Знак2"/>
    <w:basedOn w:val="a0"/>
    <w:link w:val="6"/>
    <w:uiPriority w:val="9"/>
    <w:semiHidden/>
    <w:rsid w:val="00D2719F"/>
    <w:rPr>
      <w:rFonts w:asciiTheme="majorHAnsi" w:eastAsiaTheme="majorEastAsia" w:hAnsiTheme="majorHAnsi" w:cstheme="majorBidi"/>
      <w:color w:val="1F4D78" w:themeColor="accent1" w:themeShade="7F"/>
    </w:rPr>
  </w:style>
  <w:style w:type="character" w:customStyle="1" w:styleId="720">
    <w:name w:val="Заголовок 7 Знак2"/>
    <w:basedOn w:val="a0"/>
    <w:link w:val="7"/>
    <w:uiPriority w:val="9"/>
    <w:semiHidden/>
    <w:rsid w:val="00D2719F"/>
    <w:rPr>
      <w:rFonts w:asciiTheme="majorHAnsi" w:eastAsiaTheme="majorEastAsia" w:hAnsiTheme="majorHAnsi" w:cstheme="majorBidi"/>
      <w:i/>
      <w:iCs/>
      <w:color w:val="1F4D78" w:themeColor="accent1" w:themeShade="7F"/>
    </w:rPr>
  </w:style>
  <w:style w:type="character" w:customStyle="1" w:styleId="82">
    <w:name w:val="Заголовок 8 Знак2"/>
    <w:basedOn w:val="a0"/>
    <w:link w:val="8"/>
    <w:uiPriority w:val="9"/>
    <w:semiHidden/>
    <w:rsid w:val="00D2719F"/>
    <w:rPr>
      <w:rFonts w:asciiTheme="majorHAnsi" w:eastAsiaTheme="majorEastAsia" w:hAnsiTheme="majorHAnsi" w:cstheme="majorBidi"/>
      <w:color w:val="272727" w:themeColor="text1" w:themeTint="D8"/>
      <w:sz w:val="21"/>
      <w:szCs w:val="21"/>
    </w:rPr>
  </w:style>
  <w:style w:type="character" w:customStyle="1" w:styleId="92">
    <w:name w:val="Заголовок 9 Знак2"/>
    <w:basedOn w:val="a0"/>
    <w:link w:val="9"/>
    <w:uiPriority w:val="9"/>
    <w:semiHidden/>
    <w:rsid w:val="00D2719F"/>
    <w:rPr>
      <w:rFonts w:asciiTheme="majorHAnsi" w:eastAsiaTheme="majorEastAsia" w:hAnsiTheme="majorHAnsi" w:cstheme="majorBidi"/>
      <w:i/>
      <w:iCs/>
      <w:color w:val="272727" w:themeColor="text1" w:themeTint="D8"/>
      <w:sz w:val="21"/>
      <w:szCs w:val="21"/>
    </w:rPr>
  </w:style>
  <w:style w:type="table" w:styleId="ac">
    <w:name w:val="Table Grid"/>
    <w:basedOn w:val="a1"/>
    <w:uiPriority w:val="39"/>
    <w:rsid w:val="00D2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Hyperlink"/>
    <w:basedOn w:val="a0"/>
    <w:uiPriority w:val="99"/>
    <w:semiHidden/>
    <w:unhideWhenUsed/>
    <w:rsid w:val="00D2719F"/>
    <w:rPr>
      <w:color w:val="0563C1" w:themeColor="hyperlink"/>
      <w:u w:val="single"/>
    </w:rPr>
  </w:style>
  <w:style w:type="paragraph" w:styleId="afc">
    <w:name w:val="Subtitle"/>
    <w:basedOn w:val="a"/>
    <w:next w:val="a"/>
    <w:link w:val="afb"/>
    <w:uiPriority w:val="11"/>
    <w:qFormat/>
    <w:rsid w:val="00D2719F"/>
    <w:pPr>
      <w:numPr>
        <w:ilvl w:val="1"/>
      </w:numPr>
    </w:pPr>
    <w:rPr>
      <w:rFonts w:ascii="Cambria" w:eastAsia="Times New Roman" w:hAnsi="Cambria" w:cs="Times New Roman"/>
      <w:i/>
      <w:iCs/>
      <w:color w:val="4F81BD"/>
      <w:spacing w:val="15"/>
      <w:sz w:val="24"/>
      <w:szCs w:val="24"/>
    </w:rPr>
  </w:style>
  <w:style w:type="character" w:customStyle="1" w:styleId="2fa">
    <w:name w:val="Подзаголовок Знак2"/>
    <w:basedOn w:val="a0"/>
    <w:link w:val="afc"/>
    <w:uiPriority w:val="11"/>
    <w:rsid w:val="00D2719F"/>
    <w:rPr>
      <w:rFonts w:eastAsiaTheme="minorEastAsia"/>
      <w:color w:val="5A5A5A" w:themeColor="text1" w:themeTint="A5"/>
      <w:spacing w:val="15"/>
    </w:rPr>
  </w:style>
  <w:style w:type="paragraph" w:styleId="24">
    <w:name w:val="Body Text 2"/>
    <w:basedOn w:val="a"/>
    <w:link w:val="21b"/>
    <w:uiPriority w:val="99"/>
    <w:semiHidden/>
    <w:unhideWhenUsed/>
    <w:rsid w:val="00D2719F"/>
    <w:pPr>
      <w:spacing w:after="120" w:line="480" w:lineRule="auto"/>
    </w:pPr>
  </w:style>
  <w:style w:type="character" w:customStyle="1" w:styleId="21b">
    <w:name w:val="Основной текст 2 Знак1"/>
    <w:basedOn w:val="a0"/>
    <w:link w:val="24"/>
    <w:uiPriority w:val="99"/>
    <w:semiHidden/>
    <w:rsid w:val="00D2719F"/>
  </w:style>
  <w:style w:type="paragraph" w:styleId="34">
    <w:name w:val="Body Text 3"/>
    <w:basedOn w:val="a"/>
    <w:link w:val="317"/>
    <w:uiPriority w:val="99"/>
    <w:semiHidden/>
    <w:unhideWhenUsed/>
    <w:rsid w:val="00D2719F"/>
    <w:pPr>
      <w:spacing w:after="120"/>
    </w:pPr>
    <w:rPr>
      <w:sz w:val="16"/>
      <w:szCs w:val="16"/>
    </w:rPr>
  </w:style>
  <w:style w:type="character" w:customStyle="1" w:styleId="317">
    <w:name w:val="Основной текст 3 Знак1"/>
    <w:basedOn w:val="a0"/>
    <w:link w:val="34"/>
    <w:uiPriority w:val="99"/>
    <w:semiHidden/>
    <w:rsid w:val="00D2719F"/>
    <w:rPr>
      <w:sz w:val="16"/>
      <w:szCs w:val="16"/>
    </w:rPr>
  </w:style>
  <w:style w:type="paragraph" w:styleId="afd">
    <w:name w:val="List"/>
    <w:basedOn w:val="a"/>
    <w:uiPriority w:val="99"/>
    <w:semiHidden/>
    <w:unhideWhenUsed/>
    <w:rsid w:val="00D2719F"/>
    <w:pPr>
      <w:ind w:left="283" w:hanging="283"/>
      <w:contextualSpacing/>
    </w:pPr>
  </w:style>
  <w:style w:type="paragraph" w:styleId="26">
    <w:name w:val="List 2"/>
    <w:basedOn w:val="a"/>
    <w:uiPriority w:val="99"/>
    <w:semiHidden/>
    <w:unhideWhenUsed/>
    <w:rsid w:val="00D2719F"/>
    <w:pPr>
      <w:ind w:left="566" w:hanging="283"/>
      <w:contextualSpacing/>
    </w:pPr>
  </w:style>
  <w:style w:type="paragraph" w:styleId="36">
    <w:name w:val="List 3"/>
    <w:basedOn w:val="a"/>
    <w:uiPriority w:val="99"/>
    <w:semiHidden/>
    <w:unhideWhenUsed/>
    <w:rsid w:val="00D2719F"/>
    <w:pPr>
      <w:ind w:left="849" w:hanging="283"/>
      <w:contextualSpacing/>
    </w:pPr>
  </w:style>
  <w:style w:type="paragraph" w:styleId="afe">
    <w:name w:val="List Bullet"/>
    <w:basedOn w:val="a"/>
    <w:uiPriority w:val="99"/>
    <w:semiHidden/>
    <w:unhideWhenUsed/>
    <w:rsid w:val="00D2719F"/>
    <w:pPr>
      <w:numPr>
        <w:numId w:val="1"/>
      </w:numPr>
      <w:contextualSpacing/>
    </w:pPr>
  </w:style>
  <w:style w:type="paragraph" w:styleId="27">
    <w:name w:val="List Bullet 2"/>
    <w:basedOn w:val="a"/>
    <w:uiPriority w:val="99"/>
    <w:semiHidden/>
    <w:unhideWhenUsed/>
    <w:rsid w:val="00D2719F"/>
    <w:pPr>
      <w:numPr>
        <w:numId w:val="2"/>
      </w:numPr>
      <w:contextualSpacing/>
    </w:pPr>
  </w:style>
  <w:style w:type="paragraph" w:styleId="37">
    <w:name w:val="List Bullet 3"/>
    <w:basedOn w:val="a"/>
    <w:uiPriority w:val="99"/>
    <w:semiHidden/>
    <w:unhideWhenUsed/>
    <w:rsid w:val="00D2719F"/>
    <w:pPr>
      <w:numPr>
        <w:numId w:val="3"/>
      </w:numPr>
      <w:contextualSpacing/>
    </w:pPr>
  </w:style>
  <w:style w:type="paragraph" w:styleId="aff">
    <w:name w:val="List Number"/>
    <w:basedOn w:val="a"/>
    <w:uiPriority w:val="99"/>
    <w:semiHidden/>
    <w:unhideWhenUsed/>
    <w:rsid w:val="00D2719F"/>
    <w:pPr>
      <w:numPr>
        <w:numId w:val="4"/>
      </w:numPr>
      <w:contextualSpacing/>
    </w:pPr>
  </w:style>
  <w:style w:type="paragraph" w:styleId="28">
    <w:name w:val="List Number 2"/>
    <w:basedOn w:val="a"/>
    <w:uiPriority w:val="99"/>
    <w:semiHidden/>
    <w:unhideWhenUsed/>
    <w:rsid w:val="00D2719F"/>
    <w:pPr>
      <w:numPr>
        <w:numId w:val="5"/>
      </w:numPr>
      <w:contextualSpacing/>
    </w:pPr>
  </w:style>
  <w:style w:type="paragraph" w:styleId="38">
    <w:name w:val="List Number 3"/>
    <w:basedOn w:val="a"/>
    <w:uiPriority w:val="99"/>
    <w:semiHidden/>
    <w:unhideWhenUsed/>
    <w:rsid w:val="00D2719F"/>
    <w:pPr>
      <w:numPr>
        <w:numId w:val="6"/>
      </w:numPr>
      <w:contextualSpacing/>
    </w:pPr>
  </w:style>
  <w:style w:type="paragraph" w:styleId="aff0">
    <w:name w:val="List Continue"/>
    <w:basedOn w:val="a"/>
    <w:uiPriority w:val="99"/>
    <w:semiHidden/>
    <w:unhideWhenUsed/>
    <w:rsid w:val="00D2719F"/>
    <w:pPr>
      <w:spacing w:after="120"/>
      <w:ind w:left="283"/>
      <w:contextualSpacing/>
    </w:pPr>
  </w:style>
  <w:style w:type="paragraph" w:styleId="29">
    <w:name w:val="List Continue 2"/>
    <w:basedOn w:val="a"/>
    <w:uiPriority w:val="99"/>
    <w:semiHidden/>
    <w:unhideWhenUsed/>
    <w:rsid w:val="00D2719F"/>
    <w:pPr>
      <w:spacing w:after="120"/>
      <w:ind w:left="566"/>
      <w:contextualSpacing/>
    </w:pPr>
  </w:style>
  <w:style w:type="paragraph" w:styleId="39">
    <w:name w:val="List Continue 3"/>
    <w:basedOn w:val="a"/>
    <w:uiPriority w:val="99"/>
    <w:semiHidden/>
    <w:unhideWhenUsed/>
    <w:rsid w:val="00D2719F"/>
    <w:pPr>
      <w:spacing w:after="120"/>
      <w:ind w:left="849"/>
      <w:contextualSpacing/>
    </w:pPr>
  </w:style>
  <w:style w:type="paragraph" w:styleId="aff1">
    <w:name w:val="macro"/>
    <w:link w:val="1fff0"/>
    <w:uiPriority w:val="99"/>
    <w:semiHidden/>
    <w:unhideWhenUsed/>
    <w:rsid w:val="00D2719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f0">
    <w:name w:val="Текст макроса Знак1"/>
    <w:basedOn w:val="a0"/>
    <w:link w:val="aff1"/>
    <w:uiPriority w:val="99"/>
    <w:semiHidden/>
    <w:rsid w:val="00D2719F"/>
    <w:rPr>
      <w:rFonts w:ascii="Consolas" w:hAnsi="Consolas"/>
      <w:sz w:val="20"/>
      <w:szCs w:val="20"/>
    </w:rPr>
  </w:style>
  <w:style w:type="paragraph" w:styleId="2b">
    <w:name w:val="Quote"/>
    <w:basedOn w:val="a"/>
    <w:next w:val="a"/>
    <w:link w:val="2a"/>
    <w:uiPriority w:val="29"/>
    <w:qFormat/>
    <w:rsid w:val="00D2719F"/>
    <w:pPr>
      <w:spacing w:before="200"/>
      <w:ind w:left="864" w:right="864"/>
      <w:jc w:val="center"/>
    </w:pPr>
    <w:rPr>
      <w:rFonts w:eastAsia="Times New Roman"/>
      <w:i/>
      <w:iCs/>
      <w:color w:val="000000"/>
    </w:rPr>
  </w:style>
  <w:style w:type="character" w:customStyle="1" w:styleId="221">
    <w:name w:val="Цитата 2 Знак2"/>
    <w:basedOn w:val="a0"/>
    <w:link w:val="2b"/>
    <w:uiPriority w:val="29"/>
    <w:rsid w:val="00D2719F"/>
    <w:rPr>
      <w:i/>
      <w:iCs/>
      <w:color w:val="404040" w:themeColor="text1" w:themeTint="BF"/>
    </w:rPr>
  </w:style>
  <w:style w:type="paragraph" w:styleId="aff4">
    <w:name w:val="Intense Quote"/>
    <w:basedOn w:val="a"/>
    <w:next w:val="a"/>
    <w:link w:val="aff3"/>
    <w:uiPriority w:val="30"/>
    <w:qFormat/>
    <w:rsid w:val="00D2719F"/>
    <w:pPr>
      <w:pBdr>
        <w:top w:val="single" w:sz="4" w:space="10" w:color="5B9BD5" w:themeColor="accent1"/>
        <w:bottom w:val="single" w:sz="4" w:space="10" w:color="5B9BD5" w:themeColor="accent1"/>
      </w:pBdr>
      <w:spacing w:before="360" w:after="360"/>
      <w:ind w:left="864" w:right="864"/>
      <w:jc w:val="center"/>
    </w:pPr>
    <w:rPr>
      <w:rFonts w:eastAsia="Times New Roman"/>
      <w:b/>
      <w:bCs/>
      <w:i/>
      <w:iCs/>
      <w:color w:val="4F81BD"/>
    </w:rPr>
  </w:style>
  <w:style w:type="character" w:customStyle="1" w:styleId="2fb">
    <w:name w:val="Выделенная цитата Знак2"/>
    <w:basedOn w:val="a0"/>
    <w:link w:val="aff4"/>
    <w:uiPriority w:val="30"/>
    <w:rsid w:val="00D2719F"/>
    <w:rPr>
      <w:i/>
      <w:iCs/>
      <w:color w:val="5B9BD5" w:themeColor="accent1"/>
    </w:rPr>
  </w:style>
  <w:style w:type="character" w:styleId="afffff">
    <w:name w:val="Subtle Emphasis"/>
    <w:basedOn w:val="a0"/>
    <w:uiPriority w:val="19"/>
    <w:qFormat/>
    <w:rsid w:val="00D2719F"/>
    <w:rPr>
      <w:i/>
      <w:iCs/>
      <w:color w:val="404040" w:themeColor="text1" w:themeTint="BF"/>
    </w:rPr>
  </w:style>
  <w:style w:type="character" w:styleId="afffff0">
    <w:name w:val="Intense Emphasis"/>
    <w:basedOn w:val="a0"/>
    <w:uiPriority w:val="21"/>
    <w:qFormat/>
    <w:rsid w:val="00D2719F"/>
    <w:rPr>
      <w:i/>
      <w:iCs/>
      <w:color w:val="5B9BD5" w:themeColor="accent1"/>
    </w:rPr>
  </w:style>
  <w:style w:type="character" w:styleId="afffff1">
    <w:name w:val="Subtle Reference"/>
    <w:basedOn w:val="a0"/>
    <w:uiPriority w:val="31"/>
    <w:qFormat/>
    <w:rsid w:val="00D2719F"/>
    <w:rPr>
      <w:smallCaps/>
      <w:color w:val="5A5A5A" w:themeColor="text1" w:themeTint="A5"/>
    </w:rPr>
  </w:style>
  <w:style w:type="character" w:styleId="afffff2">
    <w:name w:val="Intense Reference"/>
    <w:basedOn w:val="a0"/>
    <w:uiPriority w:val="32"/>
    <w:qFormat/>
    <w:rsid w:val="00D2719F"/>
    <w:rPr>
      <w:b/>
      <w:bCs/>
      <w:smallCaps/>
      <w:color w:val="5B9BD5" w:themeColor="accent1"/>
      <w:spacing w:val="5"/>
    </w:rPr>
  </w:style>
  <w:style w:type="table" w:styleId="aff6">
    <w:name w:val="Light Shading"/>
    <w:basedOn w:val="a1"/>
    <w:uiPriority w:val="60"/>
    <w:semiHidden/>
    <w:unhideWhenUsed/>
    <w:rsid w:val="00D2719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2719F"/>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1"/>
    <w:uiPriority w:val="60"/>
    <w:semiHidden/>
    <w:unhideWhenUsed/>
    <w:rsid w:val="00D2719F"/>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semiHidden/>
    <w:unhideWhenUsed/>
    <w:rsid w:val="00D2719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1"/>
    <w:uiPriority w:val="60"/>
    <w:semiHidden/>
    <w:unhideWhenUsed/>
    <w:rsid w:val="00D2719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1"/>
    <w:uiPriority w:val="60"/>
    <w:semiHidden/>
    <w:unhideWhenUsed/>
    <w:rsid w:val="00D2719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1"/>
    <w:uiPriority w:val="60"/>
    <w:semiHidden/>
    <w:unhideWhenUsed/>
    <w:rsid w:val="00D2719F"/>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7">
    <w:name w:val="Light List"/>
    <w:basedOn w:val="a1"/>
    <w:uiPriority w:val="61"/>
    <w:semiHidden/>
    <w:unhideWhenUsed/>
    <w:rsid w:val="00D271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2719F"/>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1"/>
    <w:uiPriority w:val="61"/>
    <w:semiHidden/>
    <w:unhideWhenUsed/>
    <w:rsid w:val="00D271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1"/>
    <w:uiPriority w:val="61"/>
    <w:semiHidden/>
    <w:unhideWhenUsed/>
    <w:rsid w:val="00D271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1"/>
    <w:uiPriority w:val="61"/>
    <w:semiHidden/>
    <w:unhideWhenUsed/>
    <w:rsid w:val="00D271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1"/>
    <w:uiPriority w:val="61"/>
    <w:semiHidden/>
    <w:unhideWhenUsed/>
    <w:rsid w:val="00D2719F"/>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1"/>
    <w:uiPriority w:val="61"/>
    <w:semiHidden/>
    <w:unhideWhenUsed/>
    <w:rsid w:val="00D271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8">
    <w:name w:val="Light Grid"/>
    <w:basedOn w:val="a1"/>
    <w:uiPriority w:val="62"/>
    <w:semiHidden/>
    <w:unhideWhenUsed/>
    <w:rsid w:val="00D271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2719F"/>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1"/>
    <w:uiPriority w:val="62"/>
    <w:semiHidden/>
    <w:unhideWhenUsed/>
    <w:rsid w:val="00D271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1"/>
    <w:uiPriority w:val="62"/>
    <w:semiHidden/>
    <w:unhideWhenUsed/>
    <w:rsid w:val="00D271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1"/>
    <w:uiPriority w:val="62"/>
    <w:semiHidden/>
    <w:unhideWhenUsed/>
    <w:rsid w:val="00D271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1"/>
    <w:uiPriority w:val="62"/>
    <w:semiHidden/>
    <w:unhideWhenUsed/>
    <w:rsid w:val="00D2719F"/>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1"/>
    <w:uiPriority w:val="62"/>
    <w:semiHidden/>
    <w:unhideWhenUsed/>
    <w:rsid w:val="00D271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5">
    <w:name w:val="Medium Shading 1"/>
    <w:basedOn w:val="a1"/>
    <w:uiPriority w:val="63"/>
    <w:semiHidden/>
    <w:unhideWhenUsed/>
    <w:rsid w:val="00D271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2719F"/>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271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271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271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2719F"/>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271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D271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D271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D271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D271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D271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D271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D271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D2719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2719F"/>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1"/>
    <w:uiPriority w:val="65"/>
    <w:semiHidden/>
    <w:unhideWhenUsed/>
    <w:rsid w:val="00D2719F"/>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D2719F"/>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D2719F"/>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D2719F"/>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1"/>
    <w:uiPriority w:val="65"/>
    <w:semiHidden/>
    <w:unhideWhenUsed/>
    <w:rsid w:val="00D2719F"/>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1"/>
    <w:uiPriority w:val="66"/>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D271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2719F"/>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1"/>
    <w:uiPriority w:val="67"/>
    <w:semiHidden/>
    <w:unhideWhenUsed/>
    <w:rsid w:val="00D271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1"/>
    <w:uiPriority w:val="67"/>
    <w:semiHidden/>
    <w:unhideWhenUsed/>
    <w:rsid w:val="00D271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1"/>
    <w:uiPriority w:val="67"/>
    <w:semiHidden/>
    <w:unhideWhenUsed/>
    <w:rsid w:val="00D271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1"/>
    <w:uiPriority w:val="67"/>
    <w:semiHidden/>
    <w:unhideWhenUsed/>
    <w:rsid w:val="00D2719F"/>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1"/>
    <w:uiPriority w:val="67"/>
    <w:semiHidden/>
    <w:unhideWhenUsed/>
    <w:rsid w:val="00D271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1"/>
    <w:uiPriority w:val="68"/>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271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D271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271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1"/>
    <w:uiPriority w:val="69"/>
    <w:semiHidden/>
    <w:unhideWhenUsed/>
    <w:rsid w:val="00D271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D271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D271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D271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1"/>
    <w:uiPriority w:val="69"/>
    <w:semiHidden/>
    <w:unhideWhenUsed/>
    <w:rsid w:val="00D271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9">
    <w:name w:val="Dark List"/>
    <w:basedOn w:val="a1"/>
    <w:uiPriority w:val="70"/>
    <w:semiHidden/>
    <w:unhideWhenUsed/>
    <w:rsid w:val="00D2719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2719F"/>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1"/>
    <w:uiPriority w:val="70"/>
    <w:semiHidden/>
    <w:unhideWhenUsed/>
    <w:rsid w:val="00D2719F"/>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1"/>
    <w:uiPriority w:val="70"/>
    <w:semiHidden/>
    <w:unhideWhenUsed/>
    <w:rsid w:val="00D2719F"/>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1"/>
    <w:uiPriority w:val="70"/>
    <w:semiHidden/>
    <w:unhideWhenUsed/>
    <w:rsid w:val="00D2719F"/>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1"/>
    <w:uiPriority w:val="70"/>
    <w:semiHidden/>
    <w:unhideWhenUsed/>
    <w:rsid w:val="00D2719F"/>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1"/>
    <w:uiPriority w:val="70"/>
    <w:semiHidden/>
    <w:unhideWhenUsed/>
    <w:rsid w:val="00D2719F"/>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a">
    <w:name w:val="Colorful Shading"/>
    <w:basedOn w:val="a1"/>
    <w:uiPriority w:val="71"/>
    <w:semiHidden/>
    <w:unhideWhenUsed/>
    <w:rsid w:val="00D2719F"/>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2719F"/>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2719F"/>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2719F"/>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1"/>
    <w:uiPriority w:val="71"/>
    <w:semiHidden/>
    <w:unhideWhenUsed/>
    <w:rsid w:val="00D2719F"/>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2719F"/>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2719F"/>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b">
    <w:name w:val="Colorful List"/>
    <w:basedOn w:val="a1"/>
    <w:uiPriority w:val="72"/>
    <w:semiHidden/>
    <w:unhideWhenUsed/>
    <w:rsid w:val="00D2719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2719F"/>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1"/>
    <w:uiPriority w:val="72"/>
    <w:semiHidden/>
    <w:unhideWhenUsed/>
    <w:rsid w:val="00D2719F"/>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1"/>
    <w:uiPriority w:val="72"/>
    <w:semiHidden/>
    <w:unhideWhenUsed/>
    <w:rsid w:val="00D2719F"/>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1"/>
    <w:uiPriority w:val="72"/>
    <w:semiHidden/>
    <w:unhideWhenUsed/>
    <w:rsid w:val="00D2719F"/>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1"/>
    <w:uiPriority w:val="72"/>
    <w:semiHidden/>
    <w:unhideWhenUsed/>
    <w:rsid w:val="00D2719F"/>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1"/>
    <w:uiPriority w:val="72"/>
    <w:semiHidden/>
    <w:unhideWhenUsed/>
    <w:rsid w:val="00D2719F"/>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c">
    <w:name w:val="Colorful Grid"/>
    <w:basedOn w:val="a1"/>
    <w:uiPriority w:val="73"/>
    <w:semiHidden/>
    <w:unhideWhenUsed/>
    <w:rsid w:val="00D271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271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1"/>
    <w:uiPriority w:val="73"/>
    <w:semiHidden/>
    <w:unhideWhenUsed/>
    <w:rsid w:val="00D271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1"/>
    <w:uiPriority w:val="73"/>
    <w:semiHidden/>
    <w:unhideWhenUsed/>
    <w:rsid w:val="00D271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1"/>
    <w:uiPriority w:val="73"/>
    <w:semiHidden/>
    <w:unhideWhenUsed/>
    <w:rsid w:val="00D271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1"/>
    <w:uiPriority w:val="73"/>
    <w:semiHidden/>
    <w:unhideWhenUsed/>
    <w:rsid w:val="00D271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1"/>
    <w:uiPriority w:val="73"/>
    <w:semiHidden/>
    <w:unhideWhenUsed/>
    <w:rsid w:val="00D271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e">
    <w:name w:val="annotation text"/>
    <w:basedOn w:val="a"/>
    <w:link w:val="1fff1"/>
    <w:uiPriority w:val="99"/>
    <w:semiHidden/>
    <w:unhideWhenUsed/>
    <w:rsid w:val="00D2719F"/>
    <w:pPr>
      <w:spacing w:line="240" w:lineRule="auto"/>
    </w:pPr>
    <w:rPr>
      <w:sz w:val="20"/>
      <w:szCs w:val="20"/>
    </w:rPr>
  </w:style>
  <w:style w:type="character" w:customStyle="1" w:styleId="1fff1">
    <w:name w:val="Текст примечания Знак1"/>
    <w:basedOn w:val="a0"/>
    <w:link w:val="affe"/>
    <w:uiPriority w:val="99"/>
    <w:semiHidden/>
    <w:rsid w:val="00D2719F"/>
    <w:rPr>
      <w:sz w:val="20"/>
      <w:szCs w:val="20"/>
    </w:rPr>
  </w:style>
  <w:style w:type="paragraph" w:styleId="afff1">
    <w:name w:val="annotation subject"/>
    <w:basedOn w:val="affe"/>
    <w:next w:val="affe"/>
    <w:link w:val="afff0"/>
    <w:uiPriority w:val="99"/>
    <w:semiHidden/>
    <w:unhideWhenUsed/>
    <w:rsid w:val="00D2719F"/>
    <w:rPr>
      <w:rFonts w:eastAsia="Times New Roman"/>
      <w:b/>
      <w:bCs/>
    </w:rPr>
  </w:style>
  <w:style w:type="character" w:customStyle="1" w:styleId="1fff2">
    <w:name w:val="Тема примечания Знак1"/>
    <w:basedOn w:val="1fff1"/>
    <w:link w:val="afff1"/>
    <w:uiPriority w:val="99"/>
    <w:semiHidden/>
    <w:rsid w:val="00D271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4.xml"/><Relationship Id="rId117" Type="http://schemas.openxmlformats.org/officeDocument/2006/relationships/hyperlink" Target="https://rosuchebnik.ru/metodicheskaja-pomosch/nachalnoe-obrazovanie/" TargetMode="External"/><Relationship Id="rId21" Type="http://schemas.openxmlformats.org/officeDocument/2006/relationships/hyperlink" Target="https://rosuchebnik.ru/metodicheskaja-pomosch/nachalnoe-obrazovanie/" TargetMode="External"/><Relationship Id="rId42" Type="http://schemas.openxmlformats.org/officeDocument/2006/relationships/hyperlink" Target="https://rosuchebnik.ru/metodicheskaja-pomosch/nachalnoe-obrazovanie/" TargetMode="External"/><Relationship Id="rId47" Type="http://schemas.openxmlformats.org/officeDocument/2006/relationships/hyperlink" Target="https://rosuchebnik.ru/metodicheskaja-pomosch/nachalnoe-obrazovanie/" TargetMode="External"/><Relationship Id="rId63" Type="http://schemas.openxmlformats.org/officeDocument/2006/relationships/hyperlink" Target="https://rosuchebnik.ru/metodicheskaja-pomosch/nachalnoe-obrazovanie/" TargetMode="External"/><Relationship Id="rId68" Type="http://schemas.openxmlformats.org/officeDocument/2006/relationships/hyperlink" Target="http://school-collection.edu.ru/" TargetMode="External"/><Relationship Id="rId84" Type="http://schemas.openxmlformats.org/officeDocument/2006/relationships/hyperlink" Target="https://rosuchebnik.ru/metodicheskaja-pomosch/nachalnoe-obrazovanie/" TargetMode="External"/><Relationship Id="rId89" Type="http://schemas.openxmlformats.org/officeDocument/2006/relationships/hyperlink" Target="https://rosuchebnik.ru/metodicheskaja-pomosch/nachalnoe-obrazovanie/" TargetMode="External"/><Relationship Id="rId112" Type="http://schemas.openxmlformats.org/officeDocument/2006/relationships/hyperlink" Target="https://rosuchebnik.ru/metodicheskaja-pomosch/nachalnoe-obrazovanie/" TargetMode="External"/><Relationship Id="rId133" Type="http://schemas.openxmlformats.org/officeDocument/2006/relationships/hyperlink" Target="http://school-collection.edu.ru/" TargetMode="External"/><Relationship Id="rId138" Type="http://schemas.openxmlformats.org/officeDocument/2006/relationships/hyperlink" Target="https://rosuchebnik.ru/metodicheskaja-pomosch/nachalnoe-obrazovanie/" TargetMode="External"/><Relationship Id="rId154" Type="http://schemas.openxmlformats.org/officeDocument/2006/relationships/hyperlink" Target="https://rosuchebnik.ru/metodicheskaja-pomosch/nachalnoe-obrazovanie/" TargetMode="External"/><Relationship Id="rId159" Type="http://schemas.openxmlformats.org/officeDocument/2006/relationships/fontTable" Target="fontTable.xml"/><Relationship Id="rId16" Type="http://schemas.openxmlformats.org/officeDocument/2006/relationships/hyperlink" Target="https://rosuchebnik.ru/metodicheskaja-pomosch/nachalnoe-obrazovanie/" TargetMode="External"/><Relationship Id="rId107" Type="http://schemas.openxmlformats.org/officeDocument/2006/relationships/hyperlink" Target="https://rosuchebnik.ru/metodicheskaja-pomosch/nachalnoe-obrazovanie/" TargetMode="External"/><Relationship Id="rId11" Type="http://schemas.openxmlformats.org/officeDocument/2006/relationships/hyperlink" Target="http://school-collection.edu.ru/" TargetMode="External"/><Relationship Id="rId32" Type="http://schemas.openxmlformats.org/officeDocument/2006/relationships/hyperlink" Target="http://school-collection.edu.ru/" TargetMode="External"/><Relationship Id="rId37" Type="http://schemas.openxmlformats.org/officeDocument/2006/relationships/hyperlink" Target="http://school-collection.edu.ru/" TargetMode="External"/><Relationship Id="rId53" Type="http://schemas.openxmlformats.org/officeDocument/2006/relationships/hyperlink" Target="https://rosuchebnik.ru/metodicheskaja-pomosch/nachalnoe-obrazovanie/" TargetMode="External"/><Relationship Id="rId58" Type="http://schemas.openxmlformats.org/officeDocument/2006/relationships/hyperlink" Target="https://rosuchebnik.ru/metodicheskaja-pomosch/nachalnoe-obrazovanie/" TargetMode="External"/><Relationship Id="rId74" Type="http://schemas.openxmlformats.org/officeDocument/2006/relationships/hyperlink" Target="http://school-collection.edu.ru/" TargetMode="External"/><Relationship Id="rId79" Type="http://schemas.openxmlformats.org/officeDocument/2006/relationships/hyperlink" Target="http://school-collection.edu.ru/" TargetMode="External"/><Relationship Id="rId102" Type="http://schemas.openxmlformats.org/officeDocument/2006/relationships/hyperlink" Target="https://rosuchebnik.ru/metodicheskaja-pomosch/nachalnoe-obrazovanie/" TargetMode="External"/><Relationship Id="rId123" Type="http://schemas.openxmlformats.org/officeDocument/2006/relationships/hyperlink" Target="https://rosuchebnik.ru/metodicheskaja-pomosch/nachalnoe-obrazovanie/" TargetMode="External"/><Relationship Id="rId128" Type="http://schemas.openxmlformats.org/officeDocument/2006/relationships/hyperlink" Target="http://school-collection.edu.ru/" TargetMode="External"/><Relationship Id="rId144" Type="http://schemas.openxmlformats.org/officeDocument/2006/relationships/hyperlink" Target="https://rosuchebnik.ru/metodicheskaja-pomosch/nachalnoe-obrazovanie/" TargetMode="External"/><Relationship Id="rId149" Type="http://schemas.openxmlformats.org/officeDocument/2006/relationships/hyperlink" Target="https://rosuchebnik.ru/metodicheskaja-pomosch/nachalnoe-obrazovanie/" TargetMode="External"/><Relationship Id="rId5" Type="http://schemas.openxmlformats.org/officeDocument/2006/relationships/footer" Target="footer1.xml"/><Relationship Id="rId90" Type="http://schemas.openxmlformats.org/officeDocument/2006/relationships/hyperlink" Target="https://rosuchebnik.ru/metodicheskaja-pomosch/nachalnoe-obrazovanie/" TargetMode="External"/><Relationship Id="rId95" Type="http://schemas.openxmlformats.org/officeDocument/2006/relationships/hyperlink" Target="https://rosuchebnik.ru/metodicheskaja-pomosch/nachalnoe-obrazovanie/" TargetMode="External"/><Relationship Id="rId160" Type="http://schemas.openxmlformats.org/officeDocument/2006/relationships/theme" Target="theme/theme1.xml"/><Relationship Id="rId22" Type="http://schemas.openxmlformats.org/officeDocument/2006/relationships/hyperlink" Target="https://rosuchebnik.ru/metodicheskaja-pomosch/nachalnoe-obrazovanie/" TargetMode="External"/><Relationship Id="rId27" Type="http://schemas.openxmlformats.org/officeDocument/2006/relationships/hyperlink" Target="https://rosuchebnik.ru/metodicheskaja-pomosch/nachalnoe-obrazovanie/" TargetMode="External"/><Relationship Id="rId43" Type="http://schemas.openxmlformats.org/officeDocument/2006/relationships/hyperlink" Target="http://school-collection.edu.ru/" TargetMode="External"/><Relationship Id="rId48" Type="http://schemas.openxmlformats.org/officeDocument/2006/relationships/hyperlink" Target="https://rosuchebnik.ru/metodicheskaja-pomosch/nachalnoe-obrazovanie/" TargetMode="External"/><Relationship Id="rId64" Type="http://schemas.openxmlformats.org/officeDocument/2006/relationships/hyperlink" Target="https://rosuchebnik.ru/metodicheskaja-pomosch/nachalnoe-obrazovanie/" TargetMode="External"/><Relationship Id="rId69" Type="http://schemas.openxmlformats.org/officeDocument/2006/relationships/hyperlink" Target="https://rosuchebnik.ru/metodicheskaja-pomosch/nachalnoe-obrazovanie/" TargetMode="External"/><Relationship Id="rId113" Type="http://schemas.openxmlformats.org/officeDocument/2006/relationships/hyperlink" Target="https://rosuchebnik.ru/metodicheskaja-pomosch/nachalnoe-obrazovanie/" TargetMode="External"/><Relationship Id="rId118" Type="http://schemas.openxmlformats.org/officeDocument/2006/relationships/hyperlink" Target="https://rosuchebnik.ru/metodicheskaja-pomosch/nachalnoe-obrazovanie/" TargetMode="External"/><Relationship Id="rId134" Type="http://schemas.openxmlformats.org/officeDocument/2006/relationships/hyperlink" Target="http://school-collection.edu.ru/" TargetMode="External"/><Relationship Id="rId139" Type="http://schemas.openxmlformats.org/officeDocument/2006/relationships/hyperlink" Target="http://school-collection.edu.ru/" TargetMode="External"/><Relationship Id="rId80" Type="http://schemas.openxmlformats.org/officeDocument/2006/relationships/hyperlink" Target="http://school-collection.edu.ru/" TargetMode="External"/><Relationship Id="rId85" Type="http://schemas.openxmlformats.org/officeDocument/2006/relationships/hyperlink" Target="http://school-collection.edu.ru/" TargetMode="External"/><Relationship Id="rId150" Type="http://schemas.openxmlformats.org/officeDocument/2006/relationships/hyperlink" Target="https://rosuchebnik.ru/metodicheskaja-pomosch/nachalnoe-obrazovanie/" TargetMode="External"/><Relationship Id="rId155" Type="http://schemas.openxmlformats.org/officeDocument/2006/relationships/hyperlink" Target="https://rosuchebnik.ru/metodicheskaja-pomosch/nachalnoe-obrazovanie/" TargetMode="External"/><Relationship Id="rId12" Type="http://schemas.openxmlformats.org/officeDocument/2006/relationships/hyperlink" Target="http://school-collection.edu.ru/" TargetMode="External"/><Relationship Id="rId17" Type="http://schemas.openxmlformats.org/officeDocument/2006/relationships/hyperlink" Target="http://school-collection.edu.ru/" TargetMode="External"/><Relationship Id="rId33" Type="http://schemas.openxmlformats.org/officeDocument/2006/relationships/hyperlink" Target="https://rosuchebnik.ru/metodicheskaja-pomosch/nachalnoe-obrazovanie/" TargetMode="External"/><Relationship Id="rId38" Type="http://schemas.openxmlformats.org/officeDocument/2006/relationships/hyperlink" Target="http://school-collection.edu.ru/" TargetMode="External"/><Relationship Id="rId59" Type="http://schemas.openxmlformats.org/officeDocument/2006/relationships/hyperlink" Target="https://rosuchebnik.ru/metodicheskaja-pomosch/nachalnoe-obrazovanie/" TargetMode="External"/><Relationship Id="rId103" Type="http://schemas.openxmlformats.org/officeDocument/2006/relationships/hyperlink" Target="http://school-collection.edu.ru/" TargetMode="External"/><Relationship Id="rId108" Type="http://schemas.openxmlformats.org/officeDocument/2006/relationships/hyperlink" Target="https://rosuchebnik.ru/metodicheskaja-pomosch/nachalnoe-obrazovanie/" TargetMode="External"/><Relationship Id="rId124" Type="http://schemas.openxmlformats.org/officeDocument/2006/relationships/hyperlink" Target="https://rosuchebnik.ru/metodicheskaja-pomosch/nachalnoe-obrazovanie/" TargetMode="External"/><Relationship Id="rId129" Type="http://schemas.openxmlformats.org/officeDocument/2006/relationships/hyperlink" Target="https://rosuchebnik.ru/metodicheskaja-pomosch/nachalnoe-obrazovanie/" TargetMode="External"/><Relationship Id="rId20" Type="http://schemas.openxmlformats.org/officeDocument/2006/relationships/hyperlink" Target="https://rosuchebnik.ru/metodicheskaja-pomosch/nachalnoe-obrazovanie/" TargetMode="External"/><Relationship Id="rId41" Type="http://schemas.openxmlformats.org/officeDocument/2006/relationships/hyperlink" Target="https://rosuchebnik.ru/metodicheskaja-pomosch/nachalnoe-obrazovanie/" TargetMode="External"/><Relationship Id="rId54" Type="http://schemas.openxmlformats.org/officeDocument/2006/relationships/hyperlink" Target="https://rosuchebnik.ru/metodicheskaja-pomosch/nachalnoe-obrazovanie/" TargetMode="External"/><Relationship Id="rId62" Type="http://schemas.openxmlformats.org/officeDocument/2006/relationships/hyperlink" Target="http://school-collection.edu.ru/" TargetMode="External"/><Relationship Id="rId70" Type="http://schemas.openxmlformats.org/officeDocument/2006/relationships/hyperlink" Target="https://rosuchebnik.ru/metodicheskaja-pomosch/nachalnoe-obrazovanie/" TargetMode="External"/><Relationship Id="rId75" Type="http://schemas.openxmlformats.org/officeDocument/2006/relationships/hyperlink" Target="https://rosuchebnik.ru/metodicheskaja-pomosch/nachalnoe-obrazovanie/" TargetMode="External"/><Relationship Id="rId83" Type="http://schemas.openxmlformats.org/officeDocument/2006/relationships/hyperlink" Target="https://rosuchebnik.ru/metodicheskaja-pomosch/nachalnoe-obrazovanie/" TargetMode="External"/><Relationship Id="rId88" Type="http://schemas.openxmlformats.org/officeDocument/2006/relationships/hyperlink" Target="https://rosuchebnik.ru/metodicheskaja-pomosch/nachalnoe-obrazovanie/" TargetMode="External"/><Relationship Id="rId91" Type="http://schemas.openxmlformats.org/officeDocument/2006/relationships/hyperlink" Target="http://school-collection.edu.ru/" TargetMode="External"/><Relationship Id="rId96" Type="http://schemas.openxmlformats.org/officeDocument/2006/relationships/hyperlink" Target="https://rosuchebnik.ru/metodicheskaja-pomosch/nachalnoe-obrazovanie/" TargetMode="External"/><Relationship Id="rId111" Type="http://schemas.openxmlformats.org/officeDocument/2006/relationships/hyperlink" Target="https://rosuchebnik.ru/metodicheskaja-pomosch/nachalnoe-obrazovanie/" TargetMode="External"/><Relationship Id="rId132" Type="http://schemas.openxmlformats.org/officeDocument/2006/relationships/hyperlink" Target="https://rosuchebnik.ru/metodicheskaja-pomosch/nachalnoe-obrazovanie/" TargetMode="External"/><Relationship Id="rId140" Type="http://schemas.openxmlformats.org/officeDocument/2006/relationships/hyperlink" Target="http://school-collection.edu.ru/" TargetMode="External"/><Relationship Id="rId145" Type="http://schemas.openxmlformats.org/officeDocument/2006/relationships/hyperlink" Target="http://school-collection.edu.ru/" TargetMode="External"/><Relationship Id="rId153" Type="http://schemas.openxmlformats.org/officeDocument/2006/relationships/hyperlink" Target="https://rosuchebnik.ru/metodicheskaja-pomosch/nachalnoe-obrazovanie/" TargetMode="External"/><Relationship Id="rId1" Type="http://schemas.openxmlformats.org/officeDocument/2006/relationships/numbering" Target="numbering.xml"/><Relationship Id="rId6" Type="http://schemas.openxmlformats.org/officeDocument/2006/relationships/footer" Target="footer2.xml"/><Relationship Id="rId15" Type="http://schemas.openxmlformats.org/officeDocument/2006/relationships/hyperlink" Target="https://rosuchebnik.ru/metodicheskaja-pomosch/nachalnoe-obrazovanie/" TargetMode="External"/><Relationship Id="rId23" Type="http://schemas.openxmlformats.org/officeDocument/2006/relationships/hyperlink" Target="https://rosuchebnik.ru/metodicheskaja-pomosch/nachalnoe-obrazovanie/" TargetMode="External"/><Relationship Id="rId28" Type="http://schemas.openxmlformats.org/officeDocument/2006/relationships/hyperlink" Target="https://rosuchebnik.ru/metodicheskaja-pomosch/nachalnoe-obrazovanie/" TargetMode="External"/><Relationship Id="rId36" Type="http://schemas.openxmlformats.org/officeDocument/2006/relationships/hyperlink" Target="https://rosuchebnik.ru/metodicheskaja-pomosch/nachalnoe-obrazovanie/" TargetMode="External"/><Relationship Id="rId49" Type="http://schemas.openxmlformats.org/officeDocument/2006/relationships/hyperlink" Target="http://school-collection.edu.ru/" TargetMode="External"/><Relationship Id="rId57" Type="http://schemas.openxmlformats.org/officeDocument/2006/relationships/hyperlink" Target="https://rosuchebnik.ru/metodicheskaja-pomosch/nachalnoe-obrazovanie/" TargetMode="External"/><Relationship Id="rId106" Type="http://schemas.openxmlformats.org/officeDocument/2006/relationships/hyperlink" Target="https://rosuchebnik.ru/metodicheskaja-pomosch/nachalnoe-obrazovanie/" TargetMode="External"/><Relationship Id="rId114" Type="http://schemas.openxmlformats.org/officeDocument/2006/relationships/hyperlink" Target="https://rosuchebnik.ru/metodicheskaja-pomosch/nachalnoe-obrazovanie/" TargetMode="External"/><Relationship Id="rId119" Type="http://schemas.openxmlformats.org/officeDocument/2006/relationships/hyperlink" Target="https://rosuchebnik.ru/metodicheskaja-pomosch/nachalnoe-obrazovanie/" TargetMode="External"/><Relationship Id="rId127" Type="http://schemas.openxmlformats.org/officeDocument/2006/relationships/hyperlink" Target="http://school-collection.edu.ru/" TargetMode="External"/><Relationship Id="rId10" Type="http://schemas.openxmlformats.org/officeDocument/2006/relationships/hyperlink" Target="https://rosuchebnik.ru/metodicheskaja-pomosch/nachalnoe-obrazovanie/" TargetMode="External"/><Relationship Id="rId31" Type="http://schemas.openxmlformats.org/officeDocument/2006/relationships/hyperlink" Target="http://school-collection.edu.ru/" TargetMode="External"/><Relationship Id="rId44" Type="http://schemas.openxmlformats.org/officeDocument/2006/relationships/hyperlink" Target="http://school-collection.edu.ru/" TargetMode="External"/><Relationship Id="rId52" Type="http://schemas.openxmlformats.org/officeDocument/2006/relationships/hyperlink" Target="https://rosuchebnik.ru/metodicheskaja-pomosch/nachalnoe-obrazovanie/" TargetMode="External"/><Relationship Id="rId60" Type="http://schemas.openxmlformats.org/officeDocument/2006/relationships/hyperlink" Target="https://rosuchebnik.ru/metodicheskaja-pomosch/nachalnoe-obrazovanie/" TargetMode="External"/><Relationship Id="rId65" Type="http://schemas.openxmlformats.org/officeDocument/2006/relationships/hyperlink" Target="https://rosuchebnik.ru/metodicheskaja-pomosch/nachalnoe-obrazovanie/" TargetMode="External"/><Relationship Id="rId73" Type="http://schemas.openxmlformats.org/officeDocument/2006/relationships/hyperlink" Target="http://school-collection.edu.ru/" TargetMode="External"/><Relationship Id="rId78" Type="http://schemas.openxmlformats.org/officeDocument/2006/relationships/hyperlink" Target="https://rosuchebnik.ru/metodicheskaja-pomosch/nachalnoe-obrazovanie/" TargetMode="External"/><Relationship Id="rId81" Type="http://schemas.openxmlformats.org/officeDocument/2006/relationships/hyperlink" Target="https://rosuchebnik.ru/metodicheskaja-pomosch/nachalnoe-obrazovanie/" TargetMode="External"/><Relationship Id="rId86" Type="http://schemas.openxmlformats.org/officeDocument/2006/relationships/hyperlink" Target="http://school-collection.edu.ru/" TargetMode="External"/><Relationship Id="rId94" Type="http://schemas.openxmlformats.org/officeDocument/2006/relationships/hyperlink" Target="https://rosuchebnik.ru/metodicheskaja-pomosch/nachalnoe-obrazovanie/" TargetMode="External"/><Relationship Id="rId99" Type="http://schemas.openxmlformats.org/officeDocument/2006/relationships/hyperlink" Target="https://rosuchebnik.ru/metodicheskaja-pomosch/nachalnoe-obrazovanie/" TargetMode="External"/><Relationship Id="rId101" Type="http://schemas.openxmlformats.org/officeDocument/2006/relationships/hyperlink" Target="https://rosuchebnik.ru/metodicheskaja-pomosch/nachalnoe-obrazovanie/" TargetMode="External"/><Relationship Id="rId122" Type="http://schemas.openxmlformats.org/officeDocument/2006/relationships/hyperlink" Target="http://school-collection.edu.ru/" TargetMode="External"/><Relationship Id="rId130" Type="http://schemas.openxmlformats.org/officeDocument/2006/relationships/hyperlink" Target="https://rosuchebnik.ru/metodicheskaja-pomosch/nachalnoe-obrazovanie/" TargetMode="External"/><Relationship Id="rId135" Type="http://schemas.openxmlformats.org/officeDocument/2006/relationships/hyperlink" Target="https://rosuchebnik.ru/metodicheskaja-pomosch/nachalnoe-obrazovanie/" TargetMode="External"/><Relationship Id="rId143" Type="http://schemas.openxmlformats.org/officeDocument/2006/relationships/hyperlink" Target="https://rosuchebnik.ru/metodicheskaja-pomosch/nachalnoe-obrazovanie/" TargetMode="External"/><Relationship Id="rId148" Type="http://schemas.openxmlformats.org/officeDocument/2006/relationships/hyperlink" Target="https://rosuchebnik.ru/metodicheskaja-pomosch/nachalnoe-obrazovanie/" TargetMode="External"/><Relationship Id="rId151" Type="http://schemas.openxmlformats.org/officeDocument/2006/relationships/hyperlink" Target="http://school-collection.edu.ru/" TargetMode="External"/><Relationship Id="rId156" Type="http://schemas.openxmlformats.org/officeDocument/2006/relationships/hyperlink" Target="https://rosuchebnik.ru/metodicheskaja-pomosch/nachalnoe-obrazovanie/" TargetMode="External"/><Relationship Id="rId4" Type="http://schemas.openxmlformats.org/officeDocument/2006/relationships/webSettings" Target="webSettings.xml"/><Relationship Id="rId9" Type="http://schemas.openxmlformats.org/officeDocument/2006/relationships/hyperlink" Target="https://rosuchebnik.ru/metodicheskaja-pomosch/nachalnoe-obrazovanie/" TargetMode="External"/><Relationship Id="rId13" Type="http://schemas.openxmlformats.org/officeDocument/2006/relationships/hyperlink" Target="https://rosuchebnik.ru/metodicheskaja-pomosch/nachalnoe-obrazovanie/" TargetMode="External"/><Relationship Id="rId18" Type="http://schemas.openxmlformats.org/officeDocument/2006/relationships/hyperlink" Target="http://school-collection.edu.ru/" TargetMode="External"/><Relationship Id="rId39" Type="http://schemas.openxmlformats.org/officeDocument/2006/relationships/hyperlink" Target="https://rosuchebnik.ru/metodicheskaja-pomosch/nachalnoe-obrazovanie/" TargetMode="External"/><Relationship Id="rId109" Type="http://schemas.openxmlformats.org/officeDocument/2006/relationships/hyperlink" Target="http://school-collection.edu.ru/" TargetMode="External"/><Relationship Id="rId34" Type="http://schemas.openxmlformats.org/officeDocument/2006/relationships/hyperlink" Target="https://rosuchebnik.ru/metodicheskaja-pomosch/nachalnoe-obrazovanie/" TargetMode="External"/><Relationship Id="rId50" Type="http://schemas.openxmlformats.org/officeDocument/2006/relationships/hyperlink" Target="http://school-collection.edu.ru/" TargetMode="External"/><Relationship Id="rId55" Type="http://schemas.openxmlformats.org/officeDocument/2006/relationships/hyperlink" Target="http://school-collection.edu.ru/" TargetMode="External"/><Relationship Id="rId76" Type="http://schemas.openxmlformats.org/officeDocument/2006/relationships/hyperlink" Target="https://rosuchebnik.ru/metodicheskaja-pomosch/nachalnoe-obrazovanie/" TargetMode="External"/><Relationship Id="rId97" Type="http://schemas.openxmlformats.org/officeDocument/2006/relationships/hyperlink" Target="http://school-collection.edu.ru/" TargetMode="External"/><Relationship Id="rId104" Type="http://schemas.openxmlformats.org/officeDocument/2006/relationships/hyperlink" Target="http://school-collection.edu.ru/" TargetMode="External"/><Relationship Id="rId120" Type="http://schemas.openxmlformats.org/officeDocument/2006/relationships/hyperlink" Target="https://rosuchebnik.ru/metodicheskaja-pomosch/nachalnoe-obrazovanie/" TargetMode="External"/><Relationship Id="rId125" Type="http://schemas.openxmlformats.org/officeDocument/2006/relationships/hyperlink" Target="https://rosuchebnik.ru/metodicheskaja-pomosch/nachalnoe-obrazovanie/" TargetMode="External"/><Relationship Id="rId141" Type="http://schemas.openxmlformats.org/officeDocument/2006/relationships/hyperlink" Target="https://rosuchebnik.ru/metodicheskaja-pomosch/nachalnoe-obrazovanie/" TargetMode="External"/><Relationship Id="rId146" Type="http://schemas.openxmlformats.org/officeDocument/2006/relationships/hyperlink" Target="http://school-collection.edu.ru/" TargetMode="External"/><Relationship Id="rId7" Type="http://schemas.openxmlformats.org/officeDocument/2006/relationships/hyperlink" Target="https://rosuchebnik.ru/metodicheskaja-pomosch/nachalnoe-obrazovanie/" TargetMode="External"/><Relationship Id="rId71" Type="http://schemas.openxmlformats.org/officeDocument/2006/relationships/hyperlink" Target="https://rosuchebnik.ru/metodicheskaja-pomosch/nachalnoe-obrazovanie/" TargetMode="External"/><Relationship Id="rId92" Type="http://schemas.openxmlformats.org/officeDocument/2006/relationships/hyperlink" Target="http://school-collection.edu.ru/" TargetMode="External"/><Relationship Id="rId2" Type="http://schemas.openxmlformats.org/officeDocument/2006/relationships/styles" Target="styles.xml"/><Relationship Id="rId29" Type="http://schemas.openxmlformats.org/officeDocument/2006/relationships/hyperlink" Target="https://rosuchebnik.ru/metodicheskaja-pomosch/nachalnoe-obrazovanie/" TargetMode="External"/><Relationship Id="rId24" Type="http://schemas.openxmlformats.org/officeDocument/2006/relationships/hyperlink" Target="http://school-collection.edu.ru/" TargetMode="External"/><Relationship Id="rId40" Type="http://schemas.openxmlformats.org/officeDocument/2006/relationships/hyperlink" Target="https://rosuchebnik.ru/metodicheskaja-pomosch/nachalnoe-obrazovanie/" TargetMode="External"/><Relationship Id="rId45" Type="http://schemas.openxmlformats.org/officeDocument/2006/relationships/hyperlink" Target="https://rosuchebnik.ru/metodicheskaja-pomosch/nachalnoe-obrazovanie/" TargetMode="External"/><Relationship Id="rId66" Type="http://schemas.openxmlformats.org/officeDocument/2006/relationships/hyperlink" Target="https://rosuchebnik.ru/metodicheskaja-pomosch/nachalnoe-obrazovanie/" TargetMode="External"/><Relationship Id="rId87" Type="http://schemas.openxmlformats.org/officeDocument/2006/relationships/hyperlink" Target="https://rosuchebnik.ru/metodicheskaja-pomosch/nachalnoe-obrazovanie/" TargetMode="External"/><Relationship Id="rId110" Type="http://schemas.openxmlformats.org/officeDocument/2006/relationships/hyperlink" Target="http://school-collection.edu.ru/" TargetMode="External"/><Relationship Id="rId115" Type="http://schemas.openxmlformats.org/officeDocument/2006/relationships/hyperlink" Target="http://school-collection.edu.ru/" TargetMode="External"/><Relationship Id="rId131" Type="http://schemas.openxmlformats.org/officeDocument/2006/relationships/hyperlink" Target="https://rosuchebnik.ru/metodicheskaja-pomosch/nachalnoe-obrazovanie/" TargetMode="External"/><Relationship Id="rId136" Type="http://schemas.openxmlformats.org/officeDocument/2006/relationships/hyperlink" Target="https://rosuchebnik.ru/metodicheskaja-pomosch/nachalnoe-obrazovanie/" TargetMode="External"/><Relationship Id="rId157" Type="http://schemas.openxmlformats.org/officeDocument/2006/relationships/hyperlink" Target="http://school-collection.edu.ru/" TargetMode="External"/><Relationship Id="rId61" Type="http://schemas.openxmlformats.org/officeDocument/2006/relationships/hyperlink" Target="http://school-collection.edu.ru/" TargetMode="External"/><Relationship Id="rId82" Type="http://schemas.openxmlformats.org/officeDocument/2006/relationships/hyperlink" Target="https://rosuchebnik.ru/metodicheskaja-pomosch/nachalnoe-obrazovanie/" TargetMode="External"/><Relationship Id="rId152" Type="http://schemas.openxmlformats.org/officeDocument/2006/relationships/hyperlink" Target="http://school-collection.edu.ru/" TargetMode="External"/><Relationship Id="rId19" Type="http://schemas.openxmlformats.org/officeDocument/2006/relationships/footer" Target="footer3.xml"/><Relationship Id="rId14" Type="http://schemas.openxmlformats.org/officeDocument/2006/relationships/hyperlink" Target="https://rosuchebnik.ru/metodicheskaja-pomosch/nachalnoe-obrazovanie/" TargetMode="External"/><Relationship Id="rId30" Type="http://schemas.openxmlformats.org/officeDocument/2006/relationships/hyperlink" Target="https://rosuchebnik.ru/metodicheskaja-pomosch/nachalnoe-obrazovanie/" TargetMode="External"/><Relationship Id="rId35" Type="http://schemas.openxmlformats.org/officeDocument/2006/relationships/hyperlink" Target="https://rosuchebnik.ru/metodicheskaja-pomosch/nachalnoe-obrazovanie/" TargetMode="External"/><Relationship Id="rId56" Type="http://schemas.openxmlformats.org/officeDocument/2006/relationships/hyperlink" Target="http://school-collection.edu.ru/" TargetMode="External"/><Relationship Id="rId77" Type="http://schemas.openxmlformats.org/officeDocument/2006/relationships/hyperlink" Target="https://rosuchebnik.ru/metodicheskaja-pomosch/nachalnoe-obrazovanie/" TargetMode="External"/><Relationship Id="rId100" Type="http://schemas.openxmlformats.org/officeDocument/2006/relationships/hyperlink" Target="https://rosuchebnik.ru/metodicheskaja-pomosch/nachalnoe-obrazovanie/" TargetMode="External"/><Relationship Id="rId105" Type="http://schemas.openxmlformats.org/officeDocument/2006/relationships/hyperlink" Target="https://rosuchebnik.ru/metodicheskaja-pomosch/nachalnoe-obrazovanie/" TargetMode="External"/><Relationship Id="rId126" Type="http://schemas.openxmlformats.org/officeDocument/2006/relationships/hyperlink" Target="https://rosuchebnik.ru/metodicheskaja-pomosch/nachalnoe-obrazovanie/" TargetMode="External"/><Relationship Id="rId147" Type="http://schemas.openxmlformats.org/officeDocument/2006/relationships/hyperlink" Target="https://rosuchebnik.ru/metodicheskaja-pomosch/nachalnoe-obrazovanie/" TargetMode="External"/><Relationship Id="rId8" Type="http://schemas.openxmlformats.org/officeDocument/2006/relationships/hyperlink" Target="https://rosuchebnik.ru/metodicheskaja-pomosch/nachalnoe-obrazovanie/" TargetMode="External"/><Relationship Id="rId51" Type="http://schemas.openxmlformats.org/officeDocument/2006/relationships/hyperlink" Target="https://rosuchebnik.ru/metodicheskaja-pomosch/nachalnoe-obrazovanie/" TargetMode="External"/><Relationship Id="rId72" Type="http://schemas.openxmlformats.org/officeDocument/2006/relationships/hyperlink" Target="https://rosuchebnik.ru/metodicheskaja-pomosch/nachalnoe-obrazovanie/" TargetMode="External"/><Relationship Id="rId93" Type="http://schemas.openxmlformats.org/officeDocument/2006/relationships/hyperlink" Target="https://rosuchebnik.ru/metodicheskaja-pomosch/nachalnoe-obrazovanie/" TargetMode="External"/><Relationship Id="rId98" Type="http://schemas.openxmlformats.org/officeDocument/2006/relationships/hyperlink" Target="http://school-collection.edu.ru/" TargetMode="External"/><Relationship Id="rId121" Type="http://schemas.openxmlformats.org/officeDocument/2006/relationships/hyperlink" Target="http://school-collection.edu.ru/" TargetMode="External"/><Relationship Id="rId142" Type="http://schemas.openxmlformats.org/officeDocument/2006/relationships/hyperlink" Target="https://rosuchebnik.ru/metodicheskaja-pomosch/nachalnoe-obrazovanie/" TargetMode="External"/><Relationship Id="rId3" Type="http://schemas.openxmlformats.org/officeDocument/2006/relationships/settings" Target="settings.xml"/><Relationship Id="rId25" Type="http://schemas.openxmlformats.org/officeDocument/2006/relationships/hyperlink" Target="http://school-collection.edu.ru/" TargetMode="External"/><Relationship Id="rId46" Type="http://schemas.openxmlformats.org/officeDocument/2006/relationships/hyperlink" Target="https://rosuchebnik.ru/metodicheskaja-pomosch/nachalnoe-obrazovanie/" TargetMode="External"/><Relationship Id="rId67" Type="http://schemas.openxmlformats.org/officeDocument/2006/relationships/hyperlink" Target="http://school-collection.edu.ru/" TargetMode="External"/><Relationship Id="rId116" Type="http://schemas.openxmlformats.org/officeDocument/2006/relationships/hyperlink" Target="http://school-collection.edu.ru/" TargetMode="External"/><Relationship Id="rId137" Type="http://schemas.openxmlformats.org/officeDocument/2006/relationships/hyperlink" Target="https://rosuchebnik.ru/metodicheskaja-pomosch/nachalnoe-obrazovanie/" TargetMode="External"/><Relationship Id="rId158"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50</Pages>
  <Words>16935</Words>
  <Characters>96535</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2023-03-30T22:59:00Z</dcterms:created>
  <dcterms:modified xsi:type="dcterms:W3CDTF">2023-03-30T23:00:00Z</dcterms:modified>
</cp:coreProperties>
</file>